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r>
        <w:rPr>
          <w:rFonts w:hint="eastAsia" w:ascii="Times New Roman" w:eastAsia="仿宋_GB2312"/>
          <w:sz w:val="20"/>
          <w:lang w:eastAsia="zh-CN"/>
        </w:rPr>
        <w:drawing>
          <wp:anchor distT="0" distB="0" distL="114935" distR="114935" simplePos="0" relativeHeight="251679744" behindDoc="1" locked="0" layoutInCell="1" allowOverlap="1">
            <wp:simplePos x="0" y="0"/>
            <wp:positionH relativeFrom="column">
              <wp:posOffset>1794510</wp:posOffset>
            </wp:positionH>
            <wp:positionV relativeFrom="paragraph">
              <wp:posOffset>124460</wp:posOffset>
            </wp:positionV>
            <wp:extent cx="1753870" cy="1753870"/>
            <wp:effectExtent l="0" t="0" r="11430" b="11430"/>
            <wp:wrapTight wrapText="bothSides">
              <wp:wrapPolygon>
                <wp:start x="0" y="0"/>
                <wp:lineTo x="0" y="21428"/>
                <wp:lineTo x="21428" y="21428"/>
                <wp:lineTo x="21428" y="0"/>
                <wp:lineTo x="0" y="0"/>
              </wp:wrapPolygon>
            </wp:wrapTight>
            <wp:docPr id="6" name="图片 3" descr="西幼校徽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西幼校徽LOGO"/>
                    <pic:cNvPicPr>
                      <a:picLocks noChangeAspect="1"/>
                    </pic:cNvPicPr>
                  </pic:nvPicPr>
                  <pic:blipFill>
                    <a:blip r:embed="rId12"/>
                    <a:stretch>
                      <a:fillRect/>
                    </a:stretch>
                  </pic:blipFill>
                  <pic:spPr>
                    <a:xfrm>
                      <a:off x="0" y="0"/>
                      <a:ext cx="1753870" cy="1753870"/>
                    </a:xfrm>
                    <a:prstGeom prst="rect">
                      <a:avLst/>
                    </a:prstGeom>
                    <a:noFill/>
                    <a:ln>
                      <a:noFill/>
                    </a:ln>
                  </pic:spPr>
                </pic:pic>
              </a:graphicData>
            </a:graphic>
          </wp:anchor>
        </w:drawing>
      </w: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r>
        <w:rPr>
          <w:rFonts w:hint="eastAsia"/>
          <w:lang w:val="en-US" w:eastAsia="zh-CN"/>
        </w:rPr>
        <w:t xml:space="preserve"> </w:t>
      </w: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r>
        <w:rPr>
          <w:rFonts w:hint="eastAsia"/>
          <w:lang w:val="en-US" w:eastAsia="zh-CN"/>
        </w:rPr>
        <w:t xml:space="preserve">   </w:t>
      </w: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r>
        <w:rPr>
          <w:rFonts w:hint="eastAsia" w:ascii="Times New Roman" w:eastAsia="仿宋_GB2312"/>
          <w:sz w:val="20"/>
          <w:lang w:eastAsia="zh-CN"/>
        </w:rPr>
        <w:drawing>
          <wp:anchor distT="0" distB="0" distL="114935" distR="114935" simplePos="0" relativeHeight="251678720" behindDoc="1" locked="0" layoutInCell="1" allowOverlap="1">
            <wp:simplePos x="0" y="0"/>
            <wp:positionH relativeFrom="column">
              <wp:posOffset>485140</wp:posOffset>
            </wp:positionH>
            <wp:positionV relativeFrom="paragraph">
              <wp:posOffset>63500</wp:posOffset>
            </wp:positionV>
            <wp:extent cx="4887595" cy="1187450"/>
            <wp:effectExtent l="0" t="0" r="1905" b="6350"/>
            <wp:wrapTight wrapText="bothSides">
              <wp:wrapPolygon>
                <wp:start x="0" y="0"/>
                <wp:lineTo x="0" y="21484"/>
                <wp:lineTo x="21552" y="21484"/>
                <wp:lineTo x="21552" y="0"/>
                <wp:lineTo x="0" y="0"/>
              </wp:wrapPolygon>
            </wp:wrapTight>
            <wp:docPr id="4"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校名"/>
                    <pic:cNvPicPr>
                      <a:picLocks noChangeAspect="1"/>
                    </pic:cNvPicPr>
                  </pic:nvPicPr>
                  <pic:blipFill>
                    <a:blip r:embed="rId13"/>
                    <a:stretch>
                      <a:fillRect/>
                    </a:stretch>
                  </pic:blipFill>
                  <pic:spPr>
                    <a:xfrm>
                      <a:off x="0" y="0"/>
                      <a:ext cx="4887595" cy="1187450"/>
                    </a:xfrm>
                    <a:prstGeom prst="rect">
                      <a:avLst/>
                    </a:prstGeom>
                    <a:noFill/>
                    <a:ln>
                      <a:noFill/>
                    </a:ln>
                  </pic:spPr>
                </pic:pic>
              </a:graphicData>
            </a:graphic>
          </wp:anchor>
        </w:drawing>
      </w: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widowControl w:val="0"/>
        <w:numPr>
          <w:ilvl w:val="0"/>
          <w:numId w:val="0"/>
        </w:numPr>
        <w:autoSpaceDE w:val="0"/>
        <w:autoSpaceDN w:val="0"/>
        <w:spacing w:before="0" w:after="0" w:line="240" w:lineRule="auto"/>
        <w:ind w:right="0" w:rightChars="0"/>
        <w:jc w:val="left"/>
        <w:rPr>
          <w:rFonts w:hint="default"/>
          <w:lang w:val="en-US" w:eastAsia="zh-CN"/>
        </w:rPr>
      </w:pPr>
    </w:p>
    <w:p>
      <w:pPr>
        <w:spacing w:before="0" w:line="796" w:lineRule="exact"/>
        <w:ind w:right="106" w:rightChars="0"/>
        <w:jc w:val="center"/>
        <w:rPr>
          <w:rFonts w:hint="eastAsia" w:ascii="方正小标宋简体" w:hAnsi="方正小标宋简体" w:eastAsia="方正小标宋简体" w:cs="方正小标宋简体"/>
          <w:sz w:val="44"/>
          <w:szCs w:val="44"/>
          <w:lang w:val="en-US" w:eastAsia="zh-CN"/>
        </w:rPr>
      </w:pPr>
    </w:p>
    <w:p>
      <w:pPr>
        <w:spacing w:before="0" w:line="796" w:lineRule="exact"/>
        <w:ind w:right="106" w:rightChars="0"/>
        <w:jc w:val="center"/>
        <w:rPr>
          <w:rFonts w:hint="eastAsia" w:ascii="方正小标宋简体" w:hAnsi="方正小标宋简体" w:eastAsia="方正小标宋简体" w:cs="方正小标宋简体"/>
          <w:sz w:val="44"/>
          <w:szCs w:val="44"/>
          <w:lang w:val="en-US" w:eastAsia="zh-CN"/>
        </w:rPr>
      </w:pPr>
    </w:p>
    <w:p>
      <w:pPr>
        <w:spacing w:before="0" w:line="796" w:lineRule="exact"/>
        <w:ind w:right="106" w:right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体育教育</w:t>
      </w:r>
      <w:r>
        <w:rPr>
          <w:rFonts w:hint="eastAsia" w:ascii="方正小标宋简体" w:hAnsi="方正小标宋简体" w:eastAsia="方正小标宋简体" w:cs="方正小标宋简体"/>
          <w:sz w:val="44"/>
          <w:szCs w:val="44"/>
        </w:rPr>
        <w:t>专业</w:t>
      </w:r>
      <w:r>
        <w:rPr>
          <w:rFonts w:hint="eastAsia" w:ascii="方正小标宋简体" w:hAnsi="方正小标宋简体" w:eastAsia="方正小标宋简体" w:cs="方正小标宋简体"/>
          <w:sz w:val="44"/>
          <w:szCs w:val="44"/>
          <w:lang w:val="en-US" w:eastAsia="zh-CN"/>
        </w:rPr>
        <w:t>2021级</w:t>
      </w:r>
      <w:r>
        <w:rPr>
          <w:rFonts w:hint="eastAsia" w:ascii="方正小标宋简体" w:hAnsi="方正小标宋简体" w:eastAsia="方正小标宋简体" w:cs="方正小标宋简体"/>
          <w:sz w:val="44"/>
          <w:szCs w:val="44"/>
        </w:rPr>
        <w:t>人才培养方案</w:t>
      </w:r>
    </w:p>
    <w:p>
      <w:pPr>
        <w:spacing w:before="0" w:line="796" w:lineRule="exact"/>
        <w:ind w:left="748" w:right="827" w:firstLine="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（三年制）</w:t>
      </w:r>
    </w:p>
    <w:p>
      <w:pPr>
        <w:pStyle w:val="5"/>
        <w:ind w:left="0"/>
        <w:jc w:val="center"/>
        <w:rPr>
          <w:rFonts w:ascii="方正小标宋简体"/>
          <w:sz w:val="56"/>
        </w:rPr>
      </w:pPr>
    </w:p>
    <w:p>
      <w:pPr>
        <w:jc w:val="center"/>
        <w:rPr>
          <w:rFonts w:hint="eastAsia" w:ascii="方正小标宋简体" w:hAnsi="方正小标宋简体" w:eastAsia="方正小标宋简体" w:cs="方正小标宋简体"/>
          <w:b w:val="0"/>
          <w:bCs w:val="0"/>
          <w:sz w:val="36"/>
          <w:lang w:eastAsia="zh-CN"/>
        </w:rPr>
      </w:pPr>
    </w:p>
    <w:p>
      <w:pPr>
        <w:jc w:val="center"/>
        <w:rPr>
          <w:rFonts w:hint="default" w:ascii="方正小标宋简体" w:hAnsi="方正小标宋简体" w:eastAsia="方正小标宋简体" w:cs="方正小标宋简体"/>
          <w:b w:val="0"/>
          <w:bCs w:val="0"/>
          <w:sz w:val="36"/>
          <w:lang w:val="en-US" w:eastAsia="zh-CN"/>
        </w:rPr>
      </w:pPr>
      <w:r>
        <w:rPr>
          <w:rFonts w:hint="eastAsia" w:ascii="方正小标宋简体" w:hAnsi="方正小标宋简体" w:eastAsia="方正小标宋简体" w:cs="方正小标宋简体"/>
          <w:b w:val="0"/>
          <w:bCs w:val="0"/>
          <w:sz w:val="36"/>
          <w:lang w:eastAsia="zh-CN"/>
        </w:rPr>
        <w:t>专业负责人：</w:t>
      </w:r>
      <w:r>
        <w:rPr>
          <w:rFonts w:hint="eastAsia" w:ascii="方正小标宋简体" w:hAnsi="方正小标宋简体" w:eastAsia="方正小标宋简体" w:cs="方正小标宋简体"/>
          <w:b w:val="0"/>
          <w:bCs w:val="0"/>
          <w:sz w:val="36"/>
          <w:lang w:val="en-US" w:eastAsia="zh-CN"/>
        </w:rPr>
        <w:t xml:space="preserve">张绪生   </w:t>
      </w:r>
    </w:p>
    <w:p>
      <w:pPr>
        <w:jc w:val="center"/>
        <w:rPr>
          <w:rFonts w:hint="eastAsia" w:ascii="方正小标宋简体" w:hAnsi="方正小标宋简体" w:eastAsia="方正小标宋简体" w:cs="方正小标宋简体"/>
          <w:b w:val="0"/>
          <w:bCs w:val="0"/>
          <w:sz w:val="36"/>
        </w:rPr>
      </w:pPr>
    </w:p>
    <w:p>
      <w:pPr>
        <w:jc w:val="center"/>
        <w:rPr>
          <w:rFonts w:hint="eastAsia" w:ascii="方正小标宋简体" w:hAnsi="方正小标宋简体" w:eastAsia="方正小标宋简体" w:cs="方正小标宋简体"/>
          <w:b w:val="0"/>
          <w:bCs w:val="0"/>
          <w:sz w:val="36"/>
        </w:rPr>
      </w:pPr>
    </w:p>
    <w:p>
      <w:pPr>
        <w:jc w:val="center"/>
        <w:rPr>
          <w:rFonts w:hint="eastAsia" w:ascii="宋体" w:hAnsi="宋体" w:eastAsia="宋体" w:cs="宋体"/>
          <w:b/>
          <w:i w:val="0"/>
          <w:caps w:val="0"/>
          <w:color w:val="000000"/>
          <w:spacing w:val="0"/>
          <w:kern w:val="0"/>
          <w:sz w:val="24"/>
          <w:szCs w:val="24"/>
          <w:shd w:val="clear" w:color="auto" w:fill="FFFFFF"/>
          <w:lang w:val="en-US" w:eastAsia="zh-CN" w:bidi="ar"/>
        </w:rPr>
        <w:sectPr>
          <w:pgSz w:w="11910" w:h="16840"/>
          <w:pgMar w:top="1417" w:right="1417" w:bottom="1417" w:left="1417" w:header="720" w:footer="720" w:gutter="0"/>
          <w:pgBorders w:offsetFrom="page">
            <w:top w:val="none" w:sz="0" w:space="0"/>
            <w:left w:val="none" w:sz="0" w:space="0"/>
            <w:bottom w:val="none" w:sz="0" w:space="0"/>
            <w:right w:val="none" w:sz="0" w:space="0"/>
          </w:pgBorders>
          <w:cols w:space="720" w:num="1"/>
        </w:sectPr>
      </w:pPr>
      <w:r>
        <w:rPr>
          <w:rFonts w:hint="eastAsia" w:ascii="方正小标宋简体" w:hAnsi="方正小标宋简体" w:eastAsia="方正小标宋简体" w:cs="方正小标宋简体"/>
          <w:b w:val="0"/>
          <w:bCs w:val="0"/>
          <w:sz w:val="36"/>
        </w:rPr>
        <w:t>二〇二</w:t>
      </w:r>
      <w:r>
        <w:rPr>
          <w:rFonts w:hint="eastAsia" w:ascii="方正小标宋简体" w:hAnsi="方正小标宋简体" w:eastAsia="方正小标宋简体" w:cs="方正小标宋简体"/>
          <w:b w:val="0"/>
          <w:bCs w:val="0"/>
          <w:sz w:val="36"/>
          <w:lang w:eastAsia="zh-CN"/>
        </w:rPr>
        <w:t>一</w:t>
      </w:r>
      <w:r>
        <w:rPr>
          <w:rFonts w:hint="eastAsia" w:ascii="方正小标宋简体" w:hAnsi="方正小标宋简体" w:eastAsia="方正小标宋简体" w:cs="方正小标宋简体"/>
          <w:b w:val="0"/>
          <w:bCs w:val="0"/>
          <w:sz w:val="36"/>
        </w:rPr>
        <w:t>年</w:t>
      </w:r>
      <w:r>
        <w:rPr>
          <w:rFonts w:hint="eastAsia" w:ascii="方正小标宋简体" w:hAnsi="方正小标宋简体" w:eastAsia="方正小标宋简体" w:cs="方正小标宋简体"/>
          <w:b w:val="0"/>
          <w:bCs w:val="0"/>
          <w:sz w:val="36"/>
          <w:lang w:eastAsia="zh-CN"/>
        </w:rPr>
        <w:t>六</w:t>
      </w:r>
      <w:r>
        <w:rPr>
          <w:rFonts w:hint="eastAsia" w:ascii="方正小标宋简体" w:hAnsi="方正小标宋简体" w:eastAsia="方正小标宋简体" w:cs="方正小标宋简体"/>
          <w:b w:val="0"/>
          <w:bCs w:val="0"/>
          <w:sz w:val="36"/>
        </w:rPr>
        <w:t>月</w:t>
      </w:r>
    </w:p>
    <w:p>
      <w:pPr>
        <w:keepNext w:val="0"/>
        <w:keepLines w:val="0"/>
        <w:widowControl/>
        <w:suppressLineNumbers w:val="0"/>
        <w:spacing w:before="0" w:beforeAutospacing="0" w:after="120" w:afterAutospacing="0" w:line="440" w:lineRule="atLeast"/>
        <w:ind w:right="0"/>
        <w:jc w:val="center"/>
        <w:rPr>
          <w:rFonts w:hint="eastAsia" w:ascii="宋体" w:hAnsi="宋体" w:eastAsia="宋体" w:cs="宋体"/>
          <w:b/>
          <w:i w:val="0"/>
          <w:caps w:val="0"/>
          <w:color w:val="000000"/>
          <w:spacing w:val="0"/>
          <w:kern w:val="0"/>
          <w:sz w:val="44"/>
          <w:szCs w:val="44"/>
          <w:shd w:val="clear" w:color="auto" w:fill="FFFFFF"/>
          <w:lang w:val="en-US" w:eastAsia="zh-CN" w:bidi="ar"/>
        </w:rPr>
      </w:pPr>
    </w:p>
    <w:p>
      <w:pPr>
        <w:keepNext w:val="0"/>
        <w:keepLines w:val="0"/>
        <w:widowControl/>
        <w:suppressLineNumbers w:val="0"/>
        <w:spacing w:before="0" w:beforeAutospacing="0" w:after="120" w:afterAutospacing="0" w:line="440" w:lineRule="atLeast"/>
        <w:ind w:right="0"/>
        <w:jc w:val="center"/>
        <w:rPr>
          <w:rFonts w:hint="eastAsia" w:ascii="宋体" w:hAnsi="宋体" w:eastAsia="宋体" w:cs="宋体"/>
          <w:b/>
          <w:i w:val="0"/>
          <w:caps w:val="0"/>
          <w:color w:val="000000"/>
          <w:spacing w:val="0"/>
          <w:kern w:val="0"/>
          <w:sz w:val="44"/>
          <w:szCs w:val="44"/>
          <w:shd w:val="clear" w:color="auto" w:fill="FFFFFF"/>
          <w:lang w:val="en-US" w:eastAsia="zh-CN" w:bidi="ar"/>
        </w:rPr>
      </w:pPr>
    </w:p>
    <w:p>
      <w:pPr>
        <w:keepNext w:val="0"/>
        <w:keepLines w:val="0"/>
        <w:widowControl/>
        <w:suppressLineNumbers w:val="0"/>
        <w:spacing w:before="0" w:beforeAutospacing="0" w:after="120" w:afterAutospacing="0" w:line="440" w:lineRule="atLeast"/>
        <w:ind w:right="0"/>
        <w:jc w:val="center"/>
        <w:rPr>
          <w:rFonts w:hint="eastAsia" w:ascii="宋体" w:hAnsi="宋体" w:eastAsia="宋体" w:cs="宋体"/>
          <w:b/>
          <w:i w:val="0"/>
          <w:caps w:val="0"/>
          <w:color w:val="000000"/>
          <w:spacing w:val="0"/>
          <w:kern w:val="0"/>
          <w:sz w:val="44"/>
          <w:szCs w:val="44"/>
          <w:shd w:val="clear" w:color="auto" w:fill="FFFFFF"/>
          <w:lang w:val="en-US" w:eastAsia="zh-CN" w:bidi="ar"/>
        </w:rPr>
      </w:pPr>
    </w:p>
    <w:p>
      <w:pPr>
        <w:keepNext w:val="0"/>
        <w:keepLines w:val="0"/>
        <w:widowControl/>
        <w:suppressLineNumbers w:val="0"/>
        <w:spacing w:before="0" w:beforeAutospacing="0" w:after="120" w:afterAutospacing="0" w:line="440" w:lineRule="atLeast"/>
        <w:ind w:right="0" w:firstLine="4417" w:firstLineChars="1000"/>
        <w:jc w:val="both"/>
        <w:rPr>
          <w:rFonts w:hint="eastAsia" w:ascii="宋体" w:hAnsi="宋体" w:eastAsia="宋体" w:cs="宋体"/>
          <w:b/>
          <w:i w:val="0"/>
          <w:caps w:val="0"/>
          <w:color w:val="000000"/>
          <w:spacing w:val="0"/>
          <w:kern w:val="0"/>
          <w:sz w:val="44"/>
          <w:szCs w:val="44"/>
          <w:shd w:val="clear" w:color="auto" w:fill="FFFFFF"/>
          <w:lang w:val="en-US" w:eastAsia="zh-CN" w:bidi="ar"/>
        </w:rPr>
      </w:pPr>
      <w:r>
        <w:rPr>
          <w:rFonts w:hint="eastAsia" w:ascii="宋体" w:hAnsi="宋体" w:eastAsia="宋体" w:cs="宋体"/>
          <w:b/>
          <w:i w:val="0"/>
          <w:caps w:val="0"/>
          <w:color w:val="000000"/>
          <w:spacing w:val="0"/>
          <w:kern w:val="0"/>
          <w:sz w:val="44"/>
          <w:szCs w:val="44"/>
          <w:shd w:val="clear" w:color="auto" w:fill="FFFFFF"/>
          <w:lang w:val="en-US" w:eastAsia="zh-CN" w:bidi="ar"/>
        </w:rPr>
        <w:t>目 录</w:t>
      </w:r>
      <w:bookmarkStart w:id="0" w:name="_Toc6560_WPSOffice_Type2"/>
      <w:bookmarkEnd w:id="0"/>
    </w:p>
    <w:p>
      <w:pPr>
        <w:spacing w:after="0"/>
        <w:jc w:val="center"/>
        <w:rPr>
          <w:sz w:val="36"/>
        </w:rPr>
        <w:sectPr>
          <w:pgSz w:w="11910" w:h="16840"/>
          <w:pgMar w:top="1160" w:right="240" w:bottom="4027" w:left="940" w:header="720" w:footer="720" w:gutter="0"/>
          <w:cols w:space="720" w:num="1"/>
        </w:sectPr>
      </w:pPr>
    </w:p>
    <w:sdt>
      <w:sdtPr>
        <w:id w:val="1"/>
        <w:docPartObj>
          <w:docPartGallery w:val="Table of Contents"/>
          <w:docPartUnique/>
        </w:docPartObj>
      </w:sdtPr>
      <w:sdtContent>
        <w:p>
          <w:pPr>
            <w:pStyle w:val="8"/>
            <w:tabs>
              <w:tab w:val="right" w:leader="dot" w:pos="9117"/>
            </w:tabs>
            <w:spacing w:before="214"/>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"_TOC_250017" </w:instrText>
          </w:r>
          <w:r>
            <w:rPr>
              <w:rFonts w:hint="eastAsia" w:ascii="黑体" w:hAnsi="黑体" w:eastAsia="黑体" w:cs="黑体"/>
            </w:rPr>
            <w:fldChar w:fldCharType="separate"/>
          </w:r>
          <w:r>
            <w:rPr>
              <w:rFonts w:hint="eastAsia" w:ascii="黑体" w:hAnsi="黑体" w:eastAsia="黑体" w:cs="黑体"/>
            </w:rPr>
            <w:t>一</w:t>
          </w:r>
          <w:r>
            <w:rPr>
              <w:rFonts w:hint="eastAsia" w:ascii="黑体" w:hAnsi="黑体" w:eastAsia="黑体" w:cs="黑体"/>
              <w:spacing w:val="-3"/>
            </w:rPr>
            <w:t>、</w:t>
          </w:r>
          <w:r>
            <w:rPr>
              <w:rFonts w:hint="eastAsia" w:ascii="黑体" w:hAnsi="黑体" w:eastAsia="黑体" w:cs="黑体"/>
            </w:rPr>
            <w:t>专业</w:t>
          </w:r>
          <w:r>
            <w:rPr>
              <w:rFonts w:hint="eastAsia" w:ascii="黑体" w:hAnsi="黑体" w:eastAsia="黑体" w:cs="黑体"/>
              <w:spacing w:val="-3"/>
            </w:rPr>
            <w:t>名</w:t>
          </w:r>
          <w:r>
            <w:rPr>
              <w:rFonts w:hint="eastAsia" w:ascii="黑体" w:hAnsi="黑体" w:eastAsia="黑体" w:cs="黑体"/>
            </w:rPr>
            <w:t>称及</w:t>
          </w:r>
          <w:r>
            <w:rPr>
              <w:rFonts w:hint="eastAsia" w:ascii="黑体" w:hAnsi="黑体" w:eastAsia="黑体" w:cs="黑体"/>
              <w:spacing w:val="-3"/>
            </w:rPr>
            <w:t>代</w:t>
          </w:r>
          <w:r>
            <w:rPr>
              <w:rFonts w:hint="eastAsia" w:ascii="黑体" w:hAnsi="黑体" w:eastAsia="黑体" w:cs="黑体"/>
            </w:rPr>
            <w:t>码</w:t>
          </w:r>
          <w:r>
            <w:rPr>
              <w:rFonts w:hint="eastAsia" w:ascii="黑体" w:hAnsi="黑体" w:eastAsia="黑体" w:cs="黑体"/>
            </w:rPr>
            <w:tab/>
          </w:r>
          <w:r>
            <w:rPr>
              <w:rFonts w:hint="eastAsia" w:ascii="黑体" w:hAnsi="黑体" w:eastAsia="黑体" w:cs="黑体"/>
            </w:rPr>
            <w:t>1</w:t>
          </w:r>
          <w:r>
            <w:rPr>
              <w:rFonts w:hint="eastAsia" w:ascii="黑体" w:hAnsi="黑体" w:eastAsia="黑体" w:cs="黑体"/>
            </w:rPr>
            <w:fldChar w:fldCharType="end"/>
          </w:r>
        </w:p>
        <w:p>
          <w:pPr>
            <w:pStyle w:val="8"/>
            <w:tabs>
              <w:tab w:val="right" w:leader="dot" w:pos="9117"/>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"_TOC_250016" </w:instrText>
          </w:r>
          <w:r>
            <w:rPr>
              <w:rFonts w:hint="eastAsia" w:ascii="黑体" w:hAnsi="黑体" w:eastAsia="黑体" w:cs="黑体"/>
            </w:rPr>
            <w:fldChar w:fldCharType="separate"/>
          </w:r>
          <w:r>
            <w:rPr>
              <w:rFonts w:hint="eastAsia" w:ascii="黑体" w:hAnsi="黑体" w:eastAsia="黑体" w:cs="黑体"/>
            </w:rPr>
            <w:t>二</w:t>
          </w:r>
          <w:r>
            <w:rPr>
              <w:rFonts w:hint="eastAsia" w:ascii="黑体" w:hAnsi="黑体" w:eastAsia="黑体" w:cs="黑体"/>
              <w:spacing w:val="-3"/>
            </w:rPr>
            <w:t>、</w:t>
          </w:r>
          <w:r>
            <w:rPr>
              <w:rFonts w:hint="eastAsia" w:ascii="黑体" w:hAnsi="黑体" w:eastAsia="黑体" w:cs="黑体"/>
            </w:rPr>
            <w:t>入学</w:t>
          </w:r>
          <w:r>
            <w:rPr>
              <w:rFonts w:hint="eastAsia" w:ascii="黑体" w:hAnsi="黑体" w:eastAsia="黑体" w:cs="黑体"/>
              <w:spacing w:val="-3"/>
            </w:rPr>
            <w:t>要</w:t>
          </w:r>
          <w:r>
            <w:rPr>
              <w:rFonts w:hint="eastAsia" w:ascii="黑体" w:hAnsi="黑体" w:eastAsia="黑体" w:cs="黑体"/>
            </w:rPr>
            <w:t>求</w:t>
          </w:r>
          <w:r>
            <w:rPr>
              <w:rFonts w:hint="eastAsia" w:ascii="黑体" w:hAnsi="黑体" w:eastAsia="黑体" w:cs="黑体"/>
            </w:rPr>
            <w:tab/>
          </w:r>
          <w:r>
            <w:rPr>
              <w:rFonts w:hint="eastAsia" w:ascii="黑体" w:hAnsi="黑体" w:eastAsia="黑体" w:cs="黑体"/>
            </w:rPr>
            <w:t>1</w:t>
          </w:r>
          <w:r>
            <w:rPr>
              <w:rFonts w:hint="eastAsia" w:ascii="黑体" w:hAnsi="黑体" w:eastAsia="黑体" w:cs="黑体"/>
            </w:rPr>
            <w:fldChar w:fldCharType="end"/>
          </w:r>
        </w:p>
        <w:p>
          <w:pPr>
            <w:pStyle w:val="8"/>
            <w:tabs>
              <w:tab w:val="right" w:leader="dot" w:pos="9117"/>
            </w:tabs>
            <w:spacing w:before="266"/>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"_TOC_250015" </w:instrText>
          </w:r>
          <w:r>
            <w:rPr>
              <w:rFonts w:hint="eastAsia" w:ascii="黑体" w:hAnsi="黑体" w:eastAsia="黑体" w:cs="黑体"/>
            </w:rPr>
            <w:fldChar w:fldCharType="separate"/>
          </w:r>
          <w:r>
            <w:rPr>
              <w:rFonts w:hint="eastAsia" w:ascii="黑体" w:hAnsi="黑体" w:eastAsia="黑体" w:cs="黑体"/>
            </w:rPr>
            <w:t>三</w:t>
          </w:r>
          <w:r>
            <w:rPr>
              <w:rFonts w:hint="eastAsia" w:ascii="黑体" w:hAnsi="黑体" w:eastAsia="黑体" w:cs="黑体"/>
              <w:spacing w:val="-3"/>
            </w:rPr>
            <w:t>、</w:t>
          </w:r>
          <w:r>
            <w:rPr>
              <w:rFonts w:hint="eastAsia" w:ascii="黑体" w:hAnsi="黑体" w:eastAsia="黑体" w:cs="黑体"/>
            </w:rPr>
            <w:t>修业</w:t>
          </w:r>
          <w:r>
            <w:rPr>
              <w:rFonts w:hint="eastAsia" w:ascii="黑体" w:hAnsi="黑体" w:eastAsia="黑体" w:cs="黑体"/>
              <w:spacing w:val="-3"/>
            </w:rPr>
            <w:t>年</w:t>
          </w:r>
          <w:r>
            <w:rPr>
              <w:rFonts w:hint="eastAsia" w:ascii="黑体" w:hAnsi="黑体" w:eastAsia="黑体" w:cs="黑体"/>
            </w:rPr>
            <w:t>限</w:t>
          </w:r>
          <w:r>
            <w:rPr>
              <w:rFonts w:hint="eastAsia" w:ascii="黑体" w:hAnsi="黑体" w:eastAsia="黑体" w:cs="黑体"/>
            </w:rPr>
            <w:tab/>
          </w:r>
          <w:r>
            <w:rPr>
              <w:rFonts w:hint="eastAsia" w:ascii="黑体" w:hAnsi="黑体" w:eastAsia="黑体" w:cs="黑体"/>
            </w:rPr>
            <w:t>1</w:t>
          </w:r>
          <w:r>
            <w:rPr>
              <w:rFonts w:hint="eastAsia" w:ascii="黑体" w:hAnsi="黑体" w:eastAsia="黑体" w:cs="黑体"/>
            </w:rPr>
            <w:fldChar w:fldCharType="end"/>
          </w:r>
        </w:p>
        <w:p>
          <w:pPr>
            <w:pStyle w:val="8"/>
            <w:tabs>
              <w:tab w:val="right" w:leader="dot" w:pos="9117"/>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"_TOC_250014" </w:instrText>
          </w:r>
          <w:r>
            <w:rPr>
              <w:rFonts w:hint="eastAsia" w:ascii="黑体" w:hAnsi="黑体" w:eastAsia="黑体" w:cs="黑体"/>
            </w:rPr>
            <w:fldChar w:fldCharType="separate"/>
          </w:r>
          <w:r>
            <w:rPr>
              <w:rFonts w:hint="eastAsia" w:ascii="黑体" w:hAnsi="黑体" w:eastAsia="黑体" w:cs="黑体"/>
            </w:rPr>
            <w:t>四</w:t>
          </w:r>
          <w:r>
            <w:rPr>
              <w:rFonts w:hint="eastAsia" w:ascii="黑体" w:hAnsi="黑体" w:eastAsia="黑体" w:cs="黑体"/>
              <w:spacing w:val="-3"/>
            </w:rPr>
            <w:t>、</w:t>
          </w:r>
          <w:r>
            <w:rPr>
              <w:rFonts w:hint="eastAsia" w:ascii="黑体" w:hAnsi="黑体" w:eastAsia="黑体" w:cs="黑体"/>
            </w:rPr>
            <w:t>职业</w:t>
          </w:r>
          <w:r>
            <w:rPr>
              <w:rFonts w:hint="eastAsia" w:ascii="黑体" w:hAnsi="黑体" w:eastAsia="黑体" w:cs="黑体"/>
              <w:spacing w:val="-3"/>
            </w:rPr>
            <w:t>面</w:t>
          </w:r>
          <w:r>
            <w:rPr>
              <w:rFonts w:hint="eastAsia" w:ascii="黑体" w:hAnsi="黑体" w:eastAsia="黑体" w:cs="黑体"/>
            </w:rPr>
            <w:t>向</w:t>
          </w:r>
          <w:r>
            <w:rPr>
              <w:rFonts w:hint="eastAsia" w:ascii="黑体" w:hAnsi="黑体" w:eastAsia="黑体" w:cs="黑体"/>
            </w:rPr>
            <w:tab/>
          </w:r>
          <w:r>
            <w:rPr>
              <w:rFonts w:hint="eastAsia" w:ascii="黑体" w:hAnsi="黑体" w:eastAsia="黑体" w:cs="黑体"/>
            </w:rPr>
            <w:t>1</w:t>
          </w:r>
          <w:r>
            <w:rPr>
              <w:rFonts w:hint="eastAsia" w:ascii="黑体" w:hAnsi="黑体" w:eastAsia="黑体" w:cs="黑体"/>
            </w:rPr>
            <w:fldChar w:fldCharType="end"/>
          </w:r>
        </w:p>
        <w:p>
          <w:pPr>
            <w:pStyle w:val="8"/>
            <w:tabs>
              <w:tab w:val="right" w:leader="dot" w:pos="9117"/>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"_TOC_250013" </w:instrText>
          </w:r>
          <w:r>
            <w:rPr>
              <w:rFonts w:hint="eastAsia" w:ascii="黑体" w:hAnsi="黑体" w:eastAsia="黑体" w:cs="黑体"/>
            </w:rPr>
            <w:fldChar w:fldCharType="separate"/>
          </w:r>
          <w:r>
            <w:rPr>
              <w:rFonts w:hint="eastAsia" w:ascii="黑体" w:hAnsi="黑体" w:eastAsia="黑体" w:cs="黑体"/>
            </w:rPr>
            <w:t>五</w:t>
          </w:r>
          <w:r>
            <w:rPr>
              <w:rFonts w:hint="eastAsia" w:ascii="黑体" w:hAnsi="黑体" w:eastAsia="黑体" w:cs="黑体"/>
              <w:spacing w:val="-3"/>
            </w:rPr>
            <w:t>、</w:t>
          </w:r>
          <w:r>
            <w:rPr>
              <w:rFonts w:hint="eastAsia" w:ascii="黑体" w:hAnsi="黑体" w:eastAsia="黑体" w:cs="黑体"/>
            </w:rPr>
            <w:t>培养</w:t>
          </w:r>
          <w:r>
            <w:rPr>
              <w:rFonts w:hint="eastAsia" w:ascii="黑体" w:hAnsi="黑体" w:eastAsia="黑体" w:cs="黑体"/>
              <w:spacing w:val="-3"/>
            </w:rPr>
            <w:t>目</w:t>
          </w:r>
          <w:r>
            <w:rPr>
              <w:rFonts w:hint="eastAsia" w:ascii="黑体" w:hAnsi="黑体" w:eastAsia="黑体" w:cs="黑体"/>
            </w:rPr>
            <w:t>标与</w:t>
          </w:r>
          <w:r>
            <w:rPr>
              <w:rFonts w:hint="eastAsia" w:ascii="黑体" w:hAnsi="黑体" w:eastAsia="黑体" w:cs="黑体"/>
              <w:spacing w:val="-3"/>
            </w:rPr>
            <w:t>培</w:t>
          </w:r>
          <w:r>
            <w:rPr>
              <w:rFonts w:hint="eastAsia" w:ascii="黑体" w:hAnsi="黑体" w:eastAsia="黑体" w:cs="黑体"/>
            </w:rPr>
            <w:t>养要求</w:t>
          </w:r>
          <w:r>
            <w:rPr>
              <w:rFonts w:hint="eastAsia" w:ascii="黑体" w:hAnsi="黑体" w:eastAsia="黑体" w:cs="黑体"/>
            </w:rPr>
            <w:tab/>
          </w:r>
          <w:r>
            <w:rPr>
              <w:rFonts w:hint="eastAsia" w:ascii="黑体" w:hAnsi="黑体" w:eastAsia="黑体" w:cs="黑体"/>
            </w:rPr>
            <w:t>3</w:t>
          </w:r>
          <w:r>
            <w:rPr>
              <w:rFonts w:hint="eastAsia" w:ascii="黑体" w:hAnsi="黑体" w:eastAsia="黑体" w:cs="黑体"/>
            </w:rPr>
            <w:fldChar w:fldCharType="end"/>
          </w:r>
        </w:p>
        <w:p>
          <w:pPr>
            <w:pStyle w:val="8"/>
            <w:tabs>
              <w:tab w:val="right" w:leader="dot" w:pos="9117"/>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"_TOC_250012"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一</w:t>
          </w:r>
          <w:r>
            <w:rPr>
              <w:rFonts w:hint="eastAsia" w:ascii="黑体" w:hAnsi="黑体" w:eastAsia="黑体" w:cs="黑体"/>
            </w:rPr>
            <w:t>）培</w:t>
          </w:r>
          <w:r>
            <w:rPr>
              <w:rFonts w:hint="eastAsia" w:ascii="黑体" w:hAnsi="黑体" w:eastAsia="黑体" w:cs="黑体"/>
              <w:spacing w:val="-3"/>
            </w:rPr>
            <w:t>养</w:t>
          </w:r>
          <w:r>
            <w:rPr>
              <w:rFonts w:hint="eastAsia" w:ascii="黑体" w:hAnsi="黑体" w:eastAsia="黑体" w:cs="黑体"/>
            </w:rPr>
            <w:t>目标</w:t>
          </w:r>
          <w:r>
            <w:rPr>
              <w:rFonts w:hint="eastAsia" w:ascii="黑体" w:hAnsi="黑体" w:eastAsia="黑体" w:cs="黑体"/>
            </w:rPr>
            <w:tab/>
          </w:r>
          <w:r>
            <w:rPr>
              <w:rFonts w:hint="eastAsia" w:ascii="黑体" w:hAnsi="黑体" w:eastAsia="黑体" w:cs="黑体"/>
            </w:rPr>
            <w:t>3</w:t>
          </w:r>
          <w:r>
            <w:rPr>
              <w:rFonts w:hint="eastAsia" w:ascii="黑体" w:hAnsi="黑体" w:eastAsia="黑体" w:cs="黑体"/>
            </w:rPr>
            <w:fldChar w:fldCharType="end"/>
          </w:r>
        </w:p>
        <w:p>
          <w:pPr>
            <w:pStyle w:val="8"/>
            <w:tabs>
              <w:tab w:val="right" w:leader="dot" w:pos="9117"/>
            </w:tabs>
            <w:spacing w:before="266"/>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"_TOC_250011"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二</w:t>
          </w:r>
          <w:r>
            <w:rPr>
              <w:rFonts w:hint="eastAsia" w:ascii="黑体" w:hAnsi="黑体" w:eastAsia="黑体" w:cs="黑体"/>
            </w:rPr>
            <w:t>）培</w:t>
          </w:r>
          <w:r>
            <w:rPr>
              <w:rFonts w:hint="eastAsia" w:ascii="黑体" w:hAnsi="黑体" w:eastAsia="黑体" w:cs="黑体"/>
              <w:spacing w:val="-3"/>
            </w:rPr>
            <w:t>养</w:t>
          </w:r>
          <w:r>
            <w:rPr>
              <w:rFonts w:hint="eastAsia" w:ascii="黑体" w:hAnsi="黑体" w:eastAsia="黑体" w:cs="黑体"/>
            </w:rPr>
            <w:t>要求</w:t>
          </w:r>
          <w:r>
            <w:rPr>
              <w:rFonts w:hint="eastAsia" w:ascii="黑体" w:hAnsi="黑体" w:eastAsia="黑体" w:cs="黑体"/>
            </w:rPr>
            <w:tab/>
          </w:r>
          <w:r>
            <w:rPr>
              <w:rFonts w:hint="eastAsia" w:ascii="黑体" w:hAnsi="黑体" w:eastAsia="黑体" w:cs="黑体"/>
            </w:rPr>
            <w:t>3</w:t>
          </w:r>
          <w:r>
            <w:rPr>
              <w:rFonts w:hint="eastAsia" w:ascii="黑体" w:hAnsi="黑体" w:eastAsia="黑体" w:cs="黑体"/>
            </w:rPr>
            <w:fldChar w:fldCharType="end"/>
          </w:r>
        </w:p>
        <w:p>
          <w:pPr>
            <w:pStyle w:val="8"/>
            <w:tabs>
              <w:tab w:val="right" w:leader="dot" w:pos="9117"/>
            </w:tabs>
            <w:spacing w:before="330"/>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"_TOC_250010" </w:instrText>
          </w:r>
          <w:r>
            <w:rPr>
              <w:rFonts w:hint="eastAsia" w:ascii="黑体" w:hAnsi="黑体" w:eastAsia="黑体" w:cs="黑体"/>
            </w:rPr>
            <w:fldChar w:fldCharType="separate"/>
          </w:r>
          <w:bookmarkStart w:id="1" w:name="六、课程设置及要求……………………………………………………5"/>
          <w:bookmarkEnd w:id="1"/>
          <w:r>
            <w:rPr>
              <w:rFonts w:hint="eastAsia" w:ascii="黑体" w:hAnsi="黑体" w:eastAsia="黑体" w:cs="黑体"/>
            </w:rPr>
            <w:t>六</w:t>
          </w:r>
          <w:r>
            <w:rPr>
              <w:rFonts w:hint="eastAsia" w:ascii="黑体" w:hAnsi="黑体" w:eastAsia="黑体" w:cs="黑体"/>
              <w:spacing w:val="-3"/>
            </w:rPr>
            <w:t>、</w:t>
          </w:r>
          <w:r>
            <w:rPr>
              <w:rFonts w:hint="eastAsia" w:ascii="黑体" w:hAnsi="黑体" w:eastAsia="黑体" w:cs="黑体"/>
            </w:rPr>
            <w:t>课程</w:t>
          </w:r>
          <w:r>
            <w:rPr>
              <w:rFonts w:hint="eastAsia" w:ascii="黑体" w:hAnsi="黑体" w:eastAsia="黑体" w:cs="黑体"/>
              <w:spacing w:val="-3"/>
            </w:rPr>
            <w:t>设</w:t>
          </w:r>
          <w:r>
            <w:rPr>
              <w:rFonts w:hint="eastAsia" w:ascii="黑体" w:hAnsi="黑体" w:eastAsia="黑体" w:cs="黑体"/>
            </w:rPr>
            <w:t>置及</w:t>
          </w:r>
          <w:r>
            <w:rPr>
              <w:rFonts w:hint="eastAsia" w:ascii="黑体" w:hAnsi="黑体" w:eastAsia="黑体" w:cs="黑体"/>
              <w:spacing w:val="-3"/>
            </w:rPr>
            <w:t>要</w:t>
          </w:r>
          <w:r>
            <w:rPr>
              <w:rFonts w:hint="eastAsia" w:ascii="黑体" w:hAnsi="黑体" w:eastAsia="黑体" w:cs="黑体"/>
            </w:rPr>
            <w:t>求</w:t>
          </w:r>
          <w:r>
            <w:rPr>
              <w:rFonts w:hint="eastAsia" w:ascii="黑体" w:hAnsi="黑体" w:eastAsia="黑体" w:cs="黑体"/>
            </w:rPr>
            <w:tab/>
          </w:r>
          <w:r>
            <w:rPr>
              <w:rFonts w:hint="eastAsia" w:ascii="黑体" w:hAnsi="黑体" w:eastAsia="黑体" w:cs="黑体"/>
            </w:rPr>
            <w:t>5</w:t>
          </w:r>
          <w:r>
            <w:rPr>
              <w:rFonts w:hint="eastAsia" w:ascii="黑体" w:hAnsi="黑体" w:eastAsia="黑体" w:cs="黑体"/>
            </w:rPr>
            <w:fldChar w:fldCharType="end"/>
          </w:r>
        </w:p>
        <w:p>
          <w:pPr>
            <w:pStyle w:val="8"/>
            <w:tabs>
              <w:tab w:val="right" w:leader="dot" w:pos="9258"/>
            </w:tabs>
            <w:spacing w:before="133"/>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"_TOC_250009" </w:instrText>
          </w:r>
          <w:r>
            <w:rPr>
              <w:rFonts w:hint="eastAsia" w:ascii="黑体" w:hAnsi="黑体" w:eastAsia="黑体" w:cs="黑体"/>
            </w:rPr>
            <w:fldChar w:fldCharType="separate"/>
          </w:r>
          <w:r>
            <w:rPr>
              <w:rFonts w:hint="eastAsia" w:ascii="黑体" w:hAnsi="黑体" w:eastAsia="黑体" w:cs="黑体"/>
            </w:rPr>
            <w:t>七</w:t>
          </w:r>
          <w:r>
            <w:rPr>
              <w:rFonts w:hint="eastAsia" w:ascii="黑体" w:hAnsi="黑体" w:eastAsia="黑体" w:cs="黑体"/>
              <w:spacing w:val="-3"/>
            </w:rPr>
            <w:t>、</w:t>
          </w:r>
          <w:r>
            <w:rPr>
              <w:rFonts w:hint="eastAsia" w:ascii="黑体" w:hAnsi="黑体" w:eastAsia="黑体" w:cs="黑体"/>
            </w:rPr>
            <w:t>教学</w:t>
          </w:r>
          <w:r>
            <w:rPr>
              <w:rFonts w:hint="eastAsia" w:ascii="黑体" w:hAnsi="黑体" w:eastAsia="黑体" w:cs="黑体"/>
              <w:spacing w:val="-3"/>
            </w:rPr>
            <w:t>进</w:t>
          </w:r>
          <w:r>
            <w:rPr>
              <w:rFonts w:hint="eastAsia" w:ascii="黑体" w:hAnsi="黑体" w:eastAsia="黑体" w:cs="黑体"/>
            </w:rPr>
            <w:t>程及</w:t>
          </w:r>
          <w:r>
            <w:rPr>
              <w:rFonts w:hint="eastAsia" w:ascii="黑体" w:hAnsi="黑体" w:eastAsia="黑体" w:cs="黑体"/>
              <w:spacing w:val="-3"/>
            </w:rPr>
            <w:t>总</w:t>
          </w:r>
          <w:r>
            <w:rPr>
              <w:rFonts w:hint="eastAsia" w:ascii="黑体" w:hAnsi="黑体" w:eastAsia="黑体" w:cs="黑体"/>
            </w:rPr>
            <w:t>体安排</w:t>
          </w:r>
          <w:r>
            <w:rPr>
              <w:rFonts w:hint="eastAsia" w:ascii="黑体" w:hAnsi="黑体" w:eastAsia="黑体" w:cs="黑体"/>
            </w:rPr>
            <w:tab/>
          </w:r>
          <w:r>
            <w:rPr>
              <w:rFonts w:hint="eastAsia" w:ascii="黑体" w:hAnsi="黑体" w:eastAsia="黑体" w:cs="黑体"/>
            </w:rPr>
            <w:t>15</w:t>
          </w:r>
          <w:r>
            <w:rPr>
              <w:rFonts w:hint="eastAsia" w:ascii="黑体" w:hAnsi="黑体" w:eastAsia="黑体" w:cs="黑体"/>
            </w:rPr>
            <w:fldChar w:fldCharType="end"/>
          </w:r>
        </w:p>
        <w:p>
          <w:pPr>
            <w:pStyle w:val="8"/>
            <w:tabs>
              <w:tab w:val="right" w:leader="dot" w:pos="9258"/>
            </w:tabs>
            <w:rPr>
              <w:rFonts w:hint="eastAsia" w:ascii="黑体" w:hAnsi="黑体" w:eastAsia="黑体" w:cs="黑体"/>
            </w:rPr>
          </w:pPr>
          <w:r>
            <w:rPr>
              <w:rFonts w:hint="eastAsia" w:ascii="黑体" w:hAnsi="黑体" w:eastAsia="黑体" w:cs="黑体"/>
            </w:rPr>
            <w:t>（</w:t>
          </w:r>
          <w:r>
            <w:rPr>
              <w:rFonts w:hint="eastAsia" w:ascii="黑体" w:hAnsi="黑体" w:eastAsia="黑体" w:cs="黑体"/>
              <w:spacing w:val="-3"/>
            </w:rPr>
            <w:t>一</w:t>
          </w:r>
          <w:r>
            <w:rPr>
              <w:rFonts w:hint="eastAsia" w:ascii="黑体" w:hAnsi="黑体" w:eastAsia="黑体" w:cs="黑体"/>
            </w:rPr>
            <w:t>）必</w:t>
          </w:r>
          <w:r>
            <w:rPr>
              <w:rFonts w:hint="eastAsia" w:ascii="黑体" w:hAnsi="黑体" w:eastAsia="黑体" w:cs="黑体"/>
              <w:spacing w:val="-3"/>
            </w:rPr>
            <w:t>修</w:t>
          </w:r>
          <w:r>
            <w:rPr>
              <w:rFonts w:hint="eastAsia" w:ascii="黑体" w:hAnsi="黑体" w:eastAsia="黑体" w:cs="黑体"/>
            </w:rPr>
            <w:t>课模块</w:t>
          </w:r>
          <w:r>
            <w:rPr>
              <w:rFonts w:hint="eastAsia" w:ascii="黑体" w:hAnsi="黑体" w:eastAsia="黑体" w:cs="黑体"/>
            </w:rPr>
            <w:tab/>
          </w:r>
          <w:r>
            <w:rPr>
              <w:rFonts w:hint="eastAsia" w:ascii="黑体" w:hAnsi="黑体" w:eastAsia="黑体" w:cs="黑体"/>
            </w:rPr>
            <w:t>15</w:t>
          </w:r>
        </w:p>
        <w:p>
          <w:pPr>
            <w:pStyle w:val="8"/>
            <w:tabs>
              <w:tab w:val="right" w:leader="dot" w:pos="9258"/>
            </w:tabs>
            <w:rPr>
              <w:rFonts w:hint="eastAsia" w:ascii="黑体" w:hAnsi="黑体" w:eastAsia="黑体" w:cs="黑体"/>
            </w:rPr>
          </w:pPr>
          <w:r>
            <w:rPr>
              <w:rFonts w:hint="eastAsia" w:ascii="黑体" w:hAnsi="黑体" w:eastAsia="黑体" w:cs="黑体"/>
            </w:rPr>
            <w:t>（</w:t>
          </w:r>
          <w:r>
            <w:rPr>
              <w:rFonts w:hint="eastAsia" w:ascii="黑体" w:hAnsi="黑体" w:eastAsia="黑体" w:cs="黑体"/>
              <w:spacing w:val="-3"/>
            </w:rPr>
            <w:t>二</w:t>
          </w:r>
          <w:r>
            <w:rPr>
              <w:rFonts w:hint="eastAsia" w:ascii="黑体" w:hAnsi="黑体" w:eastAsia="黑体" w:cs="黑体"/>
            </w:rPr>
            <w:t>）选</w:t>
          </w:r>
          <w:r>
            <w:rPr>
              <w:rFonts w:hint="eastAsia" w:ascii="黑体" w:hAnsi="黑体" w:eastAsia="黑体" w:cs="黑体"/>
              <w:spacing w:val="-3"/>
            </w:rPr>
            <w:t>修</w:t>
          </w:r>
          <w:r>
            <w:rPr>
              <w:rFonts w:hint="eastAsia" w:ascii="黑体" w:hAnsi="黑体" w:eastAsia="黑体" w:cs="黑体"/>
            </w:rPr>
            <w:t>课模块</w:t>
          </w:r>
          <w:r>
            <w:rPr>
              <w:rFonts w:hint="eastAsia" w:ascii="黑体" w:hAnsi="黑体" w:eastAsia="黑体" w:cs="黑体"/>
            </w:rPr>
            <w:tab/>
          </w:r>
          <w:r>
            <w:rPr>
              <w:rFonts w:hint="eastAsia" w:ascii="黑体" w:hAnsi="黑体" w:eastAsia="黑体" w:cs="黑体"/>
            </w:rPr>
            <w:t>18</w:t>
          </w:r>
        </w:p>
        <w:p>
          <w:pPr>
            <w:pStyle w:val="8"/>
            <w:tabs>
              <w:tab w:val="right" w:leader="dot" w:pos="9258"/>
            </w:tabs>
            <w:spacing w:before="266"/>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"_TOC_250008"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三</w:t>
          </w:r>
          <w:r>
            <w:rPr>
              <w:rFonts w:hint="eastAsia" w:ascii="黑体" w:hAnsi="黑体" w:eastAsia="黑体" w:cs="黑体"/>
            </w:rPr>
            <w:t>）专</w:t>
          </w:r>
          <w:r>
            <w:rPr>
              <w:rFonts w:hint="eastAsia" w:ascii="黑体" w:hAnsi="黑体" w:eastAsia="黑体" w:cs="黑体"/>
              <w:spacing w:val="-3"/>
            </w:rPr>
            <w:t>业</w:t>
          </w:r>
          <w:r>
            <w:rPr>
              <w:rFonts w:hint="eastAsia" w:ascii="黑体" w:hAnsi="黑体" w:eastAsia="黑体" w:cs="黑体"/>
            </w:rPr>
            <w:t>实践</w:t>
          </w:r>
          <w:r>
            <w:rPr>
              <w:rFonts w:hint="eastAsia" w:ascii="黑体" w:hAnsi="黑体" w:eastAsia="黑体" w:cs="黑体"/>
              <w:spacing w:val="-3"/>
            </w:rPr>
            <w:t>教</w:t>
          </w:r>
          <w:r>
            <w:rPr>
              <w:rFonts w:hint="eastAsia" w:ascii="黑体" w:hAnsi="黑体" w:eastAsia="黑体" w:cs="黑体"/>
            </w:rPr>
            <w:t>学模块</w:t>
          </w:r>
          <w:r>
            <w:rPr>
              <w:rFonts w:hint="eastAsia" w:ascii="黑体" w:hAnsi="黑体" w:eastAsia="黑体" w:cs="黑体"/>
            </w:rPr>
            <w:tab/>
          </w:r>
          <w:r>
            <w:rPr>
              <w:rFonts w:hint="eastAsia" w:ascii="黑体" w:hAnsi="黑体" w:eastAsia="黑体" w:cs="黑体"/>
            </w:rPr>
            <w:t>20</w:t>
          </w:r>
          <w:r>
            <w:rPr>
              <w:rFonts w:hint="eastAsia" w:ascii="黑体" w:hAnsi="黑体" w:eastAsia="黑体" w:cs="黑体"/>
            </w:rPr>
            <w:fldChar w:fldCharType="end"/>
          </w:r>
        </w:p>
        <w:p>
          <w:pPr>
            <w:pStyle w:val="8"/>
            <w:tabs>
              <w:tab w:val="right" w:leader="dot" w:pos="9258"/>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"_TOC_250007" </w:instrText>
          </w:r>
          <w:r>
            <w:rPr>
              <w:rFonts w:hint="eastAsia" w:ascii="黑体" w:hAnsi="黑体" w:eastAsia="黑体" w:cs="黑体"/>
            </w:rPr>
            <w:fldChar w:fldCharType="separate"/>
          </w:r>
          <w:r>
            <w:rPr>
              <w:rFonts w:hint="eastAsia" w:ascii="黑体" w:hAnsi="黑体" w:eastAsia="黑体" w:cs="黑体"/>
            </w:rPr>
            <w:t>八</w:t>
          </w:r>
          <w:r>
            <w:rPr>
              <w:rFonts w:hint="eastAsia" w:ascii="黑体" w:hAnsi="黑体" w:eastAsia="黑体" w:cs="黑体"/>
              <w:spacing w:val="-3"/>
            </w:rPr>
            <w:t>、</w:t>
          </w:r>
          <w:r>
            <w:rPr>
              <w:rFonts w:hint="eastAsia" w:ascii="黑体" w:hAnsi="黑体" w:eastAsia="黑体" w:cs="黑体"/>
            </w:rPr>
            <w:t>实施</w:t>
          </w:r>
          <w:r>
            <w:rPr>
              <w:rFonts w:hint="eastAsia" w:ascii="黑体" w:hAnsi="黑体" w:eastAsia="黑体" w:cs="黑体"/>
              <w:spacing w:val="-3"/>
            </w:rPr>
            <w:t>保</w:t>
          </w:r>
          <w:r>
            <w:rPr>
              <w:rFonts w:hint="eastAsia" w:ascii="黑体" w:hAnsi="黑体" w:eastAsia="黑体" w:cs="黑体"/>
            </w:rPr>
            <w:t>障</w:t>
          </w:r>
          <w:r>
            <w:rPr>
              <w:rFonts w:hint="eastAsia" w:ascii="黑体" w:hAnsi="黑体" w:eastAsia="黑体" w:cs="黑体"/>
            </w:rPr>
            <w:tab/>
          </w:r>
          <w:r>
            <w:rPr>
              <w:rFonts w:hint="eastAsia" w:ascii="黑体" w:hAnsi="黑体" w:eastAsia="黑体" w:cs="黑体"/>
            </w:rPr>
            <w:t>23</w:t>
          </w:r>
          <w:r>
            <w:rPr>
              <w:rFonts w:hint="eastAsia" w:ascii="黑体" w:hAnsi="黑体" w:eastAsia="黑体" w:cs="黑体"/>
            </w:rPr>
            <w:fldChar w:fldCharType="end"/>
          </w:r>
        </w:p>
        <w:p>
          <w:pPr>
            <w:pStyle w:val="8"/>
            <w:tabs>
              <w:tab w:val="right" w:leader="dot" w:pos="9258"/>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"_TOC_250006"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一</w:t>
          </w:r>
          <w:r>
            <w:rPr>
              <w:rFonts w:hint="eastAsia" w:ascii="黑体" w:hAnsi="黑体" w:eastAsia="黑体" w:cs="黑体"/>
            </w:rPr>
            <w:t>）师</w:t>
          </w:r>
          <w:r>
            <w:rPr>
              <w:rFonts w:hint="eastAsia" w:ascii="黑体" w:hAnsi="黑体" w:eastAsia="黑体" w:cs="黑体"/>
              <w:spacing w:val="-3"/>
            </w:rPr>
            <w:t>资</w:t>
          </w:r>
          <w:r>
            <w:rPr>
              <w:rFonts w:hint="eastAsia" w:ascii="黑体" w:hAnsi="黑体" w:eastAsia="黑体" w:cs="黑体"/>
            </w:rPr>
            <w:t>队伍</w:t>
          </w:r>
          <w:r>
            <w:rPr>
              <w:rFonts w:hint="eastAsia" w:ascii="黑体" w:hAnsi="黑体" w:eastAsia="黑体" w:cs="黑体"/>
            </w:rPr>
            <w:tab/>
          </w:r>
          <w:r>
            <w:rPr>
              <w:rFonts w:hint="eastAsia" w:ascii="黑体" w:hAnsi="黑体" w:eastAsia="黑体" w:cs="黑体"/>
            </w:rPr>
            <w:t>23</w:t>
          </w:r>
          <w:r>
            <w:rPr>
              <w:rFonts w:hint="eastAsia" w:ascii="黑体" w:hAnsi="黑体" w:eastAsia="黑体" w:cs="黑体"/>
            </w:rPr>
            <w:fldChar w:fldCharType="end"/>
          </w:r>
        </w:p>
        <w:p>
          <w:pPr>
            <w:pStyle w:val="8"/>
            <w:tabs>
              <w:tab w:val="right" w:leader="dot" w:pos="9258"/>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"_TOC_250005"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二</w:t>
          </w:r>
          <w:r>
            <w:rPr>
              <w:rFonts w:hint="eastAsia" w:ascii="黑体" w:hAnsi="黑体" w:eastAsia="黑体" w:cs="黑体"/>
            </w:rPr>
            <w:t>）教</w:t>
          </w:r>
          <w:r>
            <w:rPr>
              <w:rFonts w:hint="eastAsia" w:ascii="黑体" w:hAnsi="黑体" w:eastAsia="黑体" w:cs="黑体"/>
              <w:spacing w:val="-3"/>
            </w:rPr>
            <w:t>学</w:t>
          </w:r>
          <w:r>
            <w:rPr>
              <w:rFonts w:hint="eastAsia" w:ascii="黑体" w:hAnsi="黑体" w:eastAsia="黑体" w:cs="黑体"/>
            </w:rPr>
            <w:t>设施</w:t>
          </w:r>
          <w:r>
            <w:rPr>
              <w:rFonts w:hint="eastAsia" w:ascii="黑体" w:hAnsi="黑体" w:eastAsia="黑体" w:cs="黑体"/>
            </w:rPr>
            <w:tab/>
          </w:r>
          <w:r>
            <w:rPr>
              <w:rFonts w:hint="eastAsia" w:ascii="黑体" w:hAnsi="黑体" w:eastAsia="黑体" w:cs="黑体"/>
            </w:rPr>
            <w:t>23</w:t>
          </w:r>
          <w:r>
            <w:rPr>
              <w:rFonts w:hint="eastAsia" w:ascii="黑体" w:hAnsi="黑体" w:eastAsia="黑体" w:cs="黑体"/>
            </w:rPr>
            <w:fldChar w:fldCharType="end"/>
          </w:r>
        </w:p>
        <w:p>
          <w:pPr>
            <w:pStyle w:val="8"/>
            <w:tabs>
              <w:tab w:val="right" w:leader="dot" w:pos="9258"/>
            </w:tabs>
            <w:spacing w:before="266"/>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"_TOC_250004"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三</w:t>
          </w:r>
          <w:r>
            <w:rPr>
              <w:rFonts w:hint="eastAsia" w:ascii="黑体" w:hAnsi="黑体" w:eastAsia="黑体" w:cs="黑体"/>
            </w:rPr>
            <w:t>）教</w:t>
          </w:r>
          <w:r>
            <w:rPr>
              <w:rFonts w:hint="eastAsia" w:ascii="黑体" w:hAnsi="黑体" w:eastAsia="黑体" w:cs="黑体"/>
              <w:spacing w:val="-3"/>
            </w:rPr>
            <w:t>学</w:t>
          </w:r>
          <w:r>
            <w:rPr>
              <w:rFonts w:hint="eastAsia" w:ascii="黑体" w:hAnsi="黑体" w:eastAsia="黑体" w:cs="黑体"/>
            </w:rPr>
            <w:t>资源</w:t>
          </w:r>
          <w:r>
            <w:rPr>
              <w:rFonts w:hint="eastAsia" w:ascii="黑体" w:hAnsi="黑体" w:eastAsia="黑体" w:cs="黑体"/>
            </w:rPr>
            <w:tab/>
          </w:r>
          <w:r>
            <w:rPr>
              <w:rFonts w:hint="eastAsia" w:ascii="黑体" w:hAnsi="黑体" w:eastAsia="黑体" w:cs="黑体"/>
            </w:rPr>
            <w:t>23</w:t>
          </w:r>
          <w:r>
            <w:rPr>
              <w:rFonts w:hint="eastAsia" w:ascii="黑体" w:hAnsi="黑体" w:eastAsia="黑体" w:cs="黑体"/>
            </w:rPr>
            <w:fldChar w:fldCharType="end"/>
          </w:r>
        </w:p>
        <w:p>
          <w:pPr>
            <w:pStyle w:val="8"/>
            <w:tabs>
              <w:tab w:val="right" w:leader="dot" w:pos="9258"/>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"_TOC_250003"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四</w:t>
          </w:r>
          <w:r>
            <w:rPr>
              <w:rFonts w:hint="eastAsia" w:ascii="黑体" w:hAnsi="黑体" w:eastAsia="黑体" w:cs="黑体"/>
            </w:rPr>
            <w:t>）教</w:t>
          </w:r>
          <w:r>
            <w:rPr>
              <w:rFonts w:hint="eastAsia" w:ascii="黑体" w:hAnsi="黑体" w:eastAsia="黑体" w:cs="黑体"/>
              <w:spacing w:val="-3"/>
            </w:rPr>
            <w:t>学</w:t>
          </w:r>
          <w:r>
            <w:rPr>
              <w:rFonts w:hint="eastAsia" w:ascii="黑体" w:hAnsi="黑体" w:eastAsia="黑体" w:cs="黑体"/>
            </w:rPr>
            <w:t>方法</w:t>
          </w:r>
          <w:r>
            <w:rPr>
              <w:rFonts w:hint="eastAsia" w:ascii="黑体" w:hAnsi="黑体" w:eastAsia="黑体" w:cs="黑体"/>
            </w:rPr>
            <w:tab/>
          </w:r>
          <w:r>
            <w:rPr>
              <w:rFonts w:hint="eastAsia" w:ascii="黑体" w:hAnsi="黑体" w:eastAsia="黑体" w:cs="黑体"/>
            </w:rPr>
            <w:t>24</w:t>
          </w:r>
          <w:r>
            <w:rPr>
              <w:rFonts w:hint="eastAsia" w:ascii="黑体" w:hAnsi="黑体" w:eastAsia="黑体" w:cs="黑体"/>
            </w:rPr>
            <w:fldChar w:fldCharType="end"/>
          </w:r>
        </w:p>
        <w:p>
          <w:pPr>
            <w:pStyle w:val="8"/>
            <w:tabs>
              <w:tab w:val="right" w:leader="dot" w:pos="9258"/>
            </w:tabs>
            <w:spacing w:after="20"/>
            <w:rPr>
              <w:rFonts w:hint="eastAsia" w:ascii="黑体" w:hAnsi="黑体" w:eastAsia="黑体" w:cs="黑体"/>
            </w:rPr>
          </w:pPr>
          <w:r>
            <w:rPr>
              <w:rFonts w:hint="eastAsia" w:ascii="黑体" w:hAnsi="黑体" w:eastAsia="黑体" w:cs="黑体"/>
            </w:rPr>
            <w:t>（</w:t>
          </w:r>
          <w:r>
            <w:rPr>
              <w:rFonts w:hint="eastAsia" w:ascii="黑体" w:hAnsi="黑体" w:eastAsia="黑体" w:cs="黑体"/>
              <w:spacing w:val="-3"/>
            </w:rPr>
            <w:t>五</w:t>
          </w:r>
          <w:r>
            <w:rPr>
              <w:rFonts w:hint="eastAsia" w:ascii="黑体" w:hAnsi="黑体" w:eastAsia="黑体" w:cs="黑体"/>
            </w:rPr>
            <w:t>）学</w:t>
          </w:r>
          <w:r>
            <w:rPr>
              <w:rFonts w:hint="eastAsia" w:ascii="黑体" w:hAnsi="黑体" w:eastAsia="黑体" w:cs="黑体"/>
              <w:spacing w:val="-3"/>
            </w:rPr>
            <w:t>习</w:t>
          </w:r>
          <w:r>
            <w:rPr>
              <w:rFonts w:hint="eastAsia" w:ascii="黑体" w:hAnsi="黑体" w:eastAsia="黑体" w:cs="黑体"/>
            </w:rPr>
            <w:t>评价</w:t>
          </w:r>
          <w:r>
            <w:rPr>
              <w:rFonts w:hint="eastAsia" w:ascii="黑体" w:hAnsi="黑体" w:eastAsia="黑体" w:cs="黑体"/>
            </w:rPr>
            <w:tab/>
          </w:r>
          <w:r>
            <w:rPr>
              <w:rFonts w:hint="eastAsia" w:ascii="黑体" w:hAnsi="黑体" w:eastAsia="黑体" w:cs="黑体"/>
            </w:rPr>
            <w:t>24</w:t>
          </w:r>
        </w:p>
        <w:p>
          <w:pPr>
            <w:pStyle w:val="8"/>
            <w:tabs>
              <w:tab w:val="right" w:leader="dot" w:pos="9258"/>
            </w:tabs>
            <w:spacing w:before="48"/>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"_TOC_250002" </w:instrText>
          </w:r>
          <w:r>
            <w:rPr>
              <w:rFonts w:hint="eastAsia" w:ascii="黑体" w:hAnsi="黑体" w:eastAsia="黑体" w:cs="黑体"/>
            </w:rPr>
            <w:fldChar w:fldCharType="separate"/>
          </w:r>
          <w:r>
            <w:rPr>
              <w:rFonts w:hint="eastAsia" w:ascii="黑体" w:hAnsi="黑体" w:eastAsia="黑体" w:cs="黑体"/>
            </w:rPr>
            <w:t>（</w:t>
          </w:r>
          <w:r>
            <w:rPr>
              <w:rFonts w:hint="eastAsia" w:ascii="黑体" w:hAnsi="黑体" w:eastAsia="黑体" w:cs="黑体"/>
              <w:spacing w:val="-3"/>
            </w:rPr>
            <w:t>六</w:t>
          </w:r>
          <w:r>
            <w:rPr>
              <w:rFonts w:hint="eastAsia" w:ascii="黑体" w:hAnsi="黑体" w:eastAsia="黑体" w:cs="黑体"/>
            </w:rPr>
            <w:t>）质</w:t>
          </w:r>
          <w:r>
            <w:rPr>
              <w:rFonts w:hint="eastAsia" w:ascii="黑体" w:hAnsi="黑体" w:eastAsia="黑体" w:cs="黑体"/>
              <w:spacing w:val="-3"/>
            </w:rPr>
            <w:t>量</w:t>
          </w:r>
          <w:r>
            <w:rPr>
              <w:rFonts w:hint="eastAsia" w:ascii="黑体" w:hAnsi="黑体" w:eastAsia="黑体" w:cs="黑体"/>
            </w:rPr>
            <w:t>管理</w:t>
          </w:r>
          <w:r>
            <w:rPr>
              <w:rFonts w:hint="eastAsia" w:ascii="黑体" w:hAnsi="黑体" w:eastAsia="黑体" w:cs="黑体"/>
            </w:rPr>
            <w:tab/>
          </w:r>
          <w:r>
            <w:rPr>
              <w:rFonts w:hint="eastAsia" w:ascii="黑体" w:hAnsi="黑体" w:eastAsia="黑体" w:cs="黑体"/>
            </w:rPr>
            <w:t>24</w:t>
          </w:r>
          <w:r>
            <w:rPr>
              <w:rFonts w:hint="eastAsia" w:ascii="黑体" w:hAnsi="黑体" w:eastAsia="黑体" w:cs="黑体"/>
            </w:rPr>
            <w:fldChar w:fldCharType="end"/>
          </w:r>
        </w:p>
        <w:p>
          <w:pPr>
            <w:pStyle w:val="8"/>
            <w:tabs>
              <w:tab w:val="right" w:leader="dot" w:pos="9258"/>
            </w:tabs>
            <w:spacing w:before="266"/>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"_TOC_250001" </w:instrText>
          </w:r>
          <w:r>
            <w:rPr>
              <w:rFonts w:hint="eastAsia" w:ascii="黑体" w:hAnsi="黑体" w:eastAsia="黑体" w:cs="黑体"/>
            </w:rPr>
            <w:fldChar w:fldCharType="separate"/>
          </w:r>
          <w:r>
            <w:rPr>
              <w:rFonts w:hint="eastAsia" w:ascii="黑体" w:hAnsi="黑体" w:eastAsia="黑体" w:cs="黑体"/>
            </w:rPr>
            <w:t>九</w:t>
          </w:r>
          <w:r>
            <w:rPr>
              <w:rFonts w:hint="eastAsia" w:ascii="黑体" w:hAnsi="黑体" w:eastAsia="黑体" w:cs="黑体"/>
              <w:spacing w:val="-3"/>
            </w:rPr>
            <w:t>、</w:t>
          </w:r>
          <w:r>
            <w:rPr>
              <w:rFonts w:hint="eastAsia" w:ascii="黑体" w:hAnsi="黑体" w:eastAsia="黑体" w:cs="黑体"/>
            </w:rPr>
            <w:t>毕业</w:t>
          </w:r>
          <w:r>
            <w:rPr>
              <w:rFonts w:hint="eastAsia" w:ascii="黑体" w:hAnsi="黑体" w:eastAsia="黑体" w:cs="黑体"/>
              <w:spacing w:val="-3"/>
            </w:rPr>
            <w:t>要</w:t>
          </w:r>
          <w:r>
            <w:rPr>
              <w:rFonts w:hint="eastAsia" w:ascii="黑体" w:hAnsi="黑体" w:eastAsia="黑体" w:cs="黑体"/>
            </w:rPr>
            <w:t>求</w:t>
          </w:r>
          <w:r>
            <w:rPr>
              <w:rFonts w:hint="eastAsia" w:ascii="黑体" w:hAnsi="黑体" w:eastAsia="黑体" w:cs="黑体"/>
            </w:rPr>
            <w:tab/>
          </w:r>
          <w:r>
            <w:rPr>
              <w:rFonts w:hint="eastAsia" w:ascii="黑体" w:hAnsi="黑体" w:eastAsia="黑体" w:cs="黑体"/>
            </w:rPr>
            <w:t>24</w:t>
          </w:r>
          <w:r>
            <w:rPr>
              <w:rFonts w:hint="eastAsia" w:ascii="黑体" w:hAnsi="黑体" w:eastAsia="黑体" w:cs="黑体"/>
            </w:rPr>
            <w:fldChar w:fldCharType="end"/>
          </w:r>
        </w:p>
        <w:p>
          <w:pPr>
            <w:spacing w:after="0"/>
            <w:sectPr>
              <w:type w:val="continuous"/>
              <w:pgSz w:w="11910" w:h="16840"/>
              <w:pgMar w:top="1220" w:right="240" w:bottom="4027" w:left="940" w:header="720" w:footer="720" w:gutter="0"/>
              <w:cols w:space="720" w:num="1"/>
            </w:sectPr>
          </w:pPr>
        </w:p>
      </w:sdtContent>
    </w:sdt>
    <w:p>
      <w:pPr>
        <w:pStyle w:val="5"/>
        <w:spacing w:before="10"/>
        <w:rPr>
          <w:sz w:val="22"/>
        </w:rPr>
      </w:pPr>
    </w:p>
    <w:p>
      <w:pPr>
        <w:spacing w:before="0"/>
        <w:ind w:left="1964" w:right="1999" w:firstLine="0"/>
        <w:jc w:val="center"/>
        <w:rPr>
          <w:sz w:val="28"/>
        </w:rPr>
      </w:pPr>
      <w:r>
        <w:rPr>
          <w:rFonts w:hint="eastAsia" w:ascii="黑体" w:hAnsi="黑体" w:eastAsia="黑体" w:cs="黑体"/>
          <w:sz w:val="36"/>
          <w:szCs w:val="36"/>
        </w:rPr>
        <w:t>体育教育专业（三年制）人才培养方案</w:t>
      </w:r>
    </w:p>
    <w:p>
      <w:pPr>
        <w:pStyle w:val="5"/>
        <w:rPr>
          <w:sz w:val="28"/>
        </w:rPr>
      </w:pPr>
    </w:p>
    <w:p>
      <w:pPr>
        <w:pStyle w:val="5"/>
        <w:spacing w:before="5"/>
        <w:rPr>
          <w:sz w:val="37"/>
        </w:rPr>
      </w:pPr>
    </w:p>
    <w:p>
      <w:pPr>
        <w:pStyle w:val="5"/>
        <w:spacing w:before="93" w:line="364" w:lineRule="auto"/>
        <w:ind w:left="857" w:right="890" w:firstLine="480"/>
        <w:jc w:val="both"/>
        <w:rPr>
          <w:sz w:val="21"/>
          <w:szCs w:val="21"/>
        </w:rPr>
      </w:pPr>
      <w:r>
        <w:rPr>
          <w:sz w:val="21"/>
          <w:szCs w:val="21"/>
        </w:rPr>
        <w:t>体育教育专业是体育类七大专业之一，承载着为中小学培养优秀体育教师的职责</w:t>
      </w:r>
      <w:r>
        <w:rPr>
          <w:rFonts w:hint="eastAsia"/>
          <w:sz w:val="21"/>
          <w:szCs w:val="21"/>
          <w:lang w:eastAsia="zh-CN"/>
        </w:rPr>
        <w:t>，</w:t>
      </w:r>
      <w:r>
        <w:rPr>
          <w:sz w:val="21"/>
          <w:szCs w:val="21"/>
        </w:rPr>
        <w:t>是继承和传播中国优秀传统文化的主要平台，西昌民族幼儿师范高等专科学校“体育教育专业（师范）人才培养方案”上承《高等学校体育工作基本标准》、《全国普通高等学校体育课程教学指导纲要》、《教育部关于职业院校专业人才培养方案制订与实施工作的指导意见》、《关于强化学校体育促进学生身心健康全面发展的意见》（国办发〔2016〕27 号）、《国家中长期教育改革和发展规划纲要（2010-2020 年）》、《全国普通高等职业（专科）院校公共体育课程教学指导纲要（试行）》、《学校体育工作条例》、《青少年体育“十三五”规划》、《健康中国行动(2019—2030 年)》、《体育强国建设纲要》等国家意志，中鉴兄弟院校优秀教学、专业建设经验，下接凉山州体育教育与中、小学体育教师的发展需求，紧扣《西昌民族幼儿师范高等专科学校三年（2019-2021）发展规划》（修订版）（西幼委[2019]24 号）研制而成。</w:t>
      </w:r>
    </w:p>
    <w:p>
      <w:pPr>
        <w:pStyle w:val="4"/>
        <w:keepNext w:val="0"/>
        <w:keepLines w:val="0"/>
        <w:pageBreakBefore w:val="0"/>
        <w:widowControl w:val="0"/>
        <w:kinsoku/>
        <w:wordWrap/>
        <w:overflowPunct/>
        <w:topLinePunct w:val="0"/>
        <w:autoSpaceDE w:val="0"/>
        <w:autoSpaceDN w:val="0"/>
        <w:bidi w:val="0"/>
        <w:adjustRightInd/>
        <w:snapToGrid/>
        <w:spacing w:before="83" w:line="240" w:lineRule="auto"/>
        <w:ind w:left="1338"/>
        <w:textAlignment w:val="auto"/>
        <w:rPr>
          <w:rFonts w:hint="eastAsia" w:ascii="黑体" w:hAnsi="黑体" w:eastAsia="黑体" w:cs="黑体"/>
          <w:sz w:val="28"/>
          <w:szCs w:val="28"/>
        </w:rPr>
      </w:pPr>
      <w:bookmarkStart w:id="2" w:name="_TOC_250017"/>
      <w:bookmarkEnd w:id="2"/>
      <w:r>
        <w:rPr>
          <w:rFonts w:hint="eastAsia" w:ascii="黑体" w:hAnsi="黑体" w:eastAsia="黑体" w:cs="黑体"/>
          <w:sz w:val="28"/>
          <w:szCs w:val="28"/>
        </w:rPr>
        <w:t>一、专业名称及代码</w:t>
      </w:r>
    </w:p>
    <w:p>
      <w:pPr>
        <w:pStyle w:val="5"/>
        <w:spacing w:before="93" w:line="364" w:lineRule="auto"/>
        <w:ind w:left="857" w:right="890" w:firstLine="480"/>
        <w:jc w:val="both"/>
        <w:rPr>
          <w:rFonts w:hint="default"/>
          <w:sz w:val="21"/>
          <w:szCs w:val="21"/>
          <w:lang w:val="en-US" w:eastAsia="zh-CN"/>
        </w:rPr>
      </w:pPr>
      <w:r>
        <w:rPr>
          <w:sz w:val="21"/>
          <w:szCs w:val="21"/>
        </w:rPr>
        <w:t>专业名称：体育教育</w:t>
      </w:r>
      <w:r>
        <w:rPr>
          <w:rFonts w:hint="eastAsia"/>
          <w:sz w:val="21"/>
          <w:szCs w:val="21"/>
          <w:lang w:val="en-US" w:eastAsia="zh-CN"/>
        </w:rPr>
        <w:t>专业</w:t>
      </w:r>
    </w:p>
    <w:p>
      <w:pPr>
        <w:pStyle w:val="5"/>
        <w:spacing w:before="93" w:line="364" w:lineRule="auto"/>
        <w:ind w:left="857" w:right="890" w:firstLine="480"/>
        <w:jc w:val="both"/>
        <w:rPr>
          <w:sz w:val="21"/>
          <w:szCs w:val="21"/>
        </w:rPr>
      </w:pPr>
      <w:r>
        <w:rPr>
          <w:sz w:val="21"/>
          <w:szCs w:val="21"/>
        </w:rPr>
        <w:t>专业代码：</w:t>
      </w:r>
      <w:r>
        <w:rPr>
          <w:rFonts w:hint="eastAsia"/>
          <w:sz w:val="21"/>
          <w:szCs w:val="21"/>
          <w:lang w:val="en-US" w:eastAsia="zh-CN"/>
        </w:rPr>
        <w:t>5</w:t>
      </w:r>
      <w:r>
        <w:rPr>
          <w:sz w:val="21"/>
          <w:szCs w:val="21"/>
        </w:rPr>
        <w:t>70</w:t>
      </w:r>
      <w:r>
        <w:rPr>
          <w:rFonts w:hint="eastAsia"/>
          <w:sz w:val="21"/>
          <w:szCs w:val="21"/>
          <w:lang w:val="en-US" w:eastAsia="zh-CN"/>
        </w:rPr>
        <w:t>110</w:t>
      </w:r>
      <w:r>
        <w:rPr>
          <w:sz w:val="21"/>
          <w:szCs w:val="21"/>
        </w:rPr>
        <w:t>K</w:t>
      </w:r>
    </w:p>
    <w:p>
      <w:pPr>
        <w:pStyle w:val="4"/>
        <w:keepNext w:val="0"/>
        <w:keepLines w:val="0"/>
        <w:pageBreakBefore w:val="0"/>
        <w:widowControl w:val="0"/>
        <w:kinsoku/>
        <w:wordWrap/>
        <w:overflowPunct/>
        <w:topLinePunct w:val="0"/>
        <w:autoSpaceDE w:val="0"/>
        <w:autoSpaceDN w:val="0"/>
        <w:bidi w:val="0"/>
        <w:adjustRightInd/>
        <w:snapToGrid/>
        <w:spacing w:before="83" w:line="240" w:lineRule="auto"/>
        <w:ind w:left="1338"/>
        <w:textAlignment w:val="auto"/>
        <w:rPr>
          <w:rFonts w:hint="eastAsia" w:ascii="黑体" w:hAnsi="黑体" w:eastAsia="黑体" w:cs="黑体"/>
          <w:sz w:val="28"/>
          <w:szCs w:val="28"/>
        </w:rPr>
      </w:pPr>
      <w:bookmarkStart w:id="3" w:name="_TOC_250016"/>
      <w:bookmarkEnd w:id="3"/>
      <w:r>
        <w:rPr>
          <w:rFonts w:hint="eastAsia" w:ascii="黑体" w:hAnsi="黑体" w:eastAsia="黑体" w:cs="黑体"/>
          <w:sz w:val="28"/>
          <w:szCs w:val="28"/>
        </w:rPr>
        <w:t>二、入学要求</w:t>
      </w:r>
    </w:p>
    <w:p>
      <w:pPr>
        <w:pStyle w:val="5"/>
        <w:spacing w:before="93" w:line="364" w:lineRule="auto"/>
        <w:ind w:left="857" w:right="890" w:firstLine="480"/>
        <w:jc w:val="both"/>
        <w:rPr>
          <w:rFonts w:hint="eastAsia"/>
          <w:sz w:val="21"/>
          <w:szCs w:val="21"/>
          <w:lang w:eastAsia="zh-CN"/>
        </w:rPr>
      </w:pPr>
      <w:r>
        <w:rPr>
          <w:sz w:val="21"/>
          <w:szCs w:val="21"/>
        </w:rPr>
        <w:t>高中阶段教育毕业生或具有同等学力者</w:t>
      </w:r>
      <w:r>
        <w:rPr>
          <w:rFonts w:hint="eastAsia"/>
          <w:sz w:val="21"/>
          <w:szCs w:val="21"/>
          <w:lang w:eastAsia="zh-CN"/>
        </w:rPr>
        <w:t>。</w:t>
      </w:r>
    </w:p>
    <w:p>
      <w:pPr>
        <w:pStyle w:val="4"/>
        <w:keepNext w:val="0"/>
        <w:keepLines w:val="0"/>
        <w:pageBreakBefore w:val="0"/>
        <w:widowControl w:val="0"/>
        <w:kinsoku/>
        <w:wordWrap/>
        <w:overflowPunct/>
        <w:topLinePunct w:val="0"/>
        <w:autoSpaceDE w:val="0"/>
        <w:autoSpaceDN w:val="0"/>
        <w:bidi w:val="0"/>
        <w:adjustRightInd/>
        <w:snapToGrid/>
        <w:spacing w:before="83" w:line="240" w:lineRule="auto"/>
        <w:ind w:left="1338"/>
        <w:textAlignment w:val="auto"/>
        <w:rPr>
          <w:rFonts w:hint="eastAsia" w:ascii="黑体" w:hAnsi="黑体" w:eastAsia="黑体" w:cs="黑体"/>
          <w:sz w:val="28"/>
          <w:szCs w:val="28"/>
        </w:rPr>
      </w:pPr>
      <w:bookmarkStart w:id="4" w:name="_TOC_250015"/>
      <w:bookmarkEnd w:id="4"/>
      <w:r>
        <w:rPr>
          <w:rFonts w:hint="eastAsia" w:ascii="黑体" w:hAnsi="黑体" w:eastAsia="黑体" w:cs="黑体"/>
          <w:sz w:val="28"/>
          <w:szCs w:val="28"/>
        </w:rPr>
        <w:t>三、修业年限</w:t>
      </w:r>
    </w:p>
    <w:p>
      <w:pPr>
        <w:pStyle w:val="5"/>
        <w:spacing w:before="93" w:line="364" w:lineRule="auto"/>
        <w:ind w:left="857" w:right="890" w:firstLine="480"/>
        <w:jc w:val="both"/>
        <w:rPr>
          <w:sz w:val="21"/>
          <w:szCs w:val="21"/>
        </w:rPr>
      </w:pPr>
      <w:r>
        <w:rPr>
          <w:sz w:val="21"/>
          <w:szCs w:val="21"/>
        </w:rPr>
        <w:t>学历层次：专科</w:t>
      </w:r>
    </w:p>
    <w:p>
      <w:pPr>
        <w:pStyle w:val="5"/>
        <w:spacing w:before="93" w:line="364" w:lineRule="auto"/>
        <w:ind w:left="857" w:right="890" w:firstLine="480"/>
        <w:jc w:val="both"/>
        <w:rPr>
          <w:sz w:val="21"/>
          <w:szCs w:val="21"/>
        </w:rPr>
      </w:pPr>
      <w:r>
        <w:rPr>
          <w:sz w:val="21"/>
          <w:szCs w:val="21"/>
        </w:rPr>
        <w:t>修学年限：三年（全日制）</w:t>
      </w:r>
    </w:p>
    <w:p>
      <w:pPr>
        <w:pStyle w:val="4"/>
        <w:keepNext w:val="0"/>
        <w:keepLines w:val="0"/>
        <w:pageBreakBefore w:val="0"/>
        <w:widowControl w:val="0"/>
        <w:kinsoku/>
        <w:wordWrap/>
        <w:overflowPunct/>
        <w:topLinePunct w:val="0"/>
        <w:autoSpaceDE w:val="0"/>
        <w:autoSpaceDN w:val="0"/>
        <w:bidi w:val="0"/>
        <w:adjustRightInd/>
        <w:snapToGrid/>
        <w:spacing w:before="83" w:line="240" w:lineRule="auto"/>
        <w:ind w:left="1338"/>
        <w:textAlignment w:val="auto"/>
        <w:rPr>
          <w:rFonts w:hint="eastAsia" w:ascii="黑体" w:hAnsi="黑体" w:eastAsia="黑体" w:cs="黑体"/>
          <w:sz w:val="28"/>
          <w:szCs w:val="28"/>
        </w:rPr>
      </w:pPr>
      <w:bookmarkStart w:id="5" w:name="_TOC_250014"/>
      <w:bookmarkEnd w:id="5"/>
      <w:r>
        <w:rPr>
          <w:rFonts w:hint="eastAsia" w:ascii="黑体" w:hAnsi="黑体" w:eastAsia="黑体" w:cs="黑体"/>
          <w:sz w:val="28"/>
          <w:szCs w:val="28"/>
        </w:rPr>
        <w:t>四、职业面向</w:t>
      </w:r>
    </w:p>
    <w:p>
      <w:pPr>
        <w:spacing w:before="2"/>
        <w:ind w:left="584" w:right="0" w:firstLine="723" w:firstLineChars="300"/>
        <w:jc w:val="left"/>
        <w:rPr>
          <w:rFonts w:hint="eastAsia" w:ascii="宋体" w:hAnsi="宋体" w:eastAsia="宋体" w:cs="宋体"/>
          <w:b/>
          <w:sz w:val="24"/>
        </w:rPr>
      </w:pPr>
      <w:r>
        <w:rPr>
          <w:rFonts w:hint="eastAsia" w:ascii="宋体" w:hAnsi="宋体" w:eastAsia="宋体" w:cs="宋体"/>
          <w:b/>
          <w:sz w:val="24"/>
        </w:rPr>
        <w:t>（一）服务面向</w:t>
      </w:r>
    </w:p>
    <w:p>
      <w:pPr>
        <w:pStyle w:val="5"/>
        <w:spacing w:before="93" w:line="364" w:lineRule="auto"/>
        <w:ind w:left="857" w:right="890" w:firstLine="480"/>
        <w:jc w:val="both"/>
        <w:rPr>
          <w:sz w:val="21"/>
          <w:szCs w:val="21"/>
        </w:rPr>
      </w:pPr>
      <w:r>
        <w:rPr>
          <w:sz w:val="21"/>
          <w:szCs w:val="21"/>
        </w:rPr>
        <w:t>主要面向三线城市及以下和农村中小学校及企事业单位，在教师或培训岗位群从事体育教学、课外体育活动、运动训练与运动竞赛，以及社会体育指导、体育管理和培训等工作。</w:t>
      </w:r>
    </w:p>
    <w:p>
      <w:pPr>
        <w:pStyle w:val="5"/>
        <w:spacing w:before="93" w:line="364" w:lineRule="auto"/>
        <w:ind w:left="857" w:right="890" w:firstLine="480"/>
        <w:jc w:val="both"/>
        <w:rPr>
          <w:rFonts w:hint="eastAsia" w:eastAsia="宋体"/>
          <w:sz w:val="21"/>
          <w:szCs w:val="21"/>
          <w:lang w:val="en-US" w:eastAsia="zh-CN"/>
        </w:rPr>
        <w:sectPr>
          <w:footerReference r:id="rId5" w:type="default"/>
          <w:pgSz w:w="11910" w:h="16840"/>
          <w:pgMar w:top="1440" w:right="567" w:bottom="1179" w:left="771" w:header="0" w:footer="992" w:gutter="0"/>
          <w:pgNumType w:start="1"/>
          <w:cols w:space="0" w:num="1"/>
          <w:rtlGutter w:val="0"/>
          <w:docGrid w:linePitch="0" w:charSpace="0"/>
        </w:sectPr>
      </w:pPr>
      <w:r>
        <w:rPr>
          <w:sz w:val="21"/>
          <w:szCs w:val="21"/>
        </w:rPr>
        <w:t>所属专业大类及所属专业类应依据《</w:t>
      </w:r>
      <w:r>
        <w:rPr>
          <w:rFonts w:hint="eastAsia"/>
          <w:sz w:val="21"/>
          <w:szCs w:val="21"/>
          <w:lang w:val="en-US" w:eastAsia="zh-CN"/>
        </w:rPr>
        <w:t>职业教育专业目录（2021年）</w:t>
      </w:r>
      <w:r>
        <w:rPr>
          <w:sz w:val="21"/>
          <w:szCs w:val="21"/>
        </w:rPr>
        <w:t>》；对应行业参照现行的《国民经济行业分类（2017 版）》；主要职业类别参照现行的《国家职业分类大典（2015 年版）》；根据行业企业调研，明确主要岗位类别或技术领域； 根据实际情况举例职业资格证书或技能等级证</w:t>
      </w:r>
      <w:r>
        <w:rPr>
          <w:rFonts w:hint="eastAsia"/>
          <w:sz w:val="21"/>
          <w:szCs w:val="21"/>
          <w:lang w:val="en-US" w:eastAsia="zh-CN"/>
        </w:rPr>
        <w:t>书。</w:t>
      </w:r>
    </w:p>
    <w:p>
      <w:pPr>
        <w:pStyle w:val="5"/>
        <w:spacing w:before="93" w:line="364" w:lineRule="auto"/>
        <w:ind w:left="857" w:right="890" w:firstLine="480"/>
        <w:jc w:val="both"/>
        <w:rPr>
          <w:sz w:val="21"/>
          <w:szCs w:val="21"/>
        </w:rPr>
      </w:pPr>
      <w:r>
        <w:rPr>
          <w:sz w:val="21"/>
          <w:szCs w:val="21"/>
        </w:rPr>
        <mc:AlternateContent>
          <mc:Choice Requires="wps">
            <w:drawing>
              <wp:anchor distT="0" distB="0" distL="114300" distR="114300" simplePos="0" relativeHeight="251674624" behindDoc="0" locked="0" layoutInCell="1" allowOverlap="1">
                <wp:simplePos x="0" y="0"/>
                <wp:positionH relativeFrom="page">
                  <wp:posOffset>1134745</wp:posOffset>
                </wp:positionH>
                <wp:positionV relativeFrom="paragraph">
                  <wp:posOffset>875665</wp:posOffset>
                </wp:positionV>
                <wp:extent cx="6130290" cy="2947670"/>
                <wp:effectExtent l="0" t="0" r="0" b="0"/>
                <wp:wrapNone/>
                <wp:docPr id="70" name="文本框 2"/>
                <wp:cNvGraphicFramePr/>
                <a:graphic xmlns:a="http://schemas.openxmlformats.org/drawingml/2006/main">
                  <a:graphicData uri="http://schemas.microsoft.com/office/word/2010/wordprocessingShape">
                    <wps:wsp>
                      <wps:cNvSpPr txBox="1"/>
                      <wps:spPr>
                        <a:xfrm>
                          <a:off x="0" y="0"/>
                          <a:ext cx="6130290" cy="2947670"/>
                        </a:xfrm>
                        <a:prstGeom prst="rect">
                          <a:avLst/>
                        </a:prstGeom>
                        <a:noFill/>
                        <a:ln>
                          <a:noFill/>
                        </a:ln>
                      </wps:spPr>
                      <wps:txbx>
                        <w:txbxContent>
                          <w:tbl>
                            <w:tblPr>
                              <w:tblStyle w:val="10"/>
                              <w:tblW w:w="93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9"/>
                              <w:gridCol w:w="1120"/>
                              <w:gridCol w:w="1297"/>
                              <w:gridCol w:w="1476"/>
                              <w:gridCol w:w="1399"/>
                              <w:gridCol w:w="2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1239" w:type="dxa"/>
                                </w:tcPr>
                                <w:p>
                                  <w:pPr>
                                    <w:pStyle w:val="16"/>
                                    <w:spacing w:before="21" w:line="187" w:lineRule="auto"/>
                                    <w:ind w:left="198" w:right="185"/>
                                    <w:jc w:val="center"/>
                                    <w:rPr>
                                      <w:rFonts w:hint="eastAsia" w:ascii="Microsoft JhengHei" w:eastAsia="Microsoft JhengHei"/>
                                      <w:b/>
                                      <w:sz w:val="21"/>
                                    </w:rPr>
                                  </w:pPr>
                                  <w:r>
                                    <w:rPr>
                                      <w:rFonts w:hint="eastAsia" w:ascii="Microsoft JhengHei" w:eastAsia="Microsoft JhengHei"/>
                                      <w:b/>
                                      <w:sz w:val="21"/>
                                    </w:rPr>
                                    <w:t>所属专业大类（代</w:t>
                                  </w:r>
                                </w:p>
                                <w:p>
                                  <w:pPr>
                                    <w:pStyle w:val="16"/>
                                    <w:spacing w:line="256" w:lineRule="exact"/>
                                    <w:ind w:left="191" w:right="185"/>
                                    <w:jc w:val="center"/>
                                    <w:rPr>
                                      <w:rFonts w:hint="eastAsia" w:ascii="Microsoft JhengHei" w:eastAsia="Microsoft JhengHei"/>
                                      <w:b/>
                                      <w:sz w:val="21"/>
                                    </w:rPr>
                                  </w:pPr>
                                  <w:r>
                                    <w:rPr>
                                      <w:rFonts w:hint="eastAsia" w:ascii="Microsoft JhengHei" w:eastAsia="Microsoft JhengHei"/>
                                      <w:b/>
                                      <w:sz w:val="21"/>
                                    </w:rPr>
                                    <w:t>码）</w:t>
                                  </w:r>
                                </w:p>
                              </w:tc>
                              <w:tc>
                                <w:tcPr>
                                  <w:tcW w:w="1120" w:type="dxa"/>
                                </w:tcPr>
                                <w:p>
                                  <w:pPr>
                                    <w:pStyle w:val="16"/>
                                    <w:spacing w:before="173" w:line="187" w:lineRule="auto"/>
                                    <w:ind w:left="109" w:right="-15" w:firstLine="31"/>
                                    <w:rPr>
                                      <w:rFonts w:hint="eastAsia" w:ascii="Microsoft JhengHei" w:eastAsia="Microsoft JhengHei"/>
                                      <w:b/>
                                      <w:sz w:val="21"/>
                                    </w:rPr>
                                  </w:pPr>
                                  <w:r>
                                    <w:rPr>
                                      <w:rFonts w:hint="eastAsia" w:ascii="Microsoft JhengHei" w:eastAsia="Microsoft JhengHei"/>
                                      <w:b/>
                                      <w:sz w:val="21"/>
                                    </w:rPr>
                                    <w:t>所属专业</w:t>
                                  </w:r>
                                  <w:r>
                                    <w:rPr>
                                      <w:rFonts w:hint="eastAsia" w:ascii="Microsoft JhengHei" w:eastAsia="Microsoft JhengHei"/>
                                      <w:b/>
                                      <w:spacing w:val="-44"/>
                                      <w:sz w:val="21"/>
                                    </w:rPr>
                                    <w:t>类</w:t>
                                  </w:r>
                                  <w:r>
                                    <w:rPr>
                                      <w:rFonts w:hint="eastAsia" w:ascii="Microsoft JhengHei" w:eastAsia="Microsoft JhengHei"/>
                                      <w:b/>
                                      <w:sz w:val="21"/>
                                    </w:rPr>
                                    <w:t>（代码）</w:t>
                                  </w:r>
                                </w:p>
                              </w:tc>
                              <w:tc>
                                <w:tcPr>
                                  <w:tcW w:w="1297" w:type="dxa"/>
                                </w:tcPr>
                                <w:p>
                                  <w:pPr>
                                    <w:pStyle w:val="16"/>
                                    <w:spacing w:before="111" w:line="343" w:lineRule="exact"/>
                                    <w:ind w:left="227"/>
                                    <w:rPr>
                                      <w:rFonts w:hint="eastAsia" w:ascii="Microsoft JhengHei" w:eastAsia="宋体"/>
                                      <w:b/>
                                      <w:sz w:val="21"/>
                                      <w:lang w:val="en-US" w:eastAsia="zh-CN"/>
                                    </w:rPr>
                                  </w:pPr>
                                  <w:r>
                                    <w:rPr>
                                      <w:rFonts w:hint="eastAsia" w:ascii="Microsoft JhengHei" w:eastAsia="Microsoft JhengHei"/>
                                      <w:b/>
                                      <w:sz w:val="21"/>
                                    </w:rPr>
                                    <w:t>对应</w:t>
                                  </w:r>
                                  <w:r>
                                    <w:rPr>
                                      <w:rFonts w:hint="eastAsia" w:ascii="Microsoft JhengHei"/>
                                      <w:b/>
                                      <w:sz w:val="21"/>
                                      <w:lang w:val="en-US" w:eastAsia="zh-CN"/>
                                    </w:rPr>
                                    <w:t>行业</w:t>
                                  </w:r>
                                </w:p>
                                <w:p>
                                  <w:pPr>
                                    <w:pStyle w:val="16"/>
                                    <w:spacing w:line="343" w:lineRule="exact"/>
                                    <w:ind w:left="227"/>
                                    <w:rPr>
                                      <w:rFonts w:hint="eastAsia" w:ascii="Microsoft JhengHei" w:eastAsia="Microsoft JhengHei"/>
                                      <w:b/>
                                      <w:sz w:val="21"/>
                                    </w:rPr>
                                  </w:pPr>
                                  <w:r>
                                    <w:rPr>
                                      <w:rFonts w:hint="eastAsia" w:ascii="Microsoft JhengHei" w:eastAsia="Microsoft JhengHei"/>
                                      <w:b/>
                                      <w:sz w:val="21"/>
                                    </w:rPr>
                                    <w:t>（代码）</w:t>
                                  </w:r>
                                </w:p>
                              </w:tc>
                              <w:tc>
                                <w:tcPr>
                                  <w:tcW w:w="1476" w:type="dxa"/>
                                </w:tcPr>
                                <w:p>
                                  <w:pPr>
                                    <w:pStyle w:val="16"/>
                                    <w:spacing w:before="173" w:line="187" w:lineRule="auto"/>
                                    <w:ind w:left="212" w:right="200"/>
                                    <w:rPr>
                                      <w:rFonts w:hint="eastAsia" w:ascii="Microsoft JhengHei" w:eastAsia="Microsoft JhengHei"/>
                                      <w:b/>
                                      <w:sz w:val="21"/>
                                    </w:rPr>
                                  </w:pPr>
                                  <w:r>
                                    <w:rPr>
                                      <w:rFonts w:hint="eastAsia" w:ascii="Microsoft JhengHei" w:eastAsia="Microsoft JhengHei"/>
                                      <w:b/>
                                      <w:sz w:val="21"/>
                                    </w:rPr>
                                    <w:t>主要职业类别（代码）</w:t>
                                  </w:r>
                                </w:p>
                              </w:tc>
                              <w:tc>
                                <w:tcPr>
                                  <w:tcW w:w="1399" w:type="dxa"/>
                                  <w:tcBorders>
                                    <w:bottom w:val="single" w:color="auto" w:sz="4" w:space="0"/>
                                  </w:tcBorders>
                                </w:tcPr>
                                <w:p>
                                  <w:pPr>
                                    <w:pStyle w:val="16"/>
                                    <w:spacing w:before="21" w:line="187" w:lineRule="auto"/>
                                    <w:ind w:left="594" w:right="161" w:hanging="420"/>
                                    <w:rPr>
                                      <w:rFonts w:hint="eastAsia" w:ascii="Microsoft JhengHei" w:eastAsia="Microsoft JhengHei"/>
                                      <w:b/>
                                      <w:sz w:val="21"/>
                                    </w:rPr>
                                  </w:pPr>
                                  <w:r>
                                    <w:rPr>
                                      <w:rFonts w:hint="eastAsia" w:ascii="Microsoft JhengHei" w:eastAsia="Microsoft JhengHei"/>
                                      <w:b/>
                                      <w:sz w:val="21"/>
                                    </w:rPr>
                                    <w:t>主要岗位类别</w:t>
                                  </w:r>
                                </w:p>
                                <w:p>
                                  <w:pPr>
                                    <w:pStyle w:val="16"/>
                                    <w:spacing w:line="256" w:lineRule="exact"/>
                                    <w:ind w:left="174"/>
                                    <w:rPr>
                                      <w:rFonts w:hint="eastAsia" w:ascii="Microsoft JhengHei" w:eastAsia="Microsoft JhengHei"/>
                                      <w:b/>
                                      <w:sz w:val="21"/>
                                    </w:rPr>
                                  </w:pPr>
                                  <w:r>
                                    <w:rPr>
                                      <w:rFonts w:hint="eastAsia" w:ascii="Microsoft JhengHei" w:eastAsia="Microsoft JhengHei"/>
                                      <w:b/>
                                      <w:sz w:val="21"/>
                                    </w:rPr>
                                    <w:t>或技术领域</w:t>
                                  </w:r>
                                </w:p>
                              </w:tc>
                              <w:tc>
                                <w:tcPr>
                                  <w:tcW w:w="2855" w:type="dxa"/>
                                </w:tcPr>
                                <w:p>
                                  <w:pPr>
                                    <w:pStyle w:val="16"/>
                                    <w:spacing w:before="21" w:line="187" w:lineRule="auto"/>
                                    <w:ind w:left="145" w:right="133"/>
                                    <w:jc w:val="center"/>
                                    <w:rPr>
                                      <w:rFonts w:hint="eastAsia" w:ascii="Microsoft JhengHei" w:eastAsia="Microsoft JhengHei"/>
                                      <w:b/>
                                      <w:sz w:val="21"/>
                                    </w:rPr>
                                  </w:pPr>
                                  <w:r>
                                    <w:rPr>
                                      <w:rFonts w:hint="eastAsia" w:ascii="Microsoft JhengHei" w:eastAsia="Microsoft JhengHei"/>
                                      <w:b/>
                                      <w:sz w:val="21"/>
                                    </w:rPr>
                                    <w:t>职业资格证书或技能等级证书举</w:t>
                                  </w:r>
                                </w:p>
                                <w:p>
                                  <w:pPr>
                                    <w:pStyle w:val="16"/>
                                    <w:spacing w:line="256" w:lineRule="exact"/>
                                    <w:ind w:left="7"/>
                                    <w:jc w:val="center"/>
                                    <w:rPr>
                                      <w:rFonts w:hint="eastAsia" w:ascii="Microsoft JhengHei" w:eastAsia="Microsoft JhengHei"/>
                                      <w:b/>
                                      <w:sz w:val="21"/>
                                    </w:rPr>
                                  </w:pPr>
                                  <w:r>
                                    <w:rPr>
                                      <w:rFonts w:hint="eastAsia" w:ascii="Microsoft JhengHei" w:eastAsia="Microsoft JhengHei"/>
                                      <w:b/>
                                      <w:w w:val="99"/>
                                      <w:sz w:val="21"/>
                                    </w:rPr>
                                    <w:t>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239" w:type="dxa"/>
                                  <w:vMerge w:val="restart"/>
                                  <w:tcBorders>
                                    <w:bottom w:val="nil"/>
                                  </w:tcBorders>
                                </w:tcPr>
                                <w:p>
                                  <w:pPr>
                                    <w:pStyle w:val="16"/>
                                    <w:rPr>
                                      <w:sz w:val="20"/>
                                    </w:rPr>
                                  </w:pPr>
                                </w:p>
                                <w:p>
                                  <w:pPr>
                                    <w:pStyle w:val="16"/>
                                    <w:rPr>
                                      <w:sz w:val="20"/>
                                    </w:rPr>
                                  </w:pPr>
                                </w:p>
                                <w:p>
                                  <w:pPr>
                                    <w:pStyle w:val="16"/>
                                    <w:rPr>
                                      <w:sz w:val="20"/>
                                    </w:rPr>
                                  </w:pPr>
                                </w:p>
                                <w:p>
                                  <w:pPr>
                                    <w:pStyle w:val="16"/>
                                    <w:rPr>
                                      <w:sz w:val="20"/>
                                    </w:rPr>
                                  </w:pPr>
                                </w:p>
                                <w:p>
                                  <w:pPr>
                                    <w:pStyle w:val="16"/>
                                    <w:spacing w:before="9"/>
                                    <w:rPr>
                                      <w:sz w:val="27"/>
                                    </w:rPr>
                                  </w:pPr>
                                </w:p>
                                <w:p>
                                  <w:pPr>
                                    <w:pStyle w:val="16"/>
                                    <w:spacing w:line="266" w:lineRule="auto"/>
                                    <w:ind w:left="304" w:right="190" w:hanging="106"/>
                                    <w:rPr>
                                      <w:sz w:val="21"/>
                                    </w:rPr>
                                  </w:pPr>
                                  <w:r>
                                    <w:rPr>
                                      <w:spacing w:val="-4"/>
                                      <w:sz w:val="21"/>
                                    </w:rPr>
                                    <w:t>教育与体</w:t>
                                  </w:r>
                                  <w:r>
                                    <w:rPr>
                                      <w:sz w:val="21"/>
                                    </w:rPr>
                                    <w:t>育大类</w:t>
                                  </w:r>
                                </w:p>
                                <w:p>
                                  <w:pPr>
                                    <w:pStyle w:val="16"/>
                                    <w:spacing w:before="3"/>
                                    <w:ind w:left="304"/>
                                    <w:rPr>
                                      <w:sz w:val="21"/>
                                    </w:rPr>
                                  </w:pPr>
                                  <w:r>
                                    <w:rPr>
                                      <w:sz w:val="21"/>
                                    </w:rPr>
                                    <w:t>（</w:t>
                                  </w:r>
                                  <w:r>
                                    <w:rPr>
                                      <w:rFonts w:hint="eastAsia"/>
                                      <w:sz w:val="21"/>
                                      <w:lang w:val="en-US" w:eastAsia="zh-CN"/>
                                    </w:rPr>
                                    <w:t>57</w:t>
                                  </w:r>
                                  <w:r>
                                    <w:rPr>
                                      <w:sz w:val="21"/>
                                    </w:rPr>
                                    <w:t>）</w:t>
                                  </w:r>
                                </w:p>
                              </w:tc>
                              <w:tc>
                                <w:tcPr>
                                  <w:tcW w:w="1120" w:type="dxa"/>
                                  <w:vMerge w:val="restart"/>
                                  <w:tcBorders>
                                    <w:bottom w:val="nil"/>
                                  </w:tcBorders>
                                </w:tcPr>
                                <w:p>
                                  <w:pPr>
                                    <w:pStyle w:val="16"/>
                                    <w:rPr>
                                      <w:sz w:val="20"/>
                                    </w:rPr>
                                  </w:pPr>
                                </w:p>
                                <w:p>
                                  <w:pPr>
                                    <w:pStyle w:val="16"/>
                                    <w:rPr>
                                      <w:sz w:val="20"/>
                                    </w:rPr>
                                  </w:pPr>
                                </w:p>
                                <w:p>
                                  <w:pPr>
                                    <w:pStyle w:val="16"/>
                                    <w:rPr>
                                      <w:sz w:val="20"/>
                                    </w:rPr>
                                  </w:pPr>
                                </w:p>
                                <w:p>
                                  <w:pPr>
                                    <w:pStyle w:val="16"/>
                                    <w:rPr>
                                      <w:sz w:val="20"/>
                                    </w:rPr>
                                  </w:pPr>
                                </w:p>
                                <w:p>
                                  <w:pPr>
                                    <w:pStyle w:val="16"/>
                                    <w:rPr>
                                      <w:sz w:val="20"/>
                                    </w:rPr>
                                  </w:pPr>
                                </w:p>
                                <w:p>
                                  <w:pPr>
                                    <w:pStyle w:val="16"/>
                                    <w:spacing w:before="4"/>
                                    <w:rPr>
                                      <w:sz w:val="19"/>
                                    </w:rPr>
                                  </w:pPr>
                                </w:p>
                                <w:p>
                                  <w:pPr>
                                    <w:pStyle w:val="16"/>
                                    <w:ind w:left="243"/>
                                    <w:rPr>
                                      <w:sz w:val="21"/>
                                    </w:rPr>
                                  </w:pPr>
                                  <w:r>
                                    <w:rPr>
                                      <w:sz w:val="21"/>
                                    </w:rPr>
                                    <w:t>教育类</w:t>
                                  </w:r>
                                </w:p>
                                <w:p>
                                  <w:pPr>
                                    <w:pStyle w:val="16"/>
                                    <w:spacing w:before="31"/>
                                    <w:ind w:left="140"/>
                                    <w:rPr>
                                      <w:sz w:val="21"/>
                                    </w:rPr>
                                  </w:pPr>
                                  <w:r>
                                    <w:rPr>
                                      <w:sz w:val="21"/>
                                    </w:rPr>
                                    <w:t>（</w:t>
                                  </w:r>
                                  <w:r>
                                    <w:rPr>
                                      <w:rFonts w:hint="eastAsia"/>
                                      <w:sz w:val="21"/>
                                      <w:lang w:val="en-US" w:eastAsia="zh-CN"/>
                                    </w:rPr>
                                    <w:t>5</w:t>
                                  </w:r>
                                  <w:r>
                                    <w:rPr>
                                      <w:sz w:val="21"/>
                                    </w:rPr>
                                    <w:t>701）</w:t>
                                  </w:r>
                                </w:p>
                              </w:tc>
                              <w:tc>
                                <w:tcPr>
                                  <w:tcW w:w="1297" w:type="dxa"/>
                                  <w:vMerge w:val="restart"/>
                                  <w:tcBorders>
                                    <w:bottom w:val="nil"/>
                                  </w:tcBorders>
                                </w:tcPr>
                                <w:p>
                                  <w:pPr>
                                    <w:pStyle w:val="16"/>
                                    <w:rPr>
                                      <w:sz w:val="20"/>
                                    </w:rPr>
                                  </w:pPr>
                                </w:p>
                                <w:p>
                                  <w:pPr>
                                    <w:pStyle w:val="16"/>
                                    <w:rPr>
                                      <w:sz w:val="20"/>
                                    </w:rPr>
                                  </w:pPr>
                                </w:p>
                                <w:p>
                                  <w:pPr>
                                    <w:pStyle w:val="16"/>
                                    <w:rPr>
                                      <w:sz w:val="20"/>
                                    </w:rPr>
                                  </w:pPr>
                                </w:p>
                                <w:p>
                                  <w:pPr>
                                    <w:pStyle w:val="16"/>
                                    <w:rPr>
                                      <w:sz w:val="20"/>
                                    </w:rPr>
                                  </w:pPr>
                                </w:p>
                                <w:p>
                                  <w:pPr>
                                    <w:pStyle w:val="16"/>
                                    <w:rPr>
                                      <w:sz w:val="20"/>
                                    </w:rPr>
                                  </w:pPr>
                                </w:p>
                                <w:p>
                                  <w:pPr>
                                    <w:pStyle w:val="16"/>
                                    <w:spacing w:before="4"/>
                                    <w:rPr>
                                      <w:sz w:val="19"/>
                                    </w:rPr>
                                  </w:pPr>
                                </w:p>
                                <w:p>
                                  <w:pPr>
                                    <w:pStyle w:val="16"/>
                                    <w:spacing w:before="31"/>
                                    <w:jc w:val="center"/>
                                    <w:rPr>
                                      <w:rFonts w:hint="eastAsia"/>
                                      <w:sz w:val="21"/>
                                      <w:lang w:val="en-US" w:eastAsia="zh-CN"/>
                                    </w:rPr>
                                  </w:pPr>
                                  <w:r>
                                    <w:rPr>
                                      <w:rFonts w:hint="eastAsia"/>
                                      <w:sz w:val="21"/>
                                      <w:lang w:val="en-US" w:eastAsia="zh-CN"/>
                                    </w:rPr>
                                    <w:t>体育</w:t>
                                  </w:r>
                                </w:p>
                                <w:p>
                                  <w:pPr>
                                    <w:pStyle w:val="16"/>
                                    <w:spacing w:before="31"/>
                                    <w:jc w:val="center"/>
                                    <w:rPr>
                                      <w:rFonts w:hint="eastAsia"/>
                                      <w:sz w:val="21"/>
                                      <w:lang w:val="en-US" w:eastAsia="zh-CN"/>
                                    </w:rPr>
                                  </w:pPr>
                                  <w:r>
                                    <w:rPr>
                                      <w:rFonts w:hint="eastAsia"/>
                                      <w:sz w:val="21"/>
                                      <w:lang w:val="en-US" w:eastAsia="zh-CN"/>
                                    </w:rPr>
                                    <w:t>（88）</w:t>
                                  </w:r>
                                </w:p>
                              </w:tc>
                              <w:tc>
                                <w:tcPr>
                                  <w:tcW w:w="1476" w:type="dxa"/>
                                  <w:vMerge w:val="restart"/>
                                  <w:tcBorders>
                                    <w:bottom w:val="nil"/>
                                    <w:right w:val="single" w:color="auto" w:sz="4" w:space="0"/>
                                  </w:tcBorders>
                                </w:tcPr>
                                <w:p>
                                  <w:pPr>
                                    <w:pStyle w:val="16"/>
                                    <w:rPr>
                                      <w:sz w:val="18"/>
                                    </w:rPr>
                                  </w:pPr>
                                </w:p>
                                <w:p>
                                  <w:pPr>
                                    <w:pStyle w:val="16"/>
                                    <w:rPr>
                                      <w:sz w:val="18"/>
                                    </w:rPr>
                                  </w:pPr>
                                </w:p>
                                <w:p>
                                  <w:pPr>
                                    <w:pStyle w:val="16"/>
                                    <w:rPr>
                                      <w:sz w:val="18"/>
                                    </w:rPr>
                                  </w:pPr>
                                </w:p>
                                <w:p>
                                  <w:pPr>
                                    <w:pStyle w:val="16"/>
                                    <w:rPr>
                                      <w:sz w:val="18"/>
                                    </w:rPr>
                                  </w:pPr>
                                </w:p>
                                <w:p>
                                  <w:pPr>
                                    <w:pStyle w:val="16"/>
                                    <w:ind w:left="178" w:leftChars="81" w:firstLine="0" w:firstLineChars="0"/>
                                    <w:rPr>
                                      <w:sz w:val="18"/>
                                    </w:rPr>
                                  </w:pPr>
                                  <w:r>
                                    <w:rPr>
                                      <w:rFonts w:hint="eastAsia"/>
                                      <w:sz w:val="18"/>
                                      <w:lang w:val="en-US" w:eastAsia="zh-CN"/>
                                    </w:rPr>
                                    <w:t>中学</w:t>
                                  </w:r>
                                  <w:r>
                                    <w:rPr>
                                      <w:sz w:val="18"/>
                                    </w:rPr>
                                    <w:t>教</w:t>
                                  </w:r>
                                  <w:r>
                                    <w:rPr>
                                      <w:spacing w:val="-89"/>
                                      <w:sz w:val="18"/>
                                    </w:rPr>
                                    <w:t>师</w:t>
                                  </w:r>
                                  <w:r>
                                    <w:rPr>
                                      <w:spacing w:val="-1"/>
                                      <w:sz w:val="18"/>
                                    </w:rPr>
                                    <w:t>（2-0</w:t>
                                  </w:r>
                                  <w:r>
                                    <w:rPr>
                                      <w:rFonts w:hint="eastAsia"/>
                                      <w:spacing w:val="-1"/>
                                      <w:sz w:val="18"/>
                                      <w:lang w:val="en-US" w:eastAsia="zh-CN"/>
                                    </w:rPr>
                                    <w:t>9</w:t>
                                  </w:r>
                                  <w:r>
                                    <w:rPr>
                                      <w:spacing w:val="-1"/>
                                      <w:sz w:val="18"/>
                                    </w:rPr>
                                    <w:t>-0</w:t>
                                  </w:r>
                                  <w:r>
                                    <w:rPr>
                                      <w:rFonts w:hint="eastAsia"/>
                                      <w:spacing w:val="-1"/>
                                      <w:sz w:val="18"/>
                                      <w:lang w:val="en-US" w:eastAsia="zh-CN"/>
                                    </w:rPr>
                                    <w:t>3</w:t>
                                  </w:r>
                                  <w:r>
                                    <w:rPr>
                                      <w:spacing w:val="-1"/>
                                      <w:sz w:val="18"/>
                                    </w:rPr>
                                    <w:t>-</w:t>
                                  </w:r>
                                  <w:r>
                                    <w:rPr>
                                      <w:rFonts w:hint="eastAsia"/>
                                      <w:spacing w:val="-1"/>
                                      <w:sz w:val="18"/>
                                      <w:lang w:val="en-US" w:eastAsia="zh-CN"/>
                                    </w:rPr>
                                    <w:t>00</w:t>
                                  </w:r>
                                  <w:r>
                                    <w:rPr>
                                      <w:spacing w:val="-1"/>
                                      <w:sz w:val="18"/>
                                    </w:rPr>
                                    <w:t>）</w:t>
                                  </w:r>
                                </w:p>
                                <w:p>
                                  <w:pPr>
                                    <w:pStyle w:val="16"/>
                                    <w:spacing w:before="11"/>
                                    <w:rPr>
                                      <w:sz w:val="13"/>
                                    </w:rPr>
                                  </w:pPr>
                                </w:p>
                                <w:p>
                                  <w:pPr>
                                    <w:pStyle w:val="16"/>
                                    <w:spacing w:line="312" w:lineRule="auto"/>
                                    <w:ind w:left="106" w:right="5"/>
                                    <w:rPr>
                                      <w:spacing w:val="-1"/>
                                      <w:sz w:val="18"/>
                                    </w:rPr>
                                  </w:pPr>
                                  <w:r>
                                    <w:rPr>
                                      <w:sz w:val="18"/>
                                    </w:rPr>
                                    <w:t>小学教</w:t>
                                  </w:r>
                                  <w:r>
                                    <w:rPr>
                                      <w:spacing w:val="-89"/>
                                      <w:sz w:val="18"/>
                                    </w:rPr>
                                    <w:t>师</w:t>
                                  </w:r>
                                  <w:r>
                                    <w:rPr>
                                      <w:spacing w:val="-1"/>
                                      <w:sz w:val="18"/>
                                    </w:rPr>
                                    <w:t>（2-0</w:t>
                                  </w:r>
                                  <w:r>
                                    <w:rPr>
                                      <w:rFonts w:hint="eastAsia"/>
                                      <w:spacing w:val="-1"/>
                                      <w:sz w:val="18"/>
                                      <w:lang w:val="en-US" w:eastAsia="zh-CN"/>
                                    </w:rPr>
                                    <w:t>9</w:t>
                                  </w:r>
                                  <w:r>
                                    <w:rPr>
                                      <w:spacing w:val="-1"/>
                                      <w:sz w:val="18"/>
                                    </w:rPr>
                                    <w:t>-0</w:t>
                                  </w:r>
                                  <w:r>
                                    <w:rPr>
                                      <w:rFonts w:hint="eastAsia"/>
                                      <w:spacing w:val="-1"/>
                                      <w:sz w:val="18"/>
                                      <w:lang w:val="en-US" w:eastAsia="zh-CN"/>
                                    </w:rPr>
                                    <w:t>4</w:t>
                                  </w:r>
                                  <w:r>
                                    <w:rPr>
                                      <w:spacing w:val="-1"/>
                                      <w:sz w:val="18"/>
                                    </w:rPr>
                                    <w:t>-</w:t>
                                  </w:r>
                                  <w:r>
                                    <w:rPr>
                                      <w:rFonts w:hint="eastAsia"/>
                                      <w:spacing w:val="-1"/>
                                      <w:sz w:val="18"/>
                                      <w:lang w:val="en-US" w:eastAsia="zh-CN"/>
                                    </w:rPr>
                                    <w:t>00</w:t>
                                  </w:r>
                                  <w:r>
                                    <w:rPr>
                                      <w:spacing w:val="-1"/>
                                      <w:sz w:val="18"/>
                                    </w:rPr>
                                    <w:t>）</w:t>
                                  </w:r>
                                </w:p>
                                <w:p>
                                  <w:pPr>
                                    <w:pStyle w:val="16"/>
                                    <w:spacing w:line="312" w:lineRule="auto"/>
                                    <w:ind w:left="106" w:right="5"/>
                                    <w:rPr>
                                      <w:spacing w:val="-1"/>
                                      <w:sz w:val="18"/>
                                    </w:rPr>
                                  </w:pPr>
                                  <w:r>
                                    <w:rPr>
                                      <w:rFonts w:hint="eastAsia"/>
                                      <w:sz w:val="18"/>
                                      <w:lang w:val="en-US" w:eastAsia="zh-CN"/>
                                    </w:rPr>
                                    <w:t>幼儿</w:t>
                                  </w:r>
                                  <w:r>
                                    <w:rPr>
                                      <w:sz w:val="18"/>
                                    </w:rPr>
                                    <w:t>教</w:t>
                                  </w:r>
                                  <w:r>
                                    <w:rPr>
                                      <w:spacing w:val="-89"/>
                                      <w:sz w:val="18"/>
                                    </w:rPr>
                                    <w:t>师</w:t>
                                  </w:r>
                                  <w:r>
                                    <w:rPr>
                                      <w:spacing w:val="-1"/>
                                      <w:sz w:val="18"/>
                                    </w:rPr>
                                    <w:t>（2-0</w:t>
                                  </w:r>
                                  <w:r>
                                    <w:rPr>
                                      <w:rFonts w:hint="eastAsia"/>
                                      <w:spacing w:val="-1"/>
                                      <w:sz w:val="18"/>
                                      <w:lang w:val="en-US" w:eastAsia="zh-CN"/>
                                    </w:rPr>
                                    <w:t>9</w:t>
                                  </w:r>
                                  <w:r>
                                    <w:rPr>
                                      <w:spacing w:val="-1"/>
                                      <w:sz w:val="18"/>
                                    </w:rPr>
                                    <w:t>-0</w:t>
                                  </w:r>
                                  <w:r>
                                    <w:rPr>
                                      <w:rFonts w:hint="eastAsia"/>
                                      <w:spacing w:val="-1"/>
                                      <w:sz w:val="18"/>
                                      <w:lang w:val="en-US" w:eastAsia="zh-CN"/>
                                    </w:rPr>
                                    <w:t>5</w:t>
                                  </w:r>
                                  <w:r>
                                    <w:rPr>
                                      <w:spacing w:val="-1"/>
                                      <w:sz w:val="18"/>
                                    </w:rPr>
                                    <w:t>-</w:t>
                                  </w:r>
                                  <w:r>
                                    <w:rPr>
                                      <w:rFonts w:hint="eastAsia"/>
                                      <w:spacing w:val="-1"/>
                                      <w:sz w:val="18"/>
                                      <w:lang w:val="en-US" w:eastAsia="zh-CN"/>
                                    </w:rPr>
                                    <w:t>00</w:t>
                                  </w:r>
                                  <w:r>
                                    <w:rPr>
                                      <w:spacing w:val="-1"/>
                                      <w:sz w:val="18"/>
                                    </w:rPr>
                                    <w:t>）</w:t>
                                  </w:r>
                                </w:p>
                              </w:tc>
                              <w:tc>
                                <w:tcPr>
                                  <w:tcW w:w="1399" w:type="dxa"/>
                                  <w:tcBorders>
                                    <w:top w:val="single" w:color="auto" w:sz="4" w:space="0"/>
                                    <w:left w:val="single" w:color="auto" w:sz="4" w:space="0"/>
                                    <w:bottom w:val="single" w:color="auto" w:sz="4" w:space="0"/>
                                    <w:right w:val="single" w:color="auto" w:sz="4" w:space="0"/>
                                  </w:tcBorders>
                                </w:tcPr>
                                <w:p>
                                  <w:pPr>
                                    <w:pStyle w:val="16"/>
                                    <w:spacing w:before="39" w:line="300" w:lineRule="atLeast"/>
                                    <w:ind w:left="594" w:right="163" w:hanging="420"/>
                                    <w:rPr>
                                      <w:sz w:val="21"/>
                                    </w:rPr>
                                  </w:pPr>
                                  <w:r>
                                    <w:rPr>
                                      <w:sz w:val="21"/>
                                    </w:rPr>
                                    <w:t>小学体育教师</w:t>
                                  </w:r>
                                </w:p>
                              </w:tc>
                              <w:tc>
                                <w:tcPr>
                                  <w:tcW w:w="2855" w:type="dxa"/>
                                  <w:vMerge w:val="restart"/>
                                  <w:tcBorders>
                                    <w:left w:val="single" w:color="auto" w:sz="4" w:space="0"/>
                                    <w:bottom w:val="nil"/>
                                  </w:tcBorders>
                                </w:tcPr>
                                <w:p>
                                  <w:pPr>
                                    <w:pStyle w:val="16"/>
                                    <w:spacing w:before="29" w:line="266" w:lineRule="auto"/>
                                    <w:ind w:right="-15"/>
                                    <w:jc w:val="center"/>
                                    <w:rPr>
                                      <w:sz w:val="21"/>
                                    </w:rPr>
                                  </w:pPr>
                                  <w:r>
                                    <w:rPr>
                                      <w:sz w:val="21"/>
                                    </w:rPr>
                                    <w:t>体育教师资格证，</w:t>
                                  </w:r>
                                </w:p>
                                <w:p>
                                  <w:pPr>
                                    <w:pStyle w:val="16"/>
                                    <w:spacing w:before="29" w:line="266" w:lineRule="auto"/>
                                    <w:ind w:right="-15"/>
                                    <w:jc w:val="center"/>
                                    <w:rPr>
                                      <w:sz w:val="21"/>
                                    </w:rPr>
                                  </w:pPr>
                                  <w:r>
                                    <w:rPr>
                                      <w:sz w:val="21"/>
                                    </w:rPr>
                                    <w:t>普通话证，</w:t>
                                  </w:r>
                                </w:p>
                                <w:p>
                                  <w:pPr>
                                    <w:pStyle w:val="16"/>
                                    <w:spacing w:before="29" w:line="266" w:lineRule="auto"/>
                                    <w:ind w:right="-15"/>
                                    <w:jc w:val="center"/>
                                    <w:rPr>
                                      <w:spacing w:val="-5"/>
                                      <w:sz w:val="21"/>
                                    </w:rPr>
                                  </w:pPr>
                                  <w:r>
                                    <w:rPr>
                                      <w:spacing w:val="-5"/>
                                      <w:sz w:val="21"/>
                                    </w:rPr>
                                    <w:t>英语三、四级证，</w:t>
                                  </w:r>
                                </w:p>
                                <w:p>
                                  <w:pPr>
                                    <w:pStyle w:val="16"/>
                                    <w:spacing w:before="29" w:line="266" w:lineRule="auto"/>
                                    <w:ind w:right="-15"/>
                                    <w:jc w:val="center"/>
                                    <w:rPr>
                                      <w:sz w:val="21"/>
                                    </w:rPr>
                                  </w:pPr>
                                  <w:r>
                                    <w:rPr>
                                      <w:spacing w:val="-5"/>
                                      <w:sz w:val="21"/>
                                    </w:rPr>
                                    <w:t>体育项目二、三</w:t>
                                  </w:r>
                                  <w:r>
                                    <w:rPr>
                                      <w:sz w:val="21"/>
                                    </w:rPr>
                                    <w:t>级裁判员证，</w:t>
                                  </w:r>
                                </w:p>
                                <w:p>
                                  <w:pPr>
                                    <w:pStyle w:val="16"/>
                                    <w:spacing w:before="29" w:line="266" w:lineRule="auto"/>
                                    <w:ind w:right="-15"/>
                                    <w:jc w:val="center"/>
                                    <w:rPr>
                                      <w:sz w:val="21"/>
                                    </w:rPr>
                                  </w:pPr>
                                  <w:r>
                                    <w:rPr>
                                      <w:spacing w:val="-2"/>
                                      <w:sz w:val="21"/>
                                    </w:rPr>
                                    <w:t>社会体育指导员</w:t>
                                  </w:r>
                                  <w:r>
                                    <w:rPr>
                                      <w:sz w:val="21"/>
                                    </w:rPr>
                                    <w:t>证，</w:t>
                                  </w:r>
                                </w:p>
                                <w:p>
                                  <w:pPr>
                                    <w:pStyle w:val="16"/>
                                    <w:spacing w:before="4" w:line="266" w:lineRule="auto"/>
                                    <w:ind w:right="138"/>
                                    <w:jc w:val="center"/>
                                    <w:rPr>
                                      <w:sz w:val="21"/>
                                    </w:rPr>
                                  </w:pPr>
                                  <w:r>
                                    <w:rPr>
                                      <w:sz w:val="21"/>
                                    </w:rPr>
                                    <w:t>游泳救生员、教练证，</w:t>
                                  </w:r>
                                </w:p>
                                <w:p>
                                  <w:pPr>
                                    <w:pStyle w:val="16"/>
                                    <w:spacing w:before="3" w:line="266" w:lineRule="auto"/>
                                    <w:ind w:right="244"/>
                                    <w:jc w:val="center"/>
                                    <w:rPr>
                                      <w:sz w:val="21"/>
                                    </w:rPr>
                                  </w:pPr>
                                  <w:r>
                                    <w:rPr>
                                      <w:sz w:val="21"/>
                                    </w:rPr>
                                    <w:t>计算机等级证书，</w:t>
                                  </w:r>
                                </w:p>
                                <w:p>
                                  <w:pPr>
                                    <w:pStyle w:val="16"/>
                                    <w:spacing w:before="3" w:line="251" w:lineRule="exact"/>
                                    <w:ind w:right="133"/>
                                    <w:jc w:val="center"/>
                                    <w:rPr>
                                      <w:sz w:val="21"/>
                                    </w:rPr>
                                  </w:pPr>
                                  <w:r>
                                    <w:rPr>
                                      <w:sz w:val="21"/>
                                    </w:rPr>
                                    <w:t>健身教练员证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right w:val="single" w:color="auto" w:sz="4" w:space="0"/>
                                  </w:tcBorders>
                                </w:tcPr>
                                <w:p>
                                  <w:pPr>
                                    <w:rPr>
                                      <w:sz w:val="2"/>
                                      <w:szCs w:val="2"/>
                                    </w:rPr>
                                  </w:pPr>
                                </w:p>
                              </w:tc>
                              <w:tc>
                                <w:tcPr>
                                  <w:tcW w:w="1399" w:type="dxa"/>
                                  <w:tcBorders>
                                    <w:top w:val="single" w:color="auto" w:sz="4" w:space="0"/>
                                    <w:left w:val="single" w:color="auto" w:sz="4" w:space="0"/>
                                    <w:bottom w:val="single" w:color="auto" w:sz="4" w:space="0"/>
                                    <w:right w:val="single" w:color="auto" w:sz="4" w:space="0"/>
                                  </w:tcBorders>
                                </w:tcPr>
                                <w:p>
                                  <w:pPr>
                                    <w:pStyle w:val="16"/>
                                    <w:spacing w:before="29"/>
                                    <w:ind w:left="153" w:right="145"/>
                                    <w:jc w:val="center"/>
                                    <w:rPr>
                                      <w:sz w:val="21"/>
                                    </w:rPr>
                                  </w:pPr>
                                  <w:r>
                                    <w:rPr>
                                      <w:sz w:val="21"/>
                                    </w:rPr>
                                    <w:t>社会体育指</w:t>
                                  </w:r>
                                </w:p>
                                <w:p>
                                  <w:pPr>
                                    <w:pStyle w:val="16"/>
                                    <w:spacing w:before="31" w:line="251" w:lineRule="exact"/>
                                    <w:ind w:left="150" w:right="145"/>
                                    <w:jc w:val="center"/>
                                    <w:rPr>
                                      <w:sz w:val="21"/>
                                    </w:rPr>
                                  </w:pPr>
                                  <w:r>
                                    <w:rPr>
                                      <w:sz w:val="21"/>
                                    </w:rPr>
                                    <w:t>导员</w:t>
                                  </w:r>
                                </w:p>
                              </w:tc>
                              <w:tc>
                                <w:tcPr>
                                  <w:tcW w:w="2855" w:type="dxa"/>
                                  <w:vMerge w:val="continue"/>
                                  <w:tcBorders>
                                    <w:top w:val="nil"/>
                                    <w:left w:val="single" w:color="auto" w:sz="4" w:space="0"/>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Borders>
                                    <w:top w:val="single" w:color="auto" w:sz="4" w:space="0"/>
                                  </w:tcBorders>
                                </w:tcPr>
                                <w:p>
                                  <w:pPr>
                                    <w:pStyle w:val="16"/>
                                    <w:spacing w:before="29"/>
                                    <w:ind w:left="153" w:right="145"/>
                                    <w:jc w:val="center"/>
                                    <w:rPr>
                                      <w:sz w:val="21"/>
                                    </w:rPr>
                                  </w:pPr>
                                  <w:r>
                                    <w:rPr>
                                      <w:sz w:val="21"/>
                                    </w:rPr>
                                    <w:t>幼儿活动指</w:t>
                                  </w:r>
                                </w:p>
                                <w:p>
                                  <w:pPr>
                                    <w:pStyle w:val="16"/>
                                    <w:spacing w:before="31" w:line="251" w:lineRule="exact"/>
                                    <w:ind w:left="8"/>
                                    <w:jc w:val="center"/>
                                    <w:rPr>
                                      <w:sz w:val="21"/>
                                    </w:rPr>
                                  </w:pPr>
                                  <w:r>
                                    <w:rPr>
                                      <w:w w:val="99"/>
                                      <w:sz w:val="21"/>
                                    </w:rPr>
                                    <w:t>导</w:t>
                                  </w:r>
                                </w:p>
                              </w:tc>
                              <w:tc>
                                <w:tcPr>
                                  <w:tcW w:w="285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Pr>
                                <w:p>
                                  <w:pPr>
                                    <w:pStyle w:val="16"/>
                                    <w:spacing w:before="45" w:line="266" w:lineRule="exact"/>
                                    <w:ind w:left="174"/>
                                    <w:rPr>
                                      <w:sz w:val="21"/>
                                    </w:rPr>
                                  </w:pPr>
                                  <w:r>
                                    <w:rPr>
                                      <w:sz w:val="21"/>
                                    </w:rPr>
                                    <w:t>儿童体适能</w:t>
                                  </w:r>
                                </w:p>
                              </w:tc>
                              <w:tc>
                                <w:tcPr>
                                  <w:tcW w:w="285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Pr>
                                <w:p>
                                  <w:pPr>
                                    <w:pStyle w:val="16"/>
                                    <w:spacing w:line="300" w:lineRule="atLeast"/>
                                    <w:ind w:left="174" w:right="19" w:hanging="68"/>
                                    <w:rPr>
                                      <w:sz w:val="21"/>
                                    </w:rPr>
                                  </w:pPr>
                                  <w:r>
                                    <w:rPr>
                                      <w:sz w:val="21"/>
                                    </w:rPr>
                                    <w:t>企业工作人员</w:t>
                                  </w:r>
                                </w:p>
                              </w:tc>
                              <w:tc>
                                <w:tcPr>
                                  <w:tcW w:w="285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Pr>
                                <w:p>
                                  <w:pPr>
                                    <w:pStyle w:val="16"/>
                                    <w:spacing w:before="100" w:line="266" w:lineRule="auto"/>
                                    <w:ind w:left="594" w:right="163" w:hanging="420"/>
                                    <w:rPr>
                                      <w:sz w:val="21"/>
                                    </w:rPr>
                                  </w:pPr>
                                  <w:r>
                                    <w:rPr>
                                      <w:sz w:val="21"/>
                                    </w:rPr>
                                    <w:t>初中体育教师</w:t>
                                  </w:r>
                                </w:p>
                              </w:tc>
                              <w:tc>
                                <w:tcPr>
                                  <w:tcW w:w="2855" w:type="dxa"/>
                                  <w:vMerge w:val="continue"/>
                                  <w:tcBorders>
                                    <w:top w:val="nil"/>
                                  </w:tcBorders>
                                </w:tcPr>
                                <w:p>
                                  <w:pPr>
                                    <w:rPr>
                                      <w:sz w:val="2"/>
                                      <w:szCs w:val="2"/>
                                    </w:rPr>
                                  </w:pPr>
                                </w:p>
                              </w:tc>
                            </w:tr>
                          </w:tbl>
                          <w:p>
                            <w:pPr>
                              <w:pStyle w:val="5"/>
                            </w:pPr>
                          </w:p>
                        </w:txbxContent>
                      </wps:txbx>
                      <wps:bodyPr lIns="0" tIns="0" rIns="0" bIns="0" upright="1"/>
                    </wps:wsp>
                  </a:graphicData>
                </a:graphic>
              </wp:anchor>
            </w:drawing>
          </mc:Choice>
          <mc:Fallback>
            <w:pict>
              <v:shape id="文本框 2" o:spid="_x0000_s1026" o:spt="202" type="#_x0000_t202" style="position:absolute;left:0pt;margin-left:89.35pt;margin-top:68.95pt;height:232.1pt;width:482.7pt;mso-position-horizontal-relative:page;z-index:251674624;mso-width-relative:page;mso-height-relative:page;" filled="f" stroked="f" coordsize="21600,21600" o:gfxdata="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bETKI2gAAAAwBAAAPAAAAAAAAAAEAIAAAACIAAABkcnMvZG93bnJldi54bWxQ&#10;SwECFAAUAAAACACHTuJA+kKribwBAAB0AwAADgAAAAAAAAABACAAAAApAQAAZHJzL2Uyb0RvYy54&#10;bWxQSwUGAAAAAAYABgBZAQAAVwUAAAAA&#10;">
                <v:fill on="f" focussize="0,0"/>
                <v:stroke on="f"/>
                <v:imagedata o:title=""/>
                <o:lock v:ext="edit" aspectratio="f"/>
                <v:textbox inset="0mm,0mm,0mm,0mm">
                  <w:txbxContent>
                    <w:tbl>
                      <w:tblPr>
                        <w:tblStyle w:val="10"/>
                        <w:tblW w:w="9386"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9"/>
                        <w:gridCol w:w="1120"/>
                        <w:gridCol w:w="1297"/>
                        <w:gridCol w:w="1476"/>
                        <w:gridCol w:w="1399"/>
                        <w:gridCol w:w="2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1239" w:type="dxa"/>
                          </w:tcPr>
                          <w:p>
                            <w:pPr>
                              <w:pStyle w:val="16"/>
                              <w:spacing w:before="21" w:line="187" w:lineRule="auto"/>
                              <w:ind w:left="198" w:right="185"/>
                              <w:jc w:val="center"/>
                              <w:rPr>
                                <w:rFonts w:hint="eastAsia" w:ascii="Microsoft JhengHei" w:eastAsia="Microsoft JhengHei"/>
                                <w:b/>
                                <w:sz w:val="21"/>
                              </w:rPr>
                            </w:pPr>
                            <w:r>
                              <w:rPr>
                                <w:rFonts w:hint="eastAsia" w:ascii="Microsoft JhengHei" w:eastAsia="Microsoft JhengHei"/>
                                <w:b/>
                                <w:sz w:val="21"/>
                              </w:rPr>
                              <w:t>所属专业大类（代</w:t>
                            </w:r>
                          </w:p>
                          <w:p>
                            <w:pPr>
                              <w:pStyle w:val="16"/>
                              <w:spacing w:line="256" w:lineRule="exact"/>
                              <w:ind w:left="191" w:right="185"/>
                              <w:jc w:val="center"/>
                              <w:rPr>
                                <w:rFonts w:hint="eastAsia" w:ascii="Microsoft JhengHei" w:eastAsia="Microsoft JhengHei"/>
                                <w:b/>
                                <w:sz w:val="21"/>
                              </w:rPr>
                            </w:pPr>
                            <w:r>
                              <w:rPr>
                                <w:rFonts w:hint="eastAsia" w:ascii="Microsoft JhengHei" w:eastAsia="Microsoft JhengHei"/>
                                <w:b/>
                                <w:sz w:val="21"/>
                              </w:rPr>
                              <w:t>码）</w:t>
                            </w:r>
                          </w:p>
                        </w:tc>
                        <w:tc>
                          <w:tcPr>
                            <w:tcW w:w="1120" w:type="dxa"/>
                          </w:tcPr>
                          <w:p>
                            <w:pPr>
                              <w:pStyle w:val="16"/>
                              <w:spacing w:before="173" w:line="187" w:lineRule="auto"/>
                              <w:ind w:left="109" w:right="-15" w:firstLine="31"/>
                              <w:rPr>
                                <w:rFonts w:hint="eastAsia" w:ascii="Microsoft JhengHei" w:eastAsia="Microsoft JhengHei"/>
                                <w:b/>
                                <w:sz w:val="21"/>
                              </w:rPr>
                            </w:pPr>
                            <w:r>
                              <w:rPr>
                                <w:rFonts w:hint="eastAsia" w:ascii="Microsoft JhengHei" w:eastAsia="Microsoft JhengHei"/>
                                <w:b/>
                                <w:sz w:val="21"/>
                              </w:rPr>
                              <w:t>所属专业</w:t>
                            </w:r>
                            <w:r>
                              <w:rPr>
                                <w:rFonts w:hint="eastAsia" w:ascii="Microsoft JhengHei" w:eastAsia="Microsoft JhengHei"/>
                                <w:b/>
                                <w:spacing w:val="-44"/>
                                <w:sz w:val="21"/>
                              </w:rPr>
                              <w:t>类</w:t>
                            </w:r>
                            <w:r>
                              <w:rPr>
                                <w:rFonts w:hint="eastAsia" w:ascii="Microsoft JhengHei" w:eastAsia="Microsoft JhengHei"/>
                                <w:b/>
                                <w:sz w:val="21"/>
                              </w:rPr>
                              <w:t>（代码）</w:t>
                            </w:r>
                          </w:p>
                        </w:tc>
                        <w:tc>
                          <w:tcPr>
                            <w:tcW w:w="1297" w:type="dxa"/>
                          </w:tcPr>
                          <w:p>
                            <w:pPr>
                              <w:pStyle w:val="16"/>
                              <w:spacing w:before="111" w:line="343" w:lineRule="exact"/>
                              <w:ind w:left="227"/>
                              <w:rPr>
                                <w:rFonts w:hint="eastAsia" w:ascii="Microsoft JhengHei" w:eastAsia="宋体"/>
                                <w:b/>
                                <w:sz w:val="21"/>
                                <w:lang w:val="en-US" w:eastAsia="zh-CN"/>
                              </w:rPr>
                            </w:pPr>
                            <w:r>
                              <w:rPr>
                                <w:rFonts w:hint="eastAsia" w:ascii="Microsoft JhengHei" w:eastAsia="Microsoft JhengHei"/>
                                <w:b/>
                                <w:sz w:val="21"/>
                              </w:rPr>
                              <w:t>对应</w:t>
                            </w:r>
                            <w:r>
                              <w:rPr>
                                <w:rFonts w:hint="eastAsia" w:ascii="Microsoft JhengHei"/>
                                <w:b/>
                                <w:sz w:val="21"/>
                                <w:lang w:val="en-US" w:eastAsia="zh-CN"/>
                              </w:rPr>
                              <w:t>行业</w:t>
                            </w:r>
                          </w:p>
                          <w:p>
                            <w:pPr>
                              <w:pStyle w:val="16"/>
                              <w:spacing w:line="343" w:lineRule="exact"/>
                              <w:ind w:left="227"/>
                              <w:rPr>
                                <w:rFonts w:hint="eastAsia" w:ascii="Microsoft JhengHei" w:eastAsia="Microsoft JhengHei"/>
                                <w:b/>
                                <w:sz w:val="21"/>
                              </w:rPr>
                            </w:pPr>
                            <w:r>
                              <w:rPr>
                                <w:rFonts w:hint="eastAsia" w:ascii="Microsoft JhengHei" w:eastAsia="Microsoft JhengHei"/>
                                <w:b/>
                                <w:sz w:val="21"/>
                              </w:rPr>
                              <w:t>（代码）</w:t>
                            </w:r>
                          </w:p>
                        </w:tc>
                        <w:tc>
                          <w:tcPr>
                            <w:tcW w:w="1476" w:type="dxa"/>
                          </w:tcPr>
                          <w:p>
                            <w:pPr>
                              <w:pStyle w:val="16"/>
                              <w:spacing w:before="173" w:line="187" w:lineRule="auto"/>
                              <w:ind w:left="212" w:right="200"/>
                              <w:rPr>
                                <w:rFonts w:hint="eastAsia" w:ascii="Microsoft JhengHei" w:eastAsia="Microsoft JhengHei"/>
                                <w:b/>
                                <w:sz w:val="21"/>
                              </w:rPr>
                            </w:pPr>
                            <w:r>
                              <w:rPr>
                                <w:rFonts w:hint="eastAsia" w:ascii="Microsoft JhengHei" w:eastAsia="Microsoft JhengHei"/>
                                <w:b/>
                                <w:sz w:val="21"/>
                              </w:rPr>
                              <w:t>主要职业类别（代码）</w:t>
                            </w:r>
                          </w:p>
                        </w:tc>
                        <w:tc>
                          <w:tcPr>
                            <w:tcW w:w="1399" w:type="dxa"/>
                            <w:tcBorders>
                              <w:bottom w:val="single" w:color="auto" w:sz="4" w:space="0"/>
                            </w:tcBorders>
                          </w:tcPr>
                          <w:p>
                            <w:pPr>
                              <w:pStyle w:val="16"/>
                              <w:spacing w:before="21" w:line="187" w:lineRule="auto"/>
                              <w:ind w:left="594" w:right="161" w:hanging="420"/>
                              <w:rPr>
                                <w:rFonts w:hint="eastAsia" w:ascii="Microsoft JhengHei" w:eastAsia="Microsoft JhengHei"/>
                                <w:b/>
                                <w:sz w:val="21"/>
                              </w:rPr>
                            </w:pPr>
                            <w:r>
                              <w:rPr>
                                <w:rFonts w:hint="eastAsia" w:ascii="Microsoft JhengHei" w:eastAsia="Microsoft JhengHei"/>
                                <w:b/>
                                <w:sz w:val="21"/>
                              </w:rPr>
                              <w:t>主要岗位类别</w:t>
                            </w:r>
                          </w:p>
                          <w:p>
                            <w:pPr>
                              <w:pStyle w:val="16"/>
                              <w:spacing w:line="256" w:lineRule="exact"/>
                              <w:ind w:left="174"/>
                              <w:rPr>
                                <w:rFonts w:hint="eastAsia" w:ascii="Microsoft JhengHei" w:eastAsia="Microsoft JhengHei"/>
                                <w:b/>
                                <w:sz w:val="21"/>
                              </w:rPr>
                            </w:pPr>
                            <w:r>
                              <w:rPr>
                                <w:rFonts w:hint="eastAsia" w:ascii="Microsoft JhengHei" w:eastAsia="Microsoft JhengHei"/>
                                <w:b/>
                                <w:sz w:val="21"/>
                              </w:rPr>
                              <w:t>或技术领域</w:t>
                            </w:r>
                          </w:p>
                        </w:tc>
                        <w:tc>
                          <w:tcPr>
                            <w:tcW w:w="2855" w:type="dxa"/>
                          </w:tcPr>
                          <w:p>
                            <w:pPr>
                              <w:pStyle w:val="16"/>
                              <w:spacing w:before="21" w:line="187" w:lineRule="auto"/>
                              <w:ind w:left="145" w:right="133"/>
                              <w:jc w:val="center"/>
                              <w:rPr>
                                <w:rFonts w:hint="eastAsia" w:ascii="Microsoft JhengHei" w:eastAsia="Microsoft JhengHei"/>
                                <w:b/>
                                <w:sz w:val="21"/>
                              </w:rPr>
                            </w:pPr>
                            <w:r>
                              <w:rPr>
                                <w:rFonts w:hint="eastAsia" w:ascii="Microsoft JhengHei" w:eastAsia="Microsoft JhengHei"/>
                                <w:b/>
                                <w:sz w:val="21"/>
                              </w:rPr>
                              <w:t>职业资格证书或技能等级证书举</w:t>
                            </w:r>
                          </w:p>
                          <w:p>
                            <w:pPr>
                              <w:pStyle w:val="16"/>
                              <w:spacing w:line="256" w:lineRule="exact"/>
                              <w:ind w:left="7"/>
                              <w:jc w:val="center"/>
                              <w:rPr>
                                <w:rFonts w:hint="eastAsia" w:ascii="Microsoft JhengHei" w:eastAsia="Microsoft JhengHei"/>
                                <w:b/>
                                <w:sz w:val="21"/>
                              </w:rPr>
                            </w:pPr>
                            <w:r>
                              <w:rPr>
                                <w:rFonts w:hint="eastAsia" w:ascii="Microsoft JhengHei" w:eastAsia="Microsoft JhengHei"/>
                                <w:b/>
                                <w:w w:val="99"/>
                                <w:sz w:val="21"/>
                              </w:rPr>
                              <w:t>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1239" w:type="dxa"/>
                            <w:vMerge w:val="restart"/>
                            <w:tcBorders>
                              <w:bottom w:val="nil"/>
                            </w:tcBorders>
                          </w:tcPr>
                          <w:p>
                            <w:pPr>
                              <w:pStyle w:val="16"/>
                              <w:rPr>
                                <w:sz w:val="20"/>
                              </w:rPr>
                            </w:pPr>
                          </w:p>
                          <w:p>
                            <w:pPr>
                              <w:pStyle w:val="16"/>
                              <w:rPr>
                                <w:sz w:val="20"/>
                              </w:rPr>
                            </w:pPr>
                          </w:p>
                          <w:p>
                            <w:pPr>
                              <w:pStyle w:val="16"/>
                              <w:rPr>
                                <w:sz w:val="20"/>
                              </w:rPr>
                            </w:pPr>
                          </w:p>
                          <w:p>
                            <w:pPr>
                              <w:pStyle w:val="16"/>
                              <w:rPr>
                                <w:sz w:val="20"/>
                              </w:rPr>
                            </w:pPr>
                          </w:p>
                          <w:p>
                            <w:pPr>
                              <w:pStyle w:val="16"/>
                              <w:spacing w:before="9"/>
                              <w:rPr>
                                <w:sz w:val="27"/>
                              </w:rPr>
                            </w:pPr>
                          </w:p>
                          <w:p>
                            <w:pPr>
                              <w:pStyle w:val="16"/>
                              <w:spacing w:line="266" w:lineRule="auto"/>
                              <w:ind w:left="304" w:right="190" w:hanging="106"/>
                              <w:rPr>
                                <w:sz w:val="21"/>
                              </w:rPr>
                            </w:pPr>
                            <w:r>
                              <w:rPr>
                                <w:spacing w:val="-4"/>
                                <w:sz w:val="21"/>
                              </w:rPr>
                              <w:t>教育与体</w:t>
                            </w:r>
                            <w:r>
                              <w:rPr>
                                <w:sz w:val="21"/>
                              </w:rPr>
                              <w:t>育大类</w:t>
                            </w:r>
                          </w:p>
                          <w:p>
                            <w:pPr>
                              <w:pStyle w:val="16"/>
                              <w:spacing w:before="3"/>
                              <w:ind w:left="304"/>
                              <w:rPr>
                                <w:sz w:val="21"/>
                              </w:rPr>
                            </w:pPr>
                            <w:r>
                              <w:rPr>
                                <w:sz w:val="21"/>
                              </w:rPr>
                              <w:t>（</w:t>
                            </w:r>
                            <w:r>
                              <w:rPr>
                                <w:rFonts w:hint="eastAsia"/>
                                <w:sz w:val="21"/>
                                <w:lang w:val="en-US" w:eastAsia="zh-CN"/>
                              </w:rPr>
                              <w:t>57</w:t>
                            </w:r>
                            <w:r>
                              <w:rPr>
                                <w:sz w:val="21"/>
                              </w:rPr>
                              <w:t>）</w:t>
                            </w:r>
                          </w:p>
                        </w:tc>
                        <w:tc>
                          <w:tcPr>
                            <w:tcW w:w="1120" w:type="dxa"/>
                            <w:vMerge w:val="restart"/>
                            <w:tcBorders>
                              <w:bottom w:val="nil"/>
                            </w:tcBorders>
                          </w:tcPr>
                          <w:p>
                            <w:pPr>
                              <w:pStyle w:val="16"/>
                              <w:rPr>
                                <w:sz w:val="20"/>
                              </w:rPr>
                            </w:pPr>
                          </w:p>
                          <w:p>
                            <w:pPr>
                              <w:pStyle w:val="16"/>
                              <w:rPr>
                                <w:sz w:val="20"/>
                              </w:rPr>
                            </w:pPr>
                          </w:p>
                          <w:p>
                            <w:pPr>
                              <w:pStyle w:val="16"/>
                              <w:rPr>
                                <w:sz w:val="20"/>
                              </w:rPr>
                            </w:pPr>
                          </w:p>
                          <w:p>
                            <w:pPr>
                              <w:pStyle w:val="16"/>
                              <w:rPr>
                                <w:sz w:val="20"/>
                              </w:rPr>
                            </w:pPr>
                          </w:p>
                          <w:p>
                            <w:pPr>
                              <w:pStyle w:val="16"/>
                              <w:rPr>
                                <w:sz w:val="20"/>
                              </w:rPr>
                            </w:pPr>
                          </w:p>
                          <w:p>
                            <w:pPr>
                              <w:pStyle w:val="16"/>
                              <w:spacing w:before="4"/>
                              <w:rPr>
                                <w:sz w:val="19"/>
                              </w:rPr>
                            </w:pPr>
                          </w:p>
                          <w:p>
                            <w:pPr>
                              <w:pStyle w:val="16"/>
                              <w:ind w:left="243"/>
                              <w:rPr>
                                <w:sz w:val="21"/>
                              </w:rPr>
                            </w:pPr>
                            <w:r>
                              <w:rPr>
                                <w:sz w:val="21"/>
                              </w:rPr>
                              <w:t>教育类</w:t>
                            </w:r>
                          </w:p>
                          <w:p>
                            <w:pPr>
                              <w:pStyle w:val="16"/>
                              <w:spacing w:before="31"/>
                              <w:ind w:left="140"/>
                              <w:rPr>
                                <w:sz w:val="21"/>
                              </w:rPr>
                            </w:pPr>
                            <w:r>
                              <w:rPr>
                                <w:sz w:val="21"/>
                              </w:rPr>
                              <w:t>（</w:t>
                            </w:r>
                            <w:r>
                              <w:rPr>
                                <w:rFonts w:hint="eastAsia"/>
                                <w:sz w:val="21"/>
                                <w:lang w:val="en-US" w:eastAsia="zh-CN"/>
                              </w:rPr>
                              <w:t>5</w:t>
                            </w:r>
                            <w:r>
                              <w:rPr>
                                <w:sz w:val="21"/>
                              </w:rPr>
                              <w:t>701）</w:t>
                            </w:r>
                          </w:p>
                        </w:tc>
                        <w:tc>
                          <w:tcPr>
                            <w:tcW w:w="1297" w:type="dxa"/>
                            <w:vMerge w:val="restart"/>
                            <w:tcBorders>
                              <w:bottom w:val="nil"/>
                            </w:tcBorders>
                          </w:tcPr>
                          <w:p>
                            <w:pPr>
                              <w:pStyle w:val="16"/>
                              <w:rPr>
                                <w:sz w:val="20"/>
                              </w:rPr>
                            </w:pPr>
                          </w:p>
                          <w:p>
                            <w:pPr>
                              <w:pStyle w:val="16"/>
                              <w:rPr>
                                <w:sz w:val="20"/>
                              </w:rPr>
                            </w:pPr>
                          </w:p>
                          <w:p>
                            <w:pPr>
                              <w:pStyle w:val="16"/>
                              <w:rPr>
                                <w:sz w:val="20"/>
                              </w:rPr>
                            </w:pPr>
                          </w:p>
                          <w:p>
                            <w:pPr>
                              <w:pStyle w:val="16"/>
                              <w:rPr>
                                <w:sz w:val="20"/>
                              </w:rPr>
                            </w:pPr>
                          </w:p>
                          <w:p>
                            <w:pPr>
                              <w:pStyle w:val="16"/>
                              <w:rPr>
                                <w:sz w:val="20"/>
                              </w:rPr>
                            </w:pPr>
                          </w:p>
                          <w:p>
                            <w:pPr>
                              <w:pStyle w:val="16"/>
                              <w:spacing w:before="4"/>
                              <w:rPr>
                                <w:sz w:val="19"/>
                              </w:rPr>
                            </w:pPr>
                          </w:p>
                          <w:p>
                            <w:pPr>
                              <w:pStyle w:val="16"/>
                              <w:spacing w:before="31"/>
                              <w:jc w:val="center"/>
                              <w:rPr>
                                <w:rFonts w:hint="eastAsia"/>
                                <w:sz w:val="21"/>
                                <w:lang w:val="en-US" w:eastAsia="zh-CN"/>
                              </w:rPr>
                            </w:pPr>
                            <w:r>
                              <w:rPr>
                                <w:rFonts w:hint="eastAsia"/>
                                <w:sz w:val="21"/>
                                <w:lang w:val="en-US" w:eastAsia="zh-CN"/>
                              </w:rPr>
                              <w:t>体育</w:t>
                            </w:r>
                          </w:p>
                          <w:p>
                            <w:pPr>
                              <w:pStyle w:val="16"/>
                              <w:spacing w:before="31"/>
                              <w:jc w:val="center"/>
                              <w:rPr>
                                <w:rFonts w:hint="eastAsia"/>
                                <w:sz w:val="21"/>
                                <w:lang w:val="en-US" w:eastAsia="zh-CN"/>
                              </w:rPr>
                            </w:pPr>
                            <w:r>
                              <w:rPr>
                                <w:rFonts w:hint="eastAsia"/>
                                <w:sz w:val="21"/>
                                <w:lang w:val="en-US" w:eastAsia="zh-CN"/>
                              </w:rPr>
                              <w:t>（88）</w:t>
                            </w:r>
                          </w:p>
                        </w:tc>
                        <w:tc>
                          <w:tcPr>
                            <w:tcW w:w="1476" w:type="dxa"/>
                            <w:vMerge w:val="restart"/>
                            <w:tcBorders>
                              <w:bottom w:val="nil"/>
                              <w:right w:val="single" w:color="auto" w:sz="4" w:space="0"/>
                            </w:tcBorders>
                          </w:tcPr>
                          <w:p>
                            <w:pPr>
                              <w:pStyle w:val="16"/>
                              <w:rPr>
                                <w:sz w:val="18"/>
                              </w:rPr>
                            </w:pPr>
                          </w:p>
                          <w:p>
                            <w:pPr>
                              <w:pStyle w:val="16"/>
                              <w:rPr>
                                <w:sz w:val="18"/>
                              </w:rPr>
                            </w:pPr>
                          </w:p>
                          <w:p>
                            <w:pPr>
                              <w:pStyle w:val="16"/>
                              <w:rPr>
                                <w:sz w:val="18"/>
                              </w:rPr>
                            </w:pPr>
                          </w:p>
                          <w:p>
                            <w:pPr>
                              <w:pStyle w:val="16"/>
                              <w:rPr>
                                <w:sz w:val="18"/>
                              </w:rPr>
                            </w:pPr>
                          </w:p>
                          <w:p>
                            <w:pPr>
                              <w:pStyle w:val="16"/>
                              <w:ind w:left="178" w:leftChars="81" w:firstLine="0" w:firstLineChars="0"/>
                              <w:rPr>
                                <w:sz w:val="18"/>
                              </w:rPr>
                            </w:pPr>
                            <w:r>
                              <w:rPr>
                                <w:rFonts w:hint="eastAsia"/>
                                <w:sz w:val="18"/>
                                <w:lang w:val="en-US" w:eastAsia="zh-CN"/>
                              </w:rPr>
                              <w:t>中学</w:t>
                            </w:r>
                            <w:r>
                              <w:rPr>
                                <w:sz w:val="18"/>
                              </w:rPr>
                              <w:t>教</w:t>
                            </w:r>
                            <w:r>
                              <w:rPr>
                                <w:spacing w:val="-89"/>
                                <w:sz w:val="18"/>
                              </w:rPr>
                              <w:t>师</w:t>
                            </w:r>
                            <w:r>
                              <w:rPr>
                                <w:spacing w:val="-1"/>
                                <w:sz w:val="18"/>
                              </w:rPr>
                              <w:t>（2-0</w:t>
                            </w:r>
                            <w:r>
                              <w:rPr>
                                <w:rFonts w:hint="eastAsia"/>
                                <w:spacing w:val="-1"/>
                                <w:sz w:val="18"/>
                                <w:lang w:val="en-US" w:eastAsia="zh-CN"/>
                              </w:rPr>
                              <w:t>9</w:t>
                            </w:r>
                            <w:r>
                              <w:rPr>
                                <w:spacing w:val="-1"/>
                                <w:sz w:val="18"/>
                              </w:rPr>
                              <w:t>-0</w:t>
                            </w:r>
                            <w:r>
                              <w:rPr>
                                <w:rFonts w:hint="eastAsia"/>
                                <w:spacing w:val="-1"/>
                                <w:sz w:val="18"/>
                                <w:lang w:val="en-US" w:eastAsia="zh-CN"/>
                              </w:rPr>
                              <w:t>3</w:t>
                            </w:r>
                            <w:r>
                              <w:rPr>
                                <w:spacing w:val="-1"/>
                                <w:sz w:val="18"/>
                              </w:rPr>
                              <w:t>-</w:t>
                            </w:r>
                            <w:r>
                              <w:rPr>
                                <w:rFonts w:hint="eastAsia"/>
                                <w:spacing w:val="-1"/>
                                <w:sz w:val="18"/>
                                <w:lang w:val="en-US" w:eastAsia="zh-CN"/>
                              </w:rPr>
                              <w:t>00</w:t>
                            </w:r>
                            <w:r>
                              <w:rPr>
                                <w:spacing w:val="-1"/>
                                <w:sz w:val="18"/>
                              </w:rPr>
                              <w:t>）</w:t>
                            </w:r>
                          </w:p>
                          <w:p>
                            <w:pPr>
                              <w:pStyle w:val="16"/>
                              <w:spacing w:before="11"/>
                              <w:rPr>
                                <w:sz w:val="13"/>
                              </w:rPr>
                            </w:pPr>
                          </w:p>
                          <w:p>
                            <w:pPr>
                              <w:pStyle w:val="16"/>
                              <w:spacing w:line="312" w:lineRule="auto"/>
                              <w:ind w:left="106" w:right="5"/>
                              <w:rPr>
                                <w:spacing w:val="-1"/>
                                <w:sz w:val="18"/>
                              </w:rPr>
                            </w:pPr>
                            <w:r>
                              <w:rPr>
                                <w:sz w:val="18"/>
                              </w:rPr>
                              <w:t>小学教</w:t>
                            </w:r>
                            <w:r>
                              <w:rPr>
                                <w:spacing w:val="-89"/>
                                <w:sz w:val="18"/>
                              </w:rPr>
                              <w:t>师</w:t>
                            </w:r>
                            <w:r>
                              <w:rPr>
                                <w:spacing w:val="-1"/>
                                <w:sz w:val="18"/>
                              </w:rPr>
                              <w:t>（2-0</w:t>
                            </w:r>
                            <w:r>
                              <w:rPr>
                                <w:rFonts w:hint="eastAsia"/>
                                <w:spacing w:val="-1"/>
                                <w:sz w:val="18"/>
                                <w:lang w:val="en-US" w:eastAsia="zh-CN"/>
                              </w:rPr>
                              <w:t>9</w:t>
                            </w:r>
                            <w:r>
                              <w:rPr>
                                <w:spacing w:val="-1"/>
                                <w:sz w:val="18"/>
                              </w:rPr>
                              <w:t>-0</w:t>
                            </w:r>
                            <w:r>
                              <w:rPr>
                                <w:rFonts w:hint="eastAsia"/>
                                <w:spacing w:val="-1"/>
                                <w:sz w:val="18"/>
                                <w:lang w:val="en-US" w:eastAsia="zh-CN"/>
                              </w:rPr>
                              <w:t>4</w:t>
                            </w:r>
                            <w:r>
                              <w:rPr>
                                <w:spacing w:val="-1"/>
                                <w:sz w:val="18"/>
                              </w:rPr>
                              <w:t>-</w:t>
                            </w:r>
                            <w:r>
                              <w:rPr>
                                <w:rFonts w:hint="eastAsia"/>
                                <w:spacing w:val="-1"/>
                                <w:sz w:val="18"/>
                                <w:lang w:val="en-US" w:eastAsia="zh-CN"/>
                              </w:rPr>
                              <w:t>00</w:t>
                            </w:r>
                            <w:r>
                              <w:rPr>
                                <w:spacing w:val="-1"/>
                                <w:sz w:val="18"/>
                              </w:rPr>
                              <w:t>）</w:t>
                            </w:r>
                          </w:p>
                          <w:p>
                            <w:pPr>
                              <w:pStyle w:val="16"/>
                              <w:spacing w:line="312" w:lineRule="auto"/>
                              <w:ind w:left="106" w:right="5"/>
                              <w:rPr>
                                <w:spacing w:val="-1"/>
                                <w:sz w:val="18"/>
                              </w:rPr>
                            </w:pPr>
                            <w:r>
                              <w:rPr>
                                <w:rFonts w:hint="eastAsia"/>
                                <w:sz w:val="18"/>
                                <w:lang w:val="en-US" w:eastAsia="zh-CN"/>
                              </w:rPr>
                              <w:t>幼儿</w:t>
                            </w:r>
                            <w:r>
                              <w:rPr>
                                <w:sz w:val="18"/>
                              </w:rPr>
                              <w:t>教</w:t>
                            </w:r>
                            <w:r>
                              <w:rPr>
                                <w:spacing w:val="-89"/>
                                <w:sz w:val="18"/>
                              </w:rPr>
                              <w:t>师</w:t>
                            </w:r>
                            <w:r>
                              <w:rPr>
                                <w:spacing w:val="-1"/>
                                <w:sz w:val="18"/>
                              </w:rPr>
                              <w:t>（2-0</w:t>
                            </w:r>
                            <w:r>
                              <w:rPr>
                                <w:rFonts w:hint="eastAsia"/>
                                <w:spacing w:val="-1"/>
                                <w:sz w:val="18"/>
                                <w:lang w:val="en-US" w:eastAsia="zh-CN"/>
                              </w:rPr>
                              <w:t>9</w:t>
                            </w:r>
                            <w:r>
                              <w:rPr>
                                <w:spacing w:val="-1"/>
                                <w:sz w:val="18"/>
                              </w:rPr>
                              <w:t>-0</w:t>
                            </w:r>
                            <w:r>
                              <w:rPr>
                                <w:rFonts w:hint="eastAsia"/>
                                <w:spacing w:val="-1"/>
                                <w:sz w:val="18"/>
                                <w:lang w:val="en-US" w:eastAsia="zh-CN"/>
                              </w:rPr>
                              <w:t>5</w:t>
                            </w:r>
                            <w:r>
                              <w:rPr>
                                <w:spacing w:val="-1"/>
                                <w:sz w:val="18"/>
                              </w:rPr>
                              <w:t>-</w:t>
                            </w:r>
                            <w:r>
                              <w:rPr>
                                <w:rFonts w:hint="eastAsia"/>
                                <w:spacing w:val="-1"/>
                                <w:sz w:val="18"/>
                                <w:lang w:val="en-US" w:eastAsia="zh-CN"/>
                              </w:rPr>
                              <w:t>00</w:t>
                            </w:r>
                            <w:r>
                              <w:rPr>
                                <w:spacing w:val="-1"/>
                                <w:sz w:val="18"/>
                              </w:rPr>
                              <w:t>）</w:t>
                            </w:r>
                          </w:p>
                        </w:tc>
                        <w:tc>
                          <w:tcPr>
                            <w:tcW w:w="1399" w:type="dxa"/>
                            <w:tcBorders>
                              <w:top w:val="single" w:color="auto" w:sz="4" w:space="0"/>
                              <w:left w:val="single" w:color="auto" w:sz="4" w:space="0"/>
                              <w:bottom w:val="single" w:color="auto" w:sz="4" w:space="0"/>
                              <w:right w:val="single" w:color="auto" w:sz="4" w:space="0"/>
                            </w:tcBorders>
                          </w:tcPr>
                          <w:p>
                            <w:pPr>
                              <w:pStyle w:val="16"/>
                              <w:spacing w:before="39" w:line="300" w:lineRule="atLeast"/>
                              <w:ind w:left="594" w:right="163" w:hanging="420"/>
                              <w:rPr>
                                <w:sz w:val="21"/>
                              </w:rPr>
                            </w:pPr>
                            <w:r>
                              <w:rPr>
                                <w:sz w:val="21"/>
                              </w:rPr>
                              <w:t>小学体育教师</w:t>
                            </w:r>
                          </w:p>
                        </w:tc>
                        <w:tc>
                          <w:tcPr>
                            <w:tcW w:w="2855" w:type="dxa"/>
                            <w:vMerge w:val="restart"/>
                            <w:tcBorders>
                              <w:left w:val="single" w:color="auto" w:sz="4" w:space="0"/>
                              <w:bottom w:val="nil"/>
                            </w:tcBorders>
                          </w:tcPr>
                          <w:p>
                            <w:pPr>
                              <w:pStyle w:val="16"/>
                              <w:spacing w:before="29" w:line="266" w:lineRule="auto"/>
                              <w:ind w:right="-15"/>
                              <w:jc w:val="center"/>
                              <w:rPr>
                                <w:sz w:val="21"/>
                              </w:rPr>
                            </w:pPr>
                            <w:r>
                              <w:rPr>
                                <w:sz w:val="21"/>
                              </w:rPr>
                              <w:t>体育教师资格证，</w:t>
                            </w:r>
                          </w:p>
                          <w:p>
                            <w:pPr>
                              <w:pStyle w:val="16"/>
                              <w:spacing w:before="29" w:line="266" w:lineRule="auto"/>
                              <w:ind w:right="-15"/>
                              <w:jc w:val="center"/>
                              <w:rPr>
                                <w:sz w:val="21"/>
                              </w:rPr>
                            </w:pPr>
                            <w:r>
                              <w:rPr>
                                <w:sz w:val="21"/>
                              </w:rPr>
                              <w:t>普通话证，</w:t>
                            </w:r>
                          </w:p>
                          <w:p>
                            <w:pPr>
                              <w:pStyle w:val="16"/>
                              <w:spacing w:before="29" w:line="266" w:lineRule="auto"/>
                              <w:ind w:right="-15"/>
                              <w:jc w:val="center"/>
                              <w:rPr>
                                <w:spacing w:val="-5"/>
                                <w:sz w:val="21"/>
                              </w:rPr>
                            </w:pPr>
                            <w:r>
                              <w:rPr>
                                <w:spacing w:val="-5"/>
                                <w:sz w:val="21"/>
                              </w:rPr>
                              <w:t>英语三、四级证，</w:t>
                            </w:r>
                          </w:p>
                          <w:p>
                            <w:pPr>
                              <w:pStyle w:val="16"/>
                              <w:spacing w:before="29" w:line="266" w:lineRule="auto"/>
                              <w:ind w:right="-15"/>
                              <w:jc w:val="center"/>
                              <w:rPr>
                                <w:sz w:val="21"/>
                              </w:rPr>
                            </w:pPr>
                            <w:r>
                              <w:rPr>
                                <w:spacing w:val="-5"/>
                                <w:sz w:val="21"/>
                              </w:rPr>
                              <w:t>体育项目二、三</w:t>
                            </w:r>
                            <w:r>
                              <w:rPr>
                                <w:sz w:val="21"/>
                              </w:rPr>
                              <w:t>级裁判员证，</w:t>
                            </w:r>
                          </w:p>
                          <w:p>
                            <w:pPr>
                              <w:pStyle w:val="16"/>
                              <w:spacing w:before="29" w:line="266" w:lineRule="auto"/>
                              <w:ind w:right="-15"/>
                              <w:jc w:val="center"/>
                              <w:rPr>
                                <w:sz w:val="21"/>
                              </w:rPr>
                            </w:pPr>
                            <w:r>
                              <w:rPr>
                                <w:spacing w:val="-2"/>
                                <w:sz w:val="21"/>
                              </w:rPr>
                              <w:t>社会体育指导员</w:t>
                            </w:r>
                            <w:r>
                              <w:rPr>
                                <w:sz w:val="21"/>
                              </w:rPr>
                              <w:t>证，</w:t>
                            </w:r>
                          </w:p>
                          <w:p>
                            <w:pPr>
                              <w:pStyle w:val="16"/>
                              <w:spacing w:before="4" w:line="266" w:lineRule="auto"/>
                              <w:ind w:right="138"/>
                              <w:jc w:val="center"/>
                              <w:rPr>
                                <w:sz w:val="21"/>
                              </w:rPr>
                            </w:pPr>
                            <w:r>
                              <w:rPr>
                                <w:sz w:val="21"/>
                              </w:rPr>
                              <w:t>游泳救生员、教练证，</w:t>
                            </w:r>
                          </w:p>
                          <w:p>
                            <w:pPr>
                              <w:pStyle w:val="16"/>
                              <w:spacing w:before="3" w:line="266" w:lineRule="auto"/>
                              <w:ind w:right="244"/>
                              <w:jc w:val="center"/>
                              <w:rPr>
                                <w:sz w:val="21"/>
                              </w:rPr>
                            </w:pPr>
                            <w:r>
                              <w:rPr>
                                <w:sz w:val="21"/>
                              </w:rPr>
                              <w:t>计算机等级证书，</w:t>
                            </w:r>
                          </w:p>
                          <w:p>
                            <w:pPr>
                              <w:pStyle w:val="16"/>
                              <w:spacing w:before="3" w:line="251" w:lineRule="exact"/>
                              <w:ind w:right="133"/>
                              <w:jc w:val="center"/>
                              <w:rPr>
                                <w:sz w:val="21"/>
                              </w:rPr>
                            </w:pPr>
                            <w:r>
                              <w:rPr>
                                <w:sz w:val="21"/>
                              </w:rPr>
                              <w:t>健身教练员证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right w:val="single" w:color="auto" w:sz="4" w:space="0"/>
                            </w:tcBorders>
                          </w:tcPr>
                          <w:p>
                            <w:pPr>
                              <w:rPr>
                                <w:sz w:val="2"/>
                                <w:szCs w:val="2"/>
                              </w:rPr>
                            </w:pPr>
                          </w:p>
                        </w:tc>
                        <w:tc>
                          <w:tcPr>
                            <w:tcW w:w="1399" w:type="dxa"/>
                            <w:tcBorders>
                              <w:top w:val="single" w:color="auto" w:sz="4" w:space="0"/>
                              <w:left w:val="single" w:color="auto" w:sz="4" w:space="0"/>
                              <w:bottom w:val="single" w:color="auto" w:sz="4" w:space="0"/>
                              <w:right w:val="single" w:color="auto" w:sz="4" w:space="0"/>
                            </w:tcBorders>
                          </w:tcPr>
                          <w:p>
                            <w:pPr>
                              <w:pStyle w:val="16"/>
                              <w:spacing w:before="29"/>
                              <w:ind w:left="153" w:right="145"/>
                              <w:jc w:val="center"/>
                              <w:rPr>
                                <w:sz w:val="21"/>
                              </w:rPr>
                            </w:pPr>
                            <w:r>
                              <w:rPr>
                                <w:sz w:val="21"/>
                              </w:rPr>
                              <w:t>社会体育指</w:t>
                            </w:r>
                          </w:p>
                          <w:p>
                            <w:pPr>
                              <w:pStyle w:val="16"/>
                              <w:spacing w:before="31" w:line="251" w:lineRule="exact"/>
                              <w:ind w:left="150" w:right="145"/>
                              <w:jc w:val="center"/>
                              <w:rPr>
                                <w:sz w:val="21"/>
                              </w:rPr>
                            </w:pPr>
                            <w:r>
                              <w:rPr>
                                <w:sz w:val="21"/>
                              </w:rPr>
                              <w:t>导员</w:t>
                            </w:r>
                          </w:p>
                        </w:tc>
                        <w:tc>
                          <w:tcPr>
                            <w:tcW w:w="2855" w:type="dxa"/>
                            <w:vMerge w:val="continue"/>
                            <w:tcBorders>
                              <w:top w:val="nil"/>
                              <w:left w:val="single" w:color="auto" w:sz="4" w:space="0"/>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Borders>
                              <w:top w:val="single" w:color="auto" w:sz="4" w:space="0"/>
                            </w:tcBorders>
                          </w:tcPr>
                          <w:p>
                            <w:pPr>
                              <w:pStyle w:val="16"/>
                              <w:spacing w:before="29"/>
                              <w:ind w:left="153" w:right="145"/>
                              <w:jc w:val="center"/>
                              <w:rPr>
                                <w:sz w:val="21"/>
                              </w:rPr>
                            </w:pPr>
                            <w:r>
                              <w:rPr>
                                <w:sz w:val="21"/>
                              </w:rPr>
                              <w:t>幼儿活动指</w:t>
                            </w:r>
                          </w:p>
                          <w:p>
                            <w:pPr>
                              <w:pStyle w:val="16"/>
                              <w:spacing w:before="31" w:line="251" w:lineRule="exact"/>
                              <w:ind w:left="8"/>
                              <w:jc w:val="center"/>
                              <w:rPr>
                                <w:sz w:val="21"/>
                              </w:rPr>
                            </w:pPr>
                            <w:r>
                              <w:rPr>
                                <w:w w:val="99"/>
                                <w:sz w:val="21"/>
                              </w:rPr>
                              <w:t>导</w:t>
                            </w:r>
                          </w:p>
                        </w:tc>
                        <w:tc>
                          <w:tcPr>
                            <w:tcW w:w="285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1"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Pr>
                          <w:p>
                            <w:pPr>
                              <w:pStyle w:val="16"/>
                              <w:spacing w:before="45" w:line="266" w:lineRule="exact"/>
                              <w:ind w:left="174"/>
                              <w:rPr>
                                <w:sz w:val="21"/>
                              </w:rPr>
                            </w:pPr>
                            <w:r>
                              <w:rPr>
                                <w:sz w:val="21"/>
                              </w:rPr>
                              <w:t>儿童体适能</w:t>
                            </w:r>
                          </w:p>
                        </w:tc>
                        <w:tc>
                          <w:tcPr>
                            <w:tcW w:w="285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Pr>
                          <w:p>
                            <w:pPr>
                              <w:pStyle w:val="16"/>
                              <w:spacing w:line="300" w:lineRule="atLeast"/>
                              <w:ind w:left="174" w:right="19" w:hanging="68"/>
                              <w:rPr>
                                <w:sz w:val="21"/>
                              </w:rPr>
                            </w:pPr>
                            <w:r>
                              <w:rPr>
                                <w:sz w:val="21"/>
                              </w:rPr>
                              <w:t>企业工作人员</w:t>
                            </w:r>
                          </w:p>
                        </w:tc>
                        <w:tc>
                          <w:tcPr>
                            <w:tcW w:w="2855"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7" w:hRule="atLeast"/>
                        </w:trPr>
                        <w:tc>
                          <w:tcPr>
                            <w:tcW w:w="1239" w:type="dxa"/>
                            <w:vMerge w:val="continue"/>
                            <w:tcBorders>
                              <w:top w:val="nil"/>
                            </w:tcBorders>
                          </w:tcPr>
                          <w:p>
                            <w:pPr>
                              <w:rPr>
                                <w:sz w:val="2"/>
                                <w:szCs w:val="2"/>
                              </w:rPr>
                            </w:pPr>
                          </w:p>
                        </w:tc>
                        <w:tc>
                          <w:tcPr>
                            <w:tcW w:w="1120" w:type="dxa"/>
                            <w:vMerge w:val="continue"/>
                            <w:tcBorders>
                              <w:top w:val="nil"/>
                            </w:tcBorders>
                          </w:tcPr>
                          <w:p>
                            <w:pPr>
                              <w:rPr>
                                <w:sz w:val="2"/>
                                <w:szCs w:val="2"/>
                              </w:rPr>
                            </w:pPr>
                          </w:p>
                        </w:tc>
                        <w:tc>
                          <w:tcPr>
                            <w:tcW w:w="1297" w:type="dxa"/>
                            <w:vMerge w:val="continue"/>
                            <w:tcBorders>
                              <w:top w:val="nil"/>
                            </w:tcBorders>
                          </w:tcPr>
                          <w:p>
                            <w:pPr>
                              <w:rPr>
                                <w:sz w:val="2"/>
                                <w:szCs w:val="2"/>
                              </w:rPr>
                            </w:pPr>
                          </w:p>
                        </w:tc>
                        <w:tc>
                          <w:tcPr>
                            <w:tcW w:w="1476" w:type="dxa"/>
                            <w:vMerge w:val="continue"/>
                            <w:tcBorders>
                              <w:top w:val="nil"/>
                            </w:tcBorders>
                          </w:tcPr>
                          <w:p>
                            <w:pPr>
                              <w:rPr>
                                <w:sz w:val="2"/>
                                <w:szCs w:val="2"/>
                              </w:rPr>
                            </w:pPr>
                          </w:p>
                        </w:tc>
                        <w:tc>
                          <w:tcPr>
                            <w:tcW w:w="1399" w:type="dxa"/>
                          </w:tcPr>
                          <w:p>
                            <w:pPr>
                              <w:pStyle w:val="16"/>
                              <w:spacing w:before="100" w:line="266" w:lineRule="auto"/>
                              <w:ind w:left="594" w:right="163" w:hanging="420"/>
                              <w:rPr>
                                <w:sz w:val="21"/>
                              </w:rPr>
                            </w:pPr>
                            <w:r>
                              <w:rPr>
                                <w:sz w:val="21"/>
                              </w:rPr>
                              <w:t>初中体育教师</w:t>
                            </w:r>
                          </w:p>
                        </w:tc>
                        <w:tc>
                          <w:tcPr>
                            <w:tcW w:w="2855" w:type="dxa"/>
                            <w:vMerge w:val="continue"/>
                            <w:tcBorders>
                              <w:top w:val="nil"/>
                            </w:tcBorders>
                          </w:tcPr>
                          <w:p>
                            <w:pPr>
                              <w:rPr>
                                <w:sz w:val="2"/>
                                <w:szCs w:val="2"/>
                              </w:rPr>
                            </w:pPr>
                          </w:p>
                        </w:tc>
                      </w:tr>
                    </w:tbl>
                    <w:p>
                      <w:pPr>
                        <w:pStyle w:val="5"/>
                      </w:pPr>
                    </w:p>
                  </w:txbxContent>
                </v:textbox>
              </v:shape>
            </w:pict>
          </mc:Fallback>
        </mc:AlternateContent>
      </w: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spacing w:before="8"/>
        <w:rPr>
          <w:sz w:val="17"/>
        </w:rPr>
      </w:pPr>
    </w:p>
    <w:p>
      <w:pPr>
        <w:spacing w:before="0"/>
        <w:ind w:right="0"/>
        <w:jc w:val="left"/>
        <w:rPr>
          <w:b/>
          <w:sz w:val="24"/>
        </w:rPr>
      </w:pPr>
    </w:p>
    <w:p>
      <w:pPr>
        <w:spacing w:before="2"/>
        <w:ind w:left="584" w:right="0" w:firstLine="723" w:firstLineChars="300"/>
        <w:jc w:val="left"/>
        <w:rPr>
          <w:rFonts w:hint="eastAsia" w:ascii="宋体" w:hAnsi="宋体" w:eastAsia="宋体" w:cs="宋体"/>
          <w:b/>
          <w:sz w:val="24"/>
        </w:rPr>
      </w:pPr>
    </w:p>
    <w:p>
      <w:pPr>
        <w:spacing w:before="2"/>
        <w:ind w:left="584" w:right="0" w:firstLine="723" w:firstLineChars="300"/>
        <w:jc w:val="left"/>
        <w:rPr>
          <w:rFonts w:hint="eastAsia" w:ascii="宋体" w:hAnsi="宋体" w:eastAsia="宋体" w:cs="宋体"/>
          <w:b/>
          <w:sz w:val="24"/>
        </w:rPr>
      </w:pPr>
    </w:p>
    <w:p>
      <w:pPr>
        <w:spacing w:before="2"/>
        <w:ind w:left="584" w:right="0" w:firstLine="723" w:firstLineChars="300"/>
        <w:jc w:val="left"/>
        <w:rPr>
          <w:rFonts w:hint="eastAsia" w:ascii="宋体" w:hAnsi="宋体" w:eastAsia="宋体" w:cs="宋体"/>
          <w:b/>
          <w:sz w:val="24"/>
        </w:rPr>
      </w:pPr>
      <w:r>
        <w:rPr>
          <w:rFonts w:hint="eastAsia" w:ascii="宋体" w:hAnsi="宋体" w:eastAsia="宋体" w:cs="宋体"/>
          <w:b/>
          <w:sz w:val="24"/>
        </w:rPr>
        <w:t>（二）职业发展路径</w:t>
      </w:r>
    </w:p>
    <w:p>
      <w:pPr>
        <w:pStyle w:val="5"/>
        <w:spacing w:before="93"/>
        <w:ind w:left="1337"/>
      </w:pPr>
      <w:r>
        <w:t>职业发展途径如图所示</w:t>
      </w:r>
    </w:p>
    <w:p>
      <w:pPr>
        <w:pStyle w:val="5"/>
        <w:spacing w:before="5"/>
        <w:rPr>
          <w:sz w:val="15"/>
        </w:rPr>
      </w:pPr>
    </w:p>
    <w:p>
      <w:pPr>
        <w:pStyle w:val="5"/>
        <w:spacing w:before="67"/>
        <w:ind w:left="7121"/>
      </w:pPr>
      <w:r>
        <w:t>发展岗位</w:t>
      </w:r>
    </w:p>
    <w:p>
      <w:pPr>
        <w:pStyle w:val="5"/>
        <w:spacing w:before="5"/>
        <w:rPr>
          <w:sz w:val="12"/>
        </w:rPr>
      </w:pPr>
      <w:r>
        <mc:AlternateContent>
          <mc:Choice Requires="wpg">
            <w:drawing>
              <wp:anchor distT="0" distB="0" distL="114300" distR="114300" simplePos="0" relativeHeight="251666432" behindDoc="1" locked="0" layoutInCell="1" allowOverlap="1">
                <wp:simplePos x="0" y="0"/>
                <wp:positionH relativeFrom="page">
                  <wp:posOffset>2040890</wp:posOffset>
                </wp:positionH>
                <wp:positionV relativeFrom="paragraph">
                  <wp:posOffset>125095</wp:posOffset>
                </wp:positionV>
                <wp:extent cx="3625215" cy="678815"/>
                <wp:effectExtent l="635" t="635" r="6350" b="6350"/>
                <wp:wrapTopAndBottom/>
                <wp:docPr id="16" name="组合 3"/>
                <wp:cNvGraphicFramePr/>
                <a:graphic xmlns:a="http://schemas.openxmlformats.org/drawingml/2006/main">
                  <a:graphicData uri="http://schemas.microsoft.com/office/word/2010/wordprocessingGroup">
                    <wpg:wgp>
                      <wpg:cNvGrpSpPr/>
                      <wpg:grpSpPr>
                        <a:xfrm>
                          <a:off x="0" y="0"/>
                          <a:ext cx="3625215" cy="678815"/>
                          <a:chOff x="3215" y="198"/>
                          <a:chExt cx="5709" cy="1069"/>
                        </a:xfrm>
                      </wpg:grpSpPr>
                      <wps:wsp>
                        <wps:cNvPr id="2" name="任意多边形 4"/>
                        <wps:cNvSpPr/>
                        <wps:spPr>
                          <a:xfrm>
                            <a:off x="3214" y="197"/>
                            <a:ext cx="5709" cy="1069"/>
                          </a:xfrm>
                          <a:custGeom>
                            <a:avLst/>
                            <a:gdLst/>
                            <a:ahLst/>
                            <a:cxnLst/>
                            <a:pathLst>
                              <a:path w="5709" h="1069">
                                <a:moveTo>
                                  <a:pt x="5709" y="1069"/>
                                </a:moveTo>
                                <a:lnTo>
                                  <a:pt x="0" y="1069"/>
                                </a:lnTo>
                                <a:lnTo>
                                  <a:pt x="0" y="0"/>
                                </a:lnTo>
                                <a:lnTo>
                                  <a:pt x="5709" y="0"/>
                                </a:lnTo>
                                <a:lnTo>
                                  <a:pt x="5709" y="7"/>
                                </a:lnTo>
                                <a:lnTo>
                                  <a:pt x="15" y="7"/>
                                </a:lnTo>
                                <a:lnTo>
                                  <a:pt x="7" y="15"/>
                                </a:lnTo>
                                <a:lnTo>
                                  <a:pt x="15" y="15"/>
                                </a:lnTo>
                                <a:lnTo>
                                  <a:pt x="15" y="1054"/>
                                </a:lnTo>
                                <a:lnTo>
                                  <a:pt x="7" y="1054"/>
                                </a:lnTo>
                                <a:lnTo>
                                  <a:pt x="15" y="1061"/>
                                </a:lnTo>
                                <a:lnTo>
                                  <a:pt x="5709" y="1061"/>
                                </a:lnTo>
                                <a:lnTo>
                                  <a:pt x="5709" y="1069"/>
                                </a:lnTo>
                                <a:close/>
                                <a:moveTo>
                                  <a:pt x="15" y="15"/>
                                </a:moveTo>
                                <a:lnTo>
                                  <a:pt x="7" y="15"/>
                                </a:lnTo>
                                <a:lnTo>
                                  <a:pt x="15" y="7"/>
                                </a:lnTo>
                                <a:lnTo>
                                  <a:pt x="15" y="15"/>
                                </a:lnTo>
                                <a:close/>
                                <a:moveTo>
                                  <a:pt x="5694" y="15"/>
                                </a:moveTo>
                                <a:lnTo>
                                  <a:pt x="15" y="15"/>
                                </a:lnTo>
                                <a:lnTo>
                                  <a:pt x="15" y="7"/>
                                </a:lnTo>
                                <a:lnTo>
                                  <a:pt x="5694" y="7"/>
                                </a:lnTo>
                                <a:lnTo>
                                  <a:pt x="5694" y="15"/>
                                </a:lnTo>
                                <a:close/>
                                <a:moveTo>
                                  <a:pt x="5694" y="1061"/>
                                </a:moveTo>
                                <a:lnTo>
                                  <a:pt x="5694" y="7"/>
                                </a:lnTo>
                                <a:lnTo>
                                  <a:pt x="5701" y="15"/>
                                </a:lnTo>
                                <a:lnTo>
                                  <a:pt x="5709" y="15"/>
                                </a:lnTo>
                                <a:lnTo>
                                  <a:pt x="5709" y="1054"/>
                                </a:lnTo>
                                <a:lnTo>
                                  <a:pt x="5701" y="1054"/>
                                </a:lnTo>
                                <a:lnTo>
                                  <a:pt x="5694" y="1061"/>
                                </a:lnTo>
                                <a:close/>
                                <a:moveTo>
                                  <a:pt x="5709" y="15"/>
                                </a:moveTo>
                                <a:lnTo>
                                  <a:pt x="5701" y="15"/>
                                </a:lnTo>
                                <a:lnTo>
                                  <a:pt x="5694" y="7"/>
                                </a:lnTo>
                                <a:lnTo>
                                  <a:pt x="5709" y="7"/>
                                </a:lnTo>
                                <a:lnTo>
                                  <a:pt x="5709" y="15"/>
                                </a:lnTo>
                                <a:close/>
                                <a:moveTo>
                                  <a:pt x="15" y="1061"/>
                                </a:moveTo>
                                <a:lnTo>
                                  <a:pt x="7" y="1054"/>
                                </a:lnTo>
                                <a:lnTo>
                                  <a:pt x="15" y="1054"/>
                                </a:lnTo>
                                <a:lnTo>
                                  <a:pt x="15" y="1061"/>
                                </a:lnTo>
                                <a:close/>
                                <a:moveTo>
                                  <a:pt x="5694" y="1061"/>
                                </a:moveTo>
                                <a:lnTo>
                                  <a:pt x="15" y="1061"/>
                                </a:lnTo>
                                <a:lnTo>
                                  <a:pt x="15" y="1054"/>
                                </a:lnTo>
                                <a:lnTo>
                                  <a:pt x="5694" y="1054"/>
                                </a:lnTo>
                                <a:lnTo>
                                  <a:pt x="5694" y="1061"/>
                                </a:lnTo>
                                <a:close/>
                                <a:moveTo>
                                  <a:pt x="5709" y="1061"/>
                                </a:moveTo>
                                <a:lnTo>
                                  <a:pt x="5694" y="1061"/>
                                </a:lnTo>
                                <a:lnTo>
                                  <a:pt x="5701" y="1054"/>
                                </a:lnTo>
                                <a:lnTo>
                                  <a:pt x="5709" y="1054"/>
                                </a:lnTo>
                                <a:lnTo>
                                  <a:pt x="5709" y="1061"/>
                                </a:lnTo>
                                <a:close/>
                              </a:path>
                            </a:pathLst>
                          </a:custGeom>
                          <a:solidFill>
                            <a:srgbClr val="000000"/>
                          </a:solidFill>
                          <a:ln>
                            <a:noFill/>
                          </a:ln>
                        </wps:spPr>
                        <wps:bodyPr upright="1"/>
                      </wps:wsp>
                      <wps:wsp>
                        <wps:cNvPr id="3" name="矩形 5"/>
                        <wps:cNvSpPr/>
                        <wps:spPr>
                          <a:xfrm>
                            <a:off x="7399" y="370"/>
                            <a:ext cx="1052" cy="771"/>
                          </a:xfrm>
                          <a:prstGeom prst="rect">
                            <a:avLst/>
                          </a:prstGeom>
                          <a:solidFill>
                            <a:srgbClr val="FFFFFF"/>
                          </a:solidFill>
                          <a:ln>
                            <a:noFill/>
                          </a:ln>
                        </wps:spPr>
                        <wps:bodyPr upright="1"/>
                      </wps:wsp>
                      <wps:wsp>
                        <wps:cNvPr id="5" name="任意多边形 6"/>
                        <wps:cNvSpPr/>
                        <wps:spPr>
                          <a:xfrm>
                            <a:off x="7390" y="363"/>
                            <a:ext cx="1068" cy="785"/>
                          </a:xfrm>
                          <a:custGeom>
                            <a:avLst/>
                            <a:gdLst/>
                            <a:ahLst/>
                            <a:cxnLst/>
                            <a:pathLst>
                              <a:path w="1068" h="785">
                                <a:moveTo>
                                  <a:pt x="1068" y="785"/>
                                </a:moveTo>
                                <a:lnTo>
                                  <a:pt x="0" y="785"/>
                                </a:lnTo>
                                <a:lnTo>
                                  <a:pt x="0" y="0"/>
                                </a:lnTo>
                                <a:lnTo>
                                  <a:pt x="1068" y="0"/>
                                </a:lnTo>
                                <a:lnTo>
                                  <a:pt x="1068" y="7"/>
                                </a:lnTo>
                                <a:lnTo>
                                  <a:pt x="15" y="7"/>
                                </a:lnTo>
                                <a:lnTo>
                                  <a:pt x="7" y="15"/>
                                </a:lnTo>
                                <a:lnTo>
                                  <a:pt x="15" y="15"/>
                                </a:lnTo>
                                <a:lnTo>
                                  <a:pt x="15" y="770"/>
                                </a:lnTo>
                                <a:lnTo>
                                  <a:pt x="7" y="770"/>
                                </a:lnTo>
                                <a:lnTo>
                                  <a:pt x="15" y="777"/>
                                </a:lnTo>
                                <a:lnTo>
                                  <a:pt x="1068" y="777"/>
                                </a:lnTo>
                                <a:lnTo>
                                  <a:pt x="1068" y="785"/>
                                </a:lnTo>
                                <a:close/>
                                <a:moveTo>
                                  <a:pt x="15" y="15"/>
                                </a:moveTo>
                                <a:lnTo>
                                  <a:pt x="7" y="15"/>
                                </a:lnTo>
                                <a:lnTo>
                                  <a:pt x="15" y="7"/>
                                </a:lnTo>
                                <a:lnTo>
                                  <a:pt x="15" y="15"/>
                                </a:lnTo>
                                <a:close/>
                                <a:moveTo>
                                  <a:pt x="1053" y="15"/>
                                </a:moveTo>
                                <a:lnTo>
                                  <a:pt x="15" y="15"/>
                                </a:lnTo>
                                <a:lnTo>
                                  <a:pt x="15" y="7"/>
                                </a:lnTo>
                                <a:lnTo>
                                  <a:pt x="1053" y="7"/>
                                </a:lnTo>
                                <a:lnTo>
                                  <a:pt x="1053" y="15"/>
                                </a:lnTo>
                                <a:close/>
                                <a:moveTo>
                                  <a:pt x="1053" y="777"/>
                                </a:moveTo>
                                <a:lnTo>
                                  <a:pt x="1053" y="7"/>
                                </a:lnTo>
                                <a:lnTo>
                                  <a:pt x="1060" y="15"/>
                                </a:lnTo>
                                <a:lnTo>
                                  <a:pt x="1068" y="15"/>
                                </a:lnTo>
                                <a:lnTo>
                                  <a:pt x="1068" y="770"/>
                                </a:lnTo>
                                <a:lnTo>
                                  <a:pt x="1060" y="770"/>
                                </a:lnTo>
                                <a:lnTo>
                                  <a:pt x="1053" y="777"/>
                                </a:lnTo>
                                <a:close/>
                                <a:moveTo>
                                  <a:pt x="1068" y="15"/>
                                </a:moveTo>
                                <a:lnTo>
                                  <a:pt x="1060" y="15"/>
                                </a:lnTo>
                                <a:lnTo>
                                  <a:pt x="1053" y="7"/>
                                </a:lnTo>
                                <a:lnTo>
                                  <a:pt x="1068" y="7"/>
                                </a:lnTo>
                                <a:lnTo>
                                  <a:pt x="1068" y="15"/>
                                </a:lnTo>
                                <a:close/>
                                <a:moveTo>
                                  <a:pt x="15" y="777"/>
                                </a:moveTo>
                                <a:lnTo>
                                  <a:pt x="7" y="770"/>
                                </a:lnTo>
                                <a:lnTo>
                                  <a:pt x="15" y="770"/>
                                </a:lnTo>
                                <a:lnTo>
                                  <a:pt x="15" y="777"/>
                                </a:lnTo>
                                <a:close/>
                                <a:moveTo>
                                  <a:pt x="1053" y="777"/>
                                </a:moveTo>
                                <a:lnTo>
                                  <a:pt x="15" y="777"/>
                                </a:lnTo>
                                <a:lnTo>
                                  <a:pt x="15" y="770"/>
                                </a:lnTo>
                                <a:lnTo>
                                  <a:pt x="1053" y="770"/>
                                </a:lnTo>
                                <a:lnTo>
                                  <a:pt x="1053" y="777"/>
                                </a:lnTo>
                                <a:close/>
                                <a:moveTo>
                                  <a:pt x="1068" y="777"/>
                                </a:moveTo>
                                <a:lnTo>
                                  <a:pt x="1053" y="777"/>
                                </a:lnTo>
                                <a:lnTo>
                                  <a:pt x="1060" y="770"/>
                                </a:lnTo>
                                <a:lnTo>
                                  <a:pt x="1068" y="770"/>
                                </a:lnTo>
                                <a:lnTo>
                                  <a:pt x="1068" y="777"/>
                                </a:lnTo>
                                <a:close/>
                              </a:path>
                            </a:pathLst>
                          </a:custGeom>
                          <a:solidFill>
                            <a:srgbClr val="000000"/>
                          </a:solidFill>
                          <a:ln>
                            <a:noFill/>
                          </a:ln>
                        </wps:spPr>
                        <wps:bodyPr upright="1"/>
                      </wps:wsp>
                      <wps:wsp>
                        <wps:cNvPr id="7" name="矩形 7"/>
                        <wps:cNvSpPr/>
                        <wps:spPr>
                          <a:xfrm>
                            <a:off x="5395" y="392"/>
                            <a:ext cx="1054" cy="761"/>
                          </a:xfrm>
                          <a:prstGeom prst="rect">
                            <a:avLst/>
                          </a:prstGeom>
                          <a:solidFill>
                            <a:srgbClr val="FFFFFF"/>
                          </a:solidFill>
                          <a:ln>
                            <a:noFill/>
                          </a:ln>
                        </wps:spPr>
                        <wps:bodyPr upright="1"/>
                      </wps:wsp>
                      <wps:wsp>
                        <wps:cNvPr id="8" name="任意多边形 8"/>
                        <wps:cNvSpPr/>
                        <wps:spPr>
                          <a:xfrm>
                            <a:off x="5387" y="384"/>
                            <a:ext cx="1068" cy="775"/>
                          </a:xfrm>
                          <a:custGeom>
                            <a:avLst/>
                            <a:gdLst/>
                            <a:ahLst/>
                            <a:cxnLst/>
                            <a:pathLst>
                              <a:path w="1068" h="775">
                                <a:moveTo>
                                  <a:pt x="1068" y="775"/>
                                </a:moveTo>
                                <a:lnTo>
                                  <a:pt x="0" y="775"/>
                                </a:lnTo>
                                <a:lnTo>
                                  <a:pt x="0" y="0"/>
                                </a:lnTo>
                                <a:lnTo>
                                  <a:pt x="1068" y="0"/>
                                </a:lnTo>
                                <a:lnTo>
                                  <a:pt x="1068" y="7"/>
                                </a:lnTo>
                                <a:lnTo>
                                  <a:pt x="15" y="7"/>
                                </a:lnTo>
                                <a:lnTo>
                                  <a:pt x="7" y="15"/>
                                </a:lnTo>
                                <a:lnTo>
                                  <a:pt x="15" y="15"/>
                                </a:lnTo>
                                <a:lnTo>
                                  <a:pt x="15" y="760"/>
                                </a:lnTo>
                                <a:lnTo>
                                  <a:pt x="7" y="760"/>
                                </a:lnTo>
                                <a:lnTo>
                                  <a:pt x="15" y="767"/>
                                </a:lnTo>
                                <a:lnTo>
                                  <a:pt x="1068" y="767"/>
                                </a:lnTo>
                                <a:lnTo>
                                  <a:pt x="1068" y="775"/>
                                </a:lnTo>
                                <a:close/>
                                <a:moveTo>
                                  <a:pt x="15" y="15"/>
                                </a:moveTo>
                                <a:lnTo>
                                  <a:pt x="7" y="15"/>
                                </a:lnTo>
                                <a:lnTo>
                                  <a:pt x="15" y="7"/>
                                </a:lnTo>
                                <a:lnTo>
                                  <a:pt x="15" y="15"/>
                                </a:lnTo>
                                <a:close/>
                                <a:moveTo>
                                  <a:pt x="1053" y="15"/>
                                </a:moveTo>
                                <a:lnTo>
                                  <a:pt x="15" y="15"/>
                                </a:lnTo>
                                <a:lnTo>
                                  <a:pt x="15" y="7"/>
                                </a:lnTo>
                                <a:lnTo>
                                  <a:pt x="1053" y="7"/>
                                </a:lnTo>
                                <a:lnTo>
                                  <a:pt x="1053" y="15"/>
                                </a:lnTo>
                                <a:close/>
                                <a:moveTo>
                                  <a:pt x="1053" y="767"/>
                                </a:moveTo>
                                <a:lnTo>
                                  <a:pt x="1053" y="7"/>
                                </a:lnTo>
                                <a:lnTo>
                                  <a:pt x="1060" y="15"/>
                                </a:lnTo>
                                <a:lnTo>
                                  <a:pt x="1068" y="15"/>
                                </a:lnTo>
                                <a:lnTo>
                                  <a:pt x="1068" y="760"/>
                                </a:lnTo>
                                <a:lnTo>
                                  <a:pt x="1060" y="760"/>
                                </a:lnTo>
                                <a:lnTo>
                                  <a:pt x="1053" y="767"/>
                                </a:lnTo>
                                <a:close/>
                                <a:moveTo>
                                  <a:pt x="1068" y="15"/>
                                </a:moveTo>
                                <a:lnTo>
                                  <a:pt x="1060" y="15"/>
                                </a:lnTo>
                                <a:lnTo>
                                  <a:pt x="1053" y="7"/>
                                </a:lnTo>
                                <a:lnTo>
                                  <a:pt x="1068" y="7"/>
                                </a:lnTo>
                                <a:lnTo>
                                  <a:pt x="1068" y="15"/>
                                </a:lnTo>
                                <a:close/>
                                <a:moveTo>
                                  <a:pt x="15" y="767"/>
                                </a:moveTo>
                                <a:lnTo>
                                  <a:pt x="7" y="760"/>
                                </a:lnTo>
                                <a:lnTo>
                                  <a:pt x="15" y="760"/>
                                </a:lnTo>
                                <a:lnTo>
                                  <a:pt x="15" y="767"/>
                                </a:lnTo>
                                <a:close/>
                                <a:moveTo>
                                  <a:pt x="1053" y="767"/>
                                </a:moveTo>
                                <a:lnTo>
                                  <a:pt x="15" y="767"/>
                                </a:lnTo>
                                <a:lnTo>
                                  <a:pt x="15" y="760"/>
                                </a:lnTo>
                                <a:lnTo>
                                  <a:pt x="1053" y="760"/>
                                </a:lnTo>
                                <a:lnTo>
                                  <a:pt x="1053" y="767"/>
                                </a:lnTo>
                                <a:close/>
                                <a:moveTo>
                                  <a:pt x="1068" y="767"/>
                                </a:moveTo>
                                <a:lnTo>
                                  <a:pt x="1053" y="767"/>
                                </a:lnTo>
                                <a:lnTo>
                                  <a:pt x="1060" y="760"/>
                                </a:lnTo>
                                <a:lnTo>
                                  <a:pt x="1068" y="760"/>
                                </a:lnTo>
                                <a:lnTo>
                                  <a:pt x="1068" y="767"/>
                                </a:lnTo>
                                <a:close/>
                              </a:path>
                            </a:pathLst>
                          </a:custGeom>
                          <a:solidFill>
                            <a:srgbClr val="000000"/>
                          </a:solidFill>
                          <a:ln>
                            <a:noFill/>
                          </a:ln>
                        </wps:spPr>
                        <wps:bodyPr upright="1"/>
                      </wps:wsp>
                      <wps:wsp>
                        <wps:cNvPr id="9" name="矩形 9"/>
                        <wps:cNvSpPr/>
                        <wps:spPr>
                          <a:xfrm>
                            <a:off x="3484" y="351"/>
                            <a:ext cx="1054" cy="771"/>
                          </a:xfrm>
                          <a:prstGeom prst="rect">
                            <a:avLst/>
                          </a:prstGeom>
                          <a:solidFill>
                            <a:srgbClr val="FFFFFF"/>
                          </a:solidFill>
                          <a:ln>
                            <a:noFill/>
                          </a:ln>
                        </wps:spPr>
                        <wps:bodyPr upright="1"/>
                      </wps:wsp>
                      <wps:wsp>
                        <wps:cNvPr id="10" name="任意多边形 10"/>
                        <wps:cNvSpPr/>
                        <wps:spPr>
                          <a:xfrm>
                            <a:off x="3477" y="343"/>
                            <a:ext cx="1068" cy="785"/>
                          </a:xfrm>
                          <a:custGeom>
                            <a:avLst/>
                            <a:gdLst/>
                            <a:ahLst/>
                            <a:cxnLst/>
                            <a:pathLst>
                              <a:path w="1068" h="785">
                                <a:moveTo>
                                  <a:pt x="1068" y="785"/>
                                </a:moveTo>
                                <a:lnTo>
                                  <a:pt x="0" y="785"/>
                                </a:lnTo>
                                <a:lnTo>
                                  <a:pt x="0" y="0"/>
                                </a:lnTo>
                                <a:lnTo>
                                  <a:pt x="1068" y="0"/>
                                </a:lnTo>
                                <a:lnTo>
                                  <a:pt x="1068" y="7"/>
                                </a:lnTo>
                                <a:lnTo>
                                  <a:pt x="15" y="7"/>
                                </a:lnTo>
                                <a:lnTo>
                                  <a:pt x="7" y="15"/>
                                </a:lnTo>
                                <a:lnTo>
                                  <a:pt x="15" y="15"/>
                                </a:lnTo>
                                <a:lnTo>
                                  <a:pt x="15" y="770"/>
                                </a:lnTo>
                                <a:lnTo>
                                  <a:pt x="7" y="770"/>
                                </a:lnTo>
                                <a:lnTo>
                                  <a:pt x="15" y="777"/>
                                </a:lnTo>
                                <a:lnTo>
                                  <a:pt x="1068" y="777"/>
                                </a:lnTo>
                                <a:lnTo>
                                  <a:pt x="1068" y="785"/>
                                </a:lnTo>
                                <a:close/>
                                <a:moveTo>
                                  <a:pt x="15" y="15"/>
                                </a:moveTo>
                                <a:lnTo>
                                  <a:pt x="7" y="15"/>
                                </a:lnTo>
                                <a:lnTo>
                                  <a:pt x="15" y="7"/>
                                </a:lnTo>
                                <a:lnTo>
                                  <a:pt x="15" y="15"/>
                                </a:lnTo>
                                <a:close/>
                                <a:moveTo>
                                  <a:pt x="1053" y="15"/>
                                </a:moveTo>
                                <a:lnTo>
                                  <a:pt x="15" y="15"/>
                                </a:lnTo>
                                <a:lnTo>
                                  <a:pt x="15" y="7"/>
                                </a:lnTo>
                                <a:lnTo>
                                  <a:pt x="1053" y="7"/>
                                </a:lnTo>
                                <a:lnTo>
                                  <a:pt x="1053" y="15"/>
                                </a:lnTo>
                                <a:close/>
                                <a:moveTo>
                                  <a:pt x="1053" y="777"/>
                                </a:moveTo>
                                <a:lnTo>
                                  <a:pt x="1053" y="7"/>
                                </a:lnTo>
                                <a:lnTo>
                                  <a:pt x="1060" y="15"/>
                                </a:lnTo>
                                <a:lnTo>
                                  <a:pt x="1068" y="15"/>
                                </a:lnTo>
                                <a:lnTo>
                                  <a:pt x="1068" y="770"/>
                                </a:lnTo>
                                <a:lnTo>
                                  <a:pt x="1060" y="770"/>
                                </a:lnTo>
                                <a:lnTo>
                                  <a:pt x="1053" y="777"/>
                                </a:lnTo>
                                <a:close/>
                                <a:moveTo>
                                  <a:pt x="1068" y="15"/>
                                </a:moveTo>
                                <a:lnTo>
                                  <a:pt x="1060" y="15"/>
                                </a:lnTo>
                                <a:lnTo>
                                  <a:pt x="1053" y="7"/>
                                </a:lnTo>
                                <a:lnTo>
                                  <a:pt x="1068" y="7"/>
                                </a:lnTo>
                                <a:lnTo>
                                  <a:pt x="1068" y="15"/>
                                </a:lnTo>
                                <a:close/>
                                <a:moveTo>
                                  <a:pt x="15" y="777"/>
                                </a:moveTo>
                                <a:lnTo>
                                  <a:pt x="7" y="770"/>
                                </a:lnTo>
                                <a:lnTo>
                                  <a:pt x="15" y="770"/>
                                </a:lnTo>
                                <a:lnTo>
                                  <a:pt x="15" y="777"/>
                                </a:lnTo>
                                <a:close/>
                                <a:moveTo>
                                  <a:pt x="1053" y="777"/>
                                </a:moveTo>
                                <a:lnTo>
                                  <a:pt x="15" y="777"/>
                                </a:lnTo>
                                <a:lnTo>
                                  <a:pt x="15" y="770"/>
                                </a:lnTo>
                                <a:lnTo>
                                  <a:pt x="1053" y="770"/>
                                </a:lnTo>
                                <a:lnTo>
                                  <a:pt x="1053" y="777"/>
                                </a:lnTo>
                                <a:close/>
                                <a:moveTo>
                                  <a:pt x="1068" y="777"/>
                                </a:moveTo>
                                <a:lnTo>
                                  <a:pt x="1053" y="777"/>
                                </a:lnTo>
                                <a:lnTo>
                                  <a:pt x="1060" y="770"/>
                                </a:lnTo>
                                <a:lnTo>
                                  <a:pt x="1068" y="770"/>
                                </a:lnTo>
                                <a:lnTo>
                                  <a:pt x="1068" y="777"/>
                                </a:lnTo>
                                <a:close/>
                              </a:path>
                            </a:pathLst>
                          </a:custGeom>
                          <a:solidFill>
                            <a:srgbClr val="000000"/>
                          </a:solidFill>
                          <a:ln>
                            <a:noFill/>
                          </a:ln>
                        </wps:spPr>
                        <wps:bodyPr upright="1"/>
                      </wps:wsp>
                      <wps:wsp>
                        <wps:cNvPr id="11" name="直线 11"/>
                        <wps:cNvCnPr/>
                        <wps:spPr>
                          <a:xfrm>
                            <a:off x="4538" y="694"/>
                            <a:ext cx="840" cy="0"/>
                          </a:xfrm>
                          <a:prstGeom prst="line">
                            <a:avLst/>
                          </a:prstGeom>
                          <a:ln w="17145" cap="flat" cmpd="sng">
                            <a:solidFill>
                              <a:srgbClr val="000000"/>
                            </a:solidFill>
                            <a:prstDash val="solid"/>
                            <a:headEnd type="none" w="med" len="med"/>
                            <a:tailEnd type="none" w="med" len="med"/>
                          </a:ln>
                        </wps:spPr>
                        <wps:bodyPr upright="1"/>
                      </wps:wsp>
                      <wps:wsp>
                        <wps:cNvPr id="12" name="直线 12"/>
                        <wps:cNvCnPr/>
                        <wps:spPr>
                          <a:xfrm>
                            <a:off x="6498" y="650"/>
                            <a:ext cx="920" cy="0"/>
                          </a:xfrm>
                          <a:prstGeom prst="line">
                            <a:avLst/>
                          </a:prstGeom>
                          <a:ln w="18415" cap="flat" cmpd="sng">
                            <a:solidFill>
                              <a:srgbClr val="000000"/>
                            </a:solidFill>
                            <a:prstDash val="solid"/>
                            <a:headEnd type="none" w="med" len="med"/>
                            <a:tailEnd type="none" w="med" len="med"/>
                          </a:ln>
                        </wps:spPr>
                        <wps:bodyPr upright="1"/>
                      </wps:wsp>
                      <wps:wsp>
                        <wps:cNvPr id="13" name="文本框 13"/>
                        <wps:cNvSpPr txBox="1"/>
                        <wps:spPr>
                          <a:xfrm>
                            <a:off x="3650" y="497"/>
                            <a:ext cx="740" cy="492"/>
                          </a:xfrm>
                          <a:prstGeom prst="rect">
                            <a:avLst/>
                          </a:prstGeom>
                          <a:noFill/>
                          <a:ln>
                            <a:noFill/>
                          </a:ln>
                        </wps:spPr>
                        <wps:txbx>
                          <w:txbxContent>
                            <w:p>
                              <w:pPr>
                                <w:spacing w:before="81" w:line="205" w:lineRule="exact"/>
                                <w:ind w:left="91" w:right="0" w:firstLine="0"/>
                                <w:jc w:val="left"/>
                                <w:rPr>
                                  <w:rFonts w:hint="eastAsia" w:eastAsia="宋体"/>
                                  <w:sz w:val="18"/>
                                  <w:lang w:val="en-US" w:eastAsia="zh-CN"/>
                                </w:rPr>
                              </w:pPr>
                              <w:r>
                                <w:rPr>
                                  <w:rFonts w:hint="eastAsia"/>
                                  <w:sz w:val="18"/>
                                  <w:lang w:val="en-US" w:eastAsia="zh-CN"/>
                                </w:rPr>
                                <w:t>学科带头人</w:t>
                              </w:r>
                            </w:p>
                          </w:txbxContent>
                        </wps:txbx>
                        <wps:bodyPr lIns="0" tIns="0" rIns="0" bIns="0" upright="1"/>
                      </wps:wsp>
                      <wps:wsp>
                        <wps:cNvPr id="14" name="文本框 14"/>
                        <wps:cNvSpPr txBox="1"/>
                        <wps:spPr>
                          <a:xfrm>
                            <a:off x="5560" y="538"/>
                            <a:ext cx="740" cy="492"/>
                          </a:xfrm>
                          <a:prstGeom prst="rect">
                            <a:avLst/>
                          </a:prstGeom>
                          <a:noFill/>
                          <a:ln>
                            <a:noFill/>
                          </a:ln>
                        </wps:spPr>
                        <wps:txbx>
                          <w:txbxContent>
                            <w:p>
                              <w:pPr>
                                <w:spacing w:before="0" w:line="205" w:lineRule="exact"/>
                                <w:ind w:left="0" w:right="18" w:firstLine="0"/>
                                <w:jc w:val="center"/>
                                <w:rPr>
                                  <w:rFonts w:hint="eastAsia" w:eastAsia="宋体"/>
                                  <w:sz w:val="18"/>
                                  <w:lang w:val="en-US" w:eastAsia="zh-CN"/>
                                </w:rPr>
                              </w:pPr>
                              <w:r>
                                <w:rPr>
                                  <w:rFonts w:hint="eastAsia"/>
                                  <w:sz w:val="18"/>
                                  <w:lang w:val="en-US" w:eastAsia="zh-CN"/>
                                </w:rPr>
                                <w:t>专业带头人</w:t>
                              </w:r>
                            </w:p>
                          </w:txbxContent>
                        </wps:txbx>
                        <wps:bodyPr lIns="0" tIns="0" rIns="0" bIns="0" upright="1"/>
                      </wps:wsp>
                      <wps:wsp>
                        <wps:cNvPr id="15" name="文本框 15"/>
                        <wps:cNvSpPr txBox="1"/>
                        <wps:spPr>
                          <a:xfrm>
                            <a:off x="7564" y="517"/>
                            <a:ext cx="740" cy="492"/>
                          </a:xfrm>
                          <a:prstGeom prst="rect">
                            <a:avLst/>
                          </a:prstGeom>
                          <a:noFill/>
                          <a:ln>
                            <a:noFill/>
                          </a:ln>
                        </wps:spPr>
                        <wps:txbx>
                          <w:txbxContent>
                            <w:p>
                              <w:pPr>
                                <w:spacing w:before="0" w:line="205" w:lineRule="exact"/>
                                <w:ind w:left="0" w:right="18" w:firstLine="0"/>
                                <w:jc w:val="both"/>
                                <w:rPr>
                                  <w:rFonts w:hint="eastAsia" w:eastAsia="宋体"/>
                                  <w:sz w:val="18"/>
                                  <w:lang w:val="en-US" w:eastAsia="zh-CN"/>
                                </w:rPr>
                              </w:pPr>
                              <w:r>
                                <w:rPr>
                                  <w:rFonts w:hint="eastAsia"/>
                                  <w:sz w:val="18"/>
                                  <w:lang w:val="en-US" w:eastAsia="zh-CN"/>
                                </w:rPr>
                                <w:t>骨干教师</w:t>
                              </w:r>
                            </w:p>
                          </w:txbxContent>
                        </wps:txbx>
                        <wps:bodyPr lIns="0" tIns="0" rIns="0" bIns="0" upright="1"/>
                      </wps:wsp>
                    </wpg:wgp>
                  </a:graphicData>
                </a:graphic>
              </wp:anchor>
            </w:drawing>
          </mc:Choice>
          <mc:Fallback>
            <w:pict>
              <v:group id="组合 3" o:spid="_x0000_s1026" o:spt="203" style="position:absolute;left:0pt;margin-left:160.7pt;margin-top:9.85pt;height:53.45pt;width:285.45pt;mso-position-horizontal-relative:page;mso-wrap-distance-bottom:0pt;mso-wrap-distance-top:0pt;z-index:-251650048;mso-width-relative:page;mso-height-relative:page;" coordorigin="3215,198" coordsize="5709,1069" o:gfxdata="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">
                <o:lock v:ext="edit" aspectratio="f"/>
                <v:shape id="任意多边形 4" o:spid="_x0000_s1026" o:spt="100" style="position:absolute;left:3214;top:197;height:1069;width:5709;" fillcolor="#000000" filled="t" stroked="f" coordsize="5709,1069" o:gfxdata="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jVZSb4A&#10;AADaAAAADwAAAAAAAAABACAAAAAiAAAAZHJzL2Rvd25yZXYueG1sUEsBAhQAFAAAAAgAh07iQDMv&#10;BZ47AAAAOQAAABAAAAAAAAAAAQAgAAAADQEAAGRycy9zaGFwZXhtbC54bWxQSwUGAAAAAAYABgBb&#10;AQAAtwMAAAAA&#10;" path="m5709,1069l0,1069,0,0,5709,0,5709,7,15,7,7,15,15,15,15,1054,7,1054,15,1061,5709,1061,5709,1069xm15,15l7,15,15,7,15,15xm5694,15l15,15,15,7,5694,7,5694,15xm5694,1061l5694,7,5701,15,5709,15,5709,1054,5701,1054,5694,1061xm5709,15l5701,15,5694,7,5709,7,5709,15xm15,1061l7,1054,15,1054,15,1061xm5694,1061l15,1061,15,1054,5694,1054,5694,1061xm5709,1061l5694,1061,5701,1054,5709,1054,5709,1061xe">
                  <v:fill on="t" focussize="0,0"/>
                  <v:stroke on="f"/>
                  <v:imagedata o:title=""/>
                  <o:lock v:ext="edit" aspectratio="f"/>
                </v:shape>
                <v:rect id="矩形 5" o:spid="_x0000_s1026" o:spt="1" style="position:absolute;left:7399;top:370;height:771;width:1052;" fillcolor="#FFFFFF" filled="t" stroked="f" coordsize="21600,21600" o:gfxdata="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0kXOvQAA&#10;ANoAAAAPAAAAAAAAAAEAIAAAACIAAABkcnMvZG93bnJldi54bWxQSwECFAAUAAAACACHTuJAMy8F&#10;njsAAAA5AAAAEAAAAAAAAAABACAAAAAMAQAAZHJzL3NoYXBleG1sLnhtbFBLBQYAAAAABgAGAFsB&#10;AAC2AwAAAAA=&#10;">
                  <v:fill on="t" focussize="0,0"/>
                  <v:stroke on="f"/>
                  <v:imagedata o:title=""/>
                  <o:lock v:ext="edit" aspectratio="f"/>
                </v:rect>
                <v:shape id="任意多边形 6" o:spid="_x0000_s1026" o:spt="100" style="position:absolute;left:7390;top:363;height:785;width:1068;" fillcolor="#000000" filled="t" stroked="f" coordsize="1068,785" o:gfxdata="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RG7TugAAANoA&#10;AAAPAAAAAAAAAAEAIAAAACIAAABkcnMvZG93bnJldi54bWxQSwECFAAUAAAACACHTuJAMy8FnjsA&#10;AAA5AAAAEAAAAAAAAAABACAAAAAJAQAAZHJzL3NoYXBleG1sLnhtbFBLBQYAAAAABgAGAFsBAACz&#10;AwAAAAA=&#10;" path="m1068,785l0,785,0,0,1068,0,1068,7,15,7,7,15,15,15,15,770,7,770,15,777,1068,777,1068,785xm15,15l7,15,15,7,15,15xm1053,15l15,15,15,7,1053,7,1053,15xm1053,777l1053,7,1060,15,1068,15,1068,770,1060,770,1053,777xm1068,15l1060,15,1053,7,1068,7,1068,15xm15,777l7,770,15,770,15,777xm1053,777l15,777,15,770,1053,770,1053,777xm1068,777l1053,777,1060,770,1068,770,1068,777xe">
                  <v:fill on="t" focussize="0,0"/>
                  <v:stroke on="f"/>
                  <v:imagedata o:title=""/>
                  <o:lock v:ext="edit" aspectratio="f"/>
                </v:shape>
                <v:rect id="_x0000_s1026" o:spid="_x0000_s1026" o:spt="1" style="position:absolute;left:5395;top:392;height:761;width:1054;" fillcolor="#FFFFFF" filled="t" stroked="f" coordsize="21600,21600" o:gfxdata="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pQ828AAAA&#10;2gAAAA8AAAAAAAAAAQAgAAAAIgAAAGRycy9kb3ducmV2LnhtbFBLAQIUABQAAAAIAIdO4kAzLwWe&#10;OwAAADkAAAAQAAAAAAAAAAEAIAAAAAsBAABkcnMvc2hhcGV4bWwueG1sUEsFBgAAAAAGAAYAWwEA&#10;ALUDAAAAAA==&#10;">
                  <v:fill on="t" focussize="0,0"/>
                  <v:stroke on="f"/>
                  <v:imagedata o:title=""/>
                  <o:lock v:ext="edit" aspectratio="f"/>
                </v:rect>
                <v:shape id="_x0000_s1026" o:spid="_x0000_s1026" o:spt="100" style="position:absolute;left:5387;top:384;height:775;width:1068;" fillcolor="#000000" filled="t" stroked="f" coordsize="1068,775" o:gfxdata="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Fs+/R62AAAA2gAAAA8A&#10;AAAAAAAAAQAgAAAAIgAAAGRycy9kb3ducmV2LnhtbFBLAQIUABQAAAAIAIdO4kAzLwWeOwAAADkA&#10;AAAQAAAAAAAAAAEAIAAAAAUBAABkcnMvc2hhcGV4bWwueG1sUEsFBgAAAAAGAAYAWwEAAK8DAAAA&#10;AA==&#10;" path="m1068,775l0,775,0,0,1068,0,1068,7,15,7,7,15,15,15,15,760,7,760,15,767,1068,767,1068,775xm15,15l7,15,15,7,15,15xm1053,15l15,15,15,7,1053,7,1053,15xm1053,767l1053,7,1060,15,1068,15,1068,760,1060,760,1053,767xm1068,15l1060,15,1053,7,1068,7,1068,15xm15,767l7,760,15,760,15,767xm1053,767l15,767,15,760,1053,760,1053,767xm1068,767l1053,767,1060,760,1068,760,1068,767xe">
                  <v:fill on="t" focussize="0,0"/>
                  <v:stroke on="f"/>
                  <v:imagedata o:title=""/>
                  <o:lock v:ext="edit" aspectratio="f"/>
                </v:shape>
                <v:rect id="_x0000_s1026" o:spid="_x0000_s1026" o:spt="1" style="position:absolute;left:3484;top:351;height:771;width:1054;" fillcolor="#FFFFFF" filled="t" stroked="f" coordsize="21600,21600" o:gfxdata="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pyJLsAAADa&#10;AAAADwAAAAAAAAABACAAAAAiAAAAZHJzL2Rvd25yZXYueG1sUEsBAhQAFAAAAAgAh07iQDMvBZ47&#10;AAAAOQAAABAAAAAAAAAAAQAgAAAACgEAAGRycy9zaGFwZXhtbC54bWxQSwUGAAAAAAYABgBbAQAA&#10;tAMAAAAA&#10;">
                  <v:fill on="t" focussize="0,0"/>
                  <v:stroke on="f"/>
                  <v:imagedata o:title=""/>
                  <o:lock v:ext="edit" aspectratio="f"/>
                </v:rect>
                <v:shape id="_x0000_s1026" o:spid="_x0000_s1026" o:spt="100" style="position:absolute;left:3477;top:343;height:785;width:1068;" fillcolor="#000000" filled="t" stroked="f" coordsize="1068,785" o:gfxdata="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sfN/68AAAA&#10;2wAAAA8AAAAAAAAAAQAgAAAAIgAAAGRycy9kb3ducmV2LnhtbFBLAQIUABQAAAAIAIdO4kAzLwWe&#10;OwAAADkAAAAQAAAAAAAAAAEAIAAAAAsBAABkcnMvc2hhcGV4bWwueG1sUEsFBgAAAAAGAAYAWwEA&#10;ALUDAAAAAA==&#10;" path="m1068,785l0,785,0,0,1068,0,1068,7,15,7,7,15,15,15,15,770,7,770,15,777,1068,777,1068,785xm15,15l7,15,15,7,15,15xm1053,15l15,15,15,7,1053,7,1053,15xm1053,777l1053,7,1060,15,1068,15,1068,770,1060,770,1053,777xm1068,15l1060,15,1053,7,1068,7,1068,15xm15,777l7,770,15,770,15,777xm1053,777l15,777,15,770,1053,770,1053,777xm1068,777l1053,777,1060,770,1068,770,1068,777xe">
                  <v:fill on="t" focussize="0,0"/>
                  <v:stroke on="f"/>
                  <v:imagedata o:title=""/>
                  <o:lock v:ext="edit" aspectratio="f"/>
                </v:shape>
                <v:line id="直线 11" o:spid="_x0000_s1026" o:spt="20" style="position:absolute;left:4538;top:694;height:0;width:840;" filled="f" stroked="t" coordsize="21600,21600" o:gfxdata="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uFjKhtAAAANsAAAAPAAAA&#10;AAAAAAEAIAAAACIAAABkcnMvZG93bnJldi54bWxQSwECFAAUAAAACACHTuJAMy8FnjsAAAA5AAAA&#10;EAAAAAAAAAABACAAAAADAQAAZHJzL3NoYXBleG1sLnhtbFBLBQYAAAAABgAGAFsBAACtAwAAAAA=&#10;">
                  <v:fill on="f" focussize="0,0"/>
                  <v:stroke weight="1.35pt" color="#000000" joinstyle="round"/>
                  <v:imagedata o:title=""/>
                  <o:lock v:ext="edit" aspectratio="f"/>
                </v:line>
                <v:line id="直线 12" o:spid="_x0000_s1026" o:spt="20" style="position:absolute;left:6498;top:650;height:0;width:920;" filled="f" stroked="t" coordsize="21600,21600" o:gfxdata="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T09ugAAANsA&#10;AAAPAAAAAAAAAAEAIAAAACIAAABkcnMvZG93bnJldi54bWxQSwECFAAUAAAACACHTuJAMy8FnjsA&#10;AAA5AAAAEAAAAAAAAAABACAAAAAJAQAAZHJzL3NoYXBleG1sLnhtbFBLBQYAAAAABgAGAFsBAACz&#10;AwAAAAA=&#10;">
                  <v:fill on="f" focussize="0,0"/>
                  <v:stroke weight="1.45pt" color="#000000" joinstyle="round"/>
                  <v:imagedata o:title=""/>
                  <o:lock v:ext="edit" aspectratio="f"/>
                </v:line>
                <v:shape id="_x0000_s1026" o:spid="_x0000_s1026" o:spt="202" type="#_x0000_t202" style="position:absolute;left:3650;top:497;height:492;width:740;" filled="f" stroked="f" coordsize="21600,21600" o:gfxdata="UEsDBAoAAAAAAIdO4kAAAAAAAAAAAAAAAAAEAAAAZHJzL1BLAwQUAAAACACHTuJA+thvz7wAAADb&#10;AAAADwAAAGRycy9kb3ducmV2LnhtbEVP32vCMBB+F/Y/hBv4pokT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Yb8+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81" w:line="205" w:lineRule="exact"/>
                          <w:ind w:left="91" w:right="0" w:firstLine="0"/>
                          <w:jc w:val="left"/>
                          <w:rPr>
                            <w:rFonts w:hint="eastAsia" w:eastAsia="宋体"/>
                            <w:sz w:val="18"/>
                            <w:lang w:val="en-US" w:eastAsia="zh-CN"/>
                          </w:rPr>
                        </w:pPr>
                        <w:r>
                          <w:rPr>
                            <w:rFonts w:hint="eastAsia"/>
                            <w:sz w:val="18"/>
                            <w:lang w:val="en-US" w:eastAsia="zh-CN"/>
                          </w:rPr>
                          <w:t>学科带头人</w:t>
                        </w:r>
                      </w:p>
                    </w:txbxContent>
                  </v:textbox>
                </v:shape>
                <v:shape id="_x0000_s1026" o:spid="_x0000_s1026" o:spt="202" type="#_x0000_t202" style="position:absolute;left:5560;top:538;height:492;width:740;" filled="f" stroked="f" coordsize="21600,21600" o:gfxdata="UEsDBAoAAAAAAIdO4kAAAAAAAAAAAAAAAAAEAAAAZHJzL1BLAwQUAAAACACHTuJAdTH3u7wAAADb&#10;AAAADwAAAGRycy9kb3ducmV2LnhtbEVP32vCMBB+F/Y/hBv4polDRD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Ux97u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0" w:line="205" w:lineRule="exact"/>
                          <w:ind w:left="0" w:right="18" w:firstLine="0"/>
                          <w:jc w:val="center"/>
                          <w:rPr>
                            <w:rFonts w:hint="eastAsia" w:eastAsia="宋体"/>
                            <w:sz w:val="18"/>
                            <w:lang w:val="en-US" w:eastAsia="zh-CN"/>
                          </w:rPr>
                        </w:pPr>
                        <w:r>
                          <w:rPr>
                            <w:rFonts w:hint="eastAsia"/>
                            <w:sz w:val="18"/>
                            <w:lang w:val="en-US" w:eastAsia="zh-CN"/>
                          </w:rPr>
                          <w:t>专业带头人</w:t>
                        </w:r>
                      </w:p>
                    </w:txbxContent>
                  </v:textbox>
                </v:shape>
                <v:shape id="_x0000_s1026" o:spid="_x0000_s1026" o:spt="202" type="#_x0000_t202" style="position:absolute;left:7564;top:517;height:492;width:740;" filled="f" stroked="f" coordsize="21600,21600" o:gfxdata="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p9UiC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0" w:line="205" w:lineRule="exact"/>
                          <w:ind w:left="0" w:right="18" w:firstLine="0"/>
                          <w:jc w:val="both"/>
                          <w:rPr>
                            <w:rFonts w:hint="eastAsia" w:eastAsia="宋体"/>
                            <w:sz w:val="18"/>
                            <w:lang w:val="en-US" w:eastAsia="zh-CN"/>
                          </w:rPr>
                        </w:pPr>
                        <w:r>
                          <w:rPr>
                            <w:rFonts w:hint="eastAsia"/>
                            <w:sz w:val="18"/>
                            <w:lang w:val="en-US" w:eastAsia="zh-CN"/>
                          </w:rPr>
                          <w:t>骨干教师</w:t>
                        </w:r>
                      </w:p>
                    </w:txbxContent>
                  </v:textbox>
                </v:shape>
                <w10:wrap type="topAndBottom"/>
              </v:group>
            </w:pict>
          </mc:Fallback>
        </mc:AlternateContent>
      </w:r>
    </w:p>
    <w:p>
      <w:pPr>
        <w:pStyle w:val="5"/>
      </w:pPr>
    </w:p>
    <w:p>
      <w:pPr>
        <w:pStyle w:val="5"/>
      </w:pPr>
    </w:p>
    <w:p>
      <w:pPr>
        <w:spacing w:before="187"/>
        <w:ind w:left="7208" w:right="0" w:firstLine="0"/>
        <w:jc w:val="left"/>
        <w:rPr>
          <w:sz w:val="21"/>
        </w:rPr>
      </w:pPr>
      <w:r>
        <mc:AlternateContent>
          <mc:Choice Requires="wpg">
            <w:drawing>
              <wp:anchor distT="0" distB="0" distL="114300" distR="114300" simplePos="0" relativeHeight="251667456" behindDoc="0" locked="0" layoutInCell="1" allowOverlap="1">
                <wp:simplePos x="0" y="0"/>
                <wp:positionH relativeFrom="page">
                  <wp:posOffset>1506855</wp:posOffset>
                </wp:positionH>
                <wp:positionV relativeFrom="paragraph">
                  <wp:posOffset>454025</wp:posOffset>
                </wp:positionV>
                <wp:extent cx="4956175" cy="2058035"/>
                <wp:effectExtent l="635" t="0" r="8890" b="0"/>
                <wp:wrapNone/>
                <wp:docPr id="44" name="组合 16"/>
                <wp:cNvGraphicFramePr/>
                <a:graphic xmlns:a="http://schemas.openxmlformats.org/drawingml/2006/main">
                  <a:graphicData uri="http://schemas.microsoft.com/office/word/2010/wordprocessingGroup">
                    <wpg:wgp>
                      <wpg:cNvGrpSpPr/>
                      <wpg:grpSpPr>
                        <a:xfrm>
                          <a:off x="0" y="0"/>
                          <a:ext cx="4956175" cy="2058035"/>
                          <a:chOff x="2374" y="715"/>
                          <a:chExt cx="7805" cy="3241"/>
                        </a:xfrm>
                      </wpg:grpSpPr>
                      <wps:wsp>
                        <wps:cNvPr id="17" name="任意多边形 17"/>
                        <wps:cNvSpPr/>
                        <wps:spPr>
                          <a:xfrm>
                            <a:off x="2373" y="715"/>
                            <a:ext cx="882" cy="1116"/>
                          </a:xfrm>
                          <a:custGeom>
                            <a:avLst/>
                            <a:gdLst/>
                            <a:ahLst/>
                            <a:cxnLst/>
                            <a:pathLst>
                              <a:path w="882" h="1116">
                                <a:moveTo>
                                  <a:pt x="232" y="1115"/>
                                </a:moveTo>
                                <a:lnTo>
                                  <a:pt x="0" y="558"/>
                                </a:lnTo>
                                <a:lnTo>
                                  <a:pt x="232" y="0"/>
                                </a:lnTo>
                                <a:lnTo>
                                  <a:pt x="232" y="38"/>
                                </a:lnTo>
                                <a:lnTo>
                                  <a:pt x="217" y="38"/>
                                </a:lnTo>
                                <a:lnTo>
                                  <a:pt x="217" y="75"/>
                                </a:lnTo>
                                <a:lnTo>
                                  <a:pt x="17" y="555"/>
                                </a:lnTo>
                                <a:lnTo>
                                  <a:pt x="15" y="555"/>
                                </a:lnTo>
                                <a:lnTo>
                                  <a:pt x="15" y="561"/>
                                </a:lnTo>
                                <a:lnTo>
                                  <a:pt x="17" y="561"/>
                                </a:lnTo>
                                <a:lnTo>
                                  <a:pt x="217" y="1040"/>
                                </a:lnTo>
                                <a:lnTo>
                                  <a:pt x="217" y="1078"/>
                                </a:lnTo>
                                <a:lnTo>
                                  <a:pt x="232" y="1078"/>
                                </a:lnTo>
                                <a:lnTo>
                                  <a:pt x="232" y="1115"/>
                                </a:lnTo>
                                <a:close/>
                                <a:moveTo>
                                  <a:pt x="217" y="75"/>
                                </a:moveTo>
                                <a:lnTo>
                                  <a:pt x="217" y="38"/>
                                </a:lnTo>
                                <a:lnTo>
                                  <a:pt x="231" y="41"/>
                                </a:lnTo>
                                <a:lnTo>
                                  <a:pt x="217" y="75"/>
                                </a:lnTo>
                                <a:close/>
                                <a:moveTo>
                                  <a:pt x="867" y="305"/>
                                </a:moveTo>
                                <a:lnTo>
                                  <a:pt x="217" y="305"/>
                                </a:lnTo>
                                <a:lnTo>
                                  <a:pt x="217" y="75"/>
                                </a:lnTo>
                                <a:lnTo>
                                  <a:pt x="231" y="41"/>
                                </a:lnTo>
                                <a:lnTo>
                                  <a:pt x="217" y="38"/>
                                </a:lnTo>
                                <a:lnTo>
                                  <a:pt x="232" y="38"/>
                                </a:lnTo>
                                <a:lnTo>
                                  <a:pt x="232" y="290"/>
                                </a:lnTo>
                                <a:lnTo>
                                  <a:pt x="225" y="290"/>
                                </a:lnTo>
                                <a:lnTo>
                                  <a:pt x="232" y="298"/>
                                </a:lnTo>
                                <a:lnTo>
                                  <a:pt x="867" y="298"/>
                                </a:lnTo>
                                <a:lnTo>
                                  <a:pt x="867" y="305"/>
                                </a:lnTo>
                                <a:close/>
                                <a:moveTo>
                                  <a:pt x="232" y="298"/>
                                </a:moveTo>
                                <a:lnTo>
                                  <a:pt x="225" y="290"/>
                                </a:lnTo>
                                <a:lnTo>
                                  <a:pt x="232" y="290"/>
                                </a:lnTo>
                                <a:lnTo>
                                  <a:pt x="232" y="298"/>
                                </a:lnTo>
                                <a:close/>
                                <a:moveTo>
                                  <a:pt x="882" y="305"/>
                                </a:moveTo>
                                <a:lnTo>
                                  <a:pt x="874" y="305"/>
                                </a:lnTo>
                                <a:lnTo>
                                  <a:pt x="867" y="298"/>
                                </a:lnTo>
                                <a:lnTo>
                                  <a:pt x="232" y="298"/>
                                </a:lnTo>
                                <a:lnTo>
                                  <a:pt x="232" y="290"/>
                                </a:lnTo>
                                <a:lnTo>
                                  <a:pt x="882" y="290"/>
                                </a:lnTo>
                                <a:lnTo>
                                  <a:pt x="882" y="305"/>
                                </a:lnTo>
                                <a:close/>
                                <a:moveTo>
                                  <a:pt x="867" y="818"/>
                                </a:moveTo>
                                <a:lnTo>
                                  <a:pt x="867" y="298"/>
                                </a:lnTo>
                                <a:lnTo>
                                  <a:pt x="874" y="305"/>
                                </a:lnTo>
                                <a:lnTo>
                                  <a:pt x="882" y="305"/>
                                </a:lnTo>
                                <a:lnTo>
                                  <a:pt x="882" y="810"/>
                                </a:lnTo>
                                <a:lnTo>
                                  <a:pt x="874" y="810"/>
                                </a:lnTo>
                                <a:lnTo>
                                  <a:pt x="867" y="818"/>
                                </a:lnTo>
                                <a:close/>
                                <a:moveTo>
                                  <a:pt x="15" y="561"/>
                                </a:moveTo>
                                <a:lnTo>
                                  <a:pt x="15" y="555"/>
                                </a:lnTo>
                                <a:lnTo>
                                  <a:pt x="16" y="558"/>
                                </a:lnTo>
                                <a:lnTo>
                                  <a:pt x="15" y="561"/>
                                </a:lnTo>
                                <a:close/>
                                <a:moveTo>
                                  <a:pt x="16" y="558"/>
                                </a:moveTo>
                                <a:lnTo>
                                  <a:pt x="15" y="555"/>
                                </a:lnTo>
                                <a:lnTo>
                                  <a:pt x="17" y="555"/>
                                </a:lnTo>
                                <a:lnTo>
                                  <a:pt x="16" y="558"/>
                                </a:lnTo>
                                <a:close/>
                                <a:moveTo>
                                  <a:pt x="17" y="561"/>
                                </a:moveTo>
                                <a:lnTo>
                                  <a:pt x="15" y="561"/>
                                </a:lnTo>
                                <a:lnTo>
                                  <a:pt x="16" y="558"/>
                                </a:lnTo>
                                <a:lnTo>
                                  <a:pt x="17" y="561"/>
                                </a:lnTo>
                                <a:close/>
                                <a:moveTo>
                                  <a:pt x="232" y="1078"/>
                                </a:moveTo>
                                <a:lnTo>
                                  <a:pt x="217" y="1078"/>
                                </a:lnTo>
                                <a:lnTo>
                                  <a:pt x="231" y="1075"/>
                                </a:lnTo>
                                <a:lnTo>
                                  <a:pt x="217" y="1040"/>
                                </a:lnTo>
                                <a:lnTo>
                                  <a:pt x="217" y="810"/>
                                </a:lnTo>
                                <a:lnTo>
                                  <a:pt x="867" y="810"/>
                                </a:lnTo>
                                <a:lnTo>
                                  <a:pt x="867" y="818"/>
                                </a:lnTo>
                                <a:lnTo>
                                  <a:pt x="232" y="818"/>
                                </a:lnTo>
                                <a:lnTo>
                                  <a:pt x="225" y="825"/>
                                </a:lnTo>
                                <a:lnTo>
                                  <a:pt x="232" y="825"/>
                                </a:lnTo>
                                <a:lnTo>
                                  <a:pt x="232" y="1078"/>
                                </a:lnTo>
                                <a:close/>
                                <a:moveTo>
                                  <a:pt x="882" y="825"/>
                                </a:moveTo>
                                <a:lnTo>
                                  <a:pt x="232" y="825"/>
                                </a:lnTo>
                                <a:lnTo>
                                  <a:pt x="232" y="818"/>
                                </a:lnTo>
                                <a:lnTo>
                                  <a:pt x="867" y="818"/>
                                </a:lnTo>
                                <a:lnTo>
                                  <a:pt x="874" y="810"/>
                                </a:lnTo>
                                <a:lnTo>
                                  <a:pt x="882" y="810"/>
                                </a:lnTo>
                                <a:lnTo>
                                  <a:pt x="882" y="825"/>
                                </a:lnTo>
                                <a:close/>
                                <a:moveTo>
                                  <a:pt x="232" y="825"/>
                                </a:moveTo>
                                <a:lnTo>
                                  <a:pt x="225" y="825"/>
                                </a:lnTo>
                                <a:lnTo>
                                  <a:pt x="232" y="818"/>
                                </a:lnTo>
                                <a:lnTo>
                                  <a:pt x="232" y="825"/>
                                </a:lnTo>
                                <a:close/>
                                <a:moveTo>
                                  <a:pt x="217" y="1078"/>
                                </a:moveTo>
                                <a:lnTo>
                                  <a:pt x="217" y="1040"/>
                                </a:lnTo>
                                <a:lnTo>
                                  <a:pt x="231" y="1075"/>
                                </a:lnTo>
                                <a:lnTo>
                                  <a:pt x="217" y="1078"/>
                                </a:lnTo>
                                <a:close/>
                              </a:path>
                            </a:pathLst>
                          </a:custGeom>
                          <a:solidFill>
                            <a:srgbClr val="000000"/>
                          </a:solidFill>
                          <a:ln>
                            <a:noFill/>
                          </a:ln>
                        </wps:spPr>
                        <wps:bodyPr upright="1"/>
                      </wps:wsp>
                      <wps:wsp>
                        <wps:cNvPr id="18" name="任意多边形 18"/>
                        <wps:cNvSpPr/>
                        <wps:spPr>
                          <a:xfrm>
                            <a:off x="3267" y="746"/>
                            <a:ext cx="6912" cy="3209"/>
                          </a:xfrm>
                          <a:custGeom>
                            <a:avLst/>
                            <a:gdLst/>
                            <a:ahLst/>
                            <a:cxnLst/>
                            <a:pathLst>
                              <a:path w="6912" h="3209">
                                <a:moveTo>
                                  <a:pt x="3275" y="1341"/>
                                </a:moveTo>
                                <a:lnTo>
                                  <a:pt x="3273" y="1340"/>
                                </a:lnTo>
                                <a:lnTo>
                                  <a:pt x="3249" y="1326"/>
                                </a:lnTo>
                                <a:lnTo>
                                  <a:pt x="3219" y="1309"/>
                                </a:lnTo>
                                <a:lnTo>
                                  <a:pt x="3219" y="1326"/>
                                </a:lnTo>
                                <a:lnTo>
                                  <a:pt x="3040" y="1326"/>
                                </a:lnTo>
                                <a:lnTo>
                                  <a:pt x="3040" y="2025"/>
                                </a:lnTo>
                                <a:lnTo>
                                  <a:pt x="2655" y="2025"/>
                                </a:lnTo>
                                <a:lnTo>
                                  <a:pt x="2655" y="1341"/>
                                </a:lnTo>
                                <a:lnTo>
                                  <a:pt x="2655" y="1334"/>
                                </a:lnTo>
                                <a:lnTo>
                                  <a:pt x="2655" y="1326"/>
                                </a:lnTo>
                                <a:lnTo>
                                  <a:pt x="2476" y="1326"/>
                                </a:lnTo>
                                <a:lnTo>
                                  <a:pt x="2848" y="1110"/>
                                </a:lnTo>
                                <a:lnTo>
                                  <a:pt x="3219" y="1326"/>
                                </a:lnTo>
                                <a:lnTo>
                                  <a:pt x="3219" y="1309"/>
                                </a:lnTo>
                                <a:lnTo>
                                  <a:pt x="2873" y="1107"/>
                                </a:lnTo>
                                <a:lnTo>
                                  <a:pt x="2848" y="1092"/>
                                </a:lnTo>
                                <a:lnTo>
                                  <a:pt x="2420" y="1341"/>
                                </a:lnTo>
                                <a:lnTo>
                                  <a:pt x="2640" y="1341"/>
                                </a:lnTo>
                                <a:lnTo>
                                  <a:pt x="2640" y="2040"/>
                                </a:lnTo>
                                <a:lnTo>
                                  <a:pt x="3055" y="2040"/>
                                </a:lnTo>
                                <a:lnTo>
                                  <a:pt x="3055" y="2033"/>
                                </a:lnTo>
                                <a:lnTo>
                                  <a:pt x="3055" y="2025"/>
                                </a:lnTo>
                                <a:lnTo>
                                  <a:pt x="3055" y="1341"/>
                                </a:lnTo>
                                <a:lnTo>
                                  <a:pt x="3275" y="1341"/>
                                </a:lnTo>
                                <a:moveTo>
                                  <a:pt x="5722" y="2110"/>
                                </a:moveTo>
                                <a:lnTo>
                                  <a:pt x="5707" y="2110"/>
                                </a:lnTo>
                                <a:lnTo>
                                  <a:pt x="5707" y="2125"/>
                                </a:lnTo>
                                <a:lnTo>
                                  <a:pt x="5707" y="3194"/>
                                </a:lnTo>
                                <a:lnTo>
                                  <a:pt x="15" y="3194"/>
                                </a:lnTo>
                                <a:lnTo>
                                  <a:pt x="15" y="2125"/>
                                </a:lnTo>
                                <a:lnTo>
                                  <a:pt x="5707" y="2125"/>
                                </a:lnTo>
                                <a:lnTo>
                                  <a:pt x="5707" y="2110"/>
                                </a:lnTo>
                                <a:lnTo>
                                  <a:pt x="0" y="2110"/>
                                </a:lnTo>
                                <a:lnTo>
                                  <a:pt x="0" y="3209"/>
                                </a:lnTo>
                                <a:lnTo>
                                  <a:pt x="5722" y="3209"/>
                                </a:lnTo>
                                <a:lnTo>
                                  <a:pt x="5722" y="3202"/>
                                </a:lnTo>
                                <a:lnTo>
                                  <a:pt x="5722" y="3194"/>
                                </a:lnTo>
                                <a:lnTo>
                                  <a:pt x="5722" y="2125"/>
                                </a:lnTo>
                                <a:lnTo>
                                  <a:pt x="5722" y="2118"/>
                                </a:lnTo>
                                <a:lnTo>
                                  <a:pt x="5722" y="2110"/>
                                </a:lnTo>
                                <a:moveTo>
                                  <a:pt x="5789" y="0"/>
                                </a:moveTo>
                                <a:lnTo>
                                  <a:pt x="5774" y="0"/>
                                </a:lnTo>
                                <a:lnTo>
                                  <a:pt x="5774" y="15"/>
                                </a:lnTo>
                                <a:lnTo>
                                  <a:pt x="5774" y="987"/>
                                </a:lnTo>
                                <a:lnTo>
                                  <a:pt x="69" y="987"/>
                                </a:lnTo>
                                <a:lnTo>
                                  <a:pt x="69" y="15"/>
                                </a:lnTo>
                                <a:lnTo>
                                  <a:pt x="5774" y="15"/>
                                </a:lnTo>
                                <a:lnTo>
                                  <a:pt x="5774" y="0"/>
                                </a:lnTo>
                                <a:lnTo>
                                  <a:pt x="54" y="0"/>
                                </a:lnTo>
                                <a:lnTo>
                                  <a:pt x="54" y="1002"/>
                                </a:lnTo>
                                <a:lnTo>
                                  <a:pt x="5789" y="1002"/>
                                </a:lnTo>
                                <a:lnTo>
                                  <a:pt x="5789" y="995"/>
                                </a:lnTo>
                                <a:lnTo>
                                  <a:pt x="5789" y="987"/>
                                </a:lnTo>
                                <a:lnTo>
                                  <a:pt x="5789" y="15"/>
                                </a:lnTo>
                                <a:lnTo>
                                  <a:pt x="5789" y="8"/>
                                </a:lnTo>
                                <a:lnTo>
                                  <a:pt x="5789" y="0"/>
                                </a:lnTo>
                                <a:moveTo>
                                  <a:pt x="6911" y="575"/>
                                </a:moveTo>
                                <a:lnTo>
                                  <a:pt x="6908" y="571"/>
                                </a:lnTo>
                                <a:lnTo>
                                  <a:pt x="6893" y="545"/>
                                </a:lnTo>
                                <a:lnTo>
                                  <a:pt x="6893" y="575"/>
                                </a:lnTo>
                                <a:lnTo>
                                  <a:pt x="6646" y="1006"/>
                                </a:lnTo>
                                <a:lnTo>
                                  <a:pt x="6646" y="812"/>
                                </a:lnTo>
                                <a:lnTo>
                                  <a:pt x="6646" y="797"/>
                                </a:lnTo>
                                <a:lnTo>
                                  <a:pt x="5856" y="797"/>
                                </a:lnTo>
                                <a:lnTo>
                                  <a:pt x="5856" y="353"/>
                                </a:lnTo>
                                <a:lnTo>
                                  <a:pt x="6646" y="353"/>
                                </a:lnTo>
                                <a:lnTo>
                                  <a:pt x="6646" y="338"/>
                                </a:lnTo>
                                <a:lnTo>
                                  <a:pt x="6646" y="144"/>
                                </a:lnTo>
                                <a:lnTo>
                                  <a:pt x="6893" y="575"/>
                                </a:lnTo>
                                <a:lnTo>
                                  <a:pt x="6893" y="545"/>
                                </a:lnTo>
                                <a:lnTo>
                                  <a:pt x="6647" y="116"/>
                                </a:lnTo>
                                <a:lnTo>
                                  <a:pt x="6631" y="88"/>
                                </a:lnTo>
                                <a:lnTo>
                                  <a:pt x="6631" y="338"/>
                                </a:lnTo>
                                <a:lnTo>
                                  <a:pt x="5841" y="338"/>
                                </a:lnTo>
                                <a:lnTo>
                                  <a:pt x="5841" y="812"/>
                                </a:lnTo>
                                <a:lnTo>
                                  <a:pt x="6631" y="812"/>
                                </a:lnTo>
                                <a:lnTo>
                                  <a:pt x="6631" y="1062"/>
                                </a:lnTo>
                                <a:lnTo>
                                  <a:pt x="6647" y="1034"/>
                                </a:lnTo>
                                <a:lnTo>
                                  <a:pt x="6908" y="579"/>
                                </a:lnTo>
                                <a:lnTo>
                                  <a:pt x="6911" y="575"/>
                                </a:lnTo>
                              </a:path>
                            </a:pathLst>
                          </a:custGeom>
                          <a:solidFill>
                            <a:srgbClr val="000000"/>
                          </a:solidFill>
                          <a:ln>
                            <a:noFill/>
                          </a:ln>
                        </wps:spPr>
                        <wps:bodyPr upright="1"/>
                      </wps:wsp>
                      <wps:wsp>
                        <wps:cNvPr id="19" name="矩形 19"/>
                        <wps:cNvSpPr/>
                        <wps:spPr>
                          <a:xfrm>
                            <a:off x="7476" y="948"/>
                            <a:ext cx="1052" cy="720"/>
                          </a:xfrm>
                          <a:prstGeom prst="rect">
                            <a:avLst/>
                          </a:prstGeom>
                          <a:solidFill>
                            <a:srgbClr val="FFFFFF"/>
                          </a:solidFill>
                          <a:ln>
                            <a:noFill/>
                          </a:ln>
                        </wps:spPr>
                        <wps:bodyPr upright="1"/>
                      </wps:wsp>
                      <wps:wsp>
                        <wps:cNvPr id="20" name="任意多边形 20"/>
                        <wps:cNvSpPr/>
                        <wps:spPr>
                          <a:xfrm>
                            <a:off x="7467" y="940"/>
                            <a:ext cx="1068" cy="735"/>
                          </a:xfrm>
                          <a:custGeom>
                            <a:avLst/>
                            <a:gdLst/>
                            <a:ahLst/>
                            <a:cxnLst/>
                            <a:pathLst>
                              <a:path w="1068" h="735">
                                <a:moveTo>
                                  <a:pt x="1068" y="735"/>
                                </a:moveTo>
                                <a:lnTo>
                                  <a:pt x="0" y="735"/>
                                </a:lnTo>
                                <a:lnTo>
                                  <a:pt x="0" y="0"/>
                                </a:lnTo>
                                <a:lnTo>
                                  <a:pt x="1068" y="0"/>
                                </a:lnTo>
                                <a:lnTo>
                                  <a:pt x="1068" y="8"/>
                                </a:lnTo>
                                <a:lnTo>
                                  <a:pt x="15" y="8"/>
                                </a:lnTo>
                                <a:lnTo>
                                  <a:pt x="7" y="15"/>
                                </a:lnTo>
                                <a:lnTo>
                                  <a:pt x="15" y="15"/>
                                </a:lnTo>
                                <a:lnTo>
                                  <a:pt x="15" y="720"/>
                                </a:lnTo>
                                <a:lnTo>
                                  <a:pt x="7" y="720"/>
                                </a:lnTo>
                                <a:lnTo>
                                  <a:pt x="15" y="728"/>
                                </a:lnTo>
                                <a:lnTo>
                                  <a:pt x="1068" y="728"/>
                                </a:lnTo>
                                <a:lnTo>
                                  <a:pt x="1068" y="735"/>
                                </a:lnTo>
                                <a:close/>
                                <a:moveTo>
                                  <a:pt x="15" y="15"/>
                                </a:moveTo>
                                <a:lnTo>
                                  <a:pt x="7" y="15"/>
                                </a:lnTo>
                                <a:lnTo>
                                  <a:pt x="15" y="8"/>
                                </a:lnTo>
                                <a:lnTo>
                                  <a:pt x="15" y="15"/>
                                </a:lnTo>
                                <a:close/>
                                <a:moveTo>
                                  <a:pt x="1053" y="15"/>
                                </a:moveTo>
                                <a:lnTo>
                                  <a:pt x="15" y="15"/>
                                </a:lnTo>
                                <a:lnTo>
                                  <a:pt x="15" y="8"/>
                                </a:lnTo>
                                <a:lnTo>
                                  <a:pt x="1053" y="8"/>
                                </a:lnTo>
                                <a:lnTo>
                                  <a:pt x="1053" y="15"/>
                                </a:lnTo>
                                <a:close/>
                                <a:moveTo>
                                  <a:pt x="1053" y="728"/>
                                </a:moveTo>
                                <a:lnTo>
                                  <a:pt x="1053" y="8"/>
                                </a:lnTo>
                                <a:lnTo>
                                  <a:pt x="1060" y="15"/>
                                </a:lnTo>
                                <a:lnTo>
                                  <a:pt x="1068" y="15"/>
                                </a:lnTo>
                                <a:lnTo>
                                  <a:pt x="1068" y="720"/>
                                </a:lnTo>
                                <a:lnTo>
                                  <a:pt x="1060" y="720"/>
                                </a:lnTo>
                                <a:lnTo>
                                  <a:pt x="1053" y="728"/>
                                </a:lnTo>
                                <a:close/>
                                <a:moveTo>
                                  <a:pt x="1068" y="15"/>
                                </a:moveTo>
                                <a:lnTo>
                                  <a:pt x="1060" y="15"/>
                                </a:lnTo>
                                <a:lnTo>
                                  <a:pt x="1053" y="8"/>
                                </a:lnTo>
                                <a:lnTo>
                                  <a:pt x="1068" y="8"/>
                                </a:lnTo>
                                <a:lnTo>
                                  <a:pt x="1068" y="15"/>
                                </a:lnTo>
                                <a:close/>
                                <a:moveTo>
                                  <a:pt x="15" y="728"/>
                                </a:moveTo>
                                <a:lnTo>
                                  <a:pt x="7" y="720"/>
                                </a:lnTo>
                                <a:lnTo>
                                  <a:pt x="15" y="720"/>
                                </a:lnTo>
                                <a:lnTo>
                                  <a:pt x="15" y="728"/>
                                </a:lnTo>
                                <a:close/>
                                <a:moveTo>
                                  <a:pt x="1053" y="728"/>
                                </a:moveTo>
                                <a:lnTo>
                                  <a:pt x="15" y="728"/>
                                </a:lnTo>
                                <a:lnTo>
                                  <a:pt x="15" y="720"/>
                                </a:lnTo>
                                <a:lnTo>
                                  <a:pt x="1053" y="720"/>
                                </a:lnTo>
                                <a:lnTo>
                                  <a:pt x="1053" y="728"/>
                                </a:lnTo>
                                <a:close/>
                                <a:moveTo>
                                  <a:pt x="1068" y="728"/>
                                </a:moveTo>
                                <a:lnTo>
                                  <a:pt x="1053" y="728"/>
                                </a:lnTo>
                                <a:lnTo>
                                  <a:pt x="1060" y="720"/>
                                </a:lnTo>
                                <a:lnTo>
                                  <a:pt x="1068" y="720"/>
                                </a:lnTo>
                                <a:lnTo>
                                  <a:pt x="1068" y="728"/>
                                </a:lnTo>
                                <a:close/>
                              </a:path>
                            </a:pathLst>
                          </a:custGeom>
                          <a:solidFill>
                            <a:srgbClr val="000000"/>
                          </a:solidFill>
                          <a:ln>
                            <a:noFill/>
                          </a:ln>
                        </wps:spPr>
                        <wps:bodyPr upright="1"/>
                      </wps:wsp>
                      <wps:wsp>
                        <wps:cNvPr id="21" name="矩形 21"/>
                        <wps:cNvSpPr/>
                        <wps:spPr>
                          <a:xfrm>
                            <a:off x="5515" y="909"/>
                            <a:ext cx="1054" cy="759"/>
                          </a:xfrm>
                          <a:prstGeom prst="rect">
                            <a:avLst/>
                          </a:prstGeom>
                          <a:solidFill>
                            <a:srgbClr val="FFFFFF"/>
                          </a:solidFill>
                          <a:ln>
                            <a:noFill/>
                          </a:ln>
                        </wps:spPr>
                        <wps:bodyPr upright="1"/>
                      </wps:wsp>
                      <wps:wsp>
                        <wps:cNvPr id="22" name="任意多边形 22"/>
                        <wps:cNvSpPr/>
                        <wps:spPr>
                          <a:xfrm>
                            <a:off x="5507" y="901"/>
                            <a:ext cx="1068" cy="775"/>
                          </a:xfrm>
                          <a:custGeom>
                            <a:avLst/>
                            <a:gdLst/>
                            <a:ahLst/>
                            <a:cxnLst/>
                            <a:pathLst>
                              <a:path w="1068" h="775">
                                <a:moveTo>
                                  <a:pt x="1068" y="775"/>
                                </a:moveTo>
                                <a:lnTo>
                                  <a:pt x="0" y="775"/>
                                </a:lnTo>
                                <a:lnTo>
                                  <a:pt x="0" y="0"/>
                                </a:lnTo>
                                <a:lnTo>
                                  <a:pt x="1068" y="0"/>
                                </a:lnTo>
                                <a:lnTo>
                                  <a:pt x="1068" y="8"/>
                                </a:lnTo>
                                <a:lnTo>
                                  <a:pt x="15" y="8"/>
                                </a:lnTo>
                                <a:lnTo>
                                  <a:pt x="7" y="15"/>
                                </a:lnTo>
                                <a:lnTo>
                                  <a:pt x="15" y="15"/>
                                </a:lnTo>
                                <a:lnTo>
                                  <a:pt x="15" y="760"/>
                                </a:lnTo>
                                <a:lnTo>
                                  <a:pt x="7" y="760"/>
                                </a:lnTo>
                                <a:lnTo>
                                  <a:pt x="15" y="768"/>
                                </a:lnTo>
                                <a:lnTo>
                                  <a:pt x="1068" y="768"/>
                                </a:lnTo>
                                <a:lnTo>
                                  <a:pt x="1068" y="775"/>
                                </a:lnTo>
                                <a:close/>
                                <a:moveTo>
                                  <a:pt x="15" y="15"/>
                                </a:moveTo>
                                <a:lnTo>
                                  <a:pt x="7" y="15"/>
                                </a:lnTo>
                                <a:lnTo>
                                  <a:pt x="15" y="8"/>
                                </a:lnTo>
                                <a:lnTo>
                                  <a:pt x="15" y="15"/>
                                </a:lnTo>
                                <a:close/>
                                <a:moveTo>
                                  <a:pt x="1053" y="15"/>
                                </a:moveTo>
                                <a:lnTo>
                                  <a:pt x="15" y="15"/>
                                </a:lnTo>
                                <a:lnTo>
                                  <a:pt x="15" y="8"/>
                                </a:lnTo>
                                <a:lnTo>
                                  <a:pt x="1053" y="8"/>
                                </a:lnTo>
                                <a:lnTo>
                                  <a:pt x="1053" y="15"/>
                                </a:lnTo>
                                <a:close/>
                                <a:moveTo>
                                  <a:pt x="1053" y="768"/>
                                </a:moveTo>
                                <a:lnTo>
                                  <a:pt x="1053" y="8"/>
                                </a:lnTo>
                                <a:lnTo>
                                  <a:pt x="1060" y="15"/>
                                </a:lnTo>
                                <a:lnTo>
                                  <a:pt x="1068" y="15"/>
                                </a:lnTo>
                                <a:lnTo>
                                  <a:pt x="1068" y="760"/>
                                </a:lnTo>
                                <a:lnTo>
                                  <a:pt x="1060" y="760"/>
                                </a:lnTo>
                                <a:lnTo>
                                  <a:pt x="1053" y="768"/>
                                </a:lnTo>
                                <a:close/>
                                <a:moveTo>
                                  <a:pt x="1068" y="15"/>
                                </a:moveTo>
                                <a:lnTo>
                                  <a:pt x="1060" y="15"/>
                                </a:lnTo>
                                <a:lnTo>
                                  <a:pt x="1053" y="8"/>
                                </a:lnTo>
                                <a:lnTo>
                                  <a:pt x="1068" y="8"/>
                                </a:lnTo>
                                <a:lnTo>
                                  <a:pt x="1068" y="15"/>
                                </a:lnTo>
                                <a:close/>
                                <a:moveTo>
                                  <a:pt x="15" y="768"/>
                                </a:moveTo>
                                <a:lnTo>
                                  <a:pt x="7" y="760"/>
                                </a:lnTo>
                                <a:lnTo>
                                  <a:pt x="15" y="760"/>
                                </a:lnTo>
                                <a:lnTo>
                                  <a:pt x="15" y="768"/>
                                </a:lnTo>
                                <a:close/>
                                <a:moveTo>
                                  <a:pt x="1053" y="768"/>
                                </a:moveTo>
                                <a:lnTo>
                                  <a:pt x="15" y="768"/>
                                </a:lnTo>
                                <a:lnTo>
                                  <a:pt x="15" y="760"/>
                                </a:lnTo>
                                <a:lnTo>
                                  <a:pt x="1053" y="760"/>
                                </a:lnTo>
                                <a:lnTo>
                                  <a:pt x="1053" y="768"/>
                                </a:lnTo>
                                <a:close/>
                                <a:moveTo>
                                  <a:pt x="1068" y="768"/>
                                </a:moveTo>
                                <a:lnTo>
                                  <a:pt x="1053" y="768"/>
                                </a:lnTo>
                                <a:lnTo>
                                  <a:pt x="1060" y="760"/>
                                </a:lnTo>
                                <a:lnTo>
                                  <a:pt x="1068" y="760"/>
                                </a:lnTo>
                                <a:lnTo>
                                  <a:pt x="1068" y="768"/>
                                </a:lnTo>
                                <a:close/>
                              </a:path>
                            </a:pathLst>
                          </a:custGeom>
                          <a:solidFill>
                            <a:srgbClr val="000000"/>
                          </a:solidFill>
                          <a:ln>
                            <a:noFill/>
                          </a:ln>
                        </wps:spPr>
                        <wps:bodyPr upright="1"/>
                      </wps:wsp>
                      <wps:wsp>
                        <wps:cNvPr id="23" name="矩形 23"/>
                        <wps:cNvSpPr/>
                        <wps:spPr>
                          <a:xfrm>
                            <a:off x="3583" y="909"/>
                            <a:ext cx="1052" cy="711"/>
                          </a:xfrm>
                          <a:prstGeom prst="rect">
                            <a:avLst/>
                          </a:prstGeom>
                          <a:solidFill>
                            <a:srgbClr val="FFFFFF"/>
                          </a:solidFill>
                          <a:ln>
                            <a:noFill/>
                          </a:ln>
                        </wps:spPr>
                        <wps:bodyPr upright="1"/>
                      </wps:wsp>
                      <wps:wsp>
                        <wps:cNvPr id="24" name="任意多边形 24"/>
                        <wps:cNvSpPr/>
                        <wps:spPr>
                          <a:xfrm>
                            <a:off x="3574" y="901"/>
                            <a:ext cx="1068" cy="725"/>
                          </a:xfrm>
                          <a:custGeom>
                            <a:avLst/>
                            <a:gdLst/>
                            <a:ahLst/>
                            <a:cxnLst/>
                            <a:pathLst>
                              <a:path w="1068" h="725">
                                <a:moveTo>
                                  <a:pt x="1068" y="725"/>
                                </a:moveTo>
                                <a:lnTo>
                                  <a:pt x="0" y="725"/>
                                </a:lnTo>
                                <a:lnTo>
                                  <a:pt x="0" y="0"/>
                                </a:lnTo>
                                <a:lnTo>
                                  <a:pt x="1068" y="0"/>
                                </a:lnTo>
                                <a:lnTo>
                                  <a:pt x="1068" y="8"/>
                                </a:lnTo>
                                <a:lnTo>
                                  <a:pt x="15" y="8"/>
                                </a:lnTo>
                                <a:lnTo>
                                  <a:pt x="8" y="15"/>
                                </a:lnTo>
                                <a:lnTo>
                                  <a:pt x="15" y="15"/>
                                </a:lnTo>
                                <a:lnTo>
                                  <a:pt x="15" y="710"/>
                                </a:lnTo>
                                <a:lnTo>
                                  <a:pt x="8" y="710"/>
                                </a:lnTo>
                                <a:lnTo>
                                  <a:pt x="15" y="718"/>
                                </a:lnTo>
                                <a:lnTo>
                                  <a:pt x="1068" y="718"/>
                                </a:lnTo>
                                <a:lnTo>
                                  <a:pt x="1068" y="725"/>
                                </a:lnTo>
                                <a:close/>
                                <a:moveTo>
                                  <a:pt x="15" y="15"/>
                                </a:moveTo>
                                <a:lnTo>
                                  <a:pt x="8" y="15"/>
                                </a:lnTo>
                                <a:lnTo>
                                  <a:pt x="15" y="8"/>
                                </a:lnTo>
                                <a:lnTo>
                                  <a:pt x="15" y="15"/>
                                </a:lnTo>
                                <a:close/>
                                <a:moveTo>
                                  <a:pt x="1053" y="15"/>
                                </a:moveTo>
                                <a:lnTo>
                                  <a:pt x="15" y="15"/>
                                </a:lnTo>
                                <a:lnTo>
                                  <a:pt x="15" y="8"/>
                                </a:lnTo>
                                <a:lnTo>
                                  <a:pt x="1053" y="8"/>
                                </a:lnTo>
                                <a:lnTo>
                                  <a:pt x="1053" y="15"/>
                                </a:lnTo>
                                <a:close/>
                                <a:moveTo>
                                  <a:pt x="1053" y="718"/>
                                </a:moveTo>
                                <a:lnTo>
                                  <a:pt x="1053" y="8"/>
                                </a:lnTo>
                                <a:lnTo>
                                  <a:pt x="1061" y="15"/>
                                </a:lnTo>
                                <a:lnTo>
                                  <a:pt x="1068" y="15"/>
                                </a:lnTo>
                                <a:lnTo>
                                  <a:pt x="1068" y="710"/>
                                </a:lnTo>
                                <a:lnTo>
                                  <a:pt x="1061" y="710"/>
                                </a:lnTo>
                                <a:lnTo>
                                  <a:pt x="1053" y="718"/>
                                </a:lnTo>
                                <a:close/>
                                <a:moveTo>
                                  <a:pt x="1068" y="15"/>
                                </a:moveTo>
                                <a:lnTo>
                                  <a:pt x="1061" y="15"/>
                                </a:lnTo>
                                <a:lnTo>
                                  <a:pt x="1053" y="8"/>
                                </a:lnTo>
                                <a:lnTo>
                                  <a:pt x="1068" y="8"/>
                                </a:lnTo>
                                <a:lnTo>
                                  <a:pt x="1068" y="15"/>
                                </a:lnTo>
                                <a:close/>
                                <a:moveTo>
                                  <a:pt x="15" y="718"/>
                                </a:moveTo>
                                <a:lnTo>
                                  <a:pt x="8" y="710"/>
                                </a:lnTo>
                                <a:lnTo>
                                  <a:pt x="15" y="710"/>
                                </a:lnTo>
                                <a:lnTo>
                                  <a:pt x="15" y="718"/>
                                </a:lnTo>
                                <a:close/>
                                <a:moveTo>
                                  <a:pt x="1053" y="718"/>
                                </a:moveTo>
                                <a:lnTo>
                                  <a:pt x="15" y="718"/>
                                </a:lnTo>
                                <a:lnTo>
                                  <a:pt x="15" y="710"/>
                                </a:lnTo>
                                <a:lnTo>
                                  <a:pt x="1053" y="710"/>
                                </a:lnTo>
                                <a:lnTo>
                                  <a:pt x="1053" y="718"/>
                                </a:lnTo>
                                <a:close/>
                                <a:moveTo>
                                  <a:pt x="1068" y="718"/>
                                </a:moveTo>
                                <a:lnTo>
                                  <a:pt x="1053" y="718"/>
                                </a:lnTo>
                                <a:lnTo>
                                  <a:pt x="1061" y="710"/>
                                </a:lnTo>
                                <a:lnTo>
                                  <a:pt x="1068" y="710"/>
                                </a:lnTo>
                                <a:lnTo>
                                  <a:pt x="1068" y="718"/>
                                </a:lnTo>
                                <a:close/>
                              </a:path>
                            </a:pathLst>
                          </a:custGeom>
                          <a:solidFill>
                            <a:srgbClr val="000000"/>
                          </a:solidFill>
                          <a:ln>
                            <a:noFill/>
                          </a:ln>
                        </wps:spPr>
                        <wps:bodyPr upright="1"/>
                      </wps:wsp>
                      <wps:wsp>
                        <wps:cNvPr id="25" name="矩形 25"/>
                        <wps:cNvSpPr/>
                        <wps:spPr>
                          <a:xfrm>
                            <a:off x="7452" y="3067"/>
                            <a:ext cx="1054" cy="742"/>
                          </a:xfrm>
                          <a:prstGeom prst="rect">
                            <a:avLst/>
                          </a:prstGeom>
                          <a:solidFill>
                            <a:srgbClr val="FFFFFF"/>
                          </a:solidFill>
                          <a:ln>
                            <a:noFill/>
                          </a:ln>
                        </wps:spPr>
                        <wps:bodyPr upright="1"/>
                      </wps:wsp>
                      <wps:wsp>
                        <wps:cNvPr id="26" name="任意多边形 26"/>
                        <wps:cNvSpPr/>
                        <wps:spPr>
                          <a:xfrm>
                            <a:off x="7444" y="3060"/>
                            <a:ext cx="1068" cy="755"/>
                          </a:xfrm>
                          <a:custGeom>
                            <a:avLst/>
                            <a:gdLst/>
                            <a:ahLst/>
                            <a:cxnLst/>
                            <a:pathLst>
                              <a:path w="1068" h="755">
                                <a:moveTo>
                                  <a:pt x="1068" y="755"/>
                                </a:moveTo>
                                <a:lnTo>
                                  <a:pt x="0" y="755"/>
                                </a:lnTo>
                                <a:lnTo>
                                  <a:pt x="0" y="0"/>
                                </a:lnTo>
                                <a:lnTo>
                                  <a:pt x="1068" y="0"/>
                                </a:lnTo>
                                <a:lnTo>
                                  <a:pt x="1068" y="8"/>
                                </a:lnTo>
                                <a:lnTo>
                                  <a:pt x="15" y="8"/>
                                </a:lnTo>
                                <a:lnTo>
                                  <a:pt x="7" y="15"/>
                                </a:lnTo>
                                <a:lnTo>
                                  <a:pt x="15" y="15"/>
                                </a:lnTo>
                                <a:lnTo>
                                  <a:pt x="15" y="740"/>
                                </a:lnTo>
                                <a:lnTo>
                                  <a:pt x="7" y="740"/>
                                </a:lnTo>
                                <a:lnTo>
                                  <a:pt x="15" y="748"/>
                                </a:lnTo>
                                <a:lnTo>
                                  <a:pt x="1068" y="748"/>
                                </a:lnTo>
                                <a:lnTo>
                                  <a:pt x="1068" y="755"/>
                                </a:lnTo>
                                <a:close/>
                                <a:moveTo>
                                  <a:pt x="15" y="15"/>
                                </a:moveTo>
                                <a:lnTo>
                                  <a:pt x="7" y="15"/>
                                </a:lnTo>
                                <a:lnTo>
                                  <a:pt x="15" y="8"/>
                                </a:lnTo>
                                <a:lnTo>
                                  <a:pt x="15" y="15"/>
                                </a:lnTo>
                                <a:close/>
                                <a:moveTo>
                                  <a:pt x="1053" y="15"/>
                                </a:moveTo>
                                <a:lnTo>
                                  <a:pt x="15" y="15"/>
                                </a:lnTo>
                                <a:lnTo>
                                  <a:pt x="15" y="8"/>
                                </a:lnTo>
                                <a:lnTo>
                                  <a:pt x="1053" y="8"/>
                                </a:lnTo>
                                <a:lnTo>
                                  <a:pt x="1053" y="15"/>
                                </a:lnTo>
                                <a:close/>
                                <a:moveTo>
                                  <a:pt x="1053" y="748"/>
                                </a:moveTo>
                                <a:lnTo>
                                  <a:pt x="1053" y="8"/>
                                </a:lnTo>
                                <a:lnTo>
                                  <a:pt x="1060" y="15"/>
                                </a:lnTo>
                                <a:lnTo>
                                  <a:pt x="1068" y="15"/>
                                </a:lnTo>
                                <a:lnTo>
                                  <a:pt x="1068" y="740"/>
                                </a:lnTo>
                                <a:lnTo>
                                  <a:pt x="1060" y="740"/>
                                </a:lnTo>
                                <a:lnTo>
                                  <a:pt x="1053" y="748"/>
                                </a:lnTo>
                                <a:close/>
                                <a:moveTo>
                                  <a:pt x="1068" y="15"/>
                                </a:moveTo>
                                <a:lnTo>
                                  <a:pt x="1060" y="15"/>
                                </a:lnTo>
                                <a:lnTo>
                                  <a:pt x="1053" y="8"/>
                                </a:lnTo>
                                <a:lnTo>
                                  <a:pt x="1068" y="8"/>
                                </a:lnTo>
                                <a:lnTo>
                                  <a:pt x="1068" y="15"/>
                                </a:lnTo>
                                <a:close/>
                                <a:moveTo>
                                  <a:pt x="15" y="748"/>
                                </a:moveTo>
                                <a:lnTo>
                                  <a:pt x="7" y="740"/>
                                </a:lnTo>
                                <a:lnTo>
                                  <a:pt x="15" y="740"/>
                                </a:lnTo>
                                <a:lnTo>
                                  <a:pt x="15" y="748"/>
                                </a:lnTo>
                                <a:close/>
                                <a:moveTo>
                                  <a:pt x="1053" y="748"/>
                                </a:moveTo>
                                <a:lnTo>
                                  <a:pt x="15" y="748"/>
                                </a:lnTo>
                                <a:lnTo>
                                  <a:pt x="15" y="740"/>
                                </a:lnTo>
                                <a:lnTo>
                                  <a:pt x="1053" y="740"/>
                                </a:lnTo>
                                <a:lnTo>
                                  <a:pt x="1053" y="748"/>
                                </a:lnTo>
                                <a:close/>
                                <a:moveTo>
                                  <a:pt x="1068" y="748"/>
                                </a:moveTo>
                                <a:lnTo>
                                  <a:pt x="1053" y="748"/>
                                </a:lnTo>
                                <a:lnTo>
                                  <a:pt x="1060" y="740"/>
                                </a:lnTo>
                                <a:lnTo>
                                  <a:pt x="1068" y="740"/>
                                </a:lnTo>
                                <a:lnTo>
                                  <a:pt x="1068" y="748"/>
                                </a:lnTo>
                                <a:close/>
                              </a:path>
                            </a:pathLst>
                          </a:custGeom>
                          <a:solidFill>
                            <a:srgbClr val="000000"/>
                          </a:solidFill>
                          <a:ln>
                            <a:noFill/>
                          </a:ln>
                        </wps:spPr>
                        <wps:bodyPr upright="1"/>
                      </wps:wsp>
                      <wps:wsp>
                        <wps:cNvPr id="27" name="矩形 27"/>
                        <wps:cNvSpPr/>
                        <wps:spPr>
                          <a:xfrm>
                            <a:off x="5527" y="3040"/>
                            <a:ext cx="1054" cy="771"/>
                          </a:xfrm>
                          <a:prstGeom prst="rect">
                            <a:avLst/>
                          </a:prstGeom>
                          <a:solidFill>
                            <a:srgbClr val="FFFFFF"/>
                          </a:solidFill>
                          <a:ln>
                            <a:noFill/>
                          </a:ln>
                        </wps:spPr>
                        <wps:bodyPr upright="1"/>
                      </wps:wsp>
                      <wps:wsp>
                        <wps:cNvPr id="28" name="任意多边形 28"/>
                        <wps:cNvSpPr/>
                        <wps:spPr>
                          <a:xfrm>
                            <a:off x="5520" y="3034"/>
                            <a:ext cx="1068" cy="785"/>
                          </a:xfrm>
                          <a:custGeom>
                            <a:avLst/>
                            <a:gdLst/>
                            <a:ahLst/>
                            <a:cxnLst/>
                            <a:pathLst>
                              <a:path w="1068" h="785">
                                <a:moveTo>
                                  <a:pt x="1068" y="785"/>
                                </a:moveTo>
                                <a:lnTo>
                                  <a:pt x="0" y="785"/>
                                </a:lnTo>
                                <a:lnTo>
                                  <a:pt x="0" y="0"/>
                                </a:lnTo>
                                <a:lnTo>
                                  <a:pt x="1068" y="0"/>
                                </a:lnTo>
                                <a:lnTo>
                                  <a:pt x="1068" y="8"/>
                                </a:lnTo>
                                <a:lnTo>
                                  <a:pt x="15" y="8"/>
                                </a:lnTo>
                                <a:lnTo>
                                  <a:pt x="8" y="15"/>
                                </a:lnTo>
                                <a:lnTo>
                                  <a:pt x="15" y="15"/>
                                </a:lnTo>
                                <a:lnTo>
                                  <a:pt x="15" y="770"/>
                                </a:lnTo>
                                <a:lnTo>
                                  <a:pt x="8" y="770"/>
                                </a:lnTo>
                                <a:lnTo>
                                  <a:pt x="15" y="778"/>
                                </a:lnTo>
                                <a:lnTo>
                                  <a:pt x="1068" y="778"/>
                                </a:lnTo>
                                <a:lnTo>
                                  <a:pt x="1068" y="785"/>
                                </a:lnTo>
                                <a:close/>
                                <a:moveTo>
                                  <a:pt x="15" y="15"/>
                                </a:moveTo>
                                <a:lnTo>
                                  <a:pt x="8" y="15"/>
                                </a:lnTo>
                                <a:lnTo>
                                  <a:pt x="15" y="8"/>
                                </a:lnTo>
                                <a:lnTo>
                                  <a:pt x="15" y="15"/>
                                </a:lnTo>
                                <a:close/>
                                <a:moveTo>
                                  <a:pt x="1053" y="15"/>
                                </a:moveTo>
                                <a:lnTo>
                                  <a:pt x="15" y="15"/>
                                </a:lnTo>
                                <a:lnTo>
                                  <a:pt x="15" y="8"/>
                                </a:lnTo>
                                <a:lnTo>
                                  <a:pt x="1053" y="8"/>
                                </a:lnTo>
                                <a:lnTo>
                                  <a:pt x="1053" y="15"/>
                                </a:lnTo>
                                <a:close/>
                                <a:moveTo>
                                  <a:pt x="1053" y="778"/>
                                </a:moveTo>
                                <a:lnTo>
                                  <a:pt x="1053" y="8"/>
                                </a:lnTo>
                                <a:lnTo>
                                  <a:pt x="1061" y="15"/>
                                </a:lnTo>
                                <a:lnTo>
                                  <a:pt x="1068" y="15"/>
                                </a:lnTo>
                                <a:lnTo>
                                  <a:pt x="1068" y="770"/>
                                </a:lnTo>
                                <a:lnTo>
                                  <a:pt x="1061" y="770"/>
                                </a:lnTo>
                                <a:lnTo>
                                  <a:pt x="1053" y="778"/>
                                </a:lnTo>
                                <a:close/>
                                <a:moveTo>
                                  <a:pt x="1068" y="15"/>
                                </a:moveTo>
                                <a:lnTo>
                                  <a:pt x="1061" y="15"/>
                                </a:lnTo>
                                <a:lnTo>
                                  <a:pt x="1053" y="8"/>
                                </a:lnTo>
                                <a:lnTo>
                                  <a:pt x="1068" y="8"/>
                                </a:lnTo>
                                <a:lnTo>
                                  <a:pt x="1068" y="15"/>
                                </a:lnTo>
                                <a:close/>
                                <a:moveTo>
                                  <a:pt x="15" y="778"/>
                                </a:moveTo>
                                <a:lnTo>
                                  <a:pt x="8" y="770"/>
                                </a:lnTo>
                                <a:lnTo>
                                  <a:pt x="15" y="770"/>
                                </a:lnTo>
                                <a:lnTo>
                                  <a:pt x="15" y="778"/>
                                </a:lnTo>
                                <a:close/>
                                <a:moveTo>
                                  <a:pt x="1053" y="778"/>
                                </a:moveTo>
                                <a:lnTo>
                                  <a:pt x="15" y="778"/>
                                </a:lnTo>
                                <a:lnTo>
                                  <a:pt x="15" y="770"/>
                                </a:lnTo>
                                <a:lnTo>
                                  <a:pt x="1053" y="770"/>
                                </a:lnTo>
                                <a:lnTo>
                                  <a:pt x="1053" y="778"/>
                                </a:lnTo>
                                <a:close/>
                                <a:moveTo>
                                  <a:pt x="1068" y="778"/>
                                </a:moveTo>
                                <a:lnTo>
                                  <a:pt x="1053" y="778"/>
                                </a:lnTo>
                                <a:lnTo>
                                  <a:pt x="1061" y="770"/>
                                </a:lnTo>
                                <a:lnTo>
                                  <a:pt x="1068" y="770"/>
                                </a:lnTo>
                                <a:lnTo>
                                  <a:pt x="1068" y="778"/>
                                </a:lnTo>
                                <a:close/>
                              </a:path>
                            </a:pathLst>
                          </a:custGeom>
                          <a:solidFill>
                            <a:srgbClr val="000000"/>
                          </a:solidFill>
                          <a:ln>
                            <a:noFill/>
                          </a:ln>
                        </wps:spPr>
                        <wps:bodyPr upright="1"/>
                      </wps:wsp>
                      <wps:wsp>
                        <wps:cNvPr id="29" name="矩形 29"/>
                        <wps:cNvSpPr/>
                        <wps:spPr>
                          <a:xfrm>
                            <a:off x="3403" y="3040"/>
                            <a:ext cx="1359" cy="752"/>
                          </a:xfrm>
                          <a:prstGeom prst="rect">
                            <a:avLst/>
                          </a:prstGeom>
                          <a:solidFill>
                            <a:srgbClr val="FFFFFF"/>
                          </a:solidFill>
                          <a:ln>
                            <a:noFill/>
                          </a:ln>
                        </wps:spPr>
                        <wps:bodyPr upright="1"/>
                      </wps:wsp>
                      <wps:wsp>
                        <wps:cNvPr id="30" name="任意多边形 30"/>
                        <wps:cNvSpPr/>
                        <wps:spPr>
                          <a:xfrm>
                            <a:off x="3394" y="3034"/>
                            <a:ext cx="1375" cy="765"/>
                          </a:xfrm>
                          <a:custGeom>
                            <a:avLst/>
                            <a:gdLst/>
                            <a:ahLst/>
                            <a:cxnLst/>
                            <a:pathLst>
                              <a:path w="1375" h="765">
                                <a:moveTo>
                                  <a:pt x="1375" y="765"/>
                                </a:moveTo>
                                <a:lnTo>
                                  <a:pt x="0" y="765"/>
                                </a:lnTo>
                                <a:lnTo>
                                  <a:pt x="0" y="0"/>
                                </a:lnTo>
                                <a:lnTo>
                                  <a:pt x="1375" y="0"/>
                                </a:lnTo>
                                <a:lnTo>
                                  <a:pt x="1375" y="8"/>
                                </a:lnTo>
                                <a:lnTo>
                                  <a:pt x="15" y="8"/>
                                </a:lnTo>
                                <a:lnTo>
                                  <a:pt x="8" y="15"/>
                                </a:lnTo>
                                <a:lnTo>
                                  <a:pt x="15" y="15"/>
                                </a:lnTo>
                                <a:lnTo>
                                  <a:pt x="15" y="750"/>
                                </a:lnTo>
                                <a:lnTo>
                                  <a:pt x="8" y="750"/>
                                </a:lnTo>
                                <a:lnTo>
                                  <a:pt x="15" y="758"/>
                                </a:lnTo>
                                <a:lnTo>
                                  <a:pt x="1375" y="758"/>
                                </a:lnTo>
                                <a:lnTo>
                                  <a:pt x="1375" y="765"/>
                                </a:lnTo>
                                <a:close/>
                                <a:moveTo>
                                  <a:pt x="15" y="15"/>
                                </a:moveTo>
                                <a:lnTo>
                                  <a:pt x="8" y="15"/>
                                </a:lnTo>
                                <a:lnTo>
                                  <a:pt x="15" y="8"/>
                                </a:lnTo>
                                <a:lnTo>
                                  <a:pt x="15" y="15"/>
                                </a:lnTo>
                                <a:close/>
                                <a:moveTo>
                                  <a:pt x="1360" y="15"/>
                                </a:moveTo>
                                <a:lnTo>
                                  <a:pt x="15" y="15"/>
                                </a:lnTo>
                                <a:lnTo>
                                  <a:pt x="15" y="8"/>
                                </a:lnTo>
                                <a:lnTo>
                                  <a:pt x="1360" y="8"/>
                                </a:lnTo>
                                <a:lnTo>
                                  <a:pt x="1360" y="15"/>
                                </a:lnTo>
                                <a:close/>
                                <a:moveTo>
                                  <a:pt x="1360" y="758"/>
                                </a:moveTo>
                                <a:lnTo>
                                  <a:pt x="1360" y="8"/>
                                </a:lnTo>
                                <a:lnTo>
                                  <a:pt x="1368" y="15"/>
                                </a:lnTo>
                                <a:lnTo>
                                  <a:pt x="1375" y="15"/>
                                </a:lnTo>
                                <a:lnTo>
                                  <a:pt x="1375" y="750"/>
                                </a:lnTo>
                                <a:lnTo>
                                  <a:pt x="1368" y="750"/>
                                </a:lnTo>
                                <a:lnTo>
                                  <a:pt x="1360" y="758"/>
                                </a:lnTo>
                                <a:close/>
                                <a:moveTo>
                                  <a:pt x="1375" y="15"/>
                                </a:moveTo>
                                <a:lnTo>
                                  <a:pt x="1368" y="15"/>
                                </a:lnTo>
                                <a:lnTo>
                                  <a:pt x="1360" y="8"/>
                                </a:lnTo>
                                <a:lnTo>
                                  <a:pt x="1375" y="8"/>
                                </a:lnTo>
                                <a:lnTo>
                                  <a:pt x="1375" y="15"/>
                                </a:lnTo>
                                <a:close/>
                                <a:moveTo>
                                  <a:pt x="15" y="758"/>
                                </a:moveTo>
                                <a:lnTo>
                                  <a:pt x="8" y="750"/>
                                </a:lnTo>
                                <a:lnTo>
                                  <a:pt x="15" y="750"/>
                                </a:lnTo>
                                <a:lnTo>
                                  <a:pt x="15" y="758"/>
                                </a:lnTo>
                                <a:close/>
                                <a:moveTo>
                                  <a:pt x="1360" y="758"/>
                                </a:moveTo>
                                <a:lnTo>
                                  <a:pt x="15" y="758"/>
                                </a:lnTo>
                                <a:lnTo>
                                  <a:pt x="15" y="750"/>
                                </a:lnTo>
                                <a:lnTo>
                                  <a:pt x="1360" y="750"/>
                                </a:lnTo>
                                <a:lnTo>
                                  <a:pt x="1360" y="758"/>
                                </a:lnTo>
                                <a:close/>
                                <a:moveTo>
                                  <a:pt x="1375" y="758"/>
                                </a:moveTo>
                                <a:lnTo>
                                  <a:pt x="1360" y="758"/>
                                </a:lnTo>
                                <a:lnTo>
                                  <a:pt x="1368" y="750"/>
                                </a:lnTo>
                                <a:lnTo>
                                  <a:pt x="1375" y="750"/>
                                </a:lnTo>
                                <a:lnTo>
                                  <a:pt x="1375" y="758"/>
                                </a:lnTo>
                                <a:close/>
                              </a:path>
                            </a:pathLst>
                          </a:custGeom>
                          <a:solidFill>
                            <a:srgbClr val="000000"/>
                          </a:solidFill>
                          <a:ln>
                            <a:noFill/>
                          </a:ln>
                        </wps:spPr>
                        <wps:bodyPr upright="1"/>
                      </wps:wsp>
                      <wps:wsp>
                        <wps:cNvPr id="31" name="任意多边形 31"/>
                        <wps:cNvSpPr/>
                        <wps:spPr>
                          <a:xfrm>
                            <a:off x="4635" y="1278"/>
                            <a:ext cx="2840" cy="2"/>
                          </a:xfrm>
                          <a:custGeom>
                            <a:avLst/>
                            <a:gdLst/>
                            <a:ahLst/>
                            <a:cxnLst/>
                            <a:pathLst>
                              <a:path w="2840">
                                <a:moveTo>
                                  <a:pt x="0" y="0"/>
                                </a:moveTo>
                                <a:lnTo>
                                  <a:pt x="893" y="0"/>
                                </a:lnTo>
                                <a:moveTo>
                                  <a:pt x="1947" y="0"/>
                                </a:moveTo>
                                <a:lnTo>
                                  <a:pt x="2840" y="0"/>
                                </a:lnTo>
                              </a:path>
                            </a:pathLst>
                          </a:custGeom>
                          <a:noFill/>
                          <a:ln w="10160" cap="flat" cmpd="sng">
                            <a:solidFill>
                              <a:srgbClr val="000000"/>
                            </a:solidFill>
                            <a:prstDash val="solid"/>
                            <a:headEnd type="none" w="med" len="med"/>
                            <a:tailEnd type="none" w="med" len="med"/>
                          </a:ln>
                        </wps:spPr>
                        <wps:bodyPr upright="1"/>
                      </wps:wsp>
                      <wps:wsp>
                        <wps:cNvPr id="32" name="直线 32"/>
                        <wps:cNvCnPr/>
                        <wps:spPr>
                          <a:xfrm>
                            <a:off x="4732" y="3379"/>
                            <a:ext cx="773" cy="0"/>
                          </a:xfrm>
                          <a:prstGeom prst="line">
                            <a:avLst/>
                          </a:prstGeom>
                          <a:ln w="17780" cap="flat" cmpd="sng">
                            <a:solidFill>
                              <a:srgbClr val="000000"/>
                            </a:solidFill>
                            <a:prstDash val="solid"/>
                            <a:headEnd type="none" w="med" len="med"/>
                            <a:tailEnd type="none" w="med" len="med"/>
                          </a:ln>
                        </wps:spPr>
                        <wps:bodyPr upright="1"/>
                      </wps:wsp>
                      <wps:wsp>
                        <wps:cNvPr id="33" name="直线 33"/>
                        <wps:cNvCnPr/>
                        <wps:spPr>
                          <a:xfrm>
                            <a:off x="6575" y="3376"/>
                            <a:ext cx="840" cy="0"/>
                          </a:xfrm>
                          <a:prstGeom prst="line">
                            <a:avLst/>
                          </a:prstGeom>
                          <a:ln w="10160" cap="flat" cmpd="sng">
                            <a:solidFill>
                              <a:srgbClr val="000000"/>
                            </a:solidFill>
                            <a:prstDash val="solid"/>
                            <a:headEnd type="none" w="med" len="med"/>
                            <a:tailEnd type="none" w="med" len="med"/>
                          </a:ln>
                        </wps:spPr>
                        <wps:bodyPr upright="1"/>
                      </wps:wsp>
                      <wps:wsp>
                        <wps:cNvPr id="34" name="文本框 34"/>
                        <wps:cNvSpPr txBox="1"/>
                        <wps:spPr>
                          <a:xfrm>
                            <a:off x="2604" y="1103"/>
                            <a:ext cx="438" cy="209"/>
                          </a:xfrm>
                          <a:prstGeom prst="rect">
                            <a:avLst/>
                          </a:prstGeom>
                          <a:noFill/>
                          <a:ln>
                            <a:noFill/>
                          </a:ln>
                        </wps:spPr>
                        <wps:txbx>
                          <w:txbxContent>
                            <w:p>
                              <w:pPr>
                                <w:spacing w:before="0" w:line="209" w:lineRule="exact"/>
                                <w:ind w:left="0" w:right="0" w:firstLine="0"/>
                                <w:jc w:val="left"/>
                                <w:rPr>
                                  <w:sz w:val="21"/>
                                </w:rPr>
                              </w:pPr>
                              <w:r>
                                <w:rPr>
                                  <w:sz w:val="21"/>
                                </w:rPr>
                                <w:t>迁移</w:t>
                              </w:r>
                            </w:p>
                          </w:txbxContent>
                        </wps:txbx>
                        <wps:bodyPr lIns="0" tIns="0" rIns="0" bIns="0" upright="1"/>
                      </wps:wsp>
                      <wps:wsp>
                        <wps:cNvPr id="35" name="文本框 35"/>
                        <wps:cNvSpPr txBox="1"/>
                        <wps:spPr>
                          <a:xfrm>
                            <a:off x="9268" y="1182"/>
                            <a:ext cx="438" cy="209"/>
                          </a:xfrm>
                          <a:prstGeom prst="rect">
                            <a:avLst/>
                          </a:prstGeom>
                          <a:noFill/>
                          <a:ln>
                            <a:noFill/>
                          </a:ln>
                        </wps:spPr>
                        <wps:txbx>
                          <w:txbxContent>
                            <w:p>
                              <w:pPr>
                                <w:spacing w:before="0" w:line="209" w:lineRule="exact"/>
                                <w:ind w:left="0" w:right="0" w:firstLine="0"/>
                                <w:jc w:val="left"/>
                                <w:rPr>
                                  <w:sz w:val="21"/>
                                </w:rPr>
                              </w:pPr>
                              <w:r>
                                <w:rPr>
                                  <w:sz w:val="21"/>
                                </w:rPr>
                                <w:t>迁移</w:t>
                              </w:r>
                            </w:p>
                          </w:txbxContent>
                        </wps:txbx>
                        <wps:bodyPr lIns="0" tIns="0" rIns="0" bIns="0" upright="1"/>
                      </wps:wsp>
                      <wps:wsp>
                        <wps:cNvPr id="36" name="文本框 36"/>
                        <wps:cNvSpPr txBox="1"/>
                        <wps:spPr>
                          <a:xfrm>
                            <a:off x="5990" y="2075"/>
                            <a:ext cx="229" cy="521"/>
                          </a:xfrm>
                          <a:prstGeom prst="rect">
                            <a:avLst/>
                          </a:prstGeom>
                          <a:noFill/>
                          <a:ln>
                            <a:noFill/>
                          </a:ln>
                        </wps:spPr>
                        <wps:txbx>
                          <w:txbxContent>
                            <w:p>
                              <w:pPr>
                                <w:spacing w:before="0" w:line="239" w:lineRule="exact"/>
                                <w:ind w:left="0" w:right="0" w:firstLine="0"/>
                                <w:jc w:val="left"/>
                                <w:rPr>
                                  <w:sz w:val="21"/>
                                </w:rPr>
                              </w:pPr>
                              <w:r>
                                <w:rPr>
                                  <w:w w:val="99"/>
                                  <w:sz w:val="21"/>
                                </w:rPr>
                                <w:t>发</w:t>
                              </w:r>
                            </w:p>
                            <w:p>
                              <w:pPr>
                                <w:spacing w:before="43" w:line="239" w:lineRule="exact"/>
                                <w:ind w:left="0" w:right="0" w:firstLine="0"/>
                                <w:jc w:val="left"/>
                                <w:rPr>
                                  <w:sz w:val="21"/>
                                </w:rPr>
                              </w:pPr>
                              <w:r>
                                <w:rPr>
                                  <w:w w:val="99"/>
                                  <w:sz w:val="21"/>
                                </w:rPr>
                                <w:t>展</w:t>
                              </w:r>
                            </w:p>
                          </w:txbxContent>
                        </wps:txbx>
                        <wps:bodyPr lIns="0" tIns="0" rIns="0" bIns="0" upright="1"/>
                      </wps:wsp>
                      <wps:wsp>
                        <wps:cNvPr id="37" name="文本框 37"/>
                        <wps:cNvSpPr txBox="1"/>
                        <wps:spPr>
                          <a:xfrm>
                            <a:off x="8114" y="2269"/>
                            <a:ext cx="858" cy="209"/>
                          </a:xfrm>
                          <a:prstGeom prst="rect">
                            <a:avLst/>
                          </a:prstGeom>
                          <a:noFill/>
                          <a:ln>
                            <a:noFill/>
                          </a:ln>
                        </wps:spPr>
                        <wps:txbx>
                          <w:txbxContent>
                            <w:p>
                              <w:pPr>
                                <w:spacing w:before="0" w:line="209" w:lineRule="exact"/>
                                <w:ind w:left="0" w:right="0" w:firstLine="0"/>
                                <w:jc w:val="left"/>
                                <w:rPr>
                                  <w:sz w:val="21"/>
                                </w:rPr>
                              </w:pPr>
                              <w:r>
                                <w:rPr>
                                  <w:sz w:val="21"/>
                                </w:rPr>
                                <w:t>就业岗位</w:t>
                              </w:r>
                            </w:p>
                          </w:txbxContent>
                        </wps:txbx>
                        <wps:bodyPr lIns="0" tIns="0" rIns="0" bIns="0" upright="1"/>
                      </wps:wsp>
                      <wps:wsp>
                        <wps:cNvPr id="38" name="文本框 38"/>
                        <wps:cNvSpPr txBox="1"/>
                        <wps:spPr>
                          <a:xfrm>
                            <a:off x="7452" y="3054"/>
                            <a:ext cx="1054" cy="752"/>
                          </a:xfrm>
                          <a:prstGeom prst="rect">
                            <a:avLst/>
                          </a:prstGeom>
                          <a:noFill/>
                          <a:ln>
                            <a:noFill/>
                          </a:ln>
                        </wps:spPr>
                        <wps:txbx>
                          <w:txbxContent>
                            <w:p>
                              <w:pPr>
                                <w:spacing w:before="134" w:line="324" w:lineRule="auto"/>
                                <w:ind w:left="151" w:right="151" w:firstLine="0"/>
                                <w:jc w:val="left"/>
                                <w:rPr>
                                  <w:sz w:val="18"/>
                                </w:rPr>
                              </w:pPr>
                              <w:r>
                                <w:rPr>
                                  <w:sz w:val="18"/>
                                </w:rPr>
                                <w:t>小学其他科目教师</w:t>
                              </w:r>
                            </w:p>
                          </w:txbxContent>
                        </wps:txbx>
                        <wps:bodyPr lIns="0" tIns="0" rIns="0" bIns="0" upright="1"/>
                      </wps:wsp>
                      <wps:wsp>
                        <wps:cNvPr id="39" name="文本框 39"/>
                        <wps:cNvSpPr txBox="1"/>
                        <wps:spPr>
                          <a:xfrm>
                            <a:off x="5527" y="3054"/>
                            <a:ext cx="1054" cy="752"/>
                          </a:xfrm>
                          <a:prstGeom prst="rect">
                            <a:avLst/>
                          </a:prstGeom>
                          <a:noFill/>
                          <a:ln>
                            <a:noFill/>
                          </a:ln>
                        </wps:spPr>
                        <wps:txbx>
                          <w:txbxContent>
                            <w:p>
                              <w:pPr>
                                <w:spacing w:before="107" w:line="324" w:lineRule="auto"/>
                                <w:ind w:left="345" w:right="167" w:hanging="180"/>
                                <w:jc w:val="left"/>
                                <w:rPr>
                                  <w:sz w:val="18"/>
                                </w:rPr>
                              </w:pPr>
                              <w:r>
                                <w:rPr>
                                  <w:sz w:val="18"/>
                                </w:rPr>
                                <w:t>小学体育教师</w:t>
                              </w:r>
                            </w:p>
                          </w:txbxContent>
                        </wps:txbx>
                        <wps:bodyPr lIns="0" tIns="0" rIns="0" bIns="0" upright="1"/>
                      </wps:wsp>
                      <wps:wsp>
                        <wps:cNvPr id="40" name="文本框 40"/>
                        <wps:cNvSpPr txBox="1"/>
                        <wps:spPr>
                          <a:xfrm>
                            <a:off x="3403" y="3054"/>
                            <a:ext cx="1359" cy="748"/>
                          </a:xfrm>
                          <a:prstGeom prst="rect">
                            <a:avLst/>
                          </a:prstGeom>
                          <a:noFill/>
                          <a:ln>
                            <a:noFill/>
                          </a:ln>
                        </wps:spPr>
                        <wps:txbx>
                          <w:txbxContent>
                            <w:p>
                              <w:pPr>
                                <w:spacing w:before="107" w:line="324" w:lineRule="auto"/>
                                <w:ind w:left="587" w:right="228" w:hanging="360"/>
                                <w:jc w:val="left"/>
                                <w:rPr>
                                  <w:sz w:val="18"/>
                                </w:rPr>
                              </w:pPr>
                              <w:r>
                                <w:rPr>
                                  <w:sz w:val="18"/>
                                </w:rPr>
                                <w:t>小学助理教师</w:t>
                              </w:r>
                            </w:p>
                          </w:txbxContent>
                        </wps:txbx>
                        <wps:bodyPr lIns="0" tIns="0" rIns="0" bIns="0" upright="1"/>
                      </wps:wsp>
                      <wps:wsp>
                        <wps:cNvPr id="41" name="文本框 41"/>
                        <wps:cNvSpPr txBox="1"/>
                        <wps:spPr>
                          <a:xfrm>
                            <a:off x="7476" y="928"/>
                            <a:ext cx="1052" cy="728"/>
                          </a:xfrm>
                          <a:prstGeom prst="rect">
                            <a:avLst/>
                          </a:prstGeom>
                          <a:noFill/>
                          <a:ln>
                            <a:noFill/>
                          </a:ln>
                        </wps:spPr>
                        <wps:txbx>
                          <w:txbxContent>
                            <w:p>
                              <w:pPr>
                                <w:spacing w:before="61" w:line="310" w:lineRule="atLeast"/>
                                <w:ind w:left="151" w:right="149" w:firstLine="0"/>
                                <w:jc w:val="left"/>
                                <w:rPr>
                                  <w:sz w:val="18"/>
                                </w:rPr>
                              </w:pPr>
                              <w:r>
                                <w:rPr>
                                  <w:sz w:val="18"/>
                                </w:rPr>
                                <w:t>初中其他科目教师</w:t>
                              </w:r>
                            </w:p>
                          </w:txbxContent>
                        </wps:txbx>
                        <wps:bodyPr lIns="0" tIns="0" rIns="0" bIns="0" upright="1"/>
                      </wps:wsp>
                      <wps:wsp>
                        <wps:cNvPr id="42" name="文本框 42"/>
                        <wps:cNvSpPr txBox="1"/>
                        <wps:spPr>
                          <a:xfrm>
                            <a:off x="5515" y="928"/>
                            <a:ext cx="1054" cy="728"/>
                          </a:xfrm>
                          <a:prstGeom prst="rect">
                            <a:avLst/>
                          </a:prstGeom>
                          <a:noFill/>
                          <a:ln>
                            <a:noFill/>
                          </a:ln>
                        </wps:spPr>
                        <wps:txbx>
                          <w:txbxContent>
                            <w:p>
                              <w:pPr>
                                <w:spacing w:before="101" w:line="324" w:lineRule="auto"/>
                                <w:ind w:left="345" w:right="167" w:hanging="180"/>
                                <w:jc w:val="left"/>
                                <w:rPr>
                                  <w:sz w:val="18"/>
                                </w:rPr>
                              </w:pPr>
                              <w:r>
                                <w:rPr>
                                  <w:sz w:val="18"/>
                                </w:rPr>
                                <w:t>初中体育教师</w:t>
                              </w:r>
                            </w:p>
                          </w:txbxContent>
                        </wps:txbx>
                        <wps:bodyPr lIns="0" tIns="0" rIns="0" bIns="0" upright="1"/>
                      </wps:wsp>
                      <wps:wsp>
                        <wps:cNvPr id="43" name="文本框 43"/>
                        <wps:cNvSpPr txBox="1"/>
                        <wps:spPr>
                          <a:xfrm>
                            <a:off x="3583" y="928"/>
                            <a:ext cx="1052" cy="716"/>
                          </a:xfrm>
                          <a:prstGeom prst="rect">
                            <a:avLst/>
                          </a:prstGeom>
                          <a:noFill/>
                          <a:ln>
                            <a:noFill/>
                          </a:ln>
                        </wps:spPr>
                        <wps:txbx>
                          <w:txbxContent>
                            <w:p>
                              <w:pPr>
                                <w:spacing w:before="101" w:line="324" w:lineRule="auto"/>
                                <w:ind w:left="345" w:right="163" w:hanging="180"/>
                                <w:jc w:val="left"/>
                                <w:rPr>
                                  <w:sz w:val="18"/>
                                </w:rPr>
                              </w:pPr>
                              <w:r>
                                <w:rPr>
                                  <w:sz w:val="18"/>
                                </w:rPr>
                                <w:t>初中助理教师</w:t>
                              </w:r>
                            </w:p>
                          </w:txbxContent>
                        </wps:txbx>
                        <wps:bodyPr lIns="0" tIns="0" rIns="0" bIns="0" upright="1"/>
                      </wps:wsp>
                    </wpg:wgp>
                  </a:graphicData>
                </a:graphic>
              </wp:anchor>
            </w:drawing>
          </mc:Choice>
          <mc:Fallback>
            <w:pict>
              <v:group id="组合 16" o:spid="_x0000_s1026" o:spt="203" style="position:absolute;left:0pt;margin-left:118.65pt;margin-top:35.75pt;height:162.05pt;width:390.25pt;mso-position-horizontal-relative:page;z-index:251667456;mso-width-relative:page;mso-height-relative:page;" coordorigin="2374,715" coordsize="7805,3241" o:gfxdata="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">
                <o:lock v:ext="edit" aspectratio="f"/>
                <v:shape id="_x0000_s1026" o:spid="_x0000_s1026" o:spt="100" style="position:absolute;left:2373;top:715;height:1116;width:882;" fillcolor="#000000" filled="t" stroked="f" coordsize="882,1116" o:gfxdata="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W+osa8AAAA&#10;2wAAAA8AAAAAAAAAAQAgAAAAIgAAAGRycy9kb3ducmV2LnhtbFBLAQIUABQAAAAIAIdO4kAzLwWe&#10;OwAAADkAAAAQAAAAAAAAAAEAIAAAAAsBAABkcnMvc2hhcGV4bWwueG1sUEsFBgAAAAAGAAYAWwEA&#10;ALUDAAAAAA==&#10;" path="m232,1115l0,558,232,0,232,38,217,38,217,75,17,555,15,555,15,561,17,561,217,1040,217,1078,232,1078,232,1115xm217,75l217,38,231,41,217,75xm867,305l217,305,217,75,231,41,217,38,232,38,232,290,225,290,232,298,867,298,867,305xm232,298l225,290,232,290,232,298xm882,305l874,305,867,298,232,298,232,290,882,290,882,305xm867,818l867,298,874,305,882,305,882,810,874,810,867,818xm15,561l15,555,16,558,15,561xm16,558l15,555,17,555,16,558xm17,561l15,561,16,558,17,561xm232,1078l217,1078,231,1075,217,1040,217,810,867,810,867,818,232,818,225,825,232,825,232,1078xm882,825l232,825,232,818,867,818,874,810,882,810,882,825xm232,825l225,825,232,818,232,825xm217,1078l217,1040,231,1075,217,1078xe">
                  <v:fill on="t" focussize="0,0"/>
                  <v:stroke on="f"/>
                  <v:imagedata o:title=""/>
                  <o:lock v:ext="edit" aspectratio="f"/>
                </v:shape>
                <v:shape id="_x0000_s1026" o:spid="_x0000_s1026" o:spt="100" style="position:absolute;left:3267;top:746;height:3209;width:6912;" fillcolor="#000000" filled="t" stroked="f" coordsize="6912,3209" o:gfxdata="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LrnVL4A&#10;AADbAAAADwAAAAAAAAABACAAAAAiAAAAZHJzL2Rvd25yZXYueG1sUEsBAhQAFAAAAAgAh07iQDMv&#10;BZ47AAAAOQAAABAAAAAAAAAAAQAgAAAADQEAAGRycy9zaGFwZXhtbC54bWxQSwUGAAAAAAYABgBb&#10;AQAAtwMAAAAA&#10;" path="m3275,1341l3273,1340,3249,1326,3219,1309,3219,1326,3040,1326,3040,2025,2655,2025,2655,1341,2655,1334,2655,1326,2476,1326,2848,1110,3219,1326,3219,1309,2873,1107,2848,1092,2420,1341,2640,1341,2640,2040,3055,2040,3055,2033,3055,2025,3055,1341,3275,1341m5722,2110l5707,2110,5707,2125,5707,3194,15,3194,15,2125,5707,2125,5707,2110,0,2110,0,3209,5722,3209,5722,3202,5722,3194,5722,2125,5722,2118,5722,2110m5789,0l5774,0,5774,15,5774,987,69,987,69,15,5774,15,5774,0,54,0,54,1002,5789,1002,5789,995,5789,987,5789,15,5789,8,5789,0m6911,575l6908,571,6893,545,6893,575,6646,1006,6646,812,6646,797,5856,797,5856,353,6646,353,6646,338,6646,144,6893,575,6893,545,6647,116,6631,88,6631,338,5841,338,5841,812,6631,812,6631,1062,6647,1034,6908,579,6911,575e">
                  <v:fill on="t" focussize="0,0"/>
                  <v:stroke on="f"/>
                  <v:imagedata o:title=""/>
                  <o:lock v:ext="edit" aspectratio="f"/>
                </v:shape>
                <v:rect id="_x0000_s1026" o:spid="_x0000_s1026" o:spt="1" style="position:absolute;left:7476;top:948;height:720;width:1052;" fillcolor="#FFFFFF" filled="t" stroked="f" coordsize="21600,21600" o:gfxdata="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fhYbS5AAAA2wAA&#10;AA8AAAAAAAAAAQAgAAAAIgAAAGRycy9kb3ducmV2LnhtbFBLAQIUABQAAAAIAIdO4kAzLwWeOwAA&#10;ADkAAAAQAAAAAAAAAAEAIAAAAAgBAABkcnMvc2hhcGV4bWwueG1sUEsFBgAAAAAGAAYAWwEAALID&#10;AAAAAA==&#10;">
                  <v:fill on="t" focussize="0,0"/>
                  <v:stroke on="f"/>
                  <v:imagedata o:title=""/>
                  <o:lock v:ext="edit" aspectratio="f"/>
                </v:rect>
                <v:shape id="_x0000_s1026" o:spid="_x0000_s1026" o:spt="100" style="position:absolute;left:7467;top:940;height:735;width:1068;" fillcolor="#000000" filled="t" stroked="f" coordsize="1068,735" o:gfxdata="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AmQlkugAAANsA&#10;AAAPAAAAAAAAAAEAIAAAACIAAABkcnMvZG93bnJldi54bWxQSwECFAAUAAAACACHTuJAMy8FnjsA&#10;AAA5AAAAEAAAAAAAAAABACAAAAAJAQAAZHJzL3NoYXBleG1sLnhtbFBLBQYAAAAABgAGAFsBAACz&#10;AwAAAAA=&#10;" path="m1068,735l0,735,0,0,1068,0,1068,8,15,8,7,15,15,15,15,720,7,720,15,728,1068,728,1068,735xm15,15l7,15,15,8,15,15xm1053,15l15,15,15,8,1053,8,1053,15xm1053,728l1053,8,1060,15,1068,15,1068,720,1060,720,1053,728xm1068,15l1060,15,1053,8,1068,8,1068,15xm15,728l7,720,15,720,15,728xm1053,728l15,728,15,720,1053,720,1053,728xm1068,728l1053,728,1060,720,1068,720,1068,728xe">
                  <v:fill on="t" focussize="0,0"/>
                  <v:stroke on="f"/>
                  <v:imagedata o:title=""/>
                  <o:lock v:ext="edit" aspectratio="f"/>
                </v:shape>
                <v:rect id="_x0000_s1026" o:spid="_x0000_s1026" o:spt="1" style="position:absolute;left:5515;top:909;height:759;width:1054;" fillcolor="#FFFFFF" filled="t" stroked="f" coordsize="21600,21600" o:gfxdata="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unD7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5507;top:901;height:775;width:1068;" fillcolor="#000000" filled="t" stroked="f" coordsize="1068,775" o:gfxdata="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gV+Ki8AAAA&#10;2wAAAA8AAAAAAAAAAQAgAAAAIgAAAGRycy9kb3ducmV2LnhtbFBLAQIUABQAAAAIAIdO4kAzLwWe&#10;OwAAADkAAAAQAAAAAAAAAAEAIAAAAAsBAABkcnMvc2hhcGV4bWwueG1sUEsFBgAAAAAGAAYAWwEA&#10;ALUDAAAAAA==&#10;" path="m1068,775l0,775,0,0,1068,0,1068,8,15,8,7,15,15,15,15,760,7,760,15,768,1068,768,1068,775xm15,15l7,15,15,8,15,15xm1053,15l15,15,15,8,1053,8,1053,15xm1053,768l1053,8,1060,15,1068,15,1068,760,1060,760,1053,768xm1068,15l1060,15,1053,8,1068,8,1068,15xm15,768l7,760,15,760,15,768xm1053,768l15,768,15,760,1053,760,1053,768xm1068,768l1053,768,1060,760,1068,760,1068,768xe">
                  <v:fill on="t" focussize="0,0"/>
                  <v:stroke on="f"/>
                  <v:imagedata o:title=""/>
                  <o:lock v:ext="edit" aspectratio="f"/>
                </v:shape>
                <v:rect id="_x0000_s1026" o:spid="_x0000_s1026" o:spt="1" style="position:absolute;left:3583;top:909;height:711;width:1052;" fillcolor="#FFFFFF" filled="t" stroked="f" coordsize="21600,21600" o:gfxdata="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lnOO8AAAA&#10;2wAAAA8AAAAAAAAAAQAgAAAAIgAAAGRycy9kb3ducmV2LnhtbFBLAQIUABQAAAAIAIdO4kAzLwWe&#10;OwAAADkAAAAQAAAAAAAAAAEAIAAAAAsBAABkcnMvc2hhcGV4bWwueG1sUEsFBgAAAAAGAAYAWwEA&#10;ALUDAAAAAA==&#10;">
                  <v:fill on="t" focussize="0,0"/>
                  <v:stroke on="f"/>
                  <v:imagedata o:title=""/>
                  <o:lock v:ext="edit" aspectratio="f"/>
                </v:rect>
                <v:shape id="_x0000_s1026" o:spid="_x0000_s1026" o:spt="100" style="position:absolute;left:3574;top:901;height:725;width:1068;" fillcolor="#000000" filled="t" stroked="f" coordsize="1068,725" o:gfxdata="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IM2X3&#10;wAAAANsAAAAPAAAAAAAAAAEAIAAAACIAAABkcnMvZG93bnJldi54bWxQSwECFAAUAAAACACHTuJA&#10;My8FnjsAAAA5AAAAEAAAAAAAAAABACAAAAAPAQAAZHJzL3NoYXBleG1sLnhtbFBLBQYAAAAABgAG&#10;AFsBAAC5AwAAAAA=&#10;" path="m1068,725l0,725,0,0,1068,0,1068,8,15,8,8,15,15,15,15,710,8,710,15,718,1068,718,1068,725xm15,15l8,15,15,8,15,15xm1053,15l15,15,15,8,1053,8,1053,15xm1053,718l1053,8,1061,15,1068,15,1068,710,1061,710,1053,718xm1068,15l1061,15,1053,8,1068,8,1068,15xm15,718l8,710,15,710,15,718xm1053,718l15,718,15,710,1053,710,1053,718xm1068,718l1053,718,1061,710,1068,710,1068,718xe">
                  <v:fill on="t" focussize="0,0"/>
                  <v:stroke on="f"/>
                  <v:imagedata o:title=""/>
                  <o:lock v:ext="edit" aspectratio="f"/>
                </v:shape>
                <v:rect id="_x0000_s1026" o:spid="_x0000_s1026" o:spt="1" style="position:absolute;left:7452;top:3067;height:742;width:1054;" fillcolor="#FFFFFF" filled="t" stroked="f" coordsize="21600,21600" o:gfxdata="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MChDL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7444;top:3060;height:755;width:1068;" fillcolor="#000000" filled="t" stroked="f" coordsize="1068,755" o:gfxdata="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r7sF7sAAADb&#10;AAAADwAAAAAAAAABACAAAAAiAAAAZHJzL2Rvd25yZXYueG1sUEsBAhQAFAAAAAgAh07iQDMvBZ47&#10;AAAAOQAAABAAAAAAAAAAAQAgAAAACgEAAGRycy9zaGFwZXhtbC54bWxQSwUGAAAAAAYABgBbAQAA&#10;tAMAAAAA&#10;" path="m1068,755l0,755,0,0,1068,0,1068,8,15,8,7,15,15,15,15,740,7,740,15,748,1068,748,1068,755xm15,15l7,15,15,8,15,15xm1053,15l15,15,15,8,1053,8,1053,15xm1053,748l1053,8,1060,15,1068,15,1068,740,1060,740,1053,748xm1068,15l1060,15,1053,8,1068,8,1068,15xm15,748l7,740,15,740,15,748xm1053,748l15,748,15,740,1053,740,1053,748xm1068,748l1053,748,1060,740,1068,740,1068,748xe">
                  <v:fill on="t" focussize="0,0"/>
                  <v:stroke on="f"/>
                  <v:imagedata o:title=""/>
                  <o:lock v:ext="edit" aspectratio="f"/>
                </v:shape>
                <v:rect id="_x0000_s1026" o:spid="_x0000_s1026" o:spt="1" style="position:absolute;left:5527;top:3040;height:771;width:1054;" fillcolor="#FFFFFF" filled="t" stroked="f" coordsize="21600,21600" o:gfxdata="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16a4L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5520;top:3034;height:785;width:1068;" fillcolor="#000000" filled="t" stroked="f" coordsize="1068,785" o:gfxdata="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SwXxRbgAAADbAAAA&#10;DwAAAAAAAAABACAAAAAiAAAAZHJzL2Rvd25yZXYueG1sUEsBAhQAFAAAAAgAh07iQDMvBZ47AAAA&#10;OQAAABAAAAAAAAAAAQAgAAAABwEAAGRycy9zaGFwZXhtbC54bWxQSwUGAAAAAAYABgBbAQAAsQMA&#10;AAAA&#10;" path="m1068,785l0,785,0,0,1068,0,1068,8,15,8,8,15,15,15,15,770,8,770,15,778,1068,778,1068,785xm15,15l8,15,15,8,15,15xm1053,15l15,15,15,8,1053,8,1053,15xm1053,778l1053,8,1061,15,1068,15,1068,770,1061,770,1053,778xm1068,15l1061,15,1053,8,1068,8,1068,15xm15,778l8,770,15,770,15,778xm1053,778l15,778,15,770,1053,770,1053,778xm1068,778l1053,778,1061,770,1068,770,1068,778xe">
                  <v:fill on="t" focussize="0,0"/>
                  <v:stroke on="f"/>
                  <v:imagedata o:title=""/>
                  <o:lock v:ext="edit" aspectratio="f"/>
                </v:shape>
                <v:rect id="_x0000_s1026" o:spid="_x0000_s1026" o:spt="1" style="position:absolute;left:3403;top:3040;height:752;width:1359;" fillcolor="#FFFFFF" filled="t" stroked="f" coordsize="21600,21600" o:gfxdata="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jasJvQAA&#10;ANs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100" style="position:absolute;left:3394;top:3034;height:765;width:1375;" fillcolor="#000000" filled="t" stroked="f" coordsize="1375,765" o:gfxdata="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PYYQO5AAAA2wAA&#10;AA8AAAAAAAAAAQAgAAAAIgAAAGRycy9kb3ducmV2LnhtbFBLAQIUABQAAAAIAIdO4kAzLwWeOwAA&#10;ADkAAAAQAAAAAAAAAAEAIAAAAAgBAABkcnMvc2hhcGV4bWwueG1sUEsFBgAAAAAGAAYAWwEAALID&#10;AAAAAA==&#10;" path="m1375,765l0,765,0,0,1375,0,1375,8,15,8,8,15,15,15,15,750,8,750,15,758,1375,758,1375,765xm15,15l8,15,15,8,15,15xm1360,15l15,15,15,8,1360,8,1360,15xm1360,758l1360,8,1368,15,1375,15,1375,750,1368,750,1360,758xm1375,15l1368,15,1360,8,1375,8,1375,15xm15,758l8,750,15,750,15,758xm1360,758l15,758,15,750,1360,750,1360,758xm1375,758l1360,758,1368,750,1375,750,1375,758xe">
                  <v:fill on="t" focussize="0,0"/>
                  <v:stroke on="f"/>
                  <v:imagedata o:title=""/>
                  <o:lock v:ext="edit" aspectratio="f"/>
                </v:shape>
                <v:shape id="_x0000_s1026" o:spid="_x0000_s1026" o:spt="100" style="position:absolute;left:4635;top:1278;height:2;width:2840;" filled="f" stroked="t" coordsize="2840,1" o:gfxdata="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55QKL4A&#10;AADbAAAADwAAAAAAAAABACAAAAAiAAAAZHJzL2Rvd25yZXYueG1sUEsBAhQAFAAAAAgAh07iQDMv&#10;BZ47AAAAOQAAABAAAAAAAAAAAQAgAAAADQEAAGRycy9zaGFwZXhtbC54bWxQSwUGAAAAAAYABgBb&#10;AQAAtwMAAAAA&#10;" path="m0,0l893,0m1947,0l2840,0e">
                  <v:fill on="f" focussize="0,0"/>
                  <v:stroke weight="0.8pt" color="#000000" joinstyle="round"/>
                  <v:imagedata o:title=""/>
                  <o:lock v:ext="edit" aspectratio="f"/>
                </v:shape>
                <v:line id="直线 32" o:spid="_x0000_s1026" o:spt="20" style="position:absolute;left:4732;top:3379;height:0;width:773;" filled="f" stroked="t" coordsize="21600,21600" o:gfxdata="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qePXvQAA&#10;ANsAAAAPAAAAAAAAAAEAIAAAACIAAABkcnMvZG93bnJldi54bWxQSwECFAAUAAAACACHTuJAMy8F&#10;njsAAAA5AAAAEAAAAAAAAAABACAAAAAMAQAAZHJzL3NoYXBleG1sLnhtbFBLBQYAAAAABgAGAFsB&#10;AAC2AwAAAAA=&#10;">
                  <v:fill on="f" focussize="0,0"/>
                  <v:stroke weight="1.4pt" color="#000000" joinstyle="round"/>
                  <v:imagedata o:title=""/>
                  <o:lock v:ext="edit" aspectratio="f"/>
                </v:line>
                <v:line id="直线 33" o:spid="_x0000_s1026" o:spt="20" style="position:absolute;left:6575;top:3376;height:0;width:840;" filled="f" stroked="t" coordsize="21600,21600" o:gfxdata="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77JHLsAAADb&#10;AAAADwAAAAAAAAABACAAAAAiAAAAZHJzL2Rvd25yZXYueG1sUEsBAhQAFAAAAAgAh07iQDMvBZ47&#10;AAAAOQAAABAAAAAAAAAAAQAgAAAACgEAAGRycy9zaGFwZXhtbC54bWxQSwUGAAAAAAYABgBbAQAA&#10;tAMAAAAA&#10;">
                  <v:fill on="f" focussize="0,0"/>
                  <v:stroke weight="0.8pt" color="#000000" joinstyle="round"/>
                  <v:imagedata o:title=""/>
                  <o:lock v:ext="edit" aspectratio="f"/>
                </v:line>
                <v:shape id="_x0000_s1026" o:spid="_x0000_s1026" o:spt="202" type="#_x0000_t202" style="position:absolute;left:2604;top:1103;height:209;width:438;" filled="f" stroked="f" coordsize="21600,21600" o:gfxdata="UEsDBAoAAAAAAIdO4kAAAAAAAAAAAAAAAAAEAAAAZHJzL1BLAwQUAAAACACHTuJAPoSr274AAADb&#10;AAAADwAAAGRycy9kb3ducmV2LnhtbEWPQWsCMRSE70L/Q3gFb5pYR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Sr27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迁移</w:t>
                        </w:r>
                      </w:p>
                    </w:txbxContent>
                  </v:textbox>
                </v:shape>
                <v:shape id="_x0000_s1026" o:spid="_x0000_s1026" o:spt="202" type="#_x0000_t202" style="position:absolute;left:9268;top:1182;height:209;width:438;" filled="f" stroked="f" coordsize="21600,21600" o:gfxdata="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cgOQ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迁移</w:t>
                        </w:r>
                      </w:p>
                    </w:txbxContent>
                  </v:textbox>
                </v:shape>
                <v:shape id="_x0000_s1026" o:spid="_x0000_s1026" o:spt="202" type="#_x0000_t202" style="position:absolute;left:5990;top:2075;height:521;width:229;" filled="f" stroked="f" coordsize="21600,21600" o:gfxdata="UEsDBAoAAAAAAIdO4kAAAAAAAAAAAAAAAAAEAAAAZHJzL1BLAwQUAAAACACHTuJAoRqQN70AAADb&#10;AAAADwAAAGRycy9kb3ducmV2LnhtbEWPQWsCMRSE7wX/Q3hCbzWxha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GpA3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239" w:lineRule="exact"/>
                          <w:ind w:left="0" w:right="0" w:firstLine="0"/>
                          <w:jc w:val="left"/>
                          <w:rPr>
                            <w:sz w:val="21"/>
                          </w:rPr>
                        </w:pPr>
                        <w:r>
                          <w:rPr>
                            <w:w w:val="99"/>
                            <w:sz w:val="21"/>
                          </w:rPr>
                          <w:t>发</w:t>
                        </w:r>
                      </w:p>
                      <w:p>
                        <w:pPr>
                          <w:spacing w:before="43" w:line="239" w:lineRule="exact"/>
                          <w:ind w:left="0" w:right="0" w:firstLine="0"/>
                          <w:jc w:val="left"/>
                          <w:rPr>
                            <w:sz w:val="21"/>
                          </w:rPr>
                        </w:pPr>
                        <w:r>
                          <w:rPr>
                            <w:w w:val="99"/>
                            <w:sz w:val="21"/>
                          </w:rPr>
                          <w:t>展</w:t>
                        </w:r>
                      </w:p>
                    </w:txbxContent>
                  </v:textbox>
                </v:shape>
                <v:shape id="_x0000_s1026" o:spid="_x0000_s1026" o:spt="202" type="#_x0000_t202" style="position:absolute;left:8114;top:2269;height:209;width:858;"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就业岗位</w:t>
                        </w:r>
                      </w:p>
                    </w:txbxContent>
                  </v:textbox>
                </v:shape>
                <v:shape id="_x0000_s1026" o:spid="_x0000_s1026" o:spt="202" type="#_x0000_t202" style="position:absolute;left:7452;top:3054;height:752;width:1054;"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before="134" w:line="324" w:lineRule="auto"/>
                          <w:ind w:left="151" w:right="151" w:firstLine="0"/>
                          <w:jc w:val="left"/>
                          <w:rPr>
                            <w:sz w:val="18"/>
                          </w:rPr>
                        </w:pPr>
                        <w:r>
                          <w:rPr>
                            <w:sz w:val="18"/>
                          </w:rPr>
                          <w:t>小学其他科目教师</w:t>
                        </w:r>
                      </w:p>
                    </w:txbxContent>
                  </v:textbox>
                </v:shape>
                <v:shape id="_x0000_s1026" o:spid="_x0000_s1026" o:spt="202" type="#_x0000_t202" style="position:absolute;left:5527;top:3054;height:752;width:1054;" filled="f" stroked="f" coordsize="21600,21600" o:gfxdata="UEsDBAoAAAAAAIdO4kAAAAAAAAAAAAAAAAAEAAAAZHJzL1BLAwQUAAAACACHTuJA0IUERb0AAADb&#10;AAAADwAAAGRycy9kb3ducmV2LnhtbEWPQWsCMRSE74L/ITyhN01sQe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hQRF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107" w:line="324" w:lineRule="auto"/>
                          <w:ind w:left="345" w:right="167" w:hanging="180"/>
                          <w:jc w:val="left"/>
                          <w:rPr>
                            <w:sz w:val="18"/>
                          </w:rPr>
                        </w:pPr>
                        <w:r>
                          <w:rPr>
                            <w:sz w:val="18"/>
                          </w:rPr>
                          <w:t>小学体育教师</w:t>
                        </w:r>
                      </w:p>
                    </w:txbxContent>
                  </v:textbox>
                </v:shape>
                <v:shape id="_x0000_s1026" o:spid="_x0000_s1026" o:spt="202" type="#_x0000_t202" style="position:absolute;left:3403;top:3054;height:748;width:1359;" filled="f" stroked="f" coordsize="21600,21600" o:gfxdata="UEsDBAoAAAAAAIdO4kAAAAAAAAAAAAAAAAAEAAAAZHJzL1BLAwQUAAAACACHTuJAGbnepboAAADb&#10;AAAADwAAAGRycy9kb3ducmV2LnhtbEVPy2oCMRTdF/yHcAvd1UQp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ud6l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before="107" w:line="324" w:lineRule="auto"/>
                          <w:ind w:left="587" w:right="228" w:hanging="360"/>
                          <w:jc w:val="left"/>
                          <w:rPr>
                            <w:sz w:val="18"/>
                          </w:rPr>
                        </w:pPr>
                        <w:r>
                          <w:rPr>
                            <w:sz w:val="18"/>
                          </w:rPr>
                          <w:t>小学助理教师</w:t>
                        </w:r>
                      </w:p>
                    </w:txbxContent>
                  </v:textbox>
                </v:shape>
                <v:shape id="_x0000_s1026" o:spid="_x0000_s1026" o:spt="202" type="#_x0000_t202" style="position:absolute;left:7476;top:928;height:728;width:1052;"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61" w:line="310" w:lineRule="atLeast"/>
                          <w:ind w:left="151" w:right="149" w:firstLine="0"/>
                          <w:jc w:val="left"/>
                          <w:rPr>
                            <w:sz w:val="18"/>
                          </w:rPr>
                        </w:pPr>
                        <w:r>
                          <w:rPr>
                            <w:sz w:val="18"/>
                          </w:rPr>
                          <w:t>初中其他科目教师</w:t>
                        </w:r>
                      </w:p>
                    </w:txbxContent>
                  </v:textbox>
                </v:shape>
                <v:shape id="_x0000_s1026" o:spid="_x0000_s1026" o:spt="202" type="#_x0000_t202" style="position:absolute;left:5515;top:928;height:728;width:1054;"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101" w:line="324" w:lineRule="auto"/>
                          <w:ind w:left="345" w:right="167" w:hanging="180"/>
                          <w:jc w:val="left"/>
                          <w:rPr>
                            <w:sz w:val="18"/>
                          </w:rPr>
                        </w:pPr>
                        <w:r>
                          <w:rPr>
                            <w:sz w:val="18"/>
                          </w:rPr>
                          <w:t>初中体育教师</w:t>
                        </w:r>
                      </w:p>
                    </w:txbxContent>
                  </v:textbox>
                </v:shape>
                <v:shape id="_x0000_s1026" o:spid="_x0000_s1026" o:spt="202" type="#_x0000_t202" style="position:absolute;left:3583;top:928;height:716;width:1052;"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101" w:line="324" w:lineRule="auto"/>
                          <w:ind w:left="345" w:right="163" w:hanging="180"/>
                          <w:jc w:val="left"/>
                          <w:rPr>
                            <w:sz w:val="18"/>
                          </w:rPr>
                        </w:pPr>
                        <w:r>
                          <w:rPr>
                            <w:sz w:val="18"/>
                          </w:rPr>
                          <w:t>初中助理教师</w:t>
                        </w:r>
                      </w:p>
                    </w:txbxContent>
                  </v:textbox>
                </v:shape>
              </v:group>
            </w:pict>
          </mc:Fallback>
        </mc:AlternateContent>
      </w:r>
      <w:r>
        <mc:AlternateContent>
          <mc:Choice Requires="wpg">
            <w:drawing>
              <wp:anchor distT="0" distB="0" distL="114300" distR="114300" simplePos="0" relativeHeight="251668480" behindDoc="0" locked="0" layoutInCell="1" allowOverlap="1">
                <wp:simplePos x="0" y="0"/>
                <wp:positionH relativeFrom="page">
                  <wp:posOffset>3576955</wp:posOffset>
                </wp:positionH>
                <wp:positionV relativeFrom="paragraph">
                  <wp:posOffset>-236220</wp:posOffset>
                </wp:positionV>
                <wp:extent cx="552450" cy="619125"/>
                <wp:effectExtent l="0" t="0" r="6350" b="3175"/>
                <wp:wrapNone/>
                <wp:docPr id="47" name="组合 44"/>
                <wp:cNvGraphicFramePr/>
                <a:graphic xmlns:a="http://schemas.openxmlformats.org/drawingml/2006/main">
                  <a:graphicData uri="http://schemas.microsoft.com/office/word/2010/wordprocessingGroup">
                    <wpg:wgp>
                      <wpg:cNvGrpSpPr/>
                      <wpg:grpSpPr>
                        <a:xfrm>
                          <a:off x="0" y="0"/>
                          <a:ext cx="552450" cy="619125"/>
                          <a:chOff x="5633" y="-373"/>
                          <a:chExt cx="870" cy="975"/>
                        </a:xfrm>
                      </wpg:grpSpPr>
                      <wps:wsp>
                        <wps:cNvPr id="45" name="任意多边形 45"/>
                        <wps:cNvSpPr/>
                        <wps:spPr>
                          <a:xfrm>
                            <a:off x="5633" y="-373"/>
                            <a:ext cx="870" cy="975"/>
                          </a:xfrm>
                          <a:custGeom>
                            <a:avLst/>
                            <a:gdLst/>
                            <a:ahLst/>
                            <a:cxnLst/>
                            <a:pathLst>
                              <a:path w="870" h="975">
                                <a:moveTo>
                                  <a:pt x="224" y="256"/>
                                </a:moveTo>
                                <a:lnTo>
                                  <a:pt x="0" y="256"/>
                                </a:lnTo>
                                <a:lnTo>
                                  <a:pt x="435" y="0"/>
                                </a:lnTo>
                                <a:lnTo>
                                  <a:pt x="461" y="15"/>
                                </a:lnTo>
                                <a:lnTo>
                                  <a:pt x="431" y="15"/>
                                </a:lnTo>
                                <a:lnTo>
                                  <a:pt x="435" y="18"/>
                                </a:lnTo>
                                <a:lnTo>
                                  <a:pt x="56" y="241"/>
                                </a:lnTo>
                                <a:lnTo>
                                  <a:pt x="28" y="241"/>
                                </a:lnTo>
                                <a:lnTo>
                                  <a:pt x="32" y="255"/>
                                </a:lnTo>
                                <a:lnTo>
                                  <a:pt x="224" y="255"/>
                                </a:lnTo>
                                <a:lnTo>
                                  <a:pt x="224" y="256"/>
                                </a:lnTo>
                                <a:close/>
                                <a:moveTo>
                                  <a:pt x="435" y="18"/>
                                </a:moveTo>
                                <a:lnTo>
                                  <a:pt x="431" y="15"/>
                                </a:lnTo>
                                <a:lnTo>
                                  <a:pt x="439" y="15"/>
                                </a:lnTo>
                                <a:lnTo>
                                  <a:pt x="435" y="18"/>
                                </a:lnTo>
                                <a:close/>
                                <a:moveTo>
                                  <a:pt x="838" y="255"/>
                                </a:moveTo>
                                <a:lnTo>
                                  <a:pt x="435" y="18"/>
                                </a:lnTo>
                                <a:lnTo>
                                  <a:pt x="439" y="15"/>
                                </a:lnTo>
                                <a:lnTo>
                                  <a:pt x="461" y="15"/>
                                </a:lnTo>
                                <a:lnTo>
                                  <a:pt x="844" y="241"/>
                                </a:lnTo>
                                <a:lnTo>
                                  <a:pt x="842" y="241"/>
                                </a:lnTo>
                                <a:lnTo>
                                  <a:pt x="838" y="255"/>
                                </a:lnTo>
                                <a:close/>
                                <a:moveTo>
                                  <a:pt x="32" y="255"/>
                                </a:moveTo>
                                <a:lnTo>
                                  <a:pt x="28" y="241"/>
                                </a:lnTo>
                                <a:lnTo>
                                  <a:pt x="56" y="241"/>
                                </a:lnTo>
                                <a:lnTo>
                                  <a:pt x="32" y="255"/>
                                </a:lnTo>
                                <a:close/>
                                <a:moveTo>
                                  <a:pt x="224" y="255"/>
                                </a:moveTo>
                                <a:lnTo>
                                  <a:pt x="32" y="255"/>
                                </a:lnTo>
                                <a:lnTo>
                                  <a:pt x="56" y="241"/>
                                </a:lnTo>
                                <a:lnTo>
                                  <a:pt x="239" y="241"/>
                                </a:lnTo>
                                <a:lnTo>
                                  <a:pt x="239" y="248"/>
                                </a:lnTo>
                                <a:lnTo>
                                  <a:pt x="224" y="248"/>
                                </a:lnTo>
                                <a:lnTo>
                                  <a:pt x="224" y="255"/>
                                </a:lnTo>
                                <a:close/>
                                <a:moveTo>
                                  <a:pt x="631" y="967"/>
                                </a:moveTo>
                                <a:lnTo>
                                  <a:pt x="631" y="241"/>
                                </a:lnTo>
                                <a:lnTo>
                                  <a:pt x="814" y="241"/>
                                </a:lnTo>
                                <a:lnTo>
                                  <a:pt x="827" y="248"/>
                                </a:lnTo>
                                <a:lnTo>
                                  <a:pt x="646" y="248"/>
                                </a:lnTo>
                                <a:lnTo>
                                  <a:pt x="639" y="256"/>
                                </a:lnTo>
                                <a:lnTo>
                                  <a:pt x="646" y="256"/>
                                </a:lnTo>
                                <a:lnTo>
                                  <a:pt x="646" y="959"/>
                                </a:lnTo>
                                <a:lnTo>
                                  <a:pt x="639" y="959"/>
                                </a:lnTo>
                                <a:lnTo>
                                  <a:pt x="631" y="967"/>
                                </a:lnTo>
                                <a:close/>
                                <a:moveTo>
                                  <a:pt x="868" y="255"/>
                                </a:moveTo>
                                <a:lnTo>
                                  <a:pt x="838" y="255"/>
                                </a:lnTo>
                                <a:lnTo>
                                  <a:pt x="842" y="241"/>
                                </a:lnTo>
                                <a:lnTo>
                                  <a:pt x="844" y="241"/>
                                </a:lnTo>
                                <a:lnTo>
                                  <a:pt x="868" y="255"/>
                                </a:lnTo>
                                <a:close/>
                                <a:moveTo>
                                  <a:pt x="646" y="974"/>
                                </a:moveTo>
                                <a:lnTo>
                                  <a:pt x="224" y="974"/>
                                </a:lnTo>
                                <a:lnTo>
                                  <a:pt x="224" y="248"/>
                                </a:lnTo>
                                <a:lnTo>
                                  <a:pt x="232" y="256"/>
                                </a:lnTo>
                                <a:lnTo>
                                  <a:pt x="239" y="256"/>
                                </a:lnTo>
                                <a:lnTo>
                                  <a:pt x="239" y="959"/>
                                </a:lnTo>
                                <a:lnTo>
                                  <a:pt x="232" y="959"/>
                                </a:lnTo>
                                <a:lnTo>
                                  <a:pt x="239" y="967"/>
                                </a:lnTo>
                                <a:lnTo>
                                  <a:pt x="646" y="967"/>
                                </a:lnTo>
                                <a:lnTo>
                                  <a:pt x="646" y="974"/>
                                </a:lnTo>
                                <a:close/>
                                <a:moveTo>
                                  <a:pt x="239" y="256"/>
                                </a:moveTo>
                                <a:lnTo>
                                  <a:pt x="232" y="256"/>
                                </a:lnTo>
                                <a:lnTo>
                                  <a:pt x="224" y="248"/>
                                </a:lnTo>
                                <a:lnTo>
                                  <a:pt x="239" y="248"/>
                                </a:lnTo>
                                <a:lnTo>
                                  <a:pt x="239" y="256"/>
                                </a:lnTo>
                                <a:close/>
                                <a:moveTo>
                                  <a:pt x="646" y="256"/>
                                </a:moveTo>
                                <a:lnTo>
                                  <a:pt x="639" y="256"/>
                                </a:lnTo>
                                <a:lnTo>
                                  <a:pt x="646" y="248"/>
                                </a:lnTo>
                                <a:lnTo>
                                  <a:pt x="646" y="256"/>
                                </a:lnTo>
                                <a:close/>
                                <a:moveTo>
                                  <a:pt x="870" y="256"/>
                                </a:moveTo>
                                <a:lnTo>
                                  <a:pt x="646" y="256"/>
                                </a:lnTo>
                                <a:lnTo>
                                  <a:pt x="646" y="248"/>
                                </a:lnTo>
                                <a:lnTo>
                                  <a:pt x="827" y="248"/>
                                </a:lnTo>
                                <a:lnTo>
                                  <a:pt x="838" y="255"/>
                                </a:lnTo>
                                <a:lnTo>
                                  <a:pt x="868" y="255"/>
                                </a:lnTo>
                                <a:lnTo>
                                  <a:pt x="870" y="256"/>
                                </a:lnTo>
                                <a:close/>
                                <a:moveTo>
                                  <a:pt x="239" y="967"/>
                                </a:moveTo>
                                <a:lnTo>
                                  <a:pt x="232" y="959"/>
                                </a:lnTo>
                                <a:lnTo>
                                  <a:pt x="239" y="959"/>
                                </a:lnTo>
                                <a:lnTo>
                                  <a:pt x="239" y="967"/>
                                </a:lnTo>
                                <a:close/>
                                <a:moveTo>
                                  <a:pt x="631" y="967"/>
                                </a:moveTo>
                                <a:lnTo>
                                  <a:pt x="239" y="967"/>
                                </a:lnTo>
                                <a:lnTo>
                                  <a:pt x="239" y="959"/>
                                </a:lnTo>
                                <a:lnTo>
                                  <a:pt x="631" y="959"/>
                                </a:lnTo>
                                <a:lnTo>
                                  <a:pt x="631" y="967"/>
                                </a:lnTo>
                                <a:close/>
                                <a:moveTo>
                                  <a:pt x="646" y="967"/>
                                </a:moveTo>
                                <a:lnTo>
                                  <a:pt x="631" y="967"/>
                                </a:lnTo>
                                <a:lnTo>
                                  <a:pt x="639" y="959"/>
                                </a:lnTo>
                                <a:lnTo>
                                  <a:pt x="646" y="959"/>
                                </a:lnTo>
                                <a:lnTo>
                                  <a:pt x="646" y="967"/>
                                </a:lnTo>
                                <a:close/>
                              </a:path>
                            </a:pathLst>
                          </a:custGeom>
                          <a:solidFill>
                            <a:srgbClr val="000000"/>
                          </a:solidFill>
                          <a:ln>
                            <a:noFill/>
                          </a:ln>
                        </wps:spPr>
                        <wps:bodyPr upright="1"/>
                      </wps:wsp>
                      <wps:wsp>
                        <wps:cNvPr id="46" name="文本框 46"/>
                        <wps:cNvSpPr txBox="1"/>
                        <wps:spPr>
                          <a:xfrm>
                            <a:off x="5633" y="-373"/>
                            <a:ext cx="870" cy="975"/>
                          </a:xfrm>
                          <a:prstGeom prst="rect">
                            <a:avLst/>
                          </a:prstGeom>
                          <a:noFill/>
                          <a:ln>
                            <a:noFill/>
                          </a:ln>
                        </wps:spPr>
                        <wps:txbx>
                          <w:txbxContent>
                            <w:p>
                              <w:pPr>
                                <w:spacing w:before="4" w:line="240" w:lineRule="auto"/>
                                <w:rPr>
                                  <w:sz w:val="16"/>
                                </w:rPr>
                              </w:pPr>
                            </w:p>
                            <w:p>
                              <w:pPr>
                                <w:spacing w:before="0" w:line="278" w:lineRule="auto"/>
                                <w:ind w:left="306" w:right="351" w:firstLine="0"/>
                                <w:jc w:val="center"/>
                                <w:rPr>
                                  <w:sz w:val="21"/>
                                </w:rPr>
                              </w:pPr>
                              <w:r>
                                <w:rPr>
                                  <w:sz w:val="21"/>
                                </w:rPr>
                                <w:t>发展</w:t>
                              </w:r>
                            </w:p>
                          </w:txbxContent>
                        </wps:txbx>
                        <wps:bodyPr lIns="0" tIns="0" rIns="0" bIns="0" upright="1"/>
                      </wps:wsp>
                    </wpg:wgp>
                  </a:graphicData>
                </a:graphic>
              </wp:anchor>
            </w:drawing>
          </mc:Choice>
          <mc:Fallback>
            <w:pict>
              <v:group id="组合 44" o:spid="_x0000_s1026" o:spt="203" style="position:absolute;left:0pt;margin-left:281.65pt;margin-top:-18.6pt;height:48.75pt;width:43.5pt;mso-position-horizontal-relative:page;z-index:251668480;mso-width-relative:page;mso-height-relative:page;" coordorigin="5633,-373" coordsize="870,975" o:gfxdata="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">
                <o:lock v:ext="edit" aspectratio="f"/>
                <v:shape id="_x0000_s1026" o:spid="_x0000_s1026" o:spt="100" style="position:absolute;left:5633;top:-373;height:975;width:870;" fillcolor="#000000" filled="t" stroked="f" coordsize="870,975" o:gfxdata="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EnHlK/&#10;AAAA2wAAAA8AAAAAAAAAAQAgAAAAIgAAAGRycy9kb3ducmV2LnhtbFBLAQIUABQAAAAIAIdO4kAz&#10;LwWeOwAAADkAAAAQAAAAAAAAAAEAIAAAAA4BAABkcnMvc2hhcGV4bWwueG1sUEsFBgAAAAAGAAYA&#10;WwEAALgDAAAAAA==&#10;" path="m224,256l0,256,435,0,461,15,431,15,435,18,56,241,28,241,32,255,224,255,224,256xm435,18l431,15,439,15,435,18xm838,255l435,18,439,15,461,15,844,241,842,241,838,255xm32,255l28,241,56,241,32,255xm224,255l32,255,56,241,239,241,239,248,224,248,224,255xm631,967l631,241,814,241,827,248,646,248,639,256,646,256,646,959,639,959,631,967xm868,255l838,255,842,241,844,241,868,255xm646,974l224,974,224,248,232,256,239,256,239,959,232,959,239,967,646,967,646,974xm239,256l232,256,224,248,239,248,239,256xm646,256l639,256,646,248,646,256xm870,256l646,256,646,248,827,248,838,255,868,255,870,256xm239,967l232,959,239,959,239,967xm631,967l239,967,239,959,631,959,631,967xm646,967l631,967,639,959,646,959,646,967xe">
                  <v:fill on="t" focussize="0,0"/>
                  <v:stroke on="f"/>
                  <v:imagedata o:title=""/>
                  <o:lock v:ext="edit" aspectratio="f"/>
                </v:shape>
                <v:shape id="_x0000_s1026" o:spid="_x0000_s1026" o:spt="202" type="#_x0000_t202" style="position:absolute;left:5633;top:-373;height:975;width:870;" filled="f" stroked="f" coordsize="21600,21600" o:gfxdata="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5HONK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4" w:line="240" w:lineRule="auto"/>
                          <w:rPr>
                            <w:sz w:val="16"/>
                          </w:rPr>
                        </w:pPr>
                      </w:p>
                      <w:p>
                        <w:pPr>
                          <w:spacing w:before="0" w:line="278" w:lineRule="auto"/>
                          <w:ind w:left="306" w:right="351" w:firstLine="0"/>
                          <w:jc w:val="center"/>
                          <w:rPr>
                            <w:sz w:val="21"/>
                          </w:rPr>
                        </w:pPr>
                        <w:r>
                          <w:rPr>
                            <w:sz w:val="21"/>
                          </w:rPr>
                          <w:t>发展</w:t>
                        </w:r>
                      </w:p>
                    </w:txbxContent>
                  </v:textbox>
                </v:shape>
              </v:group>
            </w:pict>
          </mc:Fallback>
        </mc:AlternateContent>
      </w:r>
      <w:r>
        <mc:AlternateContent>
          <mc:Choice Requires="wps">
            <w:drawing>
              <wp:anchor distT="0" distB="0" distL="114300" distR="114300" simplePos="0" relativeHeight="251669504" behindDoc="0" locked="0" layoutInCell="1" allowOverlap="1">
                <wp:simplePos x="0" y="0"/>
                <wp:positionH relativeFrom="page">
                  <wp:posOffset>593725</wp:posOffset>
                </wp:positionH>
                <wp:positionV relativeFrom="paragraph">
                  <wp:posOffset>-143510</wp:posOffset>
                </wp:positionV>
                <wp:extent cx="838200" cy="2091690"/>
                <wp:effectExtent l="0" t="0" r="0" b="3810"/>
                <wp:wrapNone/>
                <wp:docPr id="48" name="任意多边形 47"/>
                <wp:cNvGraphicFramePr/>
                <a:graphic xmlns:a="http://schemas.openxmlformats.org/drawingml/2006/main">
                  <a:graphicData uri="http://schemas.microsoft.com/office/word/2010/wordprocessingShape">
                    <wps:wsp>
                      <wps:cNvSpPr/>
                      <wps:spPr>
                        <a:xfrm>
                          <a:off x="0" y="0"/>
                          <a:ext cx="838200" cy="2091690"/>
                        </a:xfrm>
                        <a:custGeom>
                          <a:avLst/>
                          <a:gdLst/>
                          <a:ahLst/>
                          <a:cxnLst/>
                          <a:pathLst>
                            <a:path w="1320" h="3294">
                              <a:moveTo>
                                <a:pt x="1320" y="3294"/>
                              </a:moveTo>
                              <a:lnTo>
                                <a:pt x="0" y="3294"/>
                              </a:lnTo>
                              <a:lnTo>
                                <a:pt x="0" y="0"/>
                              </a:lnTo>
                              <a:lnTo>
                                <a:pt x="1320" y="0"/>
                              </a:lnTo>
                              <a:lnTo>
                                <a:pt x="1320" y="8"/>
                              </a:lnTo>
                              <a:lnTo>
                                <a:pt x="15" y="8"/>
                              </a:lnTo>
                              <a:lnTo>
                                <a:pt x="7" y="15"/>
                              </a:lnTo>
                              <a:lnTo>
                                <a:pt x="15" y="15"/>
                              </a:lnTo>
                              <a:lnTo>
                                <a:pt x="15" y="3279"/>
                              </a:lnTo>
                              <a:lnTo>
                                <a:pt x="7" y="3279"/>
                              </a:lnTo>
                              <a:lnTo>
                                <a:pt x="15" y="3287"/>
                              </a:lnTo>
                              <a:lnTo>
                                <a:pt x="1320" y="3287"/>
                              </a:lnTo>
                              <a:lnTo>
                                <a:pt x="1320" y="3294"/>
                              </a:lnTo>
                              <a:close/>
                              <a:moveTo>
                                <a:pt x="15" y="15"/>
                              </a:moveTo>
                              <a:lnTo>
                                <a:pt x="7" y="15"/>
                              </a:lnTo>
                              <a:lnTo>
                                <a:pt x="15" y="8"/>
                              </a:lnTo>
                              <a:lnTo>
                                <a:pt x="15" y="15"/>
                              </a:lnTo>
                              <a:close/>
                              <a:moveTo>
                                <a:pt x="1305" y="15"/>
                              </a:moveTo>
                              <a:lnTo>
                                <a:pt x="15" y="15"/>
                              </a:lnTo>
                              <a:lnTo>
                                <a:pt x="15" y="8"/>
                              </a:lnTo>
                              <a:lnTo>
                                <a:pt x="1305" y="8"/>
                              </a:lnTo>
                              <a:lnTo>
                                <a:pt x="1305" y="15"/>
                              </a:lnTo>
                              <a:close/>
                              <a:moveTo>
                                <a:pt x="1305" y="3287"/>
                              </a:moveTo>
                              <a:lnTo>
                                <a:pt x="1305" y="8"/>
                              </a:lnTo>
                              <a:lnTo>
                                <a:pt x="1312" y="15"/>
                              </a:lnTo>
                              <a:lnTo>
                                <a:pt x="1320" y="15"/>
                              </a:lnTo>
                              <a:lnTo>
                                <a:pt x="1320" y="3279"/>
                              </a:lnTo>
                              <a:lnTo>
                                <a:pt x="1312" y="3279"/>
                              </a:lnTo>
                              <a:lnTo>
                                <a:pt x="1305" y="3287"/>
                              </a:lnTo>
                              <a:close/>
                              <a:moveTo>
                                <a:pt x="1320" y="15"/>
                              </a:moveTo>
                              <a:lnTo>
                                <a:pt x="1312" y="15"/>
                              </a:lnTo>
                              <a:lnTo>
                                <a:pt x="1305" y="8"/>
                              </a:lnTo>
                              <a:lnTo>
                                <a:pt x="1320" y="8"/>
                              </a:lnTo>
                              <a:lnTo>
                                <a:pt x="1320" y="15"/>
                              </a:lnTo>
                              <a:close/>
                              <a:moveTo>
                                <a:pt x="15" y="3287"/>
                              </a:moveTo>
                              <a:lnTo>
                                <a:pt x="7" y="3279"/>
                              </a:lnTo>
                              <a:lnTo>
                                <a:pt x="15" y="3279"/>
                              </a:lnTo>
                              <a:lnTo>
                                <a:pt x="15" y="3287"/>
                              </a:lnTo>
                              <a:close/>
                              <a:moveTo>
                                <a:pt x="1305" y="3287"/>
                              </a:moveTo>
                              <a:lnTo>
                                <a:pt x="15" y="3287"/>
                              </a:lnTo>
                              <a:lnTo>
                                <a:pt x="15" y="3279"/>
                              </a:lnTo>
                              <a:lnTo>
                                <a:pt x="1305" y="3279"/>
                              </a:lnTo>
                              <a:lnTo>
                                <a:pt x="1305" y="3287"/>
                              </a:lnTo>
                              <a:close/>
                              <a:moveTo>
                                <a:pt x="1320" y="3287"/>
                              </a:moveTo>
                              <a:lnTo>
                                <a:pt x="1305" y="3287"/>
                              </a:lnTo>
                              <a:lnTo>
                                <a:pt x="1312" y="3279"/>
                              </a:lnTo>
                              <a:lnTo>
                                <a:pt x="1320" y="3279"/>
                              </a:lnTo>
                              <a:lnTo>
                                <a:pt x="1320" y="3287"/>
                              </a:lnTo>
                              <a:close/>
                            </a:path>
                          </a:pathLst>
                        </a:custGeom>
                        <a:solidFill>
                          <a:srgbClr val="000000"/>
                        </a:solidFill>
                        <a:ln>
                          <a:noFill/>
                        </a:ln>
                      </wps:spPr>
                      <wps:bodyPr upright="1"/>
                    </wps:wsp>
                  </a:graphicData>
                </a:graphic>
              </wp:anchor>
            </w:drawing>
          </mc:Choice>
          <mc:Fallback>
            <w:pict>
              <v:shape id="任意多边形 47" o:spid="_x0000_s1026" o:spt="100" style="position:absolute;left:0pt;margin-left:46.75pt;margin-top:-11.3pt;height:164.7pt;width:66pt;mso-position-horizontal-relative:page;z-index:251669504;mso-width-relative:page;mso-height-relative:page;" fillcolor="#000000" filled="t" stroked="f" coordsize="1320,3294" o:gfxdata="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" path="m1320,3294l0,3294,0,0,1320,0,1320,8,15,8,7,15,15,15,15,3279,7,3279,15,3287,1320,3287,1320,3294xm15,15l7,15,15,8,15,15xm1305,15l15,15,15,8,1305,8,1305,15xm1305,3287l1305,8,1312,15,1320,15,1320,3279,1312,3279,1305,3287xm1320,15l1312,15,1305,8,1320,8,1320,15xm15,3287l7,3279,15,3279,15,3287xm1305,3287l15,3287,15,3279,1305,3279,1305,3287xm1320,3287l1305,3287,1312,3279,1320,3279,1320,3287xe">
                <v:fill on="t" focussize="0,0"/>
                <v:stroke on="f"/>
                <v:imagedata o:title=""/>
                <o:lock v:ext="edit" aspectratio="f"/>
              </v:shape>
            </w:pict>
          </mc:Fallback>
        </mc:AlternateContent>
      </w:r>
      <w:r>
        <mc:AlternateContent>
          <mc:Choice Requires="wpg">
            <w:drawing>
              <wp:anchor distT="0" distB="0" distL="114300" distR="114300" simplePos="0" relativeHeight="251670528" behindDoc="0" locked="0" layoutInCell="1" allowOverlap="1">
                <wp:simplePos x="0" y="0"/>
                <wp:positionH relativeFrom="page">
                  <wp:posOffset>6563360</wp:posOffset>
                </wp:positionH>
                <wp:positionV relativeFrom="paragraph">
                  <wp:posOffset>-151765</wp:posOffset>
                </wp:positionV>
                <wp:extent cx="872490" cy="2103120"/>
                <wp:effectExtent l="635" t="0" r="3175" b="5080"/>
                <wp:wrapNone/>
                <wp:docPr id="60" name="组合 48"/>
                <wp:cNvGraphicFramePr/>
                <a:graphic xmlns:a="http://schemas.openxmlformats.org/drawingml/2006/main">
                  <a:graphicData uri="http://schemas.microsoft.com/office/word/2010/wordprocessingGroup">
                    <wpg:wgp>
                      <wpg:cNvGrpSpPr/>
                      <wpg:grpSpPr>
                        <a:xfrm>
                          <a:off x="0" y="0"/>
                          <a:ext cx="872490" cy="2103120"/>
                          <a:chOff x="10337" y="-240"/>
                          <a:chExt cx="1374" cy="3312"/>
                        </a:xfrm>
                      </wpg:grpSpPr>
                      <wps:wsp>
                        <wps:cNvPr id="49" name="任意多边形 49"/>
                        <wps:cNvSpPr/>
                        <wps:spPr>
                          <a:xfrm>
                            <a:off x="10336" y="-240"/>
                            <a:ext cx="1374" cy="3312"/>
                          </a:xfrm>
                          <a:custGeom>
                            <a:avLst/>
                            <a:gdLst/>
                            <a:ahLst/>
                            <a:cxnLst/>
                            <a:pathLst>
                              <a:path w="1374" h="3312">
                                <a:moveTo>
                                  <a:pt x="1374" y="3312"/>
                                </a:moveTo>
                                <a:lnTo>
                                  <a:pt x="0" y="3312"/>
                                </a:lnTo>
                                <a:lnTo>
                                  <a:pt x="0" y="0"/>
                                </a:lnTo>
                                <a:lnTo>
                                  <a:pt x="1374" y="0"/>
                                </a:lnTo>
                                <a:lnTo>
                                  <a:pt x="1374" y="8"/>
                                </a:lnTo>
                                <a:lnTo>
                                  <a:pt x="15" y="8"/>
                                </a:lnTo>
                                <a:lnTo>
                                  <a:pt x="7" y="15"/>
                                </a:lnTo>
                                <a:lnTo>
                                  <a:pt x="15" y="15"/>
                                </a:lnTo>
                                <a:lnTo>
                                  <a:pt x="15" y="3297"/>
                                </a:lnTo>
                                <a:lnTo>
                                  <a:pt x="7" y="3297"/>
                                </a:lnTo>
                                <a:lnTo>
                                  <a:pt x="15" y="3305"/>
                                </a:lnTo>
                                <a:lnTo>
                                  <a:pt x="1374" y="3305"/>
                                </a:lnTo>
                                <a:lnTo>
                                  <a:pt x="1374" y="3312"/>
                                </a:lnTo>
                                <a:close/>
                                <a:moveTo>
                                  <a:pt x="15" y="15"/>
                                </a:moveTo>
                                <a:lnTo>
                                  <a:pt x="7" y="15"/>
                                </a:lnTo>
                                <a:lnTo>
                                  <a:pt x="15" y="8"/>
                                </a:lnTo>
                                <a:lnTo>
                                  <a:pt x="15" y="15"/>
                                </a:lnTo>
                                <a:close/>
                                <a:moveTo>
                                  <a:pt x="1359" y="15"/>
                                </a:moveTo>
                                <a:lnTo>
                                  <a:pt x="15" y="15"/>
                                </a:lnTo>
                                <a:lnTo>
                                  <a:pt x="15" y="8"/>
                                </a:lnTo>
                                <a:lnTo>
                                  <a:pt x="1359" y="8"/>
                                </a:lnTo>
                                <a:lnTo>
                                  <a:pt x="1359" y="15"/>
                                </a:lnTo>
                                <a:close/>
                                <a:moveTo>
                                  <a:pt x="1359" y="3305"/>
                                </a:moveTo>
                                <a:lnTo>
                                  <a:pt x="1359" y="8"/>
                                </a:lnTo>
                                <a:lnTo>
                                  <a:pt x="1366" y="15"/>
                                </a:lnTo>
                                <a:lnTo>
                                  <a:pt x="1374" y="15"/>
                                </a:lnTo>
                                <a:lnTo>
                                  <a:pt x="1374" y="3297"/>
                                </a:lnTo>
                                <a:lnTo>
                                  <a:pt x="1366" y="3297"/>
                                </a:lnTo>
                                <a:lnTo>
                                  <a:pt x="1359" y="3305"/>
                                </a:lnTo>
                                <a:close/>
                                <a:moveTo>
                                  <a:pt x="1374" y="15"/>
                                </a:moveTo>
                                <a:lnTo>
                                  <a:pt x="1366" y="15"/>
                                </a:lnTo>
                                <a:lnTo>
                                  <a:pt x="1359" y="8"/>
                                </a:lnTo>
                                <a:lnTo>
                                  <a:pt x="1374" y="8"/>
                                </a:lnTo>
                                <a:lnTo>
                                  <a:pt x="1374" y="15"/>
                                </a:lnTo>
                                <a:close/>
                                <a:moveTo>
                                  <a:pt x="15" y="3305"/>
                                </a:moveTo>
                                <a:lnTo>
                                  <a:pt x="7" y="3297"/>
                                </a:lnTo>
                                <a:lnTo>
                                  <a:pt x="15" y="3297"/>
                                </a:lnTo>
                                <a:lnTo>
                                  <a:pt x="15" y="3305"/>
                                </a:lnTo>
                                <a:close/>
                                <a:moveTo>
                                  <a:pt x="1359" y="3305"/>
                                </a:moveTo>
                                <a:lnTo>
                                  <a:pt x="15" y="3305"/>
                                </a:lnTo>
                                <a:lnTo>
                                  <a:pt x="15" y="3297"/>
                                </a:lnTo>
                                <a:lnTo>
                                  <a:pt x="1359" y="3297"/>
                                </a:lnTo>
                                <a:lnTo>
                                  <a:pt x="1359" y="3305"/>
                                </a:lnTo>
                                <a:close/>
                                <a:moveTo>
                                  <a:pt x="1374" y="3305"/>
                                </a:moveTo>
                                <a:lnTo>
                                  <a:pt x="1359" y="3305"/>
                                </a:lnTo>
                                <a:lnTo>
                                  <a:pt x="1366" y="3297"/>
                                </a:lnTo>
                                <a:lnTo>
                                  <a:pt x="1374" y="3297"/>
                                </a:lnTo>
                                <a:lnTo>
                                  <a:pt x="1374" y="3305"/>
                                </a:lnTo>
                                <a:close/>
                              </a:path>
                            </a:pathLst>
                          </a:custGeom>
                          <a:solidFill>
                            <a:srgbClr val="000000"/>
                          </a:solidFill>
                          <a:ln>
                            <a:noFill/>
                          </a:ln>
                        </wps:spPr>
                        <wps:bodyPr upright="1"/>
                      </wps:wsp>
                      <wps:wsp>
                        <wps:cNvPr id="50" name="矩形 50"/>
                        <wps:cNvSpPr/>
                        <wps:spPr>
                          <a:xfrm>
                            <a:off x="10500" y="2028"/>
                            <a:ext cx="1054" cy="792"/>
                          </a:xfrm>
                          <a:prstGeom prst="rect">
                            <a:avLst/>
                          </a:prstGeom>
                          <a:solidFill>
                            <a:srgbClr val="FFFFFF"/>
                          </a:solidFill>
                          <a:ln>
                            <a:noFill/>
                          </a:ln>
                        </wps:spPr>
                        <wps:bodyPr upright="1"/>
                      </wps:wsp>
                      <wps:wsp>
                        <wps:cNvPr id="51" name="任意多边形 51"/>
                        <wps:cNvSpPr/>
                        <wps:spPr>
                          <a:xfrm>
                            <a:off x="10493" y="2021"/>
                            <a:ext cx="1068" cy="805"/>
                          </a:xfrm>
                          <a:custGeom>
                            <a:avLst/>
                            <a:gdLst/>
                            <a:ahLst/>
                            <a:cxnLst/>
                            <a:pathLst>
                              <a:path w="1068" h="805">
                                <a:moveTo>
                                  <a:pt x="1068" y="805"/>
                                </a:moveTo>
                                <a:lnTo>
                                  <a:pt x="0" y="805"/>
                                </a:lnTo>
                                <a:lnTo>
                                  <a:pt x="0" y="0"/>
                                </a:lnTo>
                                <a:lnTo>
                                  <a:pt x="1068" y="0"/>
                                </a:lnTo>
                                <a:lnTo>
                                  <a:pt x="1068" y="8"/>
                                </a:lnTo>
                                <a:lnTo>
                                  <a:pt x="15" y="8"/>
                                </a:lnTo>
                                <a:lnTo>
                                  <a:pt x="7" y="15"/>
                                </a:lnTo>
                                <a:lnTo>
                                  <a:pt x="15" y="15"/>
                                </a:lnTo>
                                <a:lnTo>
                                  <a:pt x="15" y="790"/>
                                </a:lnTo>
                                <a:lnTo>
                                  <a:pt x="7" y="790"/>
                                </a:lnTo>
                                <a:lnTo>
                                  <a:pt x="15" y="798"/>
                                </a:lnTo>
                                <a:lnTo>
                                  <a:pt x="1068" y="798"/>
                                </a:lnTo>
                                <a:lnTo>
                                  <a:pt x="1068" y="805"/>
                                </a:lnTo>
                                <a:close/>
                                <a:moveTo>
                                  <a:pt x="15" y="15"/>
                                </a:moveTo>
                                <a:lnTo>
                                  <a:pt x="7" y="15"/>
                                </a:lnTo>
                                <a:lnTo>
                                  <a:pt x="15" y="8"/>
                                </a:lnTo>
                                <a:lnTo>
                                  <a:pt x="15" y="15"/>
                                </a:lnTo>
                                <a:close/>
                                <a:moveTo>
                                  <a:pt x="1053" y="15"/>
                                </a:moveTo>
                                <a:lnTo>
                                  <a:pt x="15" y="15"/>
                                </a:lnTo>
                                <a:lnTo>
                                  <a:pt x="15" y="8"/>
                                </a:lnTo>
                                <a:lnTo>
                                  <a:pt x="1053" y="8"/>
                                </a:lnTo>
                                <a:lnTo>
                                  <a:pt x="1053" y="15"/>
                                </a:lnTo>
                                <a:close/>
                                <a:moveTo>
                                  <a:pt x="1053" y="798"/>
                                </a:moveTo>
                                <a:lnTo>
                                  <a:pt x="1053" y="8"/>
                                </a:lnTo>
                                <a:lnTo>
                                  <a:pt x="1060" y="15"/>
                                </a:lnTo>
                                <a:lnTo>
                                  <a:pt x="1068" y="15"/>
                                </a:lnTo>
                                <a:lnTo>
                                  <a:pt x="1068" y="790"/>
                                </a:lnTo>
                                <a:lnTo>
                                  <a:pt x="1060" y="790"/>
                                </a:lnTo>
                                <a:lnTo>
                                  <a:pt x="1053" y="798"/>
                                </a:lnTo>
                                <a:close/>
                                <a:moveTo>
                                  <a:pt x="1068" y="15"/>
                                </a:moveTo>
                                <a:lnTo>
                                  <a:pt x="1060" y="15"/>
                                </a:lnTo>
                                <a:lnTo>
                                  <a:pt x="1053" y="8"/>
                                </a:lnTo>
                                <a:lnTo>
                                  <a:pt x="1068" y="8"/>
                                </a:lnTo>
                                <a:lnTo>
                                  <a:pt x="1068" y="15"/>
                                </a:lnTo>
                                <a:close/>
                                <a:moveTo>
                                  <a:pt x="15" y="798"/>
                                </a:moveTo>
                                <a:lnTo>
                                  <a:pt x="7" y="790"/>
                                </a:lnTo>
                                <a:lnTo>
                                  <a:pt x="15" y="790"/>
                                </a:lnTo>
                                <a:lnTo>
                                  <a:pt x="15" y="798"/>
                                </a:lnTo>
                                <a:close/>
                                <a:moveTo>
                                  <a:pt x="1053" y="798"/>
                                </a:moveTo>
                                <a:lnTo>
                                  <a:pt x="15" y="798"/>
                                </a:lnTo>
                                <a:lnTo>
                                  <a:pt x="15" y="790"/>
                                </a:lnTo>
                                <a:lnTo>
                                  <a:pt x="1053" y="790"/>
                                </a:lnTo>
                                <a:lnTo>
                                  <a:pt x="1053" y="798"/>
                                </a:lnTo>
                                <a:close/>
                                <a:moveTo>
                                  <a:pt x="1068" y="798"/>
                                </a:moveTo>
                                <a:lnTo>
                                  <a:pt x="1053" y="798"/>
                                </a:lnTo>
                                <a:lnTo>
                                  <a:pt x="1060" y="790"/>
                                </a:lnTo>
                                <a:lnTo>
                                  <a:pt x="1068" y="790"/>
                                </a:lnTo>
                                <a:lnTo>
                                  <a:pt x="1068" y="798"/>
                                </a:lnTo>
                                <a:close/>
                              </a:path>
                            </a:pathLst>
                          </a:custGeom>
                          <a:solidFill>
                            <a:srgbClr val="000000"/>
                          </a:solidFill>
                          <a:ln>
                            <a:noFill/>
                          </a:ln>
                        </wps:spPr>
                        <wps:bodyPr upright="1"/>
                      </wps:wsp>
                      <wps:wsp>
                        <wps:cNvPr id="52" name="矩形 52"/>
                        <wps:cNvSpPr/>
                        <wps:spPr>
                          <a:xfrm>
                            <a:off x="10476" y="1015"/>
                            <a:ext cx="1052" cy="680"/>
                          </a:xfrm>
                          <a:prstGeom prst="rect">
                            <a:avLst/>
                          </a:prstGeom>
                          <a:solidFill>
                            <a:srgbClr val="FFFFFF"/>
                          </a:solidFill>
                          <a:ln>
                            <a:noFill/>
                          </a:ln>
                        </wps:spPr>
                        <wps:bodyPr upright="1"/>
                      </wps:wsp>
                      <wps:wsp>
                        <wps:cNvPr id="53" name="任意多边形 53"/>
                        <wps:cNvSpPr/>
                        <wps:spPr>
                          <a:xfrm>
                            <a:off x="10467" y="1007"/>
                            <a:ext cx="1068" cy="695"/>
                          </a:xfrm>
                          <a:custGeom>
                            <a:avLst/>
                            <a:gdLst/>
                            <a:ahLst/>
                            <a:cxnLst/>
                            <a:pathLst>
                              <a:path w="1068" h="695">
                                <a:moveTo>
                                  <a:pt x="1068" y="695"/>
                                </a:moveTo>
                                <a:lnTo>
                                  <a:pt x="0" y="695"/>
                                </a:lnTo>
                                <a:lnTo>
                                  <a:pt x="0" y="0"/>
                                </a:lnTo>
                                <a:lnTo>
                                  <a:pt x="1068" y="0"/>
                                </a:lnTo>
                                <a:lnTo>
                                  <a:pt x="1068" y="8"/>
                                </a:lnTo>
                                <a:lnTo>
                                  <a:pt x="15" y="8"/>
                                </a:lnTo>
                                <a:lnTo>
                                  <a:pt x="7" y="15"/>
                                </a:lnTo>
                                <a:lnTo>
                                  <a:pt x="15" y="15"/>
                                </a:lnTo>
                                <a:lnTo>
                                  <a:pt x="15" y="680"/>
                                </a:lnTo>
                                <a:lnTo>
                                  <a:pt x="7" y="680"/>
                                </a:lnTo>
                                <a:lnTo>
                                  <a:pt x="15" y="688"/>
                                </a:lnTo>
                                <a:lnTo>
                                  <a:pt x="1068" y="688"/>
                                </a:lnTo>
                                <a:lnTo>
                                  <a:pt x="1068" y="695"/>
                                </a:lnTo>
                                <a:close/>
                                <a:moveTo>
                                  <a:pt x="15" y="15"/>
                                </a:moveTo>
                                <a:lnTo>
                                  <a:pt x="7" y="15"/>
                                </a:lnTo>
                                <a:lnTo>
                                  <a:pt x="15" y="8"/>
                                </a:lnTo>
                                <a:lnTo>
                                  <a:pt x="15" y="15"/>
                                </a:lnTo>
                                <a:close/>
                                <a:moveTo>
                                  <a:pt x="1053" y="15"/>
                                </a:moveTo>
                                <a:lnTo>
                                  <a:pt x="15" y="15"/>
                                </a:lnTo>
                                <a:lnTo>
                                  <a:pt x="15" y="8"/>
                                </a:lnTo>
                                <a:lnTo>
                                  <a:pt x="1053" y="8"/>
                                </a:lnTo>
                                <a:lnTo>
                                  <a:pt x="1053" y="15"/>
                                </a:lnTo>
                                <a:close/>
                                <a:moveTo>
                                  <a:pt x="1053" y="688"/>
                                </a:moveTo>
                                <a:lnTo>
                                  <a:pt x="1053" y="8"/>
                                </a:lnTo>
                                <a:lnTo>
                                  <a:pt x="1060" y="15"/>
                                </a:lnTo>
                                <a:lnTo>
                                  <a:pt x="1068" y="15"/>
                                </a:lnTo>
                                <a:lnTo>
                                  <a:pt x="1068" y="680"/>
                                </a:lnTo>
                                <a:lnTo>
                                  <a:pt x="1060" y="680"/>
                                </a:lnTo>
                                <a:lnTo>
                                  <a:pt x="1053" y="688"/>
                                </a:lnTo>
                                <a:close/>
                                <a:moveTo>
                                  <a:pt x="1068" y="15"/>
                                </a:moveTo>
                                <a:lnTo>
                                  <a:pt x="1060" y="15"/>
                                </a:lnTo>
                                <a:lnTo>
                                  <a:pt x="1053" y="8"/>
                                </a:lnTo>
                                <a:lnTo>
                                  <a:pt x="1068" y="8"/>
                                </a:lnTo>
                                <a:lnTo>
                                  <a:pt x="1068" y="15"/>
                                </a:lnTo>
                                <a:close/>
                                <a:moveTo>
                                  <a:pt x="15" y="688"/>
                                </a:moveTo>
                                <a:lnTo>
                                  <a:pt x="7" y="680"/>
                                </a:lnTo>
                                <a:lnTo>
                                  <a:pt x="15" y="680"/>
                                </a:lnTo>
                                <a:lnTo>
                                  <a:pt x="15" y="688"/>
                                </a:lnTo>
                                <a:close/>
                                <a:moveTo>
                                  <a:pt x="1053" y="688"/>
                                </a:moveTo>
                                <a:lnTo>
                                  <a:pt x="15" y="688"/>
                                </a:lnTo>
                                <a:lnTo>
                                  <a:pt x="15" y="680"/>
                                </a:lnTo>
                                <a:lnTo>
                                  <a:pt x="1053" y="680"/>
                                </a:lnTo>
                                <a:lnTo>
                                  <a:pt x="1053" y="688"/>
                                </a:lnTo>
                                <a:close/>
                                <a:moveTo>
                                  <a:pt x="1068" y="688"/>
                                </a:moveTo>
                                <a:lnTo>
                                  <a:pt x="1053" y="688"/>
                                </a:lnTo>
                                <a:lnTo>
                                  <a:pt x="1060" y="680"/>
                                </a:lnTo>
                                <a:lnTo>
                                  <a:pt x="1068" y="680"/>
                                </a:lnTo>
                                <a:lnTo>
                                  <a:pt x="1068" y="688"/>
                                </a:lnTo>
                                <a:close/>
                              </a:path>
                            </a:pathLst>
                          </a:custGeom>
                          <a:solidFill>
                            <a:srgbClr val="000000"/>
                          </a:solidFill>
                          <a:ln>
                            <a:noFill/>
                          </a:ln>
                        </wps:spPr>
                        <wps:bodyPr upright="1"/>
                      </wps:wsp>
                      <wps:wsp>
                        <wps:cNvPr id="54" name="矩形 54"/>
                        <wps:cNvSpPr/>
                        <wps:spPr>
                          <a:xfrm>
                            <a:off x="10514" y="-125"/>
                            <a:ext cx="1054" cy="780"/>
                          </a:xfrm>
                          <a:prstGeom prst="rect">
                            <a:avLst/>
                          </a:prstGeom>
                          <a:solidFill>
                            <a:srgbClr val="FFFFFF"/>
                          </a:solidFill>
                          <a:ln>
                            <a:noFill/>
                          </a:ln>
                        </wps:spPr>
                        <wps:bodyPr upright="1"/>
                      </wps:wsp>
                      <wps:wsp>
                        <wps:cNvPr id="55" name="任意多边形 55"/>
                        <wps:cNvSpPr/>
                        <wps:spPr>
                          <a:xfrm>
                            <a:off x="10506" y="-133"/>
                            <a:ext cx="1068" cy="795"/>
                          </a:xfrm>
                          <a:custGeom>
                            <a:avLst/>
                            <a:gdLst/>
                            <a:ahLst/>
                            <a:cxnLst/>
                            <a:pathLst>
                              <a:path w="1068" h="795">
                                <a:moveTo>
                                  <a:pt x="1068" y="795"/>
                                </a:moveTo>
                                <a:lnTo>
                                  <a:pt x="0" y="795"/>
                                </a:lnTo>
                                <a:lnTo>
                                  <a:pt x="0" y="0"/>
                                </a:lnTo>
                                <a:lnTo>
                                  <a:pt x="1068" y="0"/>
                                </a:lnTo>
                                <a:lnTo>
                                  <a:pt x="1068" y="8"/>
                                </a:lnTo>
                                <a:lnTo>
                                  <a:pt x="15" y="8"/>
                                </a:lnTo>
                                <a:lnTo>
                                  <a:pt x="7" y="15"/>
                                </a:lnTo>
                                <a:lnTo>
                                  <a:pt x="15" y="15"/>
                                </a:lnTo>
                                <a:lnTo>
                                  <a:pt x="15" y="780"/>
                                </a:lnTo>
                                <a:lnTo>
                                  <a:pt x="7" y="780"/>
                                </a:lnTo>
                                <a:lnTo>
                                  <a:pt x="15" y="788"/>
                                </a:lnTo>
                                <a:lnTo>
                                  <a:pt x="1068" y="788"/>
                                </a:lnTo>
                                <a:lnTo>
                                  <a:pt x="1068" y="795"/>
                                </a:lnTo>
                                <a:close/>
                                <a:moveTo>
                                  <a:pt x="15" y="15"/>
                                </a:moveTo>
                                <a:lnTo>
                                  <a:pt x="7" y="15"/>
                                </a:lnTo>
                                <a:lnTo>
                                  <a:pt x="15" y="8"/>
                                </a:lnTo>
                                <a:lnTo>
                                  <a:pt x="15" y="15"/>
                                </a:lnTo>
                                <a:close/>
                                <a:moveTo>
                                  <a:pt x="1053" y="15"/>
                                </a:moveTo>
                                <a:lnTo>
                                  <a:pt x="15" y="15"/>
                                </a:lnTo>
                                <a:lnTo>
                                  <a:pt x="15" y="8"/>
                                </a:lnTo>
                                <a:lnTo>
                                  <a:pt x="1053" y="8"/>
                                </a:lnTo>
                                <a:lnTo>
                                  <a:pt x="1053" y="15"/>
                                </a:lnTo>
                                <a:close/>
                                <a:moveTo>
                                  <a:pt x="1053" y="788"/>
                                </a:moveTo>
                                <a:lnTo>
                                  <a:pt x="1053" y="8"/>
                                </a:lnTo>
                                <a:lnTo>
                                  <a:pt x="1060" y="15"/>
                                </a:lnTo>
                                <a:lnTo>
                                  <a:pt x="1068" y="15"/>
                                </a:lnTo>
                                <a:lnTo>
                                  <a:pt x="1068" y="780"/>
                                </a:lnTo>
                                <a:lnTo>
                                  <a:pt x="1060" y="780"/>
                                </a:lnTo>
                                <a:lnTo>
                                  <a:pt x="1053" y="788"/>
                                </a:lnTo>
                                <a:close/>
                                <a:moveTo>
                                  <a:pt x="1068" y="15"/>
                                </a:moveTo>
                                <a:lnTo>
                                  <a:pt x="1060" y="15"/>
                                </a:lnTo>
                                <a:lnTo>
                                  <a:pt x="1053" y="8"/>
                                </a:lnTo>
                                <a:lnTo>
                                  <a:pt x="1068" y="8"/>
                                </a:lnTo>
                                <a:lnTo>
                                  <a:pt x="1068" y="15"/>
                                </a:lnTo>
                                <a:close/>
                                <a:moveTo>
                                  <a:pt x="15" y="788"/>
                                </a:moveTo>
                                <a:lnTo>
                                  <a:pt x="7" y="780"/>
                                </a:lnTo>
                                <a:lnTo>
                                  <a:pt x="15" y="780"/>
                                </a:lnTo>
                                <a:lnTo>
                                  <a:pt x="15" y="788"/>
                                </a:lnTo>
                                <a:close/>
                                <a:moveTo>
                                  <a:pt x="1053" y="788"/>
                                </a:moveTo>
                                <a:lnTo>
                                  <a:pt x="15" y="788"/>
                                </a:lnTo>
                                <a:lnTo>
                                  <a:pt x="15" y="780"/>
                                </a:lnTo>
                                <a:lnTo>
                                  <a:pt x="1053" y="780"/>
                                </a:lnTo>
                                <a:lnTo>
                                  <a:pt x="1053" y="788"/>
                                </a:lnTo>
                                <a:close/>
                                <a:moveTo>
                                  <a:pt x="1068" y="788"/>
                                </a:moveTo>
                                <a:lnTo>
                                  <a:pt x="1053" y="788"/>
                                </a:lnTo>
                                <a:lnTo>
                                  <a:pt x="1060" y="780"/>
                                </a:lnTo>
                                <a:lnTo>
                                  <a:pt x="1068" y="780"/>
                                </a:lnTo>
                                <a:lnTo>
                                  <a:pt x="1068" y="788"/>
                                </a:lnTo>
                                <a:close/>
                              </a:path>
                            </a:pathLst>
                          </a:custGeom>
                          <a:solidFill>
                            <a:srgbClr val="000000"/>
                          </a:solidFill>
                          <a:ln>
                            <a:noFill/>
                          </a:ln>
                        </wps:spPr>
                        <wps:bodyPr upright="1"/>
                      </wps:wsp>
                      <wps:wsp>
                        <wps:cNvPr id="56" name="任意多边形 56"/>
                        <wps:cNvSpPr/>
                        <wps:spPr>
                          <a:xfrm>
                            <a:off x="11035" y="650"/>
                            <a:ext cx="2" cy="1388"/>
                          </a:xfrm>
                          <a:custGeom>
                            <a:avLst/>
                            <a:gdLst/>
                            <a:ahLst/>
                            <a:cxnLst/>
                            <a:pathLst>
                              <a:path h="1388">
                                <a:moveTo>
                                  <a:pt x="0" y="0"/>
                                </a:moveTo>
                                <a:lnTo>
                                  <a:pt x="0" y="373"/>
                                </a:lnTo>
                                <a:moveTo>
                                  <a:pt x="0" y="1053"/>
                                </a:moveTo>
                                <a:lnTo>
                                  <a:pt x="0" y="1387"/>
                                </a:lnTo>
                              </a:path>
                            </a:pathLst>
                          </a:custGeom>
                          <a:noFill/>
                          <a:ln w="10160" cap="flat" cmpd="sng">
                            <a:solidFill>
                              <a:srgbClr val="000000"/>
                            </a:solidFill>
                            <a:prstDash val="solid"/>
                            <a:headEnd type="none" w="med" len="med"/>
                            <a:tailEnd type="none" w="med" len="med"/>
                          </a:ln>
                        </wps:spPr>
                        <wps:bodyPr upright="1"/>
                      </wps:wsp>
                      <wps:wsp>
                        <wps:cNvPr id="57" name="文本框 57"/>
                        <wps:cNvSpPr txBox="1"/>
                        <wps:spPr>
                          <a:xfrm>
                            <a:off x="10496" y="2028"/>
                            <a:ext cx="1053" cy="792"/>
                          </a:xfrm>
                          <a:prstGeom prst="rect">
                            <a:avLst/>
                          </a:prstGeom>
                          <a:noFill/>
                          <a:ln>
                            <a:noFill/>
                          </a:ln>
                        </wps:spPr>
                        <wps:txbx>
                          <w:txbxContent>
                            <w:p>
                              <w:pPr>
                                <w:spacing w:before="121" w:line="324" w:lineRule="auto"/>
                                <w:ind w:left="440" w:right="159" w:hanging="269"/>
                                <w:jc w:val="left"/>
                                <w:rPr>
                                  <w:sz w:val="18"/>
                                </w:rPr>
                              </w:pPr>
                              <w:r>
                                <w:rPr>
                                  <w:sz w:val="18"/>
                                </w:rPr>
                                <w:t>体育培训员</w:t>
                              </w:r>
                            </w:p>
                          </w:txbxContent>
                        </wps:txbx>
                        <wps:bodyPr lIns="0" tIns="0" rIns="0" bIns="0" upright="1"/>
                      </wps:wsp>
                      <wps:wsp>
                        <wps:cNvPr id="58" name="文本框 58"/>
                        <wps:cNvSpPr txBox="1"/>
                        <wps:spPr>
                          <a:xfrm>
                            <a:off x="10496" y="1015"/>
                            <a:ext cx="1053" cy="680"/>
                          </a:xfrm>
                          <a:prstGeom prst="rect">
                            <a:avLst/>
                          </a:prstGeom>
                          <a:noFill/>
                          <a:ln>
                            <a:noFill/>
                          </a:ln>
                        </wps:spPr>
                        <wps:txbx>
                          <w:txbxContent>
                            <w:p>
                              <w:pPr>
                                <w:spacing w:before="121"/>
                                <w:ind w:left="130" w:right="0" w:firstLine="0"/>
                                <w:jc w:val="left"/>
                                <w:rPr>
                                  <w:sz w:val="18"/>
                                </w:rPr>
                              </w:pPr>
                              <w:r>
                                <w:rPr>
                                  <w:sz w:val="18"/>
                                </w:rPr>
                                <w:t>健身教练</w:t>
                              </w:r>
                            </w:p>
                          </w:txbxContent>
                        </wps:txbx>
                        <wps:bodyPr lIns="0" tIns="0" rIns="0" bIns="0" upright="1"/>
                      </wps:wsp>
                      <wps:wsp>
                        <wps:cNvPr id="59" name="文本框 59"/>
                        <wps:cNvSpPr txBox="1"/>
                        <wps:spPr>
                          <a:xfrm>
                            <a:off x="10496" y="-125"/>
                            <a:ext cx="1053" cy="780"/>
                          </a:xfrm>
                          <a:prstGeom prst="rect">
                            <a:avLst/>
                          </a:prstGeom>
                          <a:noFill/>
                          <a:ln>
                            <a:noFill/>
                          </a:ln>
                        </wps:spPr>
                        <wps:txbx>
                          <w:txbxContent>
                            <w:p>
                              <w:pPr>
                                <w:spacing w:before="121" w:line="324" w:lineRule="auto"/>
                                <w:ind w:left="363" w:right="147" w:hanging="180"/>
                                <w:jc w:val="left"/>
                                <w:rPr>
                                  <w:sz w:val="18"/>
                                </w:rPr>
                              </w:pPr>
                              <w:r>
                                <w:rPr>
                                  <w:sz w:val="18"/>
                                </w:rPr>
                                <w:t>体适能培训员</w:t>
                              </w:r>
                            </w:p>
                          </w:txbxContent>
                        </wps:txbx>
                        <wps:bodyPr lIns="0" tIns="0" rIns="0" bIns="0" upright="1"/>
                      </wps:wsp>
                    </wpg:wgp>
                  </a:graphicData>
                </a:graphic>
              </wp:anchor>
            </w:drawing>
          </mc:Choice>
          <mc:Fallback>
            <w:pict>
              <v:group id="组合 48" o:spid="_x0000_s1026" o:spt="203" style="position:absolute;left:0pt;margin-left:516.8pt;margin-top:-11.95pt;height:165.6pt;width:68.7pt;mso-position-horizontal-relative:page;z-index:251670528;mso-width-relative:page;mso-height-relative:page;" coordorigin="10337,-240" coordsize="1374,3312" o:gfxdata="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">
                <o:lock v:ext="edit" aspectratio="f"/>
                <v:shape id="_x0000_s1026" o:spid="_x0000_s1026" o:spt="100" style="position:absolute;left:10336;top:-240;height:3312;width:1374;" fillcolor="#000000" filled="t" stroked="f" coordsize="1374,3312" o:gfxdata="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sur9vQAA&#10;ANsAAAAPAAAAAAAAAAEAIAAAACIAAABkcnMvZG93bnJldi54bWxQSwECFAAUAAAACACHTuJAMy8F&#10;njsAAAA5AAAAEAAAAAAAAAABACAAAAAMAQAAZHJzL3NoYXBleG1sLnhtbFBLBQYAAAAABgAGAFsB&#10;AAC2AwAAAAA=&#10;" path="m1374,3312l0,3312,0,0,1374,0,1374,8,15,8,7,15,15,15,15,3297,7,3297,15,3305,1374,3305,1374,3312xm15,15l7,15,15,8,15,15xm1359,15l15,15,15,8,1359,8,1359,15xm1359,3305l1359,8,1366,15,1374,15,1374,3297,1366,3297,1359,3305xm1374,15l1366,15,1359,8,1374,8,1374,15xm15,3305l7,3297,15,3297,15,3305xm1359,3305l15,3305,15,3297,1359,3297,1359,3305xm1374,3305l1359,3305,1366,3297,1374,3297,1374,3305xe">
                  <v:fill on="t" focussize="0,0"/>
                  <v:stroke on="f"/>
                  <v:imagedata o:title=""/>
                  <o:lock v:ext="edit" aspectratio="f"/>
                </v:shape>
                <v:rect id="_x0000_s1026" o:spid="_x0000_s1026" o:spt="1" style="position:absolute;left:10500;top:2028;height:792;width:1054;" fillcolor="#FFFFFF" filled="t" stroked="f" coordsize="21600,21600" o:gfxdata="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sXHpugAAANsA&#10;AAAPAAAAAAAAAAEAIAAAACIAAABkcnMvZG93bnJldi54bWxQSwECFAAUAAAACACHTuJAMy8FnjsA&#10;AAA5AAAAEAAAAAAAAAABACAAAAAJAQAAZHJzL3NoYXBleG1sLnhtbFBLBQYAAAAABgAGAFsBAACz&#10;AwAAAAA=&#10;">
                  <v:fill on="t" focussize="0,0"/>
                  <v:stroke on="f"/>
                  <v:imagedata o:title=""/>
                  <o:lock v:ext="edit" aspectratio="f"/>
                </v:rect>
                <v:shape id="_x0000_s1026" o:spid="_x0000_s1026" o:spt="100" style="position:absolute;left:10493;top:2021;height:805;width:1068;" fillcolor="#000000" filled="t" stroked="f" coordsize="1068,805" o:gfxdata="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l/bHq/&#10;AAAA2wAAAA8AAAAAAAAAAQAgAAAAIgAAAGRycy9kb3ducmV2LnhtbFBLAQIUABQAAAAIAIdO4kAz&#10;LwWeOwAAADkAAAAQAAAAAAAAAAEAIAAAAA4BAABkcnMvc2hhcGV4bWwueG1sUEsFBgAAAAAGAAYA&#10;WwEAALgDAAAAAA==&#10;" path="m1068,805l0,805,0,0,1068,0,1068,8,15,8,7,15,15,15,15,790,7,790,15,798,1068,798,1068,805xm15,15l7,15,15,8,15,15xm1053,15l15,15,15,8,1053,8,1053,15xm1053,798l1053,8,1060,15,1068,15,1068,790,1060,790,1053,798xm1068,15l1060,15,1053,8,1068,8,1068,15xm15,798l7,790,15,790,15,798xm1053,798l15,798,15,790,1053,790,1053,798xm1068,798l1053,798,1060,790,1068,790,1068,798xe">
                  <v:fill on="t" focussize="0,0"/>
                  <v:stroke on="f"/>
                  <v:imagedata o:title=""/>
                  <o:lock v:ext="edit" aspectratio="f"/>
                </v:shape>
                <v:rect id="_x0000_s1026" o:spid="_x0000_s1026" o:spt="1" style="position:absolute;left:10476;top:1015;height:680;width:1052;" fillcolor="#FFFFFF" filled="t" stroked="f" coordsize="21600,21600" o:gfxdata="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y9KBb4A&#10;AADbAAAADwAAAAAAAAABACAAAAAiAAAAZHJzL2Rvd25yZXYueG1sUEsBAhQAFAAAAAgAh07iQDMv&#10;BZ47AAAAOQAAABAAAAAAAAAAAQAgAAAADQEAAGRycy9zaGFwZXhtbC54bWxQSwUGAAAAAAYABgBb&#10;AQAAtwMAAAAA&#10;">
                  <v:fill on="t" focussize="0,0"/>
                  <v:stroke on="f"/>
                  <v:imagedata o:title=""/>
                  <o:lock v:ext="edit" aspectratio="f"/>
                </v:rect>
                <v:shape id="_x0000_s1026" o:spid="_x0000_s1026" o:spt="100" style="position:absolute;left:10467;top:1007;height:695;width:1068;" fillcolor="#000000" filled="t" stroked="f" coordsize="1068,695" o:gfxdata="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kRha&#10;wAAAANsAAAAPAAAAAAAAAAEAIAAAACIAAABkcnMvZG93bnJldi54bWxQSwECFAAUAAAACACHTuJA&#10;My8FnjsAAAA5AAAAEAAAAAAAAAABACAAAAAPAQAAZHJzL3NoYXBleG1sLnhtbFBLBQYAAAAABgAG&#10;AFsBAAC5AwAAAAA=&#10;" path="m1068,695l0,695,0,0,1068,0,1068,8,15,8,7,15,15,15,15,680,7,680,15,688,1068,688,1068,695xm15,15l7,15,15,8,15,15xm1053,15l15,15,15,8,1053,8,1053,15xm1053,688l1053,8,1060,15,1068,15,1068,680,1060,680,1053,688xm1068,15l1060,15,1053,8,1068,8,1068,15xm15,688l7,680,15,680,15,688xm1053,688l15,688,15,680,1053,680,1053,688xm1068,688l1053,688,1060,680,1068,680,1068,688xe">
                  <v:fill on="t" focussize="0,0"/>
                  <v:stroke on="f"/>
                  <v:imagedata o:title=""/>
                  <o:lock v:ext="edit" aspectratio="f"/>
                </v:shape>
                <v:rect id="_x0000_s1026" o:spid="_x0000_s1026" o:spt="1" style="position:absolute;left:10514;top:-125;height:780;width:1054;" fillcolor="#FFFFFF" filled="t" stroked="f" coordsize="21600,21600" o:gfxdata="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infqvQAA&#10;ANs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100" style="position:absolute;left:10506;top:-133;height:795;width:1068;" fillcolor="#000000" filled="t" stroked="f" coordsize="1068,795" o:gfxdata="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gTGzvQAA&#10;ANsAAAAPAAAAAAAAAAEAIAAAACIAAABkcnMvZG93bnJldi54bWxQSwECFAAUAAAACACHTuJAMy8F&#10;njsAAAA5AAAAEAAAAAAAAAABACAAAAAMAQAAZHJzL3NoYXBleG1sLnhtbFBLBQYAAAAABgAGAFsB&#10;AAC2AwAAAAA=&#10;" path="m1068,795l0,795,0,0,1068,0,1068,8,15,8,7,15,15,15,15,780,7,780,15,788,1068,788,1068,795xm15,15l7,15,15,8,15,15xm1053,15l15,15,15,8,1053,8,1053,15xm1053,788l1053,8,1060,15,1068,15,1068,780,1060,780,1053,788xm1068,15l1060,15,1053,8,1068,8,1068,15xm15,788l7,780,15,780,15,788xm1053,788l15,788,15,780,1053,780,1053,788xm1068,788l1053,788,1060,780,1068,780,1068,788xe">
                  <v:fill on="t" focussize="0,0"/>
                  <v:stroke on="f"/>
                  <v:imagedata o:title=""/>
                  <o:lock v:ext="edit" aspectratio="f"/>
                </v:shape>
                <v:shape id="_x0000_s1026" o:spid="_x0000_s1026" o:spt="100" style="position:absolute;left:11035;top:650;height:1388;width:2;" filled="f" stroked="t" coordsize="1,1388" o:gfxdata="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EImmvQAA&#10;ANsAAAAPAAAAAAAAAAEAIAAAACIAAABkcnMvZG93bnJldi54bWxQSwECFAAUAAAACACHTuJAMy8F&#10;njsAAAA5AAAAEAAAAAAAAAABACAAAAAMAQAAZHJzL3NoYXBleG1sLnhtbFBLBQYAAAAABgAGAFsB&#10;AAC2AwAAAAA=&#10;" path="m0,0l0,373m0,1053l0,1387e">
                  <v:fill on="f" focussize="0,0"/>
                  <v:stroke weight="0.8pt" color="#000000" joinstyle="round"/>
                  <v:imagedata o:title=""/>
                  <o:lock v:ext="edit" aspectratio="f"/>
                </v:shape>
                <v:shape id="_x0000_s1026" o:spid="_x0000_s1026" o:spt="202" type="#_x0000_t202" style="position:absolute;left:10496;top:2028;height:792;width:1053;" filled="f" stroked="f" coordsize="21600,21600" o:gfxdata="UEsDBAoAAAAAAIdO4kAAAAAAAAAAAAAAAAAEAAAAZHJzL1BLAwQUAAAACACHTuJAE4nQDL4AAADb&#10;AAAADwAAAGRycy9kb3ducmV2LnhtbEWPT2sCMRTE7wW/Q3hCbzWxU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4nQD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121" w:line="324" w:lineRule="auto"/>
                          <w:ind w:left="440" w:right="159" w:hanging="269"/>
                          <w:jc w:val="left"/>
                          <w:rPr>
                            <w:sz w:val="18"/>
                          </w:rPr>
                        </w:pPr>
                        <w:r>
                          <w:rPr>
                            <w:sz w:val="18"/>
                          </w:rPr>
                          <w:t>体育培训员</w:t>
                        </w:r>
                      </w:p>
                    </w:txbxContent>
                  </v:textbox>
                </v:shape>
                <v:shape id="_x0000_s1026" o:spid="_x0000_s1026" o:spt="202" type="#_x0000_t202" style="position:absolute;left:10496;top:1015;height:680;width:1053;" filled="f" stroked="f" coordsize="21600,21600" o:gfxdata="UEsDBAoAAAAAAIdO4kAAAAAAAAAAAAAAAAAEAAAAZHJzL1BLAwQUAAAACACHTuJAYhZEfroAAADb&#10;AAAADwAAAGRycy9kb3ducmV2LnhtbEVPy2oCMRTdF/yHcAvd1USh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FkR+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before="121"/>
                          <w:ind w:left="130" w:right="0" w:firstLine="0"/>
                          <w:jc w:val="left"/>
                          <w:rPr>
                            <w:sz w:val="18"/>
                          </w:rPr>
                        </w:pPr>
                        <w:r>
                          <w:rPr>
                            <w:sz w:val="18"/>
                          </w:rPr>
                          <w:t>健身教练</w:t>
                        </w:r>
                      </w:p>
                    </w:txbxContent>
                  </v:textbox>
                </v:shape>
                <v:shape id="_x0000_s1026" o:spid="_x0000_s1026" o:spt="202" type="#_x0000_t202" style="position:absolute;left:10496;top:-125;height:780;width:1053;" filled="f" stroked="f" coordsize="21600,21600" o:gfxdata="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WuHl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121" w:line="324" w:lineRule="auto"/>
                          <w:ind w:left="363" w:right="147" w:hanging="180"/>
                          <w:jc w:val="left"/>
                          <w:rPr>
                            <w:sz w:val="18"/>
                          </w:rPr>
                        </w:pPr>
                        <w:r>
                          <w:rPr>
                            <w:sz w:val="18"/>
                          </w:rPr>
                          <w:t>体适能培训员</w:t>
                        </w:r>
                      </w:p>
                    </w:txbxContent>
                  </v:textbox>
                </v:shape>
              </v:group>
            </w:pict>
          </mc:Fallback>
        </mc:AlternateContent>
      </w:r>
      <w:r>
        <mc:AlternateContent>
          <mc:Choice Requires="wpg">
            <w:drawing>
              <wp:anchor distT="0" distB="0" distL="114300" distR="114300" simplePos="0" relativeHeight="251671552" behindDoc="0" locked="0" layoutInCell="1" allowOverlap="1">
                <wp:simplePos x="0" y="0"/>
                <wp:positionH relativeFrom="page">
                  <wp:posOffset>677545</wp:posOffset>
                </wp:positionH>
                <wp:positionV relativeFrom="paragraph">
                  <wp:posOffset>-77470</wp:posOffset>
                </wp:positionV>
                <wp:extent cx="678180" cy="498475"/>
                <wp:effectExtent l="635" t="0" r="6985" b="9525"/>
                <wp:wrapNone/>
                <wp:docPr id="63" name="组合 60"/>
                <wp:cNvGraphicFramePr/>
                <a:graphic xmlns:a="http://schemas.openxmlformats.org/drawingml/2006/main">
                  <a:graphicData uri="http://schemas.microsoft.com/office/word/2010/wordprocessingGroup">
                    <wpg:wgp>
                      <wpg:cNvGrpSpPr/>
                      <wpg:grpSpPr>
                        <a:xfrm>
                          <a:off x="0" y="0"/>
                          <a:ext cx="678180" cy="498475"/>
                          <a:chOff x="1068" y="-123"/>
                          <a:chExt cx="1068" cy="785"/>
                        </a:xfrm>
                      </wpg:grpSpPr>
                      <wps:wsp>
                        <wps:cNvPr id="61" name="矩形 61"/>
                        <wps:cNvSpPr/>
                        <wps:spPr>
                          <a:xfrm>
                            <a:off x="1075" y="-116"/>
                            <a:ext cx="1054" cy="771"/>
                          </a:xfrm>
                          <a:prstGeom prst="rect">
                            <a:avLst/>
                          </a:prstGeom>
                          <a:solidFill>
                            <a:srgbClr val="FFFFFF"/>
                          </a:solidFill>
                          <a:ln>
                            <a:noFill/>
                          </a:ln>
                        </wps:spPr>
                        <wps:bodyPr upright="1"/>
                      </wps:wsp>
                      <wps:wsp>
                        <wps:cNvPr id="62" name="任意多边形 62"/>
                        <wps:cNvSpPr/>
                        <wps:spPr>
                          <a:xfrm>
                            <a:off x="1067" y="-123"/>
                            <a:ext cx="1068" cy="785"/>
                          </a:xfrm>
                          <a:custGeom>
                            <a:avLst/>
                            <a:gdLst/>
                            <a:ahLst/>
                            <a:cxnLst/>
                            <a:pathLst>
                              <a:path w="1068" h="785">
                                <a:moveTo>
                                  <a:pt x="1068" y="785"/>
                                </a:moveTo>
                                <a:lnTo>
                                  <a:pt x="0" y="785"/>
                                </a:lnTo>
                                <a:lnTo>
                                  <a:pt x="0" y="0"/>
                                </a:lnTo>
                                <a:lnTo>
                                  <a:pt x="1068" y="0"/>
                                </a:lnTo>
                                <a:lnTo>
                                  <a:pt x="1068" y="8"/>
                                </a:lnTo>
                                <a:lnTo>
                                  <a:pt x="15" y="8"/>
                                </a:lnTo>
                                <a:lnTo>
                                  <a:pt x="7" y="15"/>
                                </a:lnTo>
                                <a:lnTo>
                                  <a:pt x="15" y="15"/>
                                </a:lnTo>
                                <a:lnTo>
                                  <a:pt x="15" y="770"/>
                                </a:lnTo>
                                <a:lnTo>
                                  <a:pt x="7" y="770"/>
                                </a:lnTo>
                                <a:lnTo>
                                  <a:pt x="15" y="778"/>
                                </a:lnTo>
                                <a:lnTo>
                                  <a:pt x="1068" y="778"/>
                                </a:lnTo>
                                <a:lnTo>
                                  <a:pt x="1068" y="785"/>
                                </a:lnTo>
                                <a:close/>
                                <a:moveTo>
                                  <a:pt x="15" y="15"/>
                                </a:moveTo>
                                <a:lnTo>
                                  <a:pt x="7" y="15"/>
                                </a:lnTo>
                                <a:lnTo>
                                  <a:pt x="15" y="8"/>
                                </a:lnTo>
                                <a:lnTo>
                                  <a:pt x="15" y="15"/>
                                </a:lnTo>
                                <a:close/>
                                <a:moveTo>
                                  <a:pt x="1053" y="15"/>
                                </a:moveTo>
                                <a:lnTo>
                                  <a:pt x="15" y="15"/>
                                </a:lnTo>
                                <a:lnTo>
                                  <a:pt x="15" y="8"/>
                                </a:lnTo>
                                <a:lnTo>
                                  <a:pt x="1053" y="8"/>
                                </a:lnTo>
                                <a:lnTo>
                                  <a:pt x="1053" y="15"/>
                                </a:lnTo>
                                <a:close/>
                                <a:moveTo>
                                  <a:pt x="1053" y="778"/>
                                </a:moveTo>
                                <a:lnTo>
                                  <a:pt x="1053" y="8"/>
                                </a:lnTo>
                                <a:lnTo>
                                  <a:pt x="1060" y="15"/>
                                </a:lnTo>
                                <a:lnTo>
                                  <a:pt x="1068" y="15"/>
                                </a:lnTo>
                                <a:lnTo>
                                  <a:pt x="1068" y="770"/>
                                </a:lnTo>
                                <a:lnTo>
                                  <a:pt x="1060" y="770"/>
                                </a:lnTo>
                                <a:lnTo>
                                  <a:pt x="1053" y="778"/>
                                </a:lnTo>
                                <a:close/>
                                <a:moveTo>
                                  <a:pt x="1068" y="15"/>
                                </a:moveTo>
                                <a:lnTo>
                                  <a:pt x="1060" y="15"/>
                                </a:lnTo>
                                <a:lnTo>
                                  <a:pt x="1053" y="8"/>
                                </a:lnTo>
                                <a:lnTo>
                                  <a:pt x="1068" y="8"/>
                                </a:lnTo>
                                <a:lnTo>
                                  <a:pt x="1068" y="15"/>
                                </a:lnTo>
                                <a:close/>
                                <a:moveTo>
                                  <a:pt x="15" y="778"/>
                                </a:moveTo>
                                <a:lnTo>
                                  <a:pt x="7" y="770"/>
                                </a:lnTo>
                                <a:lnTo>
                                  <a:pt x="15" y="770"/>
                                </a:lnTo>
                                <a:lnTo>
                                  <a:pt x="15" y="778"/>
                                </a:lnTo>
                                <a:close/>
                                <a:moveTo>
                                  <a:pt x="1053" y="778"/>
                                </a:moveTo>
                                <a:lnTo>
                                  <a:pt x="15" y="778"/>
                                </a:lnTo>
                                <a:lnTo>
                                  <a:pt x="15" y="770"/>
                                </a:lnTo>
                                <a:lnTo>
                                  <a:pt x="1053" y="770"/>
                                </a:lnTo>
                                <a:lnTo>
                                  <a:pt x="1053" y="778"/>
                                </a:lnTo>
                                <a:close/>
                                <a:moveTo>
                                  <a:pt x="1068" y="778"/>
                                </a:moveTo>
                                <a:lnTo>
                                  <a:pt x="1053" y="778"/>
                                </a:lnTo>
                                <a:lnTo>
                                  <a:pt x="1060" y="770"/>
                                </a:lnTo>
                                <a:lnTo>
                                  <a:pt x="1068" y="770"/>
                                </a:lnTo>
                                <a:lnTo>
                                  <a:pt x="1068" y="778"/>
                                </a:lnTo>
                                <a:close/>
                              </a:path>
                            </a:pathLst>
                          </a:custGeom>
                          <a:solidFill>
                            <a:srgbClr val="000000"/>
                          </a:solidFill>
                          <a:ln>
                            <a:noFill/>
                          </a:ln>
                        </wps:spPr>
                        <wps:bodyPr upright="1"/>
                      </wps:wsp>
                    </wpg:wgp>
                  </a:graphicData>
                </a:graphic>
              </wp:anchor>
            </w:drawing>
          </mc:Choice>
          <mc:Fallback>
            <w:pict>
              <v:group id="组合 60" o:spid="_x0000_s1026" o:spt="203" style="position:absolute;left:0pt;margin-left:53.35pt;margin-top:-6.1pt;height:39.25pt;width:53.4pt;mso-position-horizontal-relative:page;z-index:251671552;mso-width-relative:page;mso-height-relative:page;" coordorigin="1068,-123" coordsize="1068,785" o:gfxdata="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">
                <o:lock v:ext="edit" aspectratio="f"/>
                <v:rect id="_x0000_s1026" o:spid="_x0000_s1026" o:spt="1" style="position:absolute;left:1075;top:-116;height:771;width:1054;" fillcolor="#FFFFFF" filled="t" stroked="f" coordsize="21600,21600" o:gfxdata="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kR7PvQAA&#10;ANs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100" style="position:absolute;left:1067;top:-123;height:785;width:1068;" fillcolor="#000000" filled="t" stroked="f" coordsize="1068,785" o:gfxdata="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yHf2+8AAAA&#10;2wAAAA8AAAAAAAAAAQAgAAAAIgAAAGRycy9kb3ducmV2LnhtbFBLAQIUABQAAAAIAIdO4kAzLwWe&#10;OwAAADkAAAAQAAAAAAAAAAEAIAAAAAsBAABkcnMvc2hhcGV4bWwueG1sUEsFBgAAAAAGAAYAWwEA&#10;ALUDAAAAAA==&#10;" path="m1068,785l0,785,0,0,1068,0,1068,8,15,8,7,15,15,15,15,770,7,770,15,778,1068,778,1068,785xm15,15l7,15,15,8,15,15xm1053,15l15,15,15,8,1053,8,1053,15xm1053,778l1053,8,1060,15,1068,15,1068,770,1060,770,1053,778xm1068,15l1060,15,1053,8,1068,8,1068,15xm15,778l7,770,15,770,15,778xm1053,778l15,778,15,770,1053,770,1053,778xm1068,778l1053,778,1060,770,1068,770,1068,778xe">
                  <v:fill on="t" focussize="0,0"/>
                  <v:stroke on="f"/>
                  <v:imagedata o:title=""/>
                  <o:lock v:ext="edit" aspectratio="f"/>
                </v:shape>
              </v:group>
            </w:pict>
          </mc:Fallback>
        </mc:AlternateContent>
      </w:r>
      <w:r>
        <mc:AlternateContent>
          <mc:Choice Requires="wpg">
            <w:drawing>
              <wp:anchor distT="0" distB="0" distL="114300" distR="114300" simplePos="0" relativeHeight="251672576" behindDoc="0" locked="0" layoutInCell="1" allowOverlap="1">
                <wp:simplePos x="0" y="0"/>
                <wp:positionH relativeFrom="page">
                  <wp:posOffset>694055</wp:posOffset>
                </wp:positionH>
                <wp:positionV relativeFrom="paragraph">
                  <wp:posOffset>605155</wp:posOffset>
                </wp:positionV>
                <wp:extent cx="678180" cy="441325"/>
                <wp:effectExtent l="0" t="0" r="7620" b="3175"/>
                <wp:wrapNone/>
                <wp:docPr id="66" name="组合 63"/>
                <wp:cNvGraphicFramePr/>
                <a:graphic xmlns:a="http://schemas.openxmlformats.org/drawingml/2006/main">
                  <a:graphicData uri="http://schemas.microsoft.com/office/word/2010/wordprocessingGroup">
                    <wpg:wgp>
                      <wpg:cNvGrpSpPr/>
                      <wpg:grpSpPr>
                        <a:xfrm>
                          <a:off x="0" y="0"/>
                          <a:ext cx="678180" cy="441325"/>
                          <a:chOff x="1093" y="953"/>
                          <a:chExt cx="1068" cy="695"/>
                        </a:xfrm>
                      </wpg:grpSpPr>
                      <wps:wsp>
                        <wps:cNvPr id="64" name="矩形 64"/>
                        <wps:cNvSpPr/>
                        <wps:spPr>
                          <a:xfrm>
                            <a:off x="1101" y="960"/>
                            <a:ext cx="1054" cy="682"/>
                          </a:xfrm>
                          <a:prstGeom prst="rect">
                            <a:avLst/>
                          </a:prstGeom>
                          <a:solidFill>
                            <a:srgbClr val="FFFFFF"/>
                          </a:solidFill>
                          <a:ln>
                            <a:noFill/>
                          </a:ln>
                        </wps:spPr>
                        <wps:bodyPr upright="1"/>
                      </wps:wsp>
                      <wps:wsp>
                        <wps:cNvPr id="65" name="任意多边形 65"/>
                        <wps:cNvSpPr/>
                        <wps:spPr>
                          <a:xfrm>
                            <a:off x="1093" y="953"/>
                            <a:ext cx="1068" cy="695"/>
                          </a:xfrm>
                          <a:custGeom>
                            <a:avLst/>
                            <a:gdLst/>
                            <a:ahLst/>
                            <a:cxnLst/>
                            <a:pathLst>
                              <a:path w="1068" h="695">
                                <a:moveTo>
                                  <a:pt x="1068" y="695"/>
                                </a:moveTo>
                                <a:lnTo>
                                  <a:pt x="0" y="695"/>
                                </a:lnTo>
                                <a:lnTo>
                                  <a:pt x="0" y="0"/>
                                </a:lnTo>
                                <a:lnTo>
                                  <a:pt x="1068" y="0"/>
                                </a:lnTo>
                                <a:lnTo>
                                  <a:pt x="1068" y="8"/>
                                </a:lnTo>
                                <a:lnTo>
                                  <a:pt x="15" y="8"/>
                                </a:lnTo>
                                <a:lnTo>
                                  <a:pt x="8" y="15"/>
                                </a:lnTo>
                                <a:lnTo>
                                  <a:pt x="15" y="15"/>
                                </a:lnTo>
                                <a:lnTo>
                                  <a:pt x="15" y="680"/>
                                </a:lnTo>
                                <a:lnTo>
                                  <a:pt x="8" y="680"/>
                                </a:lnTo>
                                <a:lnTo>
                                  <a:pt x="15" y="688"/>
                                </a:lnTo>
                                <a:lnTo>
                                  <a:pt x="1068" y="688"/>
                                </a:lnTo>
                                <a:lnTo>
                                  <a:pt x="1068" y="695"/>
                                </a:lnTo>
                                <a:close/>
                                <a:moveTo>
                                  <a:pt x="15" y="15"/>
                                </a:moveTo>
                                <a:lnTo>
                                  <a:pt x="8" y="15"/>
                                </a:lnTo>
                                <a:lnTo>
                                  <a:pt x="15" y="8"/>
                                </a:lnTo>
                                <a:lnTo>
                                  <a:pt x="15" y="15"/>
                                </a:lnTo>
                                <a:close/>
                                <a:moveTo>
                                  <a:pt x="1053" y="15"/>
                                </a:moveTo>
                                <a:lnTo>
                                  <a:pt x="15" y="15"/>
                                </a:lnTo>
                                <a:lnTo>
                                  <a:pt x="15" y="8"/>
                                </a:lnTo>
                                <a:lnTo>
                                  <a:pt x="1053" y="8"/>
                                </a:lnTo>
                                <a:lnTo>
                                  <a:pt x="1053" y="15"/>
                                </a:lnTo>
                                <a:close/>
                                <a:moveTo>
                                  <a:pt x="1053" y="688"/>
                                </a:moveTo>
                                <a:lnTo>
                                  <a:pt x="1053" y="8"/>
                                </a:lnTo>
                                <a:lnTo>
                                  <a:pt x="1061" y="15"/>
                                </a:lnTo>
                                <a:lnTo>
                                  <a:pt x="1068" y="15"/>
                                </a:lnTo>
                                <a:lnTo>
                                  <a:pt x="1068" y="680"/>
                                </a:lnTo>
                                <a:lnTo>
                                  <a:pt x="1061" y="680"/>
                                </a:lnTo>
                                <a:lnTo>
                                  <a:pt x="1053" y="688"/>
                                </a:lnTo>
                                <a:close/>
                                <a:moveTo>
                                  <a:pt x="1068" y="15"/>
                                </a:moveTo>
                                <a:lnTo>
                                  <a:pt x="1061" y="15"/>
                                </a:lnTo>
                                <a:lnTo>
                                  <a:pt x="1053" y="8"/>
                                </a:lnTo>
                                <a:lnTo>
                                  <a:pt x="1068" y="8"/>
                                </a:lnTo>
                                <a:lnTo>
                                  <a:pt x="1068" y="15"/>
                                </a:lnTo>
                                <a:close/>
                                <a:moveTo>
                                  <a:pt x="15" y="688"/>
                                </a:moveTo>
                                <a:lnTo>
                                  <a:pt x="8" y="680"/>
                                </a:lnTo>
                                <a:lnTo>
                                  <a:pt x="15" y="680"/>
                                </a:lnTo>
                                <a:lnTo>
                                  <a:pt x="15" y="688"/>
                                </a:lnTo>
                                <a:close/>
                                <a:moveTo>
                                  <a:pt x="1053" y="688"/>
                                </a:moveTo>
                                <a:lnTo>
                                  <a:pt x="15" y="688"/>
                                </a:lnTo>
                                <a:lnTo>
                                  <a:pt x="15" y="680"/>
                                </a:lnTo>
                                <a:lnTo>
                                  <a:pt x="1053" y="680"/>
                                </a:lnTo>
                                <a:lnTo>
                                  <a:pt x="1053" y="688"/>
                                </a:lnTo>
                                <a:close/>
                                <a:moveTo>
                                  <a:pt x="1068" y="688"/>
                                </a:moveTo>
                                <a:lnTo>
                                  <a:pt x="1053" y="688"/>
                                </a:lnTo>
                                <a:lnTo>
                                  <a:pt x="1061" y="680"/>
                                </a:lnTo>
                                <a:lnTo>
                                  <a:pt x="1068" y="680"/>
                                </a:lnTo>
                                <a:lnTo>
                                  <a:pt x="1068" y="688"/>
                                </a:lnTo>
                                <a:close/>
                              </a:path>
                            </a:pathLst>
                          </a:custGeom>
                          <a:solidFill>
                            <a:srgbClr val="000000"/>
                          </a:solidFill>
                          <a:ln>
                            <a:noFill/>
                          </a:ln>
                        </wps:spPr>
                        <wps:bodyPr upright="1"/>
                      </wps:wsp>
                    </wpg:wgp>
                  </a:graphicData>
                </a:graphic>
              </wp:anchor>
            </w:drawing>
          </mc:Choice>
          <mc:Fallback>
            <w:pict>
              <v:group id="组合 63" o:spid="_x0000_s1026" o:spt="203" style="position:absolute;left:0pt;margin-left:54.65pt;margin-top:47.65pt;height:34.75pt;width:53.4pt;mso-position-horizontal-relative:page;z-index:251672576;mso-width-relative:page;mso-height-relative:page;" coordorigin="1093,953" coordsize="1068,695" o:gfxdata="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">
                <o:lock v:ext="edit" aspectratio="f"/>
                <v:rect id="_x0000_s1026" o:spid="_x0000_s1026" o:spt="1" style="position:absolute;left:1101;top:960;height:682;width:1054;" fillcolor="#FFFFFF" filled="t" stroked="f" coordsize="21600,21600" o:gfxdata="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5r1XvQAA&#10;ANsAAAAPAAAAAAAAAAEAIAAAACIAAABkcnMvZG93bnJldi54bWxQSwECFAAUAAAACACHTuJAMy8F&#10;njsAAAA5AAAAEAAAAAAAAAABACAAAAAMAQAAZHJzL3NoYXBleG1sLnhtbFBLBQYAAAAABgAGAFsB&#10;AAC2AwAAAAA=&#10;">
                  <v:fill on="t" focussize="0,0"/>
                  <v:stroke on="f"/>
                  <v:imagedata o:title=""/>
                  <o:lock v:ext="edit" aspectratio="f"/>
                </v:rect>
                <v:shape id="_x0000_s1026" o:spid="_x0000_s1026" o:spt="100" style="position:absolute;left:1093;top:953;height:695;width:1068;" fillcolor="#000000" filled="t" stroked="f" coordsize="1068,695" o:gfxdata="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5Y7wi/&#10;AAAA2wAAAA8AAAAAAAAAAQAgAAAAIgAAAGRycy9kb3ducmV2LnhtbFBLAQIUABQAAAAIAIdO4kAz&#10;LwWeOwAAADkAAAAQAAAAAAAAAAEAIAAAAA4BAABkcnMvc2hhcGV4bWwueG1sUEsFBgAAAAAGAAYA&#10;WwEAALgDAAAAAA==&#10;" path="m1068,695l0,695,0,0,1068,0,1068,8,15,8,8,15,15,15,15,680,8,680,15,688,1068,688,1068,695xm15,15l8,15,15,8,15,15xm1053,15l15,15,15,8,1053,8,1053,15xm1053,688l1053,8,1061,15,1068,15,1068,680,1061,680,1053,688xm1068,15l1061,15,1053,8,1068,8,1068,15xm15,688l8,680,15,680,15,688xm1053,688l15,688,15,680,1053,680,1053,688xm1068,688l1053,688,1061,680,1068,680,1068,688xe">
                  <v:fill on="t" focussize="0,0"/>
                  <v:stroke on="f"/>
                  <v:imagedata o:title=""/>
                  <o:lock v:ext="edit" aspectratio="f"/>
                </v:shape>
              </v:group>
            </w:pict>
          </mc:Fallback>
        </mc:AlternateContent>
      </w:r>
      <w:r>
        <mc:AlternateContent>
          <mc:Choice Requires="wpg">
            <w:drawing>
              <wp:anchor distT="0" distB="0" distL="114300" distR="114300" simplePos="0" relativeHeight="251673600" behindDoc="0" locked="0" layoutInCell="1" allowOverlap="1">
                <wp:simplePos x="0" y="0"/>
                <wp:positionH relativeFrom="page">
                  <wp:posOffset>686435</wp:posOffset>
                </wp:positionH>
                <wp:positionV relativeFrom="paragraph">
                  <wp:posOffset>1283335</wp:posOffset>
                </wp:positionV>
                <wp:extent cx="678180" cy="492125"/>
                <wp:effectExtent l="635" t="0" r="6985" b="3175"/>
                <wp:wrapNone/>
                <wp:docPr id="69" name="组合 66"/>
                <wp:cNvGraphicFramePr/>
                <a:graphic xmlns:a="http://schemas.openxmlformats.org/drawingml/2006/main">
                  <a:graphicData uri="http://schemas.microsoft.com/office/word/2010/wordprocessingGroup">
                    <wpg:wgp>
                      <wpg:cNvGrpSpPr/>
                      <wpg:grpSpPr>
                        <a:xfrm>
                          <a:off x="0" y="0"/>
                          <a:ext cx="678180" cy="492125"/>
                          <a:chOff x="1082" y="2021"/>
                          <a:chExt cx="1068" cy="775"/>
                        </a:xfrm>
                      </wpg:grpSpPr>
                      <wps:wsp>
                        <wps:cNvPr id="67" name="矩形 67"/>
                        <wps:cNvSpPr/>
                        <wps:spPr>
                          <a:xfrm>
                            <a:off x="1089" y="2028"/>
                            <a:ext cx="1054" cy="761"/>
                          </a:xfrm>
                          <a:prstGeom prst="rect">
                            <a:avLst/>
                          </a:prstGeom>
                          <a:solidFill>
                            <a:srgbClr val="FFFFFF"/>
                          </a:solidFill>
                          <a:ln>
                            <a:noFill/>
                          </a:ln>
                        </wps:spPr>
                        <wps:bodyPr upright="1"/>
                      </wps:wsp>
                      <wps:wsp>
                        <wps:cNvPr id="68" name="任意多边形 68"/>
                        <wps:cNvSpPr/>
                        <wps:spPr>
                          <a:xfrm>
                            <a:off x="1081" y="2021"/>
                            <a:ext cx="1068" cy="775"/>
                          </a:xfrm>
                          <a:custGeom>
                            <a:avLst/>
                            <a:gdLst/>
                            <a:ahLst/>
                            <a:cxnLst/>
                            <a:pathLst>
                              <a:path w="1068" h="775">
                                <a:moveTo>
                                  <a:pt x="1068" y="775"/>
                                </a:moveTo>
                                <a:lnTo>
                                  <a:pt x="0" y="775"/>
                                </a:lnTo>
                                <a:lnTo>
                                  <a:pt x="0" y="0"/>
                                </a:lnTo>
                                <a:lnTo>
                                  <a:pt x="1068" y="0"/>
                                </a:lnTo>
                                <a:lnTo>
                                  <a:pt x="1068" y="8"/>
                                </a:lnTo>
                                <a:lnTo>
                                  <a:pt x="15" y="8"/>
                                </a:lnTo>
                                <a:lnTo>
                                  <a:pt x="7" y="15"/>
                                </a:lnTo>
                                <a:lnTo>
                                  <a:pt x="15" y="15"/>
                                </a:lnTo>
                                <a:lnTo>
                                  <a:pt x="15" y="760"/>
                                </a:lnTo>
                                <a:lnTo>
                                  <a:pt x="7" y="760"/>
                                </a:lnTo>
                                <a:lnTo>
                                  <a:pt x="15" y="768"/>
                                </a:lnTo>
                                <a:lnTo>
                                  <a:pt x="1068" y="768"/>
                                </a:lnTo>
                                <a:lnTo>
                                  <a:pt x="1068" y="775"/>
                                </a:lnTo>
                                <a:close/>
                                <a:moveTo>
                                  <a:pt x="15" y="15"/>
                                </a:moveTo>
                                <a:lnTo>
                                  <a:pt x="7" y="15"/>
                                </a:lnTo>
                                <a:lnTo>
                                  <a:pt x="15" y="8"/>
                                </a:lnTo>
                                <a:lnTo>
                                  <a:pt x="15" y="15"/>
                                </a:lnTo>
                                <a:close/>
                                <a:moveTo>
                                  <a:pt x="1053" y="15"/>
                                </a:moveTo>
                                <a:lnTo>
                                  <a:pt x="15" y="15"/>
                                </a:lnTo>
                                <a:lnTo>
                                  <a:pt x="15" y="8"/>
                                </a:lnTo>
                                <a:lnTo>
                                  <a:pt x="1053" y="8"/>
                                </a:lnTo>
                                <a:lnTo>
                                  <a:pt x="1053" y="15"/>
                                </a:lnTo>
                                <a:close/>
                                <a:moveTo>
                                  <a:pt x="1053" y="768"/>
                                </a:moveTo>
                                <a:lnTo>
                                  <a:pt x="1053" y="8"/>
                                </a:lnTo>
                                <a:lnTo>
                                  <a:pt x="1060" y="15"/>
                                </a:lnTo>
                                <a:lnTo>
                                  <a:pt x="1068" y="15"/>
                                </a:lnTo>
                                <a:lnTo>
                                  <a:pt x="1068" y="760"/>
                                </a:lnTo>
                                <a:lnTo>
                                  <a:pt x="1060" y="760"/>
                                </a:lnTo>
                                <a:lnTo>
                                  <a:pt x="1053" y="768"/>
                                </a:lnTo>
                                <a:close/>
                                <a:moveTo>
                                  <a:pt x="1068" y="15"/>
                                </a:moveTo>
                                <a:lnTo>
                                  <a:pt x="1060" y="15"/>
                                </a:lnTo>
                                <a:lnTo>
                                  <a:pt x="1053" y="8"/>
                                </a:lnTo>
                                <a:lnTo>
                                  <a:pt x="1068" y="8"/>
                                </a:lnTo>
                                <a:lnTo>
                                  <a:pt x="1068" y="15"/>
                                </a:lnTo>
                                <a:close/>
                                <a:moveTo>
                                  <a:pt x="15" y="768"/>
                                </a:moveTo>
                                <a:lnTo>
                                  <a:pt x="7" y="760"/>
                                </a:lnTo>
                                <a:lnTo>
                                  <a:pt x="15" y="760"/>
                                </a:lnTo>
                                <a:lnTo>
                                  <a:pt x="15" y="768"/>
                                </a:lnTo>
                                <a:close/>
                                <a:moveTo>
                                  <a:pt x="1053" y="768"/>
                                </a:moveTo>
                                <a:lnTo>
                                  <a:pt x="15" y="768"/>
                                </a:lnTo>
                                <a:lnTo>
                                  <a:pt x="15" y="760"/>
                                </a:lnTo>
                                <a:lnTo>
                                  <a:pt x="1053" y="760"/>
                                </a:lnTo>
                                <a:lnTo>
                                  <a:pt x="1053" y="768"/>
                                </a:lnTo>
                                <a:close/>
                                <a:moveTo>
                                  <a:pt x="1068" y="768"/>
                                </a:moveTo>
                                <a:lnTo>
                                  <a:pt x="1053" y="768"/>
                                </a:lnTo>
                                <a:lnTo>
                                  <a:pt x="1060" y="760"/>
                                </a:lnTo>
                                <a:lnTo>
                                  <a:pt x="1068" y="760"/>
                                </a:lnTo>
                                <a:lnTo>
                                  <a:pt x="1068" y="768"/>
                                </a:lnTo>
                                <a:close/>
                              </a:path>
                            </a:pathLst>
                          </a:custGeom>
                          <a:solidFill>
                            <a:srgbClr val="000000"/>
                          </a:solidFill>
                          <a:ln>
                            <a:noFill/>
                          </a:ln>
                        </wps:spPr>
                        <wps:bodyPr upright="1"/>
                      </wps:wsp>
                    </wpg:wgp>
                  </a:graphicData>
                </a:graphic>
              </wp:anchor>
            </w:drawing>
          </mc:Choice>
          <mc:Fallback>
            <w:pict>
              <v:group id="组合 66" o:spid="_x0000_s1026" o:spt="203" style="position:absolute;left:0pt;margin-left:54.05pt;margin-top:101.05pt;height:38.75pt;width:53.4pt;mso-position-horizontal-relative:page;z-index:251673600;mso-width-relative:page;mso-height-relative:page;" coordorigin="1082,2021" coordsize="1068,775" o:gfxdata="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">
                <o:lock v:ext="edit" aspectratio="f"/>
                <v:rect id="_x0000_s1026" o:spid="_x0000_s1026" o:spt="1" style="position:absolute;left:1089;top:2028;height:761;width:1054;" fillcolor="#FFFFFF" filled="t" stroked="f" coordsize="21600,21600" o:gfxdata="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E0IyC8AAAA&#10;2wAAAA8AAAAAAAAAAQAgAAAAIgAAAGRycy9kb3ducmV2LnhtbFBLAQIUABQAAAAIAIdO4kAzLwWe&#10;OwAAADkAAAAQAAAAAAAAAAEAIAAAAAsBAABkcnMvc2hhcGV4bWwueG1sUEsFBgAAAAAGAAYAWwEA&#10;ALUDAAAAAA==&#10;">
                  <v:fill on="t" focussize="0,0"/>
                  <v:stroke on="f"/>
                  <v:imagedata o:title=""/>
                  <o:lock v:ext="edit" aspectratio="f"/>
                </v:rect>
                <v:shape id="_x0000_s1026" o:spid="_x0000_s1026" o:spt="100" style="position:absolute;left:1081;top:2021;height:775;width:1068;" fillcolor="#000000" filled="t" stroked="f" coordsize="1068,775" o:gfxdata="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l3aCtwAAANsAAAAP&#10;AAAAAAAAAAEAIAAAACIAAABkcnMvZG93bnJldi54bWxQSwECFAAUAAAACACHTuJAMy8FnjsAAAA5&#10;AAAAEAAAAAAAAAABACAAAAAGAQAAZHJzL3NoYXBleG1sLnhtbFBLBQYAAAAABgAGAFsBAACwAwAA&#10;AAA=&#10;" path="m1068,775l0,775,0,0,1068,0,1068,8,15,8,7,15,15,15,15,760,7,760,15,768,1068,768,1068,775xm15,15l7,15,15,8,15,15xm1053,15l15,15,15,8,1053,8,1053,15xm1053,768l1053,8,1060,15,1068,15,1068,760,1060,760,1053,768xm1068,15l1060,15,1053,8,1068,8,1068,15xm15,768l7,760,15,760,15,768xm1053,768l15,768,15,760,1053,760,1053,768xm1068,768l1053,768,1060,760,1068,760,1068,768xe">
                  <v:fill on="t" focussize="0,0"/>
                  <v:stroke on="f"/>
                  <v:imagedata o:title=""/>
                  <o:lock v:ext="edit" aspectratio="f"/>
                </v:shape>
              </v:group>
            </w:pict>
          </mc:Fallback>
        </mc:AlternateContent>
      </w:r>
      <w:r>
        <mc:AlternateContent>
          <mc:Choice Requires="wps">
            <w:drawing>
              <wp:anchor distT="0" distB="0" distL="114300" distR="114300" simplePos="0" relativeHeight="251675648" behindDoc="0" locked="0" layoutInCell="1" allowOverlap="1">
                <wp:simplePos x="0" y="0"/>
                <wp:positionH relativeFrom="page">
                  <wp:posOffset>690880</wp:posOffset>
                </wp:positionH>
                <wp:positionV relativeFrom="paragraph">
                  <wp:posOffset>-73025</wp:posOffset>
                </wp:positionV>
                <wp:extent cx="669290" cy="1844040"/>
                <wp:effectExtent l="0" t="0" r="0" b="0"/>
                <wp:wrapNone/>
                <wp:docPr id="71" name="文本框 69"/>
                <wp:cNvGraphicFramePr/>
                <a:graphic xmlns:a="http://schemas.openxmlformats.org/drawingml/2006/main">
                  <a:graphicData uri="http://schemas.microsoft.com/office/word/2010/wordprocessingShape">
                    <wps:wsp>
                      <wps:cNvSpPr txBox="1"/>
                      <wps:spPr>
                        <a:xfrm>
                          <a:off x="0" y="0"/>
                          <a:ext cx="669290" cy="1844040"/>
                        </a:xfrm>
                        <a:prstGeom prst="rect">
                          <a:avLst/>
                        </a:prstGeom>
                        <a:noFill/>
                        <a:ln>
                          <a:noFill/>
                        </a:ln>
                      </wps:spPr>
                      <wps:txbx>
                        <w:txbxContent>
                          <w:tbl>
                            <w:tblPr>
                              <w:tblStyle w:val="10"/>
                              <w:tblW w:w="0" w:type="auto"/>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10"/>
                              <w:gridCol w:w="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70" w:hRule="atLeast"/>
                              </w:trPr>
                              <w:tc>
                                <w:tcPr>
                                  <w:tcW w:w="1054" w:type="dxa"/>
                                  <w:gridSpan w:val="2"/>
                                </w:tcPr>
                                <w:p>
                                  <w:pPr>
                                    <w:pStyle w:val="16"/>
                                    <w:spacing w:before="121" w:line="324" w:lineRule="auto"/>
                                    <w:ind w:left="137" w:right="165"/>
                                    <w:rPr>
                                      <w:sz w:val="18"/>
                                    </w:rPr>
                                  </w:pPr>
                                  <w:r>
                                    <w:rPr>
                                      <w:sz w:val="18"/>
                                    </w:rPr>
                                    <w:t>幼儿活动指导员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4" w:hRule="atLeast"/>
                              </w:trPr>
                              <w:tc>
                                <w:tcPr>
                                  <w:tcW w:w="510" w:type="dxa"/>
                                  <w:tcBorders>
                                    <w:right w:val="single" w:color="000000" w:sz="12" w:space="0"/>
                                  </w:tcBorders>
                                </w:tcPr>
                                <w:p>
                                  <w:pPr>
                                    <w:pStyle w:val="16"/>
                                    <w:rPr>
                                      <w:rFonts w:ascii="Times New Roman"/>
                                      <w:sz w:val="20"/>
                                    </w:rPr>
                                  </w:pPr>
                                </w:p>
                              </w:tc>
                              <w:tc>
                                <w:tcPr>
                                  <w:tcW w:w="544" w:type="dxa"/>
                                  <w:tcBorders>
                                    <w:left w:val="single" w:color="000000" w:sz="12" w:space="0"/>
                                  </w:tcBorders>
                                </w:tcPr>
                                <w:p>
                                  <w:pPr>
                                    <w:pStyle w:val="16"/>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trPr>
                              <w:tc>
                                <w:tcPr>
                                  <w:tcW w:w="1054" w:type="dxa"/>
                                  <w:gridSpan w:val="2"/>
                                </w:tcPr>
                                <w:p>
                                  <w:pPr>
                                    <w:pStyle w:val="16"/>
                                    <w:spacing w:before="41" w:line="310" w:lineRule="atLeast"/>
                                    <w:ind w:left="164" w:right="139"/>
                                    <w:rPr>
                                      <w:sz w:val="18"/>
                                    </w:rPr>
                                  </w:pPr>
                                  <w:r>
                                    <w:rPr>
                                      <w:sz w:val="18"/>
                                    </w:rPr>
                                    <w:t>青少年活动指导员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6" w:hRule="atLeast"/>
                              </w:trPr>
                              <w:tc>
                                <w:tcPr>
                                  <w:tcW w:w="510" w:type="dxa"/>
                                  <w:tcBorders>
                                    <w:right w:val="single" w:color="000000" w:sz="8" w:space="0"/>
                                  </w:tcBorders>
                                </w:tcPr>
                                <w:p>
                                  <w:pPr>
                                    <w:pStyle w:val="16"/>
                                    <w:rPr>
                                      <w:rFonts w:ascii="Times New Roman"/>
                                      <w:sz w:val="20"/>
                                    </w:rPr>
                                  </w:pPr>
                                </w:p>
                              </w:tc>
                              <w:tc>
                                <w:tcPr>
                                  <w:tcW w:w="544" w:type="dxa"/>
                                  <w:tcBorders>
                                    <w:left w:val="single" w:color="000000" w:sz="8" w:space="0"/>
                                  </w:tcBorders>
                                </w:tcPr>
                                <w:p>
                                  <w:pPr>
                                    <w:pStyle w:val="16"/>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1054" w:type="dxa"/>
                                  <w:gridSpan w:val="2"/>
                                </w:tcPr>
                                <w:p>
                                  <w:pPr>
                                    <w:pStyle w:val="16"/>
                                    <w:spacing w:before="41" w:line="310" w:lineRule="atLeast"/>
                                    <w:ind w:left="152" w:right="151"/>
                                    <w:rPr>
                                      <w:sz w:val="18"/>
                                    </w:rPr>
                                  </w:pPr>
                                  <w:r>
                                    <w:rPr>
                                      <w:sz w:val="18"/>
                                    </w:rPr>
                                    <w:t>社会体育指导员</w:t>
                                  </w:r>
                                </w:p>
                              </w:tc>
                            </w:tr>
                          </w:tbl>
                          <w:p>
                            <w:pPr>
                              <w:pStyle w:val="5"/>
                            </w:pPr>
                          </w:p>
                        </w:txbxContent>
                      </wps:txbx>
                      <wps:bodyPr lIns="0" tIns="0" rIns="0" bIns="0" upright="1"/>
                    </wps:wsp>
                  </a:graphicData>
                </a:graphic>
              </wp:anchor>
            </w:drawing>
          </mc:Choice>
          <mc:Fallback>
            <w:pict>
              <v:shape id="文本框 69" o:spid="_x0000_s1026" o:spt="202" type="#_x0000_t202" style="position:absolute;left:0pt;margin-left:54.4pt;margin-top:-5.75pt;height:145.2pt;width:52.7pt;mso-position-horizontal-relative:page;z-index:251675648;mso-width-relative:page;mso-height-relative:page;" filled="f" stroked="f" coordsize="21600,21600" o:gfxdata="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0ZyC2QAAAAsBAAAPAAAAAAAAAAEAIAAAACIAAABkcnMvZG93bnJldi54bWxQ&#10;SwECFAAUAAAACACHTuJA1DGv970BAAB0AwAADgAAAAAAAAABACAAAAAoAQAAZHJzL2Uyb0RvYy54&#10;bWxQSwUGAAAAAAYABgBZAQAAVwUAAAAA&#10;">
                <v:fill on="f" focussize="0,0"/>
                <v:stroke on="f"/>
                <v:imagedata o:title=""/>
                <o:lock v:ext="edit" aspectratio="f"/>
                <v:textbox inset="0mm,0mm,0mm,0mm">
                  <w:txbxContent>
                    <w:tbl>
                      <w:tblPr>
                        <w:tblStyle w:val="10"/>
                        <w:tblW w:w="0" w:type="auto"/>
                        <w:tblInd w:w="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10"/>
                        <w:gridCol w:w="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70" w:hRule="atLeast"/>
                        </w:trPr>
                        <w:tc>
                          <w:tcPr>
                            <w:tcW w:w="1054" w:type="dxa"/>
                            <w:gridSpan w:val="2"/>
                          </w:tcPr>
                          <w:p>
                            <w:pPr>
                              <w:pStyle w:val="16"/>
                              <w:spacing w:before="121" w:line="324" w:lineRule="auto"/>
                              <w:ind w:left="137" w:right="165"/>
                              <w:rPr>
                                <w:sz w:val="18"/>
                              </w:rPr>
                            </w:pPr>
                            <w:r>
                              <w:rPr>
                                <w:sz w:val="18"/>
                              </w:rPr>
                              <w:t>幼儿活动指导员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4" w:hRule="atLeast"/>
                        </w:trPr>
                        <w:tc>
                          <w:tcPr>
                            <w:tcW w:w="510" w:type="dxa"/>
                            <w:tcBorders>
                              <w:right w:val="single" w:color="000000" w:sz="12" w:space="0"/>
                            </w:tcBorders>
                          </w:tcPr>
                          <w:p>
                            <w:pPr>
                              <w:pStyle w:val="16"/>
                              <w:rPr>
                                <w:rFonts w:ascii="Times New Roman"/>
                                <w:sz w:val="20"/>
                              </w:rPr>
                            </w:pPr>
                          </w:p>
                        </w:tc>
                        <w:tc>
                          <w:tcPr>
                            <w:tcW w:w="544" w:type="dxa"/>
                            <w:tcBorders>
                              <w:left w:val="single" w:color="000000" w:sz="12" w:space="0"/>
                            </w:tcBorders>
                          </w:tcPr>
                          <w:p>
                            <w:pPr>
                              <w:pStyle w:val="16"/>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1" w:hRule="atLeast"/>
                        </w:trPr>
                        <w:tc>
                          <w:tcPr>
                            <w:tcW w:w="1054" w:type="dxa"/>
                            <w:gridSpan w:val="2"/>
                          </w:tcPr>
                          <w:p>
                            <w:pPr>
                              <w:pStyle w:val="16"/>
                              <w:spacing w:before="41" w:line="310" w:lineRule="atLeast"/>
                              <w:ind w:left="164" w:right="139"/>
                              <w:rPr>
                                <w:sz w:val="18"/>
                              </w:rPr>
                            </w:pPr>
                            <w:r>
                              <w:rPr>
                                <w:sz w:val="18"/>
                              </w:rPr>
                              <w:t>青少年活动指导员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6" w:hRule="atLeast"/>
                        </w:trPr>
                        <w:tc>
                          <w:tcPr>
                            <w:tcW w:w="510" w:type="dxa"/>
                            <w:tcBorders>
                              <w:right w:val="single" w:color="000000" w:sz="8" w:space="0"/>
                            </w:tcBorders>
                          </w:tcPr>
                          <w:p>
                            <w:pPr>
                              <w:pStyle w:val="16"/>
                              <w:rPr>
                                <w:rFonts w:ascii="Times New Roman"/>
                                <w:sz w:val="20"/>
                              </w:rPr>
                            </w:pPr>
                          </w:p>
                        </w:tc>
                        <w:tc>
                          <w:tcPr>
                            <w:tcW w:w="544" w:type="dxa"/>
                            <w:tcBorders>
                              <w:left w:val="single" w:color="000000" w:sz="8" w:space="0"/>
                            </w:tcBorders>
                          </w:tcPr>
                          <w:p>
                            <w:pPr>
                              <w:pStyle w:val="16"/>
                              <w:rPr>
                                <w:rFonts w:ascii="Times New Roman"/>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60" w:hRule="atLeast"/>
                        </w:trPr>
                        <w:tc>
                          <w:tcPr>
                            <w:tcW w:w="1054" w:type="dxa"/>
                            <w:gridSpan w:val="2"/>
                          </w:tcPr>
                          <w:p>
                            <w:pPr>
                              <w:pStyle w:val="16"/>
                              <w:spacing w:before="41" w:line="310" w:lineRule="atLeast"/>
                              <w:ind w:left="152" w:right="151"/>
                              <w:rPr>
                                <w:sz w:val="18"/>
                              </w:rPr>
                            </w:pPr>
                            <w:r>
                              <w:rPr>
                                <w:sz w:val="18"/>
                              </w:rPr>
                              <w:t>社会体育指导员</w:t>
                            </w:r>
                          </w:p>
                        </w:tc>
                      </w:tr>
                    </w:tbl>
                    <w:p>
                      <w:pPr>
                        <w:pStyle w:val="5"/>
                      </w:pPr>
                    </w:p>
                  </w:txbxContent>
                </v:textbox>
              </v:shape>
            </w:pict>
          </mc:Fallback>
        </mc:AlternateContent>
      </w:r>
      <w:r>
        <w:rPr>
          <w:w w:val="95"/>
          <w:sz w:val="21"/>
        </w:rPr>
        <w:t>目标岗位</w:t>
      </w: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rPr>
          <w:sz w:val="20"/>
        </w:rPr>
      </w:pPr>
    </w:p>
    <w:p>
      <w:pPr>
        <w:pStyle w:val="5"/>
        <w:spacing w:before="4"/>
        <w:rPr>
          <w:sz w:val="22"/>
        </w:rPr>
      </w:pPr>
    </w:p>
    <w:p>
      <w:pPr>
        <w:spacing w:before="0"/>
        <w:ind w:left="1964" w:right="1999" w:firstLine="0"/>
        <w:jc w:val="center"/>
        <w:rPr>
          <w:sz w:val="21"/>
        </w:rPr>
      </w:pPr>
      <w:bookmarkStart w:id="6" w:name="图1职业发展规划图"/>
      <w:bookmarkEnd w:id="6"/>
      <w:r>
        <w:rPr>
          <w:sz w:val="21"/>
        </w:rPr>
        <w:t>职业发展规划图</w:t>
      </w:r>
    </w:p>
    <w:p>
      <w:pPr>
        <w:spacing w:after="0"/>
        <w:jc w:val="center"/>
        <w:rPr>
          <w:sz w:val="21"/>
        </w:rPr>
        <w:sectPr>
          <w:pgSz w:w="11910" w:h="16840"/>
          <w:pgMar w:top="1140" w:right="240" w:bottom="1180" w:left="940" w:header="0" w:footer="993" w:gutter="0"/>
          <w:cols w:space="720" w:num="1"/>
        </w:sectPr>
      </w:pPr>
    </w:p>
    <w:p>
      <w:pPr>
        <w:pStyle w:val="4"/>
        <w:keepNext w:val="0"/>
        <w:keepLines w:val="0"/>
        <w:pageBreakBefore w:val="0"/>
        <w:widowControl w:val="0"/>
        <w:kinsoku/>
        <w:wordWrap/>
        <w:overflowPunct/>
        <w:topLinePunct w:val="0"/>
        <w:autoSpaceDE w:val="0"/>
        <w:autoSpaceDN w:val="0"/>
        <w:bidi w:val="0"/>
        <w:adjustRightInd/>
        <w:snapToGrid/>
        <w:spacing w:before="83" w:line="240" w:lineRule="auto"/>
        <w:ind w:left="1338"/>
        <w:textAlignment w:val="auto"/>
        <w:rPr>
          <w:rFonts w:hint="eastAsia" w:ascii="黑体" w:hAnsi="黑体" w:eastAsia="黑体" w:cs="黑体"/>
          <w:sz w:val="28"/>
          <w:szCs w:val="28"/>
        </w:rPr>
      </w:pPr>
      <w:bookmarkStart w:id="7" w:name="_TOC_250013"/>
      <w:bookmarkEnd w:id="7"/>
      <w:r>
        <w:rPr>
          <w:rFonts w:hint="eastAsia" w:ascii="黑体" w:hAnsi="黑体" w:eastAsia="黑体" w:cs="黑体"/>
          <w:sz w:val="28"/>
          <w:szCs w:val="28"/>
        </w:rPr>
        <w:t>五、培养目标与培养要求</w:t>
      </w:r>
    </w:p>
    <w:p>
      <w:pPr>
        <w:spacing w:before="2"/>
        <w:ind w:left="584" w:right="0" w:firstLine="723" w:firstLineChars="300"/>
        <w:jc w:val="left"/>
        <w:rPr>
          <w:rFonts w:hint="eastAsia" w:ascii="宋体" w:hAnsi="宋体" w:eastAsia="宋体" w:cs="宋体"/>
          <w:b/>
          <w:sz w:val="24"/>
        </w:rPr>
      </w:pPr>
      <w:bookmarkStart w:id="8" w:name="_TOC_250012"/>
      <w:bookmarkEnd w:id="8"/>
      <w:r>
        <w:rPr>
          <w:rFonts w:hint="eastAsia" w:ascii="宋体" w:hAnsi="宋体" w:eastAsia="宋体" w:cs="宋体"/>
          <w:b/>
          <w:sz w:val="24"/>
        </w:rPr>
        <w:t>（一）培养目标</w:t>
      </w:r>
    </w:p>
    <w:p>
      <w:pPr>
        <w:pStyle w:val="5"/>
        <w:spacing w:before="93" w:line="364" w:lineRule="auto"/>
        <w:ind w:left="857" w:right="890" w:firstLine="480"/>
        <w:jc w:val="both"/>
        <w:rPr>
          <w:sz w:val="21"/>
          <w:szCs w:val="21"/>
        </w:rPr>
      </w:pPr>
      <w:r>
        <w:rPr>
          <w:sz w:val="21"/>
          <w:szCs w:val="21"/>
        </w:rPr>
        <w:t>按照社会主现代化建设者和接班人的培养要求，培养德、智、体、美、劳全面发展，立志服务基础教育、服务乡村振兴、服务民族地区，热爱教育事业，热爱青少年， 具有系统的教育学、心理学等理论基础，具备体育教育专业技能，适应现代体育教育改革和发展需要， 面向小学体育教育单位和企业，</w:t>
      </w:r>
      <w:r>
        <w:rPr>
          <w:rFonts w:hint="eastAsia"/>
          <w:sz w:val="21"/>
          <w:szCs w:val="21"/>
          <w:lang w:val="en-US" w:eastAsia="zh-CN"/>
        </w:rPr>
        <w:t>具备创新与实践能力的应用型小学体育教师或体育工作者</w:t>
      </w:r>
      <w:r>
        <w:rPr>
          <w:sz w:val="21"/>
          <w:szCs w:val="21"/>
        </w:rPr>
        <w:t>。</w:t>
      </w:r>
    </w:p>
    <w:p>
      <w:pPr>
        <w:pStyle w:val="5"/>
        <w:spacing w:before="93" w:line="364" w:lineRule="auto"/>
        <w:ind w:left="857" w:right="890" w:firstLine="480"/>
        <w:jc w:val="both"/>
        <w:rPr>
          <w:sz w:val="21"/>
          <w:szCs w:val="21"/>
        </w:rPr>
      </w:pPr>
      <w:r>
        <w:rPr>
          <w:sz w:val="21"/>
          <w:szCs w:val="21"/>
        </w:rPr>
        <w:t>目标 1：坚决拥护中国共产党领导，树立中国特色社会主义共同理想，践行社会主义核心价值观，具有深厚的爱国情感、国家认同感、中华民族自豪感；崇尚宪法、遵守法律、遵规守纪；具有社会责任感和</w:t>
      </w:r>
      <w:r>
        <w:rPr>
          <w:rFonts w:hint="eastAsia"/>
          <w:sz w:val="21"/>
          <w:szCs w:val="21"/>
          <w:lang w:val="en-US" w:eastAsia="zh-CN"/>
        </w:rPr>
        <w:t>社会</w:t>
      </w:r>
      <w:r>
        <w:rPr>
          <w:sz w:val="21"/>
          <w:szCs w:val="21"/>
        </w:rPr>
        <w:t>参与意识。</w:t>
      </w:r>
    </w:p>
    <w:p>
      <w:pPr>
        <w:pStyle w:val="5"/>
        <w:spacing w:before="93" w:line="364" w:lineRule="auto"/>
        <w:ind w:left="857" w:right="890" w:firstLine="480"/>
        <w:jc w:val="both"/>
        <w:rPr>
          <w:sz w:val="21"/>
          <w:szCs w:val="21"/>
        </w:rPr>
      </w:pPr>
      <w:r>
        <w:rPr>
          <w:sz w:val="21"/>
          <w:szCs w:val="21"/>
        </w:rPr>
        <w:t>目标 2：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pPr>
        <w:pStyle w:val="5"/>
        <w:spacing w:before="93" w:line="364" w:lineRule="auto"/>
        <w:ind w:left="857" w:right="890" w:firstLine="480"/>
        <w:jc w:val="both"/>
        <w:rPr>
          <w:sz w:val="21"/>
          <w:szCs w:val="21"/>
        </w:rPr>
      </w:pPr>
      <w:r>
        <w:rPr>
          <w:sz w:val="21"/>
          <w:szCs w:val="21"/>
        </w:rPr>
        <w:t>目标 3：具有良好的身心素质和人文素养。具有健康的体魄和心理、健全的人格， 能够掌握基本运动知识和一两项运动技能；具有感受美、表现美、鉴赏美、创造美的能力，具有一定的审美和人文素养，能够形成一两项艺术特长或爱好；掌握一定的学习方法，具有良好的生活习惯、行为习惯和自我管理能力。</w:t>
      </w:r>
    </w:p>
    <w:p>
      <w:pPr>
        <w:pStyle w:val="5"/>
        <w:spacing w:before="93" w:line="364" w:lineRule="auto"/>
        <w:ind w:left="857" w:right="890" w:firstLine="480"/>
        <w:jc w:val="both"/>
        <w:rPr>
          <w:rFonts w:hint="eastAsia"/>
          <w:sz w:val="21"/>
          <w:szCs w:val="21"/>
          <w:lang w:eastAsia="zh-CN"/>
        </w:rPr>
      </w:pPr>
      <w:r>
        <w:rPr>
          <w:sz w:val="21"/>
          <w:szCs w:val="21"/>
        </w:rPr>
        <w:t>目标 4：熟悉教育教学实践中涉及的法律、法规和伦理道德，在教学实践中学会用法律保护教学对象和自身的合法权益。具有良好的基础教育、教学实践操作能力。熟悉小学日常活动流程，具有初步开展中小学体育教育教学</w:t>
      </w:r>
      <w:r>
        <w:rPr>
          <w:rFonts w:hint="eastAsia"/>
          <w:sz w:val="21"/>
          <w:szCs w:val="21"/>
          <w:lang w:val="en-US" w:eastAsia="zh-CN"/>
        </w:rPr>
        <w:t>的</w:t>
      </w:r>
      <w:r>
        <w:rPr>
          <w:sz w:val="21"/>
          <w:szCs w:val="21"/>
        </w:rPr>
        <w:t>能力</w:t>
      </w:r>
      <w:r>
        <w:rPr>
          <w:rFonts w:hint="eastAsia"/>
          <w:sz w:val="21"/>
          <w:szCs w:val="21"/>
          <w:lang w:eastAsia="zh-CN"/>
        </w:rPr>
        <w:t>。</w:t>
      </w:r>
    </w:p>
    <w:p>
      <w:pPr>
        <w:pStyle w:val="5"/>
        <w:spacing w:before="93" w:line="364" w:lineRule="auto"/>
        <w:ind w:left="857" w:right="890" w:firstLine="480"/>
        <w:jc w:val="both"/>
        <w:rPr>
          <w:sz w:val="21"/>
          <w:szCs w:val="21"/>
        </w:rPr>
      </w:pPr>
      <w:r>
        <w:rPr>
          <w:sz w:val="21"/>
          <w:szCs w:val="21"/>
        </w:rPr>
        <w:t>目标 5：掌握中小学生的生理和心理活动特点，具备良好的沟通、协调、管理、竞争和合作能力，了解教育教学管理的基本特点与决策方法，能够胜任小学班主任、少先队等教学管理工作。</w:t>
      </w:r>
    </w:p>
    <w:p>
      <w:pPr>
        <w:pStyle w:val="5"/>
        <w:spacing w:before="93" w:line="364" w:lineRule="auto"/>
        <w:ind w:left="857" w:right="890" w:firstLine="480"/>
        <w:jc w:val="both"/>
        <w:rPr>
          <w:rFonts w:hint="eastAsia"/>
          <w:sz w:val="21"/>
          <w:szCs w:val="21"/>
          <w:lang w:eastAsia="zh-CN"/>
        </w:rPr>
      </w:pPr>
      <w:r>
        <w:rPr>
          <w:sz w:val="21"/>
          <w:szCs w:val="21"/>
        </w:rPr>
        <w:t>目标 6：较强的普通话口语表达能力，具有一定的行文写作技能。能够较好的解决工作中遇到的实际问题，养成终身学习终生锻炼的习惯</w:t>
      </w:r>
      <w:r>
        <w:rPr>
          <w:rFonts w:hint="eastAsia"/>
          <w:sz w:val="21"/>
          <w:szCs w:val="21"/>
          <w:lang w:eastAsia="zh-CN"/>
        </w:rPr>
        <w:t>。</w:t>
      </w:r>
    </w:p>
    <w:p>
      <w:pPr>
        <w:spacing w:before="2"/>
        <w:ind w:left="584" w:right="0" w:firstLine="723" w:firstLineChars="300"/>
        <w:jc w:val="left"/>
        <w:rPr>
          <w:rFonts w:hint="eastAsia" w:ascii="宋体" w:hAnsi="宋体" w:eastAsia="宋体" w:cs="宋体"/>
          <w:b/>
          <w:sz w:val="24"/>
        </w:rPr>
      </w:pPr>
      <w:bookmarkStart w:id="9" w:name="_TOC_250011"/>
      <w:bookmarkEnd w:id="9"/>
      <w:r>
        <w:rPr>
          <w:rFonts w:hint="eastAsia" w:ascii="宋体" w:hAnsi="宋体" w:eastAsia="宋体" w:cs="宋体"/>
          <w:b/>
          <w:sz w:val="24"/>
        </w:rPr>
        <w:t>（二）培养要求</w:t>
      </w:r>
    </w:p>
    <w:p>
      <w:pPr>
        <w:pStyle w:val="5"/>
        <w:spacing w:before="93" w:line="364" w:lineRule="auto"/>
        <w:ind w:left="857" w:right="890" w:firstLine="480"/>
        <w:jc w:val="both"/>
        <w:rPr>
          <w:rFonts w:ascii="宋体" w:hAnsi="宋体" w:eastAsia="宋体" w:cs="宋体"/>
          <w:sz w:val="21"/>
          <w:szCs w:val="21"/>
          <w:lang w:val="zh-CN" w:eastAsia="zh-CN" w:bidi="zh-CN"/>
        </w:rPr>
      </w:pPr>
      <w:r>
        <w:rPr>
          <w:rFonts w:ascii="宋体" w:hAnsi="宋体" w:eastAsia="宋体" w:cs="宋体"/>
          <w:sz w:val="21"/>
          <w:szCs w:val="21"/>
          <w:lang w:val="zh-CN" w:eastAsia="zh-CN" w:bidi="zh-CN"/>
        </w:rPr>
        <w:t xml:space="preserve">本专业毕业生应达到以下要求： </w:t>
      </w:r>
    </w:p>
    <w:p>
      <w:pPr>
        <w:pStyle w:val="5"/>
        <w:spacing w:before="93" w:line="364" w:lineRule="auto"/>
        <w:ind w:left="857" w:right="890" w:firstLine="480"/>
        <w:jc w:val="both"/>
        <w:rPr>
          <w:b/>
          <w:sz w:val="21"/>
          <w:szCs w:val="21"/>
        </w:rPr>
      </w:pPr>
      <w:r>
        <w:rPr>
          <w:rFonts w:hint="eastAsia" w:ascii="宋体" w:hAnsi="宋体" w:eastAsia="宋体" w:cs="宋体"/>
          <w:b/>
          <w:sz w:val="21"/>
          <w:szCs w:val="21"/>
        </w:rPr>
        <w:t>1.践行师德</w:t>
      </w:r>
    </w:p>
    <w:p>
      <w:pPr>
        <w:pStyle w:val="15"/>
        <w:numPr>
          <w:ilvl w:val="0"/>
          <w:numId w:val="1"/>
        </w:numPr>
        <w:tabs>
          <w:tab w:val="left" w:pos="1939"/>
        </w:tabs>
        <w:spacing w:before="0" w:after="0" w:line="307" w:lineRule="exact"/>
        <w:ind w:left="1938" w:right="0" w:hanging="602"/>
        <w:jc w:val="left"/>
        <w:rPr>
          <w:sz w:val="24"/>
        </w:rPr>
      </w:pPr>
      <w:r>
        <w:rPr>
          <w:sz w:val="24"/>
        </w:rPr>
        <w:t>师德规范</w:t>
      </w:r>
    </w:p>
    <w:p>
      <w:pPr>
        <w:pStyle w:val="5"/>
        <w:spacing w:before="93" w:line="364" w:lineRule="auto"/>
        <w:ind w:left="857" w:right="890" w:firstLine="480"/>
        <w:jc w:val="both"/>
        <w:rPr>
          <w:sz w:val="21"/>
          <w:szCs w:val="21"/>
        </w:rPr>
      </w:pPr>
      <w:r>
        <w:rPr>
          <w:sz w:val="21"/>
          <w:szCs w:val="21"/>
        </w:rPr>
        <w:t>践行中国特色社会主义核心价值观，贯彻党的教育方针，以立德树人为己任，依</w:t>
      </w:r>
    </w:p>
    <w:p>
      <w:pPr>
        <w:pStyle w:val="5"/>
        <w:spacing w:before="93" w:line="364" w:lineRule="auto"/>
        <w:ind w:left="857" w:right="890" w:firstLine="480"/>
        <w:jc w:val="both"/>
        <w:rPr>
          <w:sz w:val="21"/>
          <w:szCs w:val="21"/>
        </w:rPr>
        <w:sectPr>
          <w:pgSz w:w="11910" w:h="16840"/>
          <w:pgMar w:top="1049" w:right="240" w:bottom="1066" w:left="940" w:header="0" w:footer="992" w:gutter="0"/>
          <w:cols w:space="0" w:num="1"/>
          <w:rtlGutter w:val="0"/>
          <w:docGrid w:linePitch="0" w:charSpace="0"/>
        </w:sectPr>
      </w:pPr>
    </w:p>
    <w:p>
      <w:pPr>
        <w:pStyle w:val="5"/>
        <w:spacing w:before="93" w:line="364" w:lineRule="auto"/>
        <w:ind w:left="857" w:right="890" w:firstLine="480"/>
        <w:jc w:val="both"/>
        <w:rPr>
          <w:sz w:val="21"/>
          <w:szCs w:val="21"/>
        </w:rPr>
      </w:pPr>
      <w:r>
        <w:rPr>
          <w:sz w:val="21"/>
          <w:szCs w:val="21"/>
        </w:rPr>
        <w:t>法执教，立志成为有理想信念、有道德情操、有扎实学识、有仁爱之心的好老师。</w:t>
      </w:r>
    </w:p>
    <w:p>
      <w:pPr>
        <w:pStyle w:val="15"/>
        <w:numPr>
          <w:ilvl w:val="0"/>
          <w:numId w:val="1"/>
        </w:numPr>
        <w:tabs>
          <w:tab w:val="left" w:pos="1939"/>
        </w:tabs>
        <w:spacing w:before="161" w:after="0" w:line="240" w:lineRule="auto"/>
        <w:ind w:left="1938" w:right="0" w:hanging="602"/>
        <w:jc w:val="left"/>
        <w:rPr>
          <w:sz w:val="24"/>
        </w:rPr>
      </w:pPr>
      <w:r>
        <w:rPr>
          <w:sz w:val="24"/>
        </w:rPr>
        <w:t>教育情怀</w:t>
      </w:r>
    </w:p>
    <w:p>
      <w:pPr>
        <w:pStyle w:val="5"/>
        <w:spacing w:before="93" w:line="364" w:lineRule="auto"/>
        <w:ind w:left="857" w:right="890" w:firstLine="480"/>
        <w:jc w:val="both"/>
        <w:rPr>
          <w:sz w:val="21"/>
          <w:szCs w:val="21"/>
        </w:rPr>
      </w:pPr>
      <w:r>
        <w:rPr>
          <w:sz w:val="21"/>
          <w:szCs w:val="21"/>
        </w:rPr>
        <w:t>具备积极正确的从教态度与价值观，具有扎根农村、长期从教的使命感。认同教师工作的意义和专业性，情系学生，富有爱心、责任心、事业心。有正确的儿童观、教育观，做儿童成长的引路人。</w:t>
      </w:r>
    </w:p>
    <w:p>
      <w:pPr>
        <w:pStyle w:val="5"/>
        <w:spacing w:before="93" w:line="364" w:lineRule="auto"/>
        <w:ind w:left="857" w:right="890" w:firstLine="480"/>
        <w:jc w:val="both"/>
        <w:rPr>
          <w:rFonts w:hint="eastAsia" w:ascii="宋体" w:hAnsi="宋体" w:eastAsia="宋体" w:cs="宋体"/>
          <w:b/>
          <w:sz w:val="21"/>
          <w:szCs w:val="21"/>
          <w:lang w:val="zh-CN" w:eastAsia="zh-CN"/>
        </w:rPr>
      </w:pPr>
      <w:r>
        <w:rPr>
          <w:rFonts w:hint="eastAsia" w:cs="宋体"/>
          <w:b/>
          <w:sz w:val="21"/>
          <w:szCs w:val="21"/>
          <w:lang w:val="en-US" w:eastAsia="zh-CN"/>
        </w:rPr>
        <w:t>2.</w:t>
      </w:r>
      <w:r>
        <w:rPr>
          <w:rFonts w:hint="eastAsia" w:ascii="宋体" w:hAnsi="宋体" w:eastAsia="宋体" w:cs="宋体"/>
          <w:b/>
          <w:sz w:val="21"/>
          <w:szCs w:val="21"/>
          <w:lang w:val="zh-CN" w:eastAsia="zh-CN"/>
        </w:rPr>
        <w:t>学会教学</w:t>
      </w:r>
    </w:p>
    <w:p>
      <w:pPr>
        <w:pStyle w:val="15"/>
        <w:numPr>
          <w:ilvl w:val="0"/>
          <w:numId w:val="2"/>
        </w:numPr>
        <w:tabs>
          <w:tab w:val="left" w:pos="1939"/>
        </w:tabs>
        <w:spacing w:before="91" w:after="0" w:line="240" w:lineRule="auto"/>
        <w:ind w:left="1938" w:right="0" w:hanging="602"/>
        <w:jc w:val="left"/>
        <w:rPr>
          <w:sz w:val="24"/>
        </w:rPr>
      </w:pPr>
      <w:r>
        <w:rPr>
          <w:sz w:val="24"/>
        </w:rPr>
        <w:t>学科素养</w:t>
      </w:r>
    </w:p>
    <w:p>
      <w:pPr>
        <w:pStyle w:val="5"/>
        <w:spacing w:before="93" w:line="364" w:lineRule="auto"/>
        <w:ind w:left="857" w:right="890" w:firstLine="480"/>
        <w:jc w:val="both"/>
        <w:rPr>
          <w:sz w:val="21"/>
          <w:szCs w:val="21"/>
        </w:rPr>
      </w:pPr>
      <w:r>
        <w:rPr>
          <w:sz w:val="21"/>
          <w:szCs w:val="21"/>
        </w:rPr>
        <w:t>系统掌握中小学教育基本原理、中小学生心理发展基本理论，具有一定的学科融合能力和综合的科学人文艺术素养，掌握多项运动技能及中小学体育教学组织能力， 能够指导中小学生参与课外训练、竞赛活动，具备担任大型田径运动会、球类运动会及相关比赛的组织、裁判工作的能力。</w:t>
      </w:r>
    </w:p>
    <w:p>
      <w:pPr>
        <w:pStyle w:val="15"/>
        <w:numPr>
          <w:ilvl w:val="0"/>
          <w:numId w:val="2"/>
        </w:numPr>
        <w:tabs>
          <w:tab w:val="left" w:pos="1939"/>
        </w:tabs>
        <w:spacing w:before="3" w:after="0" w:line="240" w:lineRule="auto"/>
        <w:ind w:left="1938" w:right="0" w:hanging="602"/>
        <w:jc w:val="left"/>
        <w:rPr>
          <w:sz w:val="24"/>
        </w:rPr>
      </w:pPr>
      <w:r>
        <w:rPr>
          <w:sz w:val="24"/>
        </w:rPr>
        <w:t>教学能力</w:t>
      </w:r>
    </w:p>
    <w:p>
      <w:pPr>
        <w:pStyle w:val="5"/>
        <w:spacing w:before="93" w:line="364" w:lineRule="auto"/>
        <w:ind w:left="857" w:right="890" w:firstLine="480"/>
        <w:jc w:val="both"/>
        <w:rPr>
          <w:sz w:val="21"/>
          <w:szCs w:val="21"/>
        </w:rPr>
      </w:pPr>
      <w:r>
        <w:rPr>
          <w:sz w:val="21"/>
          <w:szCs w:val="21"/>
        </w:rPr>
        <w:t>具有较强的中小学教师职业技能和教学能力。依据课标和学情，进行教学设计， 创设学习环境，指导学习过程，进行学习评价。具备一定的课程整合、运用信息技术优化课堂教学、校本课程开发以及初步的教学研究能力。</w:t>
      </w:r>
    </w:p>
    <w:p>
      <w:pPr>
        <w:pStyle w:val="5"/>
        <w:spacing w:before="93" w:line="364" w:lineRule="auto"/>
        <w:ind w:left="857" w:right="890" w:firstLine="480"/>
        <w:jc w:val="both"/>
        <w:rPr>
          <w:rFonts w:hint="eastAsia" w:cs="宋体"/>
          <w:b/>
          <w:sz w:val="21"/>
          <w:szCs w:val="21"/>
          <w:lang w:val="zh-CN" w:eastAsia="zh-CN"/>
        </w:rPr>
      </w:pPr>
      <w:r>
        <w:rPr>
          <w:rFonts w:hint="eastAsia" w:cs="宋体"/>
          <w:b/>
          <w:sz w:val="21"/>
          <w:szCs w:val="21"/>
          <w:lang w:val="en-US" w:eastAsia="zh-CN"/>
        </w:rPr>
        <w:t>3.</w:t>
      </w:r>
      <w:r>
        <w:rPr>
          <w:rFonts w:hint="eastAsia" w:cs="宋体"/>
          <w:b/>
          <w:sz w:val="21"/>
          <w:szCs w:val="21"/>
          <w:lang w:val="zh-CN" w:eastAsia="zh-CN"/>
        </w:rPr>
        <w:t>学会育人</w:t>
      </w:r>
    </w:p>
    <w:p>
      <w:pPr>
        <w:pStyle w:val="15"/>
        <w:numPr>
          <w:ilvl w:val="0"/>
          <w:numId w:val="3"/>
        </w:numPr>
        <w:tabs>
          <w:tab w:val="left" w:pos="1939"/>
        </w:tabs>
        <w:spacing w:before="93" w:after="0" w:line="240" w:lineRule="auto"/>
        <w:ind w:left="1938" w:right="0" w:hanging="602"/>
        <w:jc w:val="left"/>
        <w:rPr>
          <w:sz w:val="24"/>
        </w:rPr>
      </w:pPr>
      <w:r>
        <w:rPr>
          <w:sz w:val="24"/>
        </w:rPr>
        <w:t>班级指导</w:t>
      </w:r>
    </w:p>
    <w:p>
      <w:pPr>
        <w:pStyle w:val="5"/>
        <w:spacing w:before="93" w:line="364" w:lineRule="auto"/>
        <w:ind w:left="857" w:right="890" w:firstLine="480"/>
        <w:jc w:val="both"/>
        <w:rPr>
          <w:sz w:val="21"/>
          <w:szCs w:val="21"/>
        </w:rPr>
      </w:pPr>
      <w:r>
        <w:rPr>
          <w:sz w:val="21"/>
          <w:szCs w:val="21"/>
        </w:rPr>
        <w:t>树立德育为先理念，能够运用中小学德育原理与方法、班级组织管理策略，有效开展德育及班级管理工作，能够在工作实践中，参与德育和心理健康教育等活动的组织与指导，获得积极体验。</w:t>
      </w:r>
    </w:p>
    <w:p>
      <w:pPr>
        <w:pStyle w:val="15"/>
        <w:numPr>
          <w:ilvl w:val="0"/>
          <w:numId w:val="3"/>
        </w:numPr>
        <w:tabs>
          <w:tab w:val="left" w:pos="1939"/>
        </w:tabs>
        <w:spacing w:before="2" w:after="0" w:line="240" w:lineRule="auto"/>
        <w:ind w:left="1938" w:right="0" w:hanging="602"/>
        <w:jc w:val="left"/>
        <w:rPr>
          <w:sz w:val="24"/>
        </w:rPr>
      </w:pPr>
      <w:r>
        <w:rPr>
          <w:sz w:val="24"/>
        </w:rPr>
        <w:t>综合育人</w:t>
      </w:r>
    </w:p>
    <w:p>
      <w:pPr>
        <w:pStyle w:val="5"/>
        <w:spacing w:before="93" w:line="364" w:lineRule="auto"/>
        <w:ind w:left="857" w:right="890" w:firstLine="480"/>
        <w:jc w:val="both"/>
        <w:rPr>
          <w:sz w:val="21"/>
          <w:szCs w:val="21"/>
        </w:rPr>
      </w:pPr>
      <w:r>
        <w:rPr>
          <w:sz w:val="21"/>
          <w:szCs w:val="21"/>
        </w:rPr>
        <w:t>具有全程育人、立体育人的意识。理解中小学学科的育人价值，能够在体育教学和其他教育实践活动中将知识学习、能力发展与品德养成相结合，对学生进行有效的教育和引导。善于抓住一切教育契机，综合运用各种教育途径和力量进行育人。</w:t>
      </w:r>
    </w:p>
    <w:p>
      <w:pPr>
        <w:pStyle w:val="5"/>
        <w:spacing w:before="93" w:line="364" w:lineRule="auto"/>
        <w:ind w:left="857" w:right="890" w:firstLine="480"/>
        <w:jc w:val="both"/>
        <w:rPr>
          <w:rFonts w:hint="eastAsia" w:cs="宋体"/>
          <w:b/>
          <w:sz w:val="21"/>
          <w:szCs w:val="21"/>
          <w:lang w:val="zh-CN" w:eastAsia="zh-CN"/>
        </w:rPr>
      </w:pPr>
      <w:r>
        <w:rPr>
          <w:rFonts w:hint="eastAsia" w:cs="宋体"/>
          <w:b/>
          <w:sz w:val="21"/>
          <w:szCs w:val="21"/>
          <w:lang w:val="en-US" w:eastAsia="zh-CN"/>
        </w:rPr>
        <w:t>4.</w:t>
      </w:r>
      <w:r>
        <w:rPr>
          <w:rFonts w:hint="eastAsia" w:cs="宋体"/>
          <w:b/>
          <w:sz w:val="21"/>
          <w:szCs w:val="21"/>
          <w:lang w:val="zh-CN" w:eastAsia="zh-CN"/>
        </w:rPr>
        <w:t>学会发展</w:t>
      </w:r>
    </w:p>
    <w:p>
      <w:pPr>
        <w:pStyle w:val="15"/>
        <w:numPr>
          <w:ilvl w:val="0"/>
          <w:numId w:val="4"/>
        </w:numPr>
        <w:tabs>
          <w:tab w:val="left" w:pos="1939"/>
        </w:tabs>
        <w:spacing w:before="91" w:after="0" w:line="240" w:lineRule="auto"/>
        <w:ind w:left="1938" w:right="0" w:hanging="602"/>
        <w:jc w:val="left"/>
        <w:rPr>
          <w:sz w:val="24"/>
        </w:rPr>
      </w:pPr>
      <w:r>
        <w:rPr>
          <w:sz w:val="24"/>
        </w:rPr>
        <w:t>学会反思</w:t>
      </w:r>
    </w:p>
    <w:p>
      <w:pPr>
        <w:pStyle w:val="5"/>
        <w:spacing w:before="93" w:line="364" w:lineRule="auto"/>
        <w:ind w:left="857" w:right="890" w:firstLine="480"/>
        <w:jc w:val="both"/>
        <w:rPr>
          <w:sz w:val="21"/>
          <w:szCs w:val="21"/>
        </w:rPr>
      </w:pPr>
      <w:r>
        <w:rPr>
          <w:sz w:val="21"/>
          <w:szCs w:val="21"/>
        </w:rPr>
        <w:t>具有终身学习与专业发展意识。能够适应时代和教育发展需求，进行学习和职业生涯规划。初步掌握反思方法和技能，具有一定创新意识，运用批判性思维，学会分析和解决教学问题。</w:t>
      </w:r>
    </w:p>
    <w:p>
      <w:pPr>
        <w:pStyle w:val="15"/>
        <w:numPr>
          <w:ilvl w:val="0"/>
          <w:numId w:val="4"/>
        </w:numPr>
        <w:tabs>
          <w:tab w:val="left" w:pos="1939"/>
        </w:tabs>
        <w:spacing w:before="2" w:after="0" w:line="240" w:lineRule="auto"/>
        <w:ind w:left="1938" w:right="0" w:hanging="602"/>
        <w:jc w:val="left"/>
        <w:rPr>
          <w:sz w:val="24"/>
        </w:rPr>
      </w:pPr>
      <w:r>
        <w:rPr>
          <w:sz w:val="24"/>
        </w:rPr>
        <w:t>沟通合作</w:t>
      </w:r>
    </w:p>
    <w:p>
      <w:pPr>
        <w:pStyle w:val="5"/>
        <w:spacing w:before="93" w:line="364" w:lineRule="auto"/>
        <w:ind w:left="857" w:right="890" w:firstLine="480"/>
        <w:jc w:val="both"/>
        <w:rPr>
          <w:sz w:val="21"/>
          <w:szCs w:val="21"/>
        </w:rPr>
      </w:pPr>
      <w:r>
        <w:rPr>
          <w:sz w:val="21"/>
          <w:szCs w:val="21"/>
        </w:rPr>
        <w:t>具有学习共同体意识，主动参与团队活动，运用多种形式和工具积极沟通，立和谐的人际关系，具有小组互助和合作学习体验。</w:t>
      </w:r>
    </w:p>
    <w:p>
      <w:pPr>
        <w:pStyle w:val="5"/>
        <w:spacing w:before="93" w:line="364" w:lineRule="auto"/>
        <w:ind w:left="857" w:right="890" w:firstLine="480"/>
        <w:jc w:val="both"/>
        <w:rPr>
          <w:sz w:val="21"/>
          <w:szCs w:val="21"/>
        </w:rPr>
        <w:sectPr>
          <w:pgSz w:w="11910" w:h="16840"/>
          <w:pgMar w:top="1160" w:right="240" w:bottom="1180" w:left="940" w:header="0" w:footer="993" w:gutter="0"/>
          <w:cols w:space="720" w:num="1"/>
        </w:sectPr>
      </w:pPr>
    </w:p>
    <w:p>
      <w:pPr>
        <w:pStyle w:val="5"/>
        <w:spacing w:before="37" w:line="364" w:lineRule="auto"/>
        <w:ind w:left="857" w:right="890"/>
        <w:rPr>
          <w:rFonts w:hint="eastAsia" w:ascii="黑体" w:hAnsi="黑体" w:eastAsia="黑体" w:cs="黑体"/>
        </w:rPr>
      </w:pPr>
      <w:r>
        <w:rPr>
          <w:rFonts w:hint="eastAsia" w:ascii="黑体" w:hAnsi="黑体" w:eastAsia="黑体" w:cs="黑体"/>
        </w:rPr>
        <w:t>毕业要求与培养目标对应支撑的矩阵表</w:t>
      </w:r>
    </w:p>
    <w:p>
      <w:pPr>
        <w:spacing w:before="0" w:line="350" w:lineRule="exact"/>
        <w:ind w:left="1962" w:right="1999" w:firstLine="0"/>
        <w:jc w:val="center"/>
        <w:rPr>
          <w:rFonts w:hint="eastAsia" w:ascii="微软雅黑" w:eastAsia="微软雅黑"/>
          <w:b/>
          <w:sz w:val="24"/>
        </w:rPr>
      </w:pPr>
      <w:r>
        <w:rPr>
          <w:rFonts w:hint="eastAsia" w:ascii="宋体" w:hAnsi="宋体" w:eastAsia="宋体" w:cs="宋体"/>
          <w:sz w:val="24"/>
          <w:szCs w:val="24"/>
        </w:rPr>
        <mc:AlternateContent>
          <mc:Choice Requires="wps">
            <w:drawing>
              <wp:anchor distT="0" distB="0" distL="114300" distR="114300" simplePos="0" relativeHeight="251676672" behindDoc="0" locked="0" layoutInCell="1" allowOverlap="1">
                <wp:simplePos x="0" y="0"/>
                <wp:positionH relativeFrom="page">
                  <wp:posOffset>1567180</wp:posOffset>
                </wp:positionH>
                <wp:positionV relativeFrom="paragraph">
                  <wp:posOffset>190500</wp:posOffset>
                </wp:positionV>
                <wp:extent cx="4962525" cy="2482215"/>
                <wp:effectExtent l="0" t="0" r="0" b="0"/>
                <wp:wrapNone/>
                <wp:docPr id="72" name="文本框 70"/>
                <wp:cNvGraphicFramePr/>
                <a:graphic xmlns:a="http://schemas.openxmlformats.org/drawingml/2006/main">
                  <a:graphicData uri="http://schemas.microsoft.com/office/word/2010/wordprocessingShape">
                    <wps:wsp>
                      <wps:cNvSpPr txBox="1"/>
                      <wps:spPr>
                        <a:xfrm>
                          <a:off x="0" y="0"/>
                          <a:ext cx="4962525" cy="2482215"/>
                        </a:xfrm>
                        <a:prstGeom prst="rect">
                          <a:avLst/>
                        </a:prstGeom>
                        <a:noFill/>
                        <a:ln>
                          <a:noFill/>
                        </a:ln>
                      </wps:spPr>
                      <wps:txbx>
                        <w:txbxContent>
                          <w:tbl>
                            <w:tblPr>
                              <w:tblStyle w:val="10"/>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6"/>
                              <w:gridCol w:w="1076"/>
                              <w:gridCol w:w="1076"/>
                              <w:gridCol w:w="1076"/>
                              <w:gridCol w:w="1076"/>
                              <w:gridCol w:w="1076"/>
                              <w:gridCol w:w="1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166" w:type="dxa"/>
                                </w:tcPr>
                                <w:p>
                                  <w:pPr>
                                    <w:pStyle w:val="16"/>
                                    <w:rPr>
                                      <w:rFonts w:ascii="Times New Roman"/>
                                      <w:sz w:val="22"/>
                                    </w:rPr>
                                  </w:pP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1</w:t>
                                  </w:r>
                                </w:p>
                              </w:tc>
                              <w:tc>
                                <w:tcPr>
                                  <w:tcW w:w="1076" w:type="dxa"/>
                                </w:tcPr>
                                <w:p>
                                  <w:pPr>
                                    <w:pStyle w:val="16"/>
                                    <w:spacing w:before="157"/>
                                    <w:ind w:left="66" w:right="59"/>
                                    <w:jc w:val="center"/>
                                    <w:rPr>
                                      <w:rFonts w:ascii="Times New Roman" w:eastAsia="Times New Roman"/>
                                      <w:sz w:val="18"/>
                                    </w:rPr>
                                  </w:pPr>
                                  <w:r>
                                    <w:rPr>
                                      <w:sz w:val="18"/>
                                    </w:rPr>
                                    <w:t xml:space="preserve">培养目标 </w:t>
                                  </w:r>
                                  <w:r>
                                    <w:rPr>
                                      <w:rFonts w:ascii="Times New Roman" w:eastAsia="Times New Roman"/>
                                      <w:sz w:val="18"/>
                                    </w:rPr>
                                    <w:t>2</w:t>
                                  </w: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3</w:t>
                                  </w: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4</w:t>
                                  </w:r>
                                </w:p>
                              </w:tc>
                              <w:tc>
                                <w:tcPr>
                                  <w:tcW w:w="1076" w:type="dxa"/>
                                </w:tcPr>
                                <w:p>
                                  <w:pPr>
                                    <w:pStyle w:val="16"/>
                                    <w:spacing w:before="157"/>
                                    <w:ind w:left="66" w:right="59"/>
                                    <w:jc w:val="center"/>
                                    <w:rPr>
                                      <w:rFonts w:ascii="Times New Roman" w:eastAsia="Times New Roman"/>
                                      <w:sz w:val="18"/>
                                    </w:rPr>
                                  </w:pPr>
                                  <w:r>
                                    <w:rPr>
                                      <w:sz w:val="18"/>
                                    </w:rPr>
                                    <w:t xml:space="preserve">培养目标 </w:t>
                                  </w:r>
                                  <w:r>
                                    <w:rPr>
                                      <w:rFonts w:ascii="Times New Roman" w:eastAsia="Times New Roman"/>
                                      <w:sz w:val="18"/>
                                    </w:rPr>
                                    <w:t>5</w:t>
                                  </w: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1. </w:t>
                                  </w:r>
                                  <w:r>
                                    <w:rPr>
                                      <w:sz w:val="18"/>
                                    </w:rPr>
                                    <w:t>师德规范</w:t>
                                  </w:r>
                                </w:p>
                              </w:tc>
                              <w:tc>
                                <w:tcPr>
                                  <w:tcW w:w="1076" w:type="dxa"/>
                                </w:tcPr>
                                <w:p>
                                  <w:pPr>
                                    <w:pStyle w:val="16"/>
                                    <w:spacing w:before="151"/>
                                    <w:ind w:left="7"/>
                                    <w:jc w:val="center"/>
                                    <w:rPr>
                                      <w:rFonts w:ascii="Times New Roman"/>
                                      <w:sz w:val="18"/>
                                    </w:rPr>
                                  </w:pPr>
                                  <w:r>
                                    <w:rPr>
                                      <w:rFonts w:ascii="Times New Roman"/>
                                      <w:sz w:val="18"/>
                                    </w:rPr>
                                    <w:t>H</w:t>
                                  </w:r>
                                </w:p>
                              </w:tc>
                              <w:tc>
                                <w:tcPr>
                                  <w:tcW w:w="1076" w:type="dxa"/>
                                </w:tcPr>
                                <w:p>
                                  <w:pPr>
                                    <w:pStyle w:val="16"/>
                                    <w:spacing w:before="151"/>
                                    <w:ind w:left="7"/>
                                    <w:jc w:val="center"/>
                                    <w:rPr>
                                      <w:rFonts w:ascii="Times New Roman"/>
                                      <w:sz w:val="18"/>
                                    </w:rPr>
                                  </w:pPr>
                                  <w:r>
                                    <w:rPr>
                                      <w:rFonts w:ascii="Times New Roman"/>
                                      <w:sz w:val="18"/>
                                    </w:rPr>
                                    <w:t>M</w:t>
                                  </w:r>
                                </w:p>
                              </w:tc>
                              <w:tc>
                                <w:tcPr>
                                  <w:tcW w:w="1076" w:type="dxa"/>
                                </w:tcPr>
                                <w:p>
                                  <w:pPr>
                                    <w:pStyle w:val="16"/>
                                    <w:spacing w:before="151"/>
                                    <w:ind w:left="9"/>
                                    <w:jc w:val="center"/>
                                    <w:rPr>
                                      <w:rFonts w:ascii="Times New Roman"/>
                                      <w:sz w:val="18"/>
                                    </w:rPr>
                                  </w:pPr>
                                  <w:r>
                                    <w:rPr>
                                      <w:rFonts w:ascii="Times New Roman"/>
                                      <w:sz w:val="18"/>
                                    </w:rPr>
                                    <w:t>H</w:t>
                                  </w: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spacing w:before="151"/>
                                    <w:ind w:left="8"/>
                                    <w:jc w:val="center"/>
                                    <w:rPr>
                                      <w:rFonts w:ascii="Times New Roman"/>
                                      <w:sz w:val="18"/>
                                    </w:rPr>
                                  </w:pPr>
                                  <w:r>
                                    <w:rPr>
                                      <w:rFonts w:ascii="Times New Roman"/>
                                      <w:sz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2"/>
                                    <w:ind w:left="109"/>
                                    <w:rPr>
                                      <w:sz w:val="18"/>
                                    </w:rPr>
                                  </w:pPr>
                                  <w:r>
                                    <w:rPr>
                                      <w:rFonts w:ascii="Times New Roman" w:eastAsia="Times New Roman"/>
                                      <w:sz w:val="18"/>
                                    </w:rPr>
                                    <w:t xml:space="preserve">2. </w:t>
                                  </w:r>
                                  <w:r>
                                    <w:rPr>
                                      <w:sz w:val="18"/>
                                    </w:rPr>
                                    <w:t>教育情怀</w:t>
                                  </w:r>
                                </w:p>
                              </w:tc>
                              <w:tc>
                                <w:tcPr>
                                  <w:tcW w:w="1076" w:type="dxa"/>
                                </w:tcPr>
                                <w:p>
                                  <w:pPr>
                                    <w:pStyle w:val="16"/>
                                    <w:spacing w:before="151"/>
                                    <w:ind w:left="7"/>
                                    <w:jc w:val="center"/>
                                    <w:rPr>
                                      <w:rFonts w:ascii="Times New Roman"/>
                                      <w:sz w:val="18"/>
                                    </w:rPr>
                                  </w:pPr>
                                  <w:r>
                                    <w:rPr>
                                      <w:rFonts w:ascii="Times New Roman"/>
                                      <w:sz w:val="18"/>
                                    </w:rPr>
                                    <w:t>H</w:t>
                                  </w:r>
                                </w:p>
                              </w:tc>
                              <w:tc>
                                <w:tcPr>
                                  <w:tcW w:w="1076" w:type="dxa"/>
                                </w:tcPr>
                                <w:p>
                                  <w:pPr>
                                    <w:pStyle w:val="16"/>
                                    <w:spacing w:before="151"/>
                                    <w:ind w:left="11"/>
                                    <w:jc w:val="center"/>
                                    <w:rPr>
                                      <w:rFonts w:ascii="Times New Roman"/>
                                      <w:sz w:val="18"/>
                                    </w:rPr>
                                  </w:pPr>
                                  <w:r>
                                    <w:rPr>
                                      <w:rFonts w:ascii="Times New Roman"/>
                                      <w:sz w:val="18"/>
                                    </w:rPr>
                                    <w:t>H</w:t>
                                  </w: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spacing w:before="151"/>
                                    <w:ind w:left="8"/>
                                    <w:jc w:val="center"/>
                                    <w:rPr>
                                      <w:rFonts w:ascii="Times New Roman"/>
                                      <w:sz w:val="18"/>
                                    </w:rPr>
                                  </w:pPr>
                                  <w:r>
                                    <w:rPr>
                                      <w:rFonts w:ascii="Times New Roman"/>
                                      <w:sz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0"/>
                                    <w:ind w:left="109"/>
                                    <w:rPr>
                                      <w:sz w:val="18"/>
                                    </w:rPr>
                                  </w:pPr>
                                  <w:r>
                                    <w:rPr>
                                      <w:rFonts w:ascii="Times New Roman" w:eastAsia="Times New Roman"/>
                                      <w:sz w:val="18"/>
                                    </w:rPr>
                                    <w:t xml:space="preserve">3. </w:t>
                                  </w:r>
                                  <w:r>
                                    <w:rPr>
                                      <w:sz w:val="18"/>
                                    </w:rPr>
                                    <w:t>学科素养</w:t>
                                  </w:r>
                                </w:p>
                              </w:tc>
                              <w:tc>
                                <w:tcPr>
                                  <w:tcW w:w="1076" w:type="dxa"/>
                                </w:tcPr>
                                <w:p>
                                  <w:pPr>
                                    <w:pStyle w:val="16"/>
                                    <w:spacing w:before="152"/>
                                    <w:ind w:left="9"/>
                                    <w:jc w:val="center"/>
                                    <w:rPr>
                                      <w:rFonts w:ascii="Times New Roman"/>
                                      <w:sz w:val="18"/>
                                    </w:rPr>
                                  </w:pPr>
                                  <w:r>
                                    <w:rPr>
                                      <w:rFonts w:ascii="Times New Roman"/>
                                      <w:sz w:val="18"/>
                                    </w:rPr>
                                    <w:t>M</w:t>
                                  </w:r>
                                </w:p>
                              </w:tc>
                              <w:tc>
                                <w:tcPr>
                                  <w:tcW w:w="1076" w:type="dxa"/>
                                </w:tcPr>
                                <w:p>
                                  <w:pPr>
                                    <w:pStyle w:val="16"/>
                                    <w:spacing w:before="152"/>
                                    <w:ind w:left="7"/>
                                    <w:jc w:val="center"/>
                                    <w:rPr>
                                      <w:rFonts w:ascii="Times New Roman"/>
                                      <w:sz w:val="18"/>
                                    </w:rPr>
                                  </w:pPr>
                                  <w:r>
                                    <w:rPr>
                                      <w:rFonts w:ascii="Times New Roman"/>
                                      <w:sz w:val="18"/>
                                    </w:rPr>
                                    <w:t>M</w:t>
                                  </w:r>
                                </w:p>
                              </w:tc>
                              <w:tc>
                                <w:tcPr>
                                  <w:tcW w:w="1076" w:type="dxa"/>
                                </w:tcPr>
                                <w:p>
                                  <w:pPr>
                                    <w:pStyle w:val="16"/>
                                    <w:spacing w:before="152"/>
                                    <w:ind w:left="10"/>
                                    <w:jc w:val="center"/>
                                    <w:rPr>
                                      <w:rFonts w:ascii="Times New Roman"/>
                                      <w:sz w:val="18"/>
                                    </w:rPr>
                                  </w:pPr>
                                  <w:r>
                                    <w:rPr>
                                      <w:rFonts w:ascii="Times New Roman"/>
                                      <w:sz w:val="18"/>
                                    </w:rPr>
                                    <w:t>M</w:t>
                                  </w:r>
                                </w:p>
                              </w:tc>
                              <w:tc>
                                <w:tcPr>
                                  <w:tcW w:w="1076" w:type="dxa"/>
                                </w:tcPr>
                                <w:p>
                                  <w:pPr>
                                    <w:pStyle w:val="16"/>
                                    <w:spacing w:before="152"/>
                                    <w:ind w:left="7"/>
                                    <w:jc w:val="center"/>
                                    <w:rPr>
                                      <w:rFonts w:ascii="Times New Roman"/>
                                      <w:sz w:val="18"/>
                                    </w:rPr>
                                  </w:pPr>
                                  <w:r>
                                    <w:rPr>
                                      <w:rFonts w:ascii="Times New Roman"/>
                                      <w:sz w:val="18"/>
                                    </w:rPr>
                                    <w:t>H</w:t>
                                  </w:r>
                                </w:p>
                              </w:tc>
                              <w:tc>
                                <w:tcPr>
                                  <w:tcW w:w="1076" w:type="dxa"/>
                                </w:tcPr>
                                <w:p>
                                  <w:pPr>
                                    <w:pStyle w:val="16"/>
                                    <w:spacing w:before="152"/>
                                    <w:ind w:left="7"/>
                                    <w:jc w:val="center"/>
                                    <w:rPr>
                                      <w:rFonts w:ascii="Times New Roman"/>
                                      <w:sz w:val="18"/>
                                    </w:rPr>
                                  </w:pPr>
                                  <w:r>
                                    <w:rPr>
                                      <w:rFonts w:ascii="Times New Roman"/>
                                      <w:sz w:val="18"/>
                                    </w:rPr>
                                    <w:t>M</w:t>
                                  </w:r>
                                </w:p>
                              </w:tc>
                              <w:tc>
                                <w:tcPr>
                                  <w:tcW w:w="1076" w:type="dxa"/>
                                </w:tcPr>
                                <w:p>
                                  <w:pPr>
                                    <w:pStyle w:val="16"/>
                                    <w:spacing w:before="152"/>
                                    <w:ind w:left="10"/>
                                    <w:jc w:val="center"/>
                                    <w:rPr>
                                      <w:rFonts w:ascii="Times New Roman"/>
                                      <w:sz w:val="18"/>
                                    </w:rPr>
                                  </w:pPr>
                                  <w:r>
                                    <w:rPr>
                                      <w:rFonts w:ascii="Times New Roman"/>
                                      <w:sz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0"/>
                                    <w:ind w:left="109"/>
                                    <w:rPr>
                                      <w:sz w:val="18"/>
                                    </w:rPr>
                                  </w:pPr>
                                  <w:r>
                                    <w:rPr>
                                      <w:rFonts w:ascii="Times New Roman" w:eastAsia="Times New Roman"/>
                                      <w:sz w:val="18"/>
                                    </w:rPr>
                                    <w:t xml:space="preserve">4. </w:t>
                                  </w:r>
                                  <w:r>
                                    <w:rPr>
                                      <w:sz w:val="18"/>
                                    </w:rPr>
                                    <w:t>教学能力</w:t>
                                  </w:r>
                                </w:p>
                              </w:tc>
                              <w:tc>
                                <w:tcPr>
                                  <w:tcW w:w="1076" w:type="dxa"/>
                                </w:tcPr>
                                <w:p>
                                  <w:pPr>
                                    <w:pStyle w:val="16"/>
                                    <w:spacing w:before="152"/>
                                    <w:ind w:left="9"/>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2"/>
                                    <w:ind w:left="9"/>
                                    <w:jc w:val="center"/>
                                    <w:rPr>
                                      <w:rFonts w:ascii="Times New Roman"/>
                                      <w:sz w:val="18"/>
                                    </w:rPr>
                                  </w:pPr>
                                  <w:r>
                                    <w:rPr>
                                      <w:rFonts w:ascii="Times New Roman"/>
                                      <w:sz w:val="18"/>
                                    </w:rPr>
                                    <w:t>H</w:t>
                                  </w:r>
                                </w:p>
                              </w:tc>
                              <w:tc>
                                <w:tcPr>
                                  <w:tcW w:w="1076" w:type="dxa"/>
                                </w:tcPr>
                                <w:p>
                                  <w:pPr>
                                    <w:pStyle w:val="16"/>
                                    <w:spacing w:before="152"/>
                                    <w:ind w:left="7"/>
                                    <w:jc w:val="center"/>
                                    <w:rPr>
                                      <w:rFonts w:ascii="Times New Roman"/>
                                      <w:sz w:val="18"/>
                                    </w:rPr>
                                  </w:pPr>
                                  <w:r>
                                    <w:rPr>
                                      <w:rFonts w:ascii="Times New Roman"/>
                                      <w:sz w:val="18"/>
                                    </w:rPr>
                                    <w:t>H</w:t>
                                  </w:r>
                                </w:p>
                              </w:tc>
                              <w:tc>
                                <w:tcPr>
                                  <w:tcW w:w="1076" w:type="dxa"/>
                                </w:tcPr>
                                <w:p>
                                  <w:pPr>
                                    <w:pStyle w:val="16"/>
                                    <w:spacing w:before="152"/>
                                    <w:ind w:left="7"/>
                                    <w:jc w:val="center"/>
                                    <w:rPr>
                                      <w:rFonts w:ascii="Times New Roman"/>
                                      <w:sz w:val="18"/>
                                    </w:rPr>
                                  </w:pPr>
                                  <w:r>
                                    <w:rPr>
                                      <w:rFonts w:ascii="Times New Roman"/>
                                      <w:sz w:val="18"/>
                                    </w:rPr>
                                    <w:t>M</w:t>
                                  </w:r>
                                </w:p>
                              </w:tc>
                              <w:tc>
                                <w:tcPr>
                                  <w:tcW w:w="1076" w:type="dxa"/>
                                </w:tcPr>
                                <w:p>
                                  <w:pPr>
                                    <w:pStyle w:val="16"/>
                                    <w:spacing w:before="152"/>
                                    <w:ind w:left="9"/>
                                    <w:jc w:val="center"/>
                                    <w:rPr>
                                      <w:rFonts w:ascii="Times New Roman"/>
                                      <w:sz w:val="18"/>
                                    </w:rPr>
                                  </w:pPr>
                                  <w:r>
                                    <w:rPr>
                                      <w:rFonts w:ascii="Times New Roman"/>
                                      <w:sz w:val="18"/>
                                    </w:rPr>
                                    <w: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5. </w:t>
                                  </w:r>
                                  <w:r>
                                    <w:rPr>
                                      <w:sz w:val="18"/>
                                    </w:rPr>
                                    <w:t>班级指导</w:t>
                                  </w:r>
                                </w:p>
                              </w:tc>
                              <w:tc>
                                <w:tcPr>
                                  <w:tcW w:w="1076" w:type="dxa"/>
                                </w:tcPr>
                                <w:p>
                                  <w:pPr>
                                    <w:pStyle w:val="16"/>
                                    <w:spacing w:before="153"/>
                                    <w:ind w:left="9"/>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3"/>
                                    <w:ind w:left="10"/>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3"/>
                                    <w:ind w:left="11"/>
                                    <w:jc w:val="center"/>
                                    <w:rPr>
                                      <w:rFonts w:ascii="Times New Roman"/>
                                      <w:sz w:val="18"/>
                                    </w:rPr>
                                  </w:pPr>
                                  <w:r>
                                    <w:rPr>
                                      <w:rFonts w:ascii="Times New Roman"/>
                                      <w:sz w:val="18"/>
                                    </w:rPr>
                                    <w:t>H</w:t>
                                  </w:r>
                                </w:p>
                              </w:tc>
                              <w:tc>
                                <w:tcPr>
                                  <w:tcW w:w="1076"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6. </w:t>
                                  </w:r>
                                  <w:r>
                                    <w:rPr>
                                      <w:sz w:val="18"/>
                                    </w:rPr>
                                    <w:t>综合育人</w:t>
                                  </w:r>
                                </w:p>
                              </w:tc>
                              <w:tc>
                                <w:tcPr>
                                  <w:tcW w:w="1076" w:type="dxa"/>
                                </w:tcPr>
                                <w:p>
                                  <w:pPr>
                                    <w:pStyle w:val="16"/>
                                    <w:spacing w:before="151"/>
                                    <w:ind w:left="9"/>
                                    <w:jc w:val="center"/>
                                    <w:rPr>
                                      <w:rFonts w:ascii="Times New Roman"/>
                                      <w:sz w:val="18"/>
                                    </w:rPr>
                                  </w:pPr>
                                  <w:r>
                                    <w:rPr>
                                      <w:rFonts w:ascii="Times New Roman"/>
                                      <w:sz w:val="18"/>
                                    </w:rPr>
                                    <w:t>M</w:t>
                                  </w:r>
                                </w:p>
                              </w:tc>
                              <w:tc>
                                <w:tcPr>
                                  <w:tcW w:w="1076" w:type="dxa"/>
                                </w:tcPr>
                                <w:p>
                                  <w:pPr>
                                    <w:pStyle w:val="16"/>
                                    <w:spacing w:before="151"/>
                                    <w:ind w:left="10"/>
                                    <w:jc w:val="center"/>
                                    <w:rPr>
                                      <w:rFonts w:ascii="Times New Roman"/>
                                      <w:sz w:val="18"/>
                                    </w:rPr>
                                  </w:pPr>
                                  <w:r>
                                    <w:rPr>
                                      <w:rFonts w:ascii="Times New Roman"/>
                                      <w:sz w:val="18"/>
                                    </w:rPr>
                                    <w:t>L</w:t>
                                  </w:r>
                                </w:p>
                              </w:tc>
                              <w:tc>
                                <w:tcPr>
                                  <w:tcW w:w="1076" w:type="dxa"/>
                                </w:tcPr>
                                <w:p>
                                  <w:pPr>
                                    <w:pStyle w:val="16"/>
                                    <w:spacing w:before="151"/>
                                    <w:ind w:left="10"/>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1"/>
                                    <w:ind w:left="11"/>
                                    <w:jc w:val="center"/>
                                    <w:rPr>
                                      <w:rFonts w:ascii="Times New Roman"/>
                                      <w:sz w:val="18"/>
                                    </w:rPr>
                                  </w:pPr>
                                  <w:r>
                                    <w:rPr>
                                      <w:rFonts w:ascii="Times New Roman"/>
                                      <w:sz w:val="18"/>
                                    </w:rPr>
                                    <w:t>H</w:t>
                                  </w:r>
                                </w:p>
                              </w:tc>
                              <w:tc>
                                <w:tcPr>
                                  <w:tcW w:w="1076" w:type="dxa"/>
                                </w:tcPr>
                                <w:p>
                                  <w:pPr>
                                    <w:pStyle w:val="16"/>
                                    <w:spacing w:before="151"/>
                                    <w:ind w:left="10"/>
                                    <w:jc w:val="center"/>
                                    <w:rPr>
                                      <w:rFonts w:ascii="Times New Roman"/>
                                      <w:sz w:val="18"/>
                                    </w:rPr>
                                  </w:pPr>
                                  <w:r>
                                    <w:rPr>
                                      <w:rFonts w:ascii="Times New Roman"/>
                                      <w:sz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7. </w:t>
                                  </w:r>
                                  <w:r>
                                    <w:rPr>
                                      <w:sz w:val="18"/>
                                    </w:rPr>
                                    <w:t>学会反思</w:t>
                                  </w: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spacing w:before="151"/>
                                    <w:ind w:left="8"/>
                                    <w:jc w:val="center"/>
                                    <w:rPr>
                                      <w:rFonts w:ascii="Times New Roman"/>
                                      <w:sz w:val="18"/>
                                    </w:rPr>
                                  </w:pPr>
                                  <w:r>
                                    <w:rPr>
                                      <w:rFonts w:ascii="Times New Roman"/>
                                      <w:sz w:val="18"/>
                                    </w:rPr>
                                    <w:t>L</w:t>
                                  </w:r>
                                </w:p>
                              </w:tc>
                              <w:tc>
                                <w:tcPr>
                                  <w:tcW w:w="1076" w:type="dxa"/>
                                </w:tcPr>
                                <w:p>
                                  <w:pPr>
                                    <w:pStyle w:val="16"/>
                                    <w:spacing w:before="151"/>
                                    <w:ind w:left="7"/>
                                    <w:jc w:val="center"/>
                                    <w:rPr>
                                      <w:rFonts w:ascii="Times New Roman"/>
                                      <w:sz w:val="18"/>
                                    </w:rPr>
                                  </w:pPr>
                                  <w:r>
                                    <w:rPr>
                                      <w:rFonts w:ascii="Times New Roman"/>
                                      <w:sz w:val="18"/>
                                    </w:rPr>
                                    <w:t>H</w:t>
                                  </w:r>
                                </w:p>
                              </w:tc>
                              <w:tc>
                                <w:tcPr>
                                  <w:tcW w:w="1076" w:type="dxa"/>
                                </w:tcPr>
                                <w:p>
                                  <w:pPr>
                                    <w:pStyle w:val="16"/>
                                    <w:rPr>
                                      <w:rFonts w:ascii="Times New Roman"/>
                                      <w:sz w:val="22"/>
                                    </w:rPr>
                                  </w:pPr>
                                </w:p>
                              </w:tc>
                              <w:tc>
                                <w:tcPr>
                                  <w:tcW w:w="1076"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2"/>
                                    <w:ind w:left="109"/>
                                    <w:rPr>
                                      <w:sz w:val="18"/>
                                    </w:rPr>
                                  </w:pPr>
                                  <w:r>
                                    <w:rPr>
                                      <w:rFonts w:ascii="Times New Roman" w:eastAsia="Times New Roman"/>
                                      <w:sz w:val="18"/>
                                    </w:rPr>
                                    <w:t xml:space="preserve">8. </w:t>
                                  </w:r>
                                  <w:r>
                                    <w:rPr>
                                      <w:sz w:val="18"/>
                                    </w:rPr>
                                    <w:t>沟通合作</w:t>
                                  </w:r>
                                </w:p>
                              </w:tc>
                              <w:tc>
                                <w:tcPr>
                                  <w:tcW w:w="1076" w:type="dxa"/>
                                </w:tcPr>
                                <w:p>
                                  <w:pPr>
                                    <w:pStyle w:val="16"/>
                                    <w:rPr>
                                      <w:rFonts w:ascii="Times New Roman"/>
                                      <w:sz w:val="22"/>
                                    </w:rPr>
                                  </w:pPr>
                                </w:p>
                              </w:tc>
                              <w:tc>
                                <w:tcPr>
                                  <w:tcW w:w="1076" w:type="dxa"/>
                                </w:tcPr>
                                <w:p>
                                  <w:pPr>
                                    <w:pStyle w:val="16"/>
                                    <w:spacing w:before="151"/>
                                    <w:ind w:left="10"/>
                                    <w:jc w:val="center"/>
                                    <w:rPr>
                                      <w:rFonts w:ascii="Times New Roman"/>
                                      <w:sz w:val="18"/>
                                    </w:rPr>
                                  </w:pPr>
                                  <w:r>
                                    <w:rPr>
                                      <w:rFonts w:ascii="Times New Roman"/>
                                      <w:sz w:val="18"/>
                                    </w:rPr>
                                    <w:t>L</w:t>
                                  </w:r>
                                </w:p>
                              </w:tc>
                              <w:tc>
                                <w:tcPr>
                                  <w:tcW w:w="1076" w:type="dxa"/>
                                </w:tcPr>
                                <w:p>
                                  <w:pPr>
                                    <w:pStyle w:val="16"/>
                                    <w:spacing w:before="151"/>
                                    <w:ind w:left="10"/>
                                    <w:jc w:val="center"/>
                                    <w:rPr>
                                      <w:rFonts w:ascii="Times New Roman"/>
                                      <w:sz w:val="18"/>
                                    </w:rPr>
                                  </w:pPr>
                                  <w:r>
                                    <w:rPr>
                                      <w:rFonts w:ascii="Times New Roman"/>
                                      <w:sz w:val="18"/>
                                    </w:rPr>
                                    <w:t>M</w:t>
                                  </w:r>
                                </w:p>
                              </w:tc>
                              <w:tc>
                                <w:tcPr>
                                  <w:tcW w:w="1076" w:type="dxa"/>
                                </w:tcPr>
                                <w:p>
                                  <w:pPr>
                                    <w:pStyle w:val="16"/>
                                    <w:spacing w:before="151"/>
                                    <w:ind w:left="9"/>
                                    <w:jc w:val="center"/>
                                    <w:rPr>
                                      <w:rFonts w:ascii="Times New Roman"/>
                                      <w:sz w:val="18"/>
                                    </w:rPr>
                                  </w:pPr>
                                  <w:r>
                                    <w:rPr>
                                      <w:rFonts w:ascii="Times New Roman"/>
                                      <w:sz w:val="18"/>
                                    </w:rPr>
                                    <w:t>M</w:t>
                                  </w:r>
                                </w:p>
                              </w:tc>
                              <w:tc>
                                <w:tcPr>
                                  <w:tcW w:w="1076" w:type="dxa"/>
                                </w:tcPr>
                                <w:p>
                                  <w:pPr>
                                    <w:pStyle w:val="16"/>
                                    <w:spacing w:before="151"/>
                                    <w:ind w:left="10"/>
                                    <w:jc w:val="center"/>
                                    <w:rPr>
                                      <w:rFonts w:ascii="Times New Roman"/>
                                      <w:sz w:val="18"/>
                                    </w:rPr>
                                  </w:pPr>
                                  <w:r>
                                    <w:rPr>
                                      <w:rFonts w:ascii="Times New Roman"/>
                                      <w:sz w:val="18"/>
                                    </w:rPr>
                                    <w:t>H</w:t>
                                  </w:r>
                                </w:p>
                              </w:tc>
                              <w:tc>
                                <w:tcPr>
                                  <w:tcW w:w="1076" w:type="dxa"/>
                                </w:tcPr>
                                <w:p>
                                  <w:pPr>
                                    <w:pStyle w:val="16"/>
                                    <w:spacing w:before="151"/>
                                    <w:ind w:left="8"/>
                                    <w:jc w:val="center"/>
                                    <w:rPr>
                                      <w:rFonts w:ascii="Times New Roman"/>
                                      <w:sz w:val="18"/>
                                    </w:rPr>
                                  </w:pPr>
                                  <w:r>
                                    <w:rPr>
                                      <w:rFonts w:ascii="Times New Roman"/>
                                      <w:sz w:val="18"/>
                                    </w:rPr>
                                    <w:t>L</w:t>
                                  </w:r>
                                </w:p>
                              </w:tc>
                            </w:tr>
                          </w:tbl>
                          <w:p>
                            <w:pPr>
                              <w:pStyle w:val="5"/>
                            </w:pPr>
                          </w:p>
                        </w:txbxContent>
                      </wps:txbx>
                      <wps:bodyPr lIns="0" tIns="0" rIns="0" bIns="0" upright="1"/>
                    </wps:wsp>
                  </a:graphicData>
                </a:graphic>
              </wp:anchor>
            </w:drawing>
          </mc:Choice>
          <mc:Fallback>
            <w:pict>
              <v:shape id="文本框 70" o:spid="_x0000_s1026" o:spt="202" type="#_x0000_t202" style="position:absolute;left:0pt;margin-left:123.4pt;margin-top:15pt;height:195.45pt;width:390.75pt;mso-position-horizontal-relative:page;z-index:251676672;mso-width-relative:page;mso-height-relative:page;" filled="f" stroked="f" coordsize="21600,21600" o:gfxdata="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yZzOL2QAAAAsBAAAPAAAAAAAAAAEAIAAAACIAAABkcnMvZG93bnJldi54bWxQ&#10;SwECFAAUAAAACACHTuJA3Rtznr0BAAB1AwAADgAAAAAAAAABACAAAAAoAQAAZHJzL2Uyb0RvYy54&#10;bWxQSwUGAAAAAAYABgBZAQAAVwUAAAAA&#10;">
                <v:fill on="f" focussize="0,0"/>
                <v:stroke on="f"/>
                <v:imagedata o:title=""/>
                <o:lock v:ext="edit" aspectratio="f"/>
                <v:textbox inset="0mm,0mm,0mm,0mm">
                  <w:txbxContent>
                    <w:tbl>
                      <w:tblPr>
                        <w:tblStyle w:val="10"/>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66"/>
                        <w:gridCol w:w="1076"/>
                        <w:gridCol w:w="1076"/>
                        <w:gridCol w:w="1076"/>
                        <w:gridCol w:w="1076"/>
                        <w:gridCol w:w="1076"/>
                        <w:gridCol w:w="10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5" w:hRule="atLeast"/>
                        </w:trPr>
                        <w:tc>
                          <w:tcPr>
                            <w:tcW w:w="1166" w:type="dxa"/>
                          </w:tcPr>
                          <w:p>
                            <w:pPr>
                              <w:pStyle w:val="16"/>
                              <w:rPr>
                                <w:rFonts w:ascii="Times New Roman"/>
                                <w:sz w:val="22"/>
                              </w:rPr>
                            </w:pP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1</w:t>
                            </w:r>
                          </w:p>
                        </w:tc>
                        <w:tc>
                          <w:tcPr>
                            <w:tcW w:w="1076" w:type="dxa"/>
                          </w:tcPr>
                          <w:p>
                            <w:pPr>
                              <w:pStyle w:val="16"/>
                              <w:spacing w:before="157"/>
                              <w:ind w:left="66" w:right="59"/>
                              <w:jc w:val="center"/>
                              <w:rPr>
                                <w:rFonts w:ascii="Times New Roman" w:eastAsia="Times New Roman"/>
                                <w:sz w:val="18"/>
                              </w:rPr>
                            </w:pPr>
                            <w:r>
                              <w:rPr>
                                <w:sz w:val="18"/>
                              </w:rPr>
                              <w:t xml:space="preserve">培养目标 </w:t>
                            </w:r>
                            <w:r>
                              <w:rPr>
                                <w:rFonts w:ascii="Times New Roman" w:eastAsia="Times New Roman"/>
                                <w:sz w:val="18"/>
                              </w:rPr>
                              <w:t>2</w:t>
                            </w: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3</w:t>
                            </w: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4</w:t>
                            </w:r>
                          </w:p>
                        </w:tc>
                        <w:tc>
                          <w:tcPr>
                            <w:tcW w:w="1076" w:type="dxa"/>
                          </w:tcPr>
                          <w:p>
                            <w:pPr>
                              <w:pStyle w:val="16"/>
                              <w:spacing w:before="157"/>
                              <w:ind w:left="66" w:right="59"/>
                              <w:jc w:val="center"/>
                              <w:rPr>
                                <w:rFonts w:ascii="Times New Roman" w:eastAsia="Times New Roman"/>
                                <w:sz w:val="18"/>
                              </w:rPr>
                            </w:pPr>
                            <w:r>
                              <w:rPr>
                                <w:sz w:val="18"/>
                              </w:rPr>
                              <w:t xml:space="preserve">培养目标 </w:t>
                            </w:r>
                            <w:r>
                              <w:rPr>
                                <w:rFonts w:ascii="Times New Roman" w:eastAsia="Times New Roman"/>
                                <w:sz w:val="18"/>
                              </w:rPr>
                              <w:t>5</w:t>
                            </w:r>
                          </w:p>
                        </w:tc>
                        <w:tc>
                          <w:tcPr>
                            <w:tcW w:w="1076" w:type="dxa"/>
                          </w:tcPr>
                          <w:p>
                            <w:pPr>
                              <w:pStyle w:val="16"/>
                              <w:spacing w:before="157"/>
                              <w:ind w:left="66" w:right="58"/>
                              <w:jc w:val="center"/>
                              <w:rPr>
                                <w:rFonts w:ascii="Times New Roman" w:eastAsia="Times New Roman"/>
                                <w:sz w:val="18"/>
                              </w:rPr>
                            </w:pPr>
                            <w:r>
                              <w:rPr>
                                <w:sz w:val="18"/>
                              </w:rPr>
                              <w:t xml:space="preserve">培养目标 </w:t>
                            </w:r>
                            <w:r>
                              <w:rPr>
                                <w:rFonts w:ascii="Times New Roman" w:eastAsia="Times New Roman"/>
                                <w:sz w:val="18"/>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1. </w:t>
                            </w:r>
                            <w:r>
                              <w:rPr>
                                <w:sz w:val="18"/>
                              </w:rPr>
                              <w:t>师德规范</w:t>
                            </w:r>
                          </w:p>
                        </w:tc>
                        <w:tc>
                          <w:tcPr>
                            <w:tcW w:w="1076" w:type="dxa"/>
                          </w:tcPr>
                          <w:p>
                            <w:pPr>
                              <w:pStyle w:val="16"/>
                              <w:spacing w:before="151"/>
                              <w:ind w:left="7"/>
                              <w:jc w:val="center"/>
                              <w:rPr>
                                <w:rFonts w:ascii="Times New Roman"/>
                                <w:sz w:val="18"/>
                              </w:rPr>
                            </w:pPr>
                            <w:r>
                              <w:rPr>
                                <w:rFonts w:ascii="Times New Roman"/>
                                <w:sz w:val="18"/>
                              </w:rPr>
                              <w:t>H</w:t>
                            </w:r>
                          </w:p>
                        </w:tc>
                        <w:tc>
                          <w:tcPr>
                            <w:tcW w:w="1076" w:type="dxa"/>
                          </w:tcPr>
                          <w:p>
                            <w:pPr>
                              <w:pStyle w:val="16"/>
                              <w:spacing w:before="151"/>
                              <w:ind w:left="7"/>
                              <w:jc w:val="center"/>
                              <w:rPr>
                                <w:rFonts w:ascii="Times New Roman"/>
                                <w:sz w:val="18"/>
                              </w:rPr>
                            </w:pPr>
                            <w:r>
                              <w:rPr>
                                <w:rFonts w:ascii="Times New Roman"/>
                                <w:sz w:val="18"/>
                              </w:rPr>
                              <w:t>M</w:t>
                            </w:r>
                          </w:p>
                        </w:tc>
                        <w:tc>
                          <w:tcPr>
                            <w:tcW w:w="1076" w:type="dxa"/>
                          </w:tcPr>
                          <w:p>
                            <w:pPr>
                              <w:pStyle w:val="16"/>
                              <w:spacing w:before="151"/>
                              <w:ind w:left="9"/>
                              <w:jc w:val="center"/>
                              <w:rPr>
                                <w:rFonts w:ascii="Times New Roman"/>
                                <w:sz w:val="18"/>
                              </w:rPr>
                            </w:pPr>
                            <w:r>
                              <w:rPr>
                                <w:rFonts w:ascii="Times New Roman"/>
                                <w:sz w:val="18"/>
                              </w:rPr>
                              <w:t>H</w:t>
                            </w: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spacing w:before="151"/>
                              <w:ind w:left="8"/>
                              <w:jc w:val="center"/>
                              <w:rPr>
                                <w:rFonts w:ascii="Times New Roman"/>
                                <w:sz w:val="18"/>
                              </w:rPr>
                            </w:pPr>
                            <w:r>
                              <w:rPr>
                                <w:rFonts w:ascii="Times New Roman"/>
                                <w:sz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2"/>
                              <w:ind w:left="109"/>
                              <w:rPr>
                                <w:sz w:val="18"/>
                              </w:rPr>
                            </w:pPr>
                            <w:r>
                              <w:rPr>
                                <w:rFonts w:ascii="Times New Roman" w:eastAsia="Times New Roman"/>
                                <w:sz w:val="18"/>
                              </w:rPr>
                              <w:t xml:space="preserve">2. </w:t>
                            </w:r>
                            <w:r>
                              <w:rPr>
                                <w:sz w:val="18"/>
                              </w:rPr>
                              <w:t>教育情怀</w:t>
                            </w:r>
                          </w:p>
                        </w:tc>
                        <w:tc>
                          <w:tcPr>
                            <w:tcW w:w="1076" w:type="dxa"/>
                          </w:tcPr>
                          <w:p>
                            <w:pPr>
                              <w:pStyle w:val="16"/>
                              <w:spacing w:before="151"/>
                              <w:ind w:left="7"/>
                              <w:jc w:val="center"/>
                              <w:rPr>
                                <w:rFonts w:ascii="Times New Roman"/>
                                <w:sz w:val="18"/>
                              </w:rPr>
                            </w:pPr>
                            <w:r>
                              <w:rPr>
                                <w:rFonts w:ascii="Times New Roman"/>
                                <w:sz w:val="18"/>
                              </w:rPr>
                              <w:t>H</w:t>
                            </w:r>
                          </w:p>
                        </w:tc>
                        <w:tc>
                          <w:tcPr>
                            <w:tcW w:w="1076" w:type="dxa"/>
                          </w:tcPr>
                          <w:p>
                            <w:pPr>
                              <w:pStyle w:val="16"/>
                              <w:spacing w:before="151"/>
                              <w:ind w:left="11"/>
                              <w:jc w:val="center"/>
                              <w:rPr>
                                <w:rFonts w:ascii="Times New Roman"/>
                                <w:sz w:val="18"/>
                              </w:rPr>
                            </w:pPr>
                            <w:r>
                              <w:rPr>
                                <w:rFonts w:ascii="Times New Roman"/>
                                <w:sz w:val="18"/>
                              </w:rPr>
                              <w:t>H</w:t>
                            </w: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spacing w:before="151"/>
                              <w:ind w:left="8"/>
                              <w:jc w:val="center"/>
                              <w:rPr>
                                <w:rFonts w:ascii="Times New Roman"/>
                                <w:sz w:val="18"/>
                              </w:rPr>
                            </w:pPr>
                            <w:r>
                              <w:rPr>
                                <w:rFonts w:ascii="Times New Roman"/>
                                <w:sz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0"/>
                              <w:ind w:left="109"/>
                              <w:rPr>
                                <w:sz w:val="18"/>
                              </w:rPr>
                            </w:pPr>
                            <w:r>
                              <w:rPr>
                                <w:rFonts w:ascii="Times New Roman" w:eastAsia="Times New Roman"/>
                                <w:sz w:val="18"/>
                              </w:rPr>
                              <w:t xml:space="preserve">3. </w:t>
                            </w:r>
                            <w:r>
                              <w:rPr>
                                <w:sz w:val="18"/>
                              </w:rPr>
                              <w:t>学科素养</w:t>
                            </w:r>
                          </w:p>
                        </w:tc>
                        <w:tc>
                          <w:tcPr>
                            <w:tcW w:w="1076" w:type="dxa"/>
                          </w:tcPr>
                          <w:p>
                            <w:pPr>
                              <w:pStyle w:val="16"/>
                              <w:spacing w:before="152"/>
                              <w:ind w:left="9"/>
                              <w:jc w:val="center"/>
                              <w:rPr>
                                <w:rFonts w:ascii="Times New Roman"/>
                                <w:sz w:val="18"/>
                              </w:rPr>
                            </w:pPr>
                            <w:r>
                              <w:rPr>
                                <w:rFonts w:ascii="Times New Roman"/>
                                <w:sz w:val="18"/>
                              </w:rPr>
                              <w:t>M</w:t>
                            </w:r>
                          </w:p>
                        </w:tc>
                        <w:tc>
                          <w:tcPr>
                            <w:tcW w:w="1076" w:type="dxa"/>
                          </w:tcPr>
                          <w:p>
                            <w:pPr>
                              <w:pStyle w:val="16"/>
                              <w:spacing w:before="152"/>
                              <w:ind w:left="7"/>
                              <w:jc w:val="center"/>
                              <w:rPr>
                                <w:rFonts w:ascii="Times New Roman"/>
                                <w:sz w:val="18"/>
                              </w:rPr>
                            </w:pPr>
                            <w:r>
                              <w:rPr>
                                <w:rFonts w:ascii="Times New Roman"/>
                                <w:sz w:val="18"/>
                              </w:rPr>
                              <w:t>M</w:t>
                            </w:r>
                          </w:p>
                        </w:tc>
                        <w:tc>
                          <w:tcPr>
                            <w:tcW w:w="1076" w:type="dxa"/>
                          </w:tcPr>
                          <w:p>
                            <w:pPr>
                              <w:pStyle w:val="16"/>
                              <w:spacing w:before="152"/>
                              <w:ind w:left="10"/>
                              <w:jc w:val="center"/>
                              <w:rPr>
                                <w:rFonts w:ascii="Times New Roman"/>
                                <w:sz w:val="18"/>
                              </w:rPr>
                            </w:pPr>
                            <w:r>
                              <w:rPr>
                                <w:rFonts w:ascii="Times New Roman"/>
                                <w:sz w:val="18"/>
                              </w:rPr>
                              <w:t>M</w:t>
                            </w:r>
                          </w:p>
                        </w:tc>
                        <w:tc>
                          <w:tcPr>
                            <w:tcW w:w="1076" w:type="dxa"/>
                          </w:tcPr>
                          <w:p>
                            <w:pPr>
                              <w:pStyle w:val="16"/>
                              <w:spacing w:before="152"/>
                              <w:ind w:left="7"/>
                              <w:jc w:val="center"/>
                              <w:rPr>
                                <w:rFonts w:ascii="Times New Roman"/>
                                <w:sz w:val="18"/>
                              </w:rPr>
                            </w:pPr>
                            <w:r>
                              <w:rPr>
                                <w:rFonts w:ascii="Times New Roman"/>
                                <w:sz w:val="18"/>
                              </w:rPr>
                              <w:t>H</w:t>
                            </w:r>
                          </w:p>
                        </w:tc>
                        <w:tc>
                          <w:tcPr>
                            <w:tcW w:w="1076" w:type="dxa"/>
                          </w:tcPr>
                          <w:p>
                            <w:pPr>
                              <w:pStyle w:val="16"/>
                              <w:spacing w:before="152"/>
                              <w:ind w:left="7"/>
                              <w:jc w:val="center"/>
                              <w:rPr>
                                <w:rFonts w:ascii="Times New Roman"/>
                                <w:sz w:val="18"/>
                              </w:rPr>
                            </w:pPr>
                            <w:r>
                              <w:rPr>
                                <w:rFonts w:ascii="Times New Roman"/>
                                <w:sz w:val="18"/>
                              </w:rPr>
                              <w:t>M</w:t>
                            </w:r>
                          </w:p>
                        </w:tc>
                        <w:tc>
                          <w:tcPr>
                            <w:tcW w:w="1076" w:type="dxa"/>
                          </w:tcPr>
                          <w:p>
                            <w:pPr>
                              <w:pStyle w:val="16"/>
                              <w:spacing w:before="152"/>
                              <w:ind w:left="10"/>
                              <w:jc w:val="center"/>
                              <w:rPr>
                                <w:rFonts w:ascii="Times New Roman"/>
                                <w:sz w:val="18"/>
                              </w:rPr>
                            </w:pPr>
                            <w:r>
                              <w:rPr>
                                <w:rFonts w:ascii="Times New Roman"/>
                                <w:sz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0"/>
                              <w:ind w:left="109"/>
                              <w:rPr>
                                <w:sz w:val="18"/>
                              </w:rPr>
                            </w:pPr>
                            <w:r>
                              <w:rPr>
                                <w:rFonts w:ascii="Times New Roman" w:eastAsia="Times New Roman"/>
                                <w:sz w:val="18"/>
                              </w:rPr>
                              <w:t xml:space="preserve">4. </w:t>
                            </w:r>
                            <w:r>
                              <w:rPr>
                                <w:sz w:val="18"/>
                              </w:rPr>
                              <w:t>教学能力</w:t>
                            </w:r>
                          </w:p>
                        </w:tc>
                        <w:tc>
                          <w:tcPr>
                            <w:tcW w:w="1076" w:type="dxa"/>
                          </w:tcPr>
                          <w:p>
                            <w:pPr>
                              <w:pStyle w:val="16"/>
                              <w:spacing w:before="152"/>
                              <w:ind w:left="9"/>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2"/>
                              <w:ind w:left="9"/>
                              <w:jc w:val="center"/>
                              <w:rPr>
                                <w:rFonts w:ascii="Times New Roman"/>
                                <w:sz w:val="18"/>
                              </w:rPr>
                            </w:pPr>
                            <w:r>
                              <w:rPr>
                                <w:rFonts w:ascii="Times New Roman"/>
                                <w:sz w:val="18"/>
                              </w:rPr>
                              <w:t>H</w:t>
                            </w:r>
                          </w:p>
                        </w:tc>
                        <w:tc>
                          <w:tcPr>
                            <w:tcW w:w="1076" w:type="dxa"/>
                          </w:tcPr>
                          <w:p>
                            <w:pPr>
                              <w:pStyle w:val="16"/>
                              <w:spacing w:before="152"/>
                              <w:ind w:left="7"/>
                              <w:jc w:val="center"/>
                              <w:rPr>
                                <w:rFonts w:ascii="Times New Roman"/>
                                <w:sz w:val="18"/>
                              </w:rPr>
                            </w:pPr>
                            <w:r>
                              <w:rPr>
                                <w:rFonts w:ascii="Times New Roman"/>
                                <w:sz w:val="18"/>
                              </w:rPr>
                              <w:t>H</w:t>
                            </w:r>
                          </w:p>
                        </w:tc>
                        <w:tc>
                          <w:tcPr>
                            <w:tcW w:w="1076" w:type="dxa"/>
                          </w:tcPr>
                          <w:p>
                            <w:pPr>
                              <w:pStyle w:val="16"/>
                              <w:spacing w:before="152"/>
                              <w:ind w:left="7"/>
                              <w:jc w:val="center"/>
                              <w:rPr>
                                <w:rFonts w:ascii="Times New Roman"/>
                                <w:sz w:val="18"/>
                              </w:rPr>
                            </w:pPr>
                            <w:r>
                              <w:rPr>
                                <w:rFonts w:ascii="Times New Roman"/>
                                <w:sz w:val="18"/>
                              </w:rPr>
                              <w:t>M</w:t>
                            </w:r>
                          </w:p>
                        </w:tc>
                        <w:tc>
                          <w:tcPr>
                            <w:tcW w:w="1076" w:type="dxa"/>
                          </w:tcPr>
                          <w:p>
                            <w:pPr>
                              <w:pStyle w:val="16"/>
                              <w:spacing w:before="152"/>
                              <w:ind w:left="9"/>
                              <w:jc w:val="center"/>
                              <w:rPr>
                                <w:rFonts w:ascii="Times New Roman"/>
                                <w:sz w:val="18"/>
                              </w:rPr>
                            </w:pPr>
                            <w:r>
                              <w:rPr>
                                <w:rFonts w:ascii="Times New Roman"/>
                                <w:sz w:val="18"/>
                              </w:rPr>
                              <w: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5. </w:t>
                            </w:r>
                            <w:r>
                              <w:rPr>
                                <w:sz w:val="18"/>
                              </w:rPr>
                              <w:t>班级指导</w:t>
                            </w:r>
                          </w:p>
                        </w:tc>
                        <w:tc>
                          <w:tcPr>
                            <w:tcW w:w="1076" w:type="dxa"/>
                          </w:tcPr>
                          <w:p>
                            <w:pPr>
                              <w:pStyle w:val="16"/>
                              <w:spacing w:before="153"/>
                              <w:ind w:left="9"/>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3"/>
                              <w:ind w:left="10"/>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3"/>
                              <w:ind w:left="11"/>
                              <w:jc w:val="center"/>
                              <w:rPr>
                                <w:rFonts w:ascii="Times New Roman"/>
                                <w:sz w:val="18"/>
                              </w:rPr>
                            </w:pPr>
                            <w:r>
                              <w:rPr>
                                <w:rFonts w:ascii="Times New Roman"/>
                                <w:sz w:val="18"/>
                              </w:rPr>
                              <w:t>H</w:t>
                            </w:r>
                          </w:p>
                        </w:tc>
                        <w:tc>
                          <w:tcPr>
                            <w:tcW w:w="1076"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6. </w:t>
                            </w:r>
                            <w:r>
                              <w:rPr>
                                <w:sz w:val="18"/>
                              </w:rPr>
                              <w:t>综合育人</w:t>
                            </w:r>
                          </w:p>
                        </w:tc>
                        <w:tc>
                          <w:tcPr>
                            <w:tcW w:w="1076" w:type="dxa"/>
                          </w:tcPr>
                          <w:p>
                            <w:pPr>
                              <w:pStyle w:val="16"/>
                              <w:spacing w:before="151"/>
                              <w:ind w:left="9"/>
                              <w:jc w:val="center"/>
                              <w:rPr>
                                <w:rFonts w:ascii="Times New Roman"/>
                                <w:sz w:val="18"/>
                              </w:rPr>
                            </w:pPr>
                            <w:r>
                              <w:rPr>
                                <w:rFonts w:ascii="Times New Roman"/>
                                <w:sz w:val="18"/>
                              </w:rPr>
                              <w:t>M</w:t>
                            </w:r>
                          </w:p>
                        </w:tc>
                        <w:tc>
                          <w:tcPr>
                            <w:tcW w:w="1076" w:type="dxa"/>
                          </w:tcPr>
                          <w:p>
                            <w:pPr>
                              <w:pStyle w:val="16"/>
                              <w:spacing w:before="151"/>
                              <w:ind w:left="10"/>
                              <w:jc w:val="center"/>
                              <w:rPr>
                                <w:rFonts w:ascii="Times New Roman"/>
                                <w:sz w:val="18"/>
                              </w:rPr>
                            </w:pPr>
                            <w:r>
                              <w:rPr>
                                <w:rFonts w:ascii="Times New Roman"/>
                                <w:sz w:val="18"/>
                              </w:rPr>
                              <w:t>L</w:t>
                            </w:r>
                          </w:p>
                        </w:tc>
                        <w:tc>
                          <w:tcPr>
                            <w:tcW w:w="1076" w:type="dxa"/>
                          </w:tcPr>
                          <w:p>
                            <w:pPr>
                              <w:pStyle w:val="16"/>
                              <w:spacing w:before="151"/>
                              <w:ind w:left="10"/>
                              <w:jc w:val="center"/>
                              <w:rPr>
                                <w:rFonts w:ascii="Times New Roman"/>
                                <w:sz w:val="18"/>
                              </w:rPr>
                            </w:pPr>
                            <w:r>
                              <w:rPr>
                                <w:rFonts w:ascii="Times New Roman"/>
                                <w:sz w:val="18"/>
                              </w:rPr>
                              <w:t>M</w:t>
                            </w:r>
                          </w:p>
                        </w:tc>
                        <w:tc>
                          <w:tcPr>
                            <w:tcW w:w="1076" w:type="dxa"/>
                          </w:tcPr>
                          <w:p>
                            <w:pPr>
                              <w:pStyle w:val="16"/>
                              <w:rPr>
                                <w:rFonts w:ascii="Times New Roman"/>
                                <w:sz w:val="22"/>
                              </w:rPr>
                            </w:pPr>
                          </w:p>
                        </w:tc>
                        <w:tc>
                          <w:tcPr>
                            <w:tcW w:w="1076" w:type="dxa"/>
                          </w:tcPr>
                          <w:p>
                            <w:pPr>
                              <w:pStyle w:val="16"/>
                              <w:spacing w:before="151"/>
                              <w:ind w:left="11"/>
                              <w:jc w:val="center"/>
                              <w:rPr>
                                <w:rFonts w:ascii="Times New Roman"/>
                                <w:sz w:val="18"/>
                              </w:rPr>
                            </w:pPr>
                            <w:r>
                              <w:rPr>
                                <w:rFonts w:ascii="Times New Roman"/>
                                <w:sz w:val="18"/>
                              </w:rPr>
                              <w:t>H</w:t>
                            </w:r>
                          </w:p>
                        </w:tc>
                        <w:tc>
                          <w:tcPr>
                            <w:tcW w:w="1076" w:type="dxa"/>
                          </w:tcPr>
                          <w:p>
                            <w:pPr>
                              <w:pStyle w:val="16"/>
                              <w:spacing w:before="151"/>
                              <w:ind w:left="10"/>
                              <w:jc w:val="center"/>
                              <w:rPr>
                                <w:rFonts w:ascii="Times New Roman"/>
                                <w:sz w:val="18"/>
                              </w:rPr>
                            </w:pPr>
                            <w:r>
                              <w:rPr>
                                <w:rFonts w:ascii="Times New Roman"/>
                                <w:sz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1"/>
                              <w:ind w:left="109"/>
                              <w:rPr>
                                <w:sz w:val="18"/>
                              </w:rPr>
                            </w:pPr>
                            <w:r>
                              <w:rPr>
                                <w:rFonts w:ascii="Times New Roman" w:eastAsia="Times New Roman"/>
                                <w:sz w:val="18"/>
                              </w:rPr>
                              <w:t xml:space="preserve">7. </w:t>
                            </w:r>
                            <w:r>
                              <w:rPr>
                                <w:sz w:val="18"/>
                              </w:rPr>
                              <w:t>学会反思</w:t>
                            </w:r>
                          </w:p>
                        </w:tc>
                        <w:tc>
                          <w:tcPr>
                            <w:tcW w:w="1076" w:type="dxa"/>
                          </w:tcPr>
                          <w:p>
                            <w:pPr>
                              <w:pStyle w:val="16"/>
                              <w:rPr>
                                <w:rFonts w:ascii="Times New Roman"/>
                                <w:sz w:val="22"/>
                              </w:rPr>
                            </w:pPr>
                          </w:p>
                        </w:tc>
                        <w:tc>
                          <w:tcPr>
                            <w:tcW w:w="1076" w:type="dxa"/>
                          </w:tcPr>
                          <w:p>
                            <w:pPr>
                              <w:pStyle w:val="16"/>
                              <w:rPr>
                                <w:rFonts w:ascii="Times New Roman"/>
                                <w:sz w:val="22"/>
                              </w:rPr>
                            </w:pPr>
                          </w:p>
                        </w:tc>
                        <w:tc>
                          <w:tcPr>
                            <w:tcW w:w="1076" w:type="dxa"/>
                          </w:tcPr>
                          <w:p>
                            <w:pPr>
                              <w:pStyle w:val="16"/>
                              <w:spacing w:before="151"/>
                              <w:ind w:left="8"/>
                              <w:jc w:val="center"/>
                              <w:rPr>
                                <w:rFonts w:ascii="Times New Roman"/>
                                <w:sz w:val="18"/>
                              </w:rPr>
                            </w:pPr>
                            <w:r>
                              <w:rPr>
                                <w:rFonts w:ascii="Times New Roman"/>
                                <w:sz w:val="18"/>
                              </w:rPr>
                              <w:t>L</w:t>
                            </w:r>
                          </w:p>
                        </w:tc>
                        <w:tc>
                          <w:tcPr>
                            <w:tcW w:w="1076" w:type="dxa"/>
                          </w:tcPr>
                          <w:p>
                            <w:pPr>
                              <w:pStyle w:val="16"/>
                              <w:spacing w:before="151"/>
                              <w:ind w:left="7"/>
                              <w:jc w:val="center"/>
                              <w:rPr>
                                <w:rFonts w:ascii="Times New Roman"/>
                                <w:sz w:val="18"/>
                              </w:rPr>
                            </w:pPr>
                            <w:r>
                              <w:rPr>
                                <w:rFonts w:ascii="Times New Roman"/>
                                <w:sz w:val="18"/>
                              </w:rPr>
                              <w:t>H</w:t>
                            </w:r>
                          </w:p>
                        </w:tc>
                        <w:tc>
                          <w:tcPr>
                            <w:tcW w:w="1076" w:type="dxa"/>
                          </w:tcPr>
                          <w:p>
                            <w:pPr>
                              <w:pStyle w:val="16"/>
                              <w:rPr>
                                <w:rFonts w:ascii="Times New Roman"/>
                                <w:sz w:val="22"/>
                              </w:rPr>
                            </w:pPr>
                          </w:p>
                        </w:tc>
                        <w:tc>
                          <w:tcPr>
                            <w:tcW w:w="1076" w:type="dxa"/>
                          </w:tcPr>
                          <w:p>
                            <w:pPr>
                              <w:pStyle w:val="16"/>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166" w:type="dxa"/>
                          </w:tcPr>
                          <w:p>
                            <w:pPr>
                              <w:pStyle w:val="16"/>
                              <w:spacing w:before="142"/>
                              <w:ind w:left="109"/>
                              <w:rPr>
                                <w:sz w:val="18"/>
                              </w:rPr>
                            </w:pPr>
                            <w:r>
                              <w:rPr>
                                <w:rFonts w:ascii="Times New Roman" w:eastAsia="Times New Roman"/>
                                <w:sz w:val="18"/>
                              </w:rPr>
                              <w:t xml:space="preserve">8. </w:t>
                            </w:r>
                            <w:r>
                              <w:rPr>
                                <w:sz w:val="18"/>
                              </w:rPr>
                              <w:t>沟通合作</w:t>
                            </w:r>
                          </w:p>
                        </w:tc>
                        <w:tc>
                          <w:tcPr>
                            <w:tcW w:w="1076" w:type="dxa"/>
                          </w:tcPr>
                          <w:p>
                            <w:pPr>
                              <w:pStyle w:val="16"/>
                              <w:rPr>
                                <w:rFonts w:ascii="Times New Roman"/>
                                <w:sz w:val="22"/>
                              </w:rPr>
                            </w:pPr>
                          </w:p>
                        </w:tc>
                        <w:tc>
                          <w:tcPr>
                            <w:tcW w:w="1076" w:type="dxa"/>
                          </w:tcPr>
                          <w:p>
                            <w:pPr>
                              <w:pStyle w:val="16"/>
                              <w:spacing w:before="151"/>
                              <w:ind w:left="10"/>
                              <w:jc w:val="center"/>
                              <w:rPr>
                                <w:rFonts w:ascii="Times New Roman"/>
                                <w:sz w:val="18"/>
                              </w:rPr>
                            </w:pPr>
                            <w:r>
                              <w:rPr>
                                <w:rFonts w:ascii="Times New Roman"/>
                                <w:sz w:val="18"/>
                              </w:rPr>
                              <w:t>L</w:t>
                            </w:r>
                          </w:p>
                        </w:tc>
                        <w:tc>
                          <w:tcPr>
                            <w:tcW w:w="1076" w:type="dxa"/>
                          </w:tcPr>
                          <w:p>
                            <w:pPr>
                              <w:pStyle w:val="16"/>
                              <w:spacing w:before="151"/>
                              <w:ind w:left="10"/>
                              <w:jc w:val="center"/>
                              <w:rPr>
                                <w:rFonts w:ascii="Times New Roman"/>
                                <w:sz w:val="18"/>
                              </w:rPr>
                            </w:pPr>
                            <w:r>
                              <w:rPr>
                                <w:rFonts w:ascii="Times New Roman"/>
                                <w:sz w:val="18"/>
                              </w:rPr>
                              <w:t>M</w:t>
                            </w:r>
                          </w:p>
                        </w:tc>
                        <w:tc>
                          <w:tcPr>
                            <w:tcW w:w="1076" w:type="dxa"/>
                          </w:tcPr>
                          <w:p>
                            <w:pPr>
                              <w:pStyle w:val="16"/>
                              <w:spacing w:before="151"/>
                              <w:ind w:left="9"/>
                              <w:jc w:val="center"/>
                              <w:rPr>
                                <w:rFonts w:ascii="Times New Roman"/>
                                <w:sz w:val="18"/>
                              </w:rPr>
                            </w:pPr>
                            <w:r>
                              <w:rPr>
                                <w:rFonts w:ascii="Times New Roman"/>
                                <w:sz w:val="18"/>
                              </w:rPr>
                              <w:t>M</w:t>
                            </w:r>
                          </w:p>
                        </w:tc>
                        <w:tc>
                          <w:tcPr>
                            <w:tcW w:w="1076" w:type="dxa"/>
                          </w:tcPr>
                          <w:p>
                            <w:pPr>
                              <w:pStyle w:val="16"/>
                              <w:spacing w:before="151"/>
                              <w:ind w:left="10"/>
                              <w:jc w:val="center"/>
                              <w:rPr>
                                <w:rFonts w:ascii="Times New Roman"/>
                                <w:sz w:val="18"/>
                              </w:rPr>
                            </w:pPr>
                            <w:r>
                              <w:rPr>
                                <w:rFonts w:ascii="Times New Roman"/>
                                <w:sz w:val="18"/>
                              </w:rPr>
                              <w:t>H</w:t>
                            </w:r>
                          </w:p>
                        </w:tc>
                        <w:tc>
                          <w:tcPr>
                            <w:tcW w:w="1076" w:type="dxa"/>
                          </w:tcPr>
                          <w:p>
                            <w:pPr>
                              <w:pStyle w:val="16"/>
                              <w:spacing w:before="151"/>
                              <w:ind w:left="8"/>
                              <w:jc w:val="center"/>
                              <w:rPr>
                                <w:rFonts w:ascii="Times New Roman"/>
                                <w:sz w:val="18"/>
                              </w:rPr>
                            </w:pPr>
                            <w:r>
                              <w:rPr>
                                <w:rFonts w:ascii="Times New Roman"/>
                                <w:sz w:val="18"/>
                              </w:rPr>
                              <w:t>L</w:t>
                            </w:r>
                          </w:p>
                        </w:tc>
                      </w:tr>
                    </w:tbl>
                    <w:p>
                      <w:pPr>
                        <w:pStyle w:val="5"/>
                      </w:pPr>
                    </w:p>
                  </w:txbxContent>
                </v:textbox>
              </v:shape>
            </w:pict>
          </mc:Fallback>
        </mc:AlternateContent>
      </w:r>
      <w:r>
        <w:rPr>
          <w:rFonts w:hint="eastAsia" w:ascii="宋体" w:hAnsi="宋体" w:eastAsia="宋体" w:cs="宋体"/>
          <w:b/>
          <w:sz w:val="24"/>
          <w:szCs w:val="24"/>
        </w:rPr>
        <w:t>毕业要求与培养目标对应支撑的矩阵表</w:t>
      </w:r>
      <w:r>
        <w:rPr>
          <w:rFonts w:hint="eastAsia" w:ascii="微软雅黑" w:eastAsia="微软雅黑"/>
          <w:b/>
          <w:sz w:val="24"/>
        </w:rPr>
        <w:t xml:space="preserve"> </w:t>
      </w:r>
    </w:p>
    <w:p>
      <w:pPr>
        <w:pStyle w:val="5"/>
        <w:rPr>
          <w:rFonts w:ascii="微软雅黑"/>
          <w:b/>
          <w:sz w:val="32"/>
        </w:rPr>
      </w:pPr>
    </w:p>
    <w:p>
      <w:pPr>
        <w:pStyle w:val="5"/>
        <w:rPr>
          <w:rFonts w:ascii="微软雅黑"/>
          <w:b/>
          <w:sz w:val="32"/>
        </w:rPr>
      </w:pPr>
    </w:p>
    <w:p>
      <w:pPr>
        <w:pStyle w:val="5"/>
        <w:rPr>
          <w:rFonts w:ascii="微软雅黑"/>
          <w:b/>
          <w:sz w:val="32"/>
        </w:rPr>
      </w:pPr>
    </w:p>
    <w:p>
      <w:pPr>
        <w:pStyle w:val="5"/>
        <w:rPr>
          <w:rFonts w:ascii="微软雅黑"/>
          <w:b/>
          <w:sz w:val="32"/>
        </w:rPr>
      </w:pPr>
    </w:p>
    <w:p>
      <w:pPr>
        <w:pStyle w:val="5"/>
        <w:rPr>
          <w:rFonts w:ascii="微软雅黑"/>
          <w:b/>
          <w:sz w:val="32"/>
        </w:rPr>
      </w:pPr>
    </w:p>
    <w:p>
      <w:pPr>
        <w:pStyle w:val="5"/>
        <w:spacing w:before="4"/>
        <w:rPr>
          <w:rFonts w:ascii="微软雅黑"/>
          <w:b/>
          <w:sz w:val="44"/>
        </w:rPr>
      </w:pPr>
    </w:p>
    <w:p>
      <w:pPr>
        <w:pStyle w:val="5"/>
        <w:spacing w:line="364" w:lineRule="auto"/>
        <w:ind w:right="885"/>
        <w:rPr>
          <w:rFonts w:hint="eastAsia" w:ascii="宋体" w:hAnsi="宋体" w:eastAsia="宋体" w:cs="宋体"/>
          <w:spacing w:val="-8"/>
          <w:sz w:val="21"/>
          <w:szCs w:val="21"/>
        </w:rPr>
      </w:pPr>
    </w:p>
    <w:p>
      <w:pPr>
        <w:pStyle w:val="5"/>
        <w:spacing w:line="364" w:lineRule="auto"/>
        <w:ind w:left="857" w:right="885" w:firstLine="480"/>
        <w:rPr>
          <w:rFonts w:hint="eastAsia" w:ascii="宋体" w:hAnsi="宋体" w:eastAsia="宋体" w:cs="宋体"/>
          <w:sz w:val="21"/>
          <w:szCs w:val="21"/>
        </w:rPr>
      </w:pPr>
      <w:r>
        <w:rPr>
          <w:rFonts w:hint="eastAsia" w:ascii="宋体" w:hAnsi="宋体" w:eastAsia="宋体" w:cs="宋体"/>
          <w:spacing w:val="-8"/>
          <w:sz w:val="21"/>
          <w:szCs w:val="21"/>
        </w:rPr>
        <w:t xml:space="preserve">注：毕业要求与培养目标对应支撑度用 </w:t>
      </w:r>
      <w:r>
        <w:rPr>
          <w:rFonts w:hint="eastAsia" w:ascii="宋体" w:hAnsi="宋体" w:eastAsia="宋体" w:cs="宋体"/>
          <w:sz w:val="21"/>
          <w:szCs w:val="21"/>
        </w:rPr>
        <w:t>H</w:t>
      </w:r>
      <w:r>
        <w:rPr>
          <w:rFonts w:hint="eastAsia" w:ascii="宋体" w:hAnsi="宋体" w:eastAsia="宋体" w:cs="宋体"/>
          <w:spacing w:val="-20"/>
          <w:sz w:val="21"/>
          <w:szCs w:val="21"/>
        </w:rPr>
        <w:t>、</w:t>
      </w:r>
      <w:r>
        <w:rPr>
          <w:rFonts w:hint="eastAsia" w:ascii="宋体" w:hAnsi="宋体" w:eastAsia="宋体" w:cs="宋体"/>
          <w:sz w:val="21"/>
          <w:szCs w:val="21"/>
        </w:rPr>
        <w:t>M</w:t>
      </w:r>
      <w:r>
        <w:rPr>
          <w:rFonts w:hint="eastAsia" w:ascii="宋体" w:hAnsi="宋体" w:eastAsia="宋体" w:cs="宋体"/>
          <w:spacing w:val="-22"/>
          <w:sz w:val="21"/>
          <w:szCs w:val="21"/>
        </w:rPr>
        <w:t>、</w:t>
      </w:r>
      <w:r>
        <w:rPr>
          <w:rFonts w:hint="eastAsia" w:ascii="宋体" w:hAnsi="宋体" w:eastAsia="宋体" w:cs="宋体"/>
          <w:sz w:val="21"/>
          <w:szCs w:val="21"/>
        </w:rPr>
        <w:t xml:space="preserve">L </w:t>
      </w:r>
      <w:r>
        <w:rPr>
          <w:rFonts w:hint="eastAsia" w:ascii="宋体" w:hAnsi="宋体" w:eastAsia="宋体" w:cs="宋体"/>
          <w:spacing w:val="-14"/>
          <w:sz w:val="21"/>
          <w:szCs w:val="21"/>
        </w:rPr>
        <w:t xml:space="preserve">标注。其中 </w:t>
      </w:r>
      <w:r>
        <w:rPr>
          <w:rFonts w:hint="eastAsia" w:ascii="宋体" w:hAnsi="宋体" w:eastAsia="宋体" w:cs="宋体"/>
          <w:sz w:val="21"/>
          <w:szCs w:val="21"/>
        </w:rPr>
        <w:t xml:space="preserve">H </w:t>
      </w:r>
      <w:r>
        <w:rPr>
          <w:rFonts w:hint="eastAsia" w:ascii="宋体" w:hAnsi="宋体" w:eastAsia="宋体" w:cs="宋体"/>
          <w:spacing w:val="-3"/>
          <w:sz w:val="21"/>
          <w:szCs w:val="21"/>
        </w:rPr>
        <w:t>表示高度相关，</w:t>
      </w:r>
      <w:r>
        <w:rPr>
          <w:rFonts w:hint="eastAsia" w:ascii="宋体" w:hAnsi="宋体" w:eastAsia="宋体" w:cs="宋体"/>
          <w:spacing w:val="-17"/>
          <w:sz w:val="21"/>
          <w:szCs w:val="21"/>
        </w:rPr>
        <w:t xml:space="preserve">M </w:t>
      </w:r>
      <w:r>
        <w:rPr>
          <w:rFonts w:hint="eastAsia" w:ascii="宋体" w:hAnsi="宋体" w:eastAsia="宋体" w:cs="宋体"/>
          <w:sz w:val="21"/>
          <w:szCs w:val="21"/>
        </w:rPr>
        <w:t>表示中等相关，L 表示低相关。</w:t>
      </w:r>
    </w:p>
    <w:p>
      <w:pPr>
        <w:pStyle w:val="4"/>
        <w:keepNext w:val="0"/>
        <w:keepLines w:val="0"/>
        <w:pageBreakBefore w:val="0"/>
        <w:widowControl w:val="0"/>
        <w:kinsoku/>
        <w:wordWrap/>
        <w:overflowPunct/>
        <w:topLinePunct w:val="0"/>
        <w:autoSpaceDE w:val="0"/>
        <w:autoSpaceDN w:val="0"/>
        <w:bidi w:val="0"/>
        <w:adjustRightInd/>
        <w:snapToGrid/>
        <w:spacing w:before="83" w:line="240" w:lineRule="auto"/>
        <w:ind w:left="1338"/>
        <w:textAlignment w:val="auto"/>
        <w:rPr>
          <w:rFonts w:hint="eastAsia" w:ascii="黑体" w:hAnsi="黑体" w:eastAsia="黑体" w:cs="黑体"/>
          <w:sz w:val="28"/>
          <w:szCs w:val="28"/>
        </w:rPr>
      </w:pPr>
      <w:bookmarkStart w:id="10" w:name="_TOC_250010"/>
      <w:bookmarkEnd w:id="10"/>
      <w:r>
        <w:rPr>
          <w:rFonts w:hint="eastAsia" w:ascii="黑体" w:hAnsi="黑体" w:eastAsia="黑体" w:cs="黑体"/>
          <w:sz w:val="28"/>
          <w:szCs w:val="28"/>
        </w:rPr>
        <w:t>六、课程设置及要求</w:t>
      </w:r>
    </w:p>
    <w:p>
      <w:pPr>
        <w:pStyle w:val="5"/>
        <w:spacing w:before="39" w:line="364" w:lineRule="auto"/>
        <w:ind w:left="857" w:right="890" w:firstLine="480"/>
        <w:rPr>
          <w:sz w:val="21"/>
          <w:szCs w:val="21"/>
        </w:rPr>
      </w:pPr>
      <w:r>
        <w:rPr>
          <w:sz w:val="21"/>
          <w:szCs w:val="21"/>
        </w:rPr>
        <w:t>根据培养目标和人才培养规格，本专业课程体系由必修课程模块、选修课程模块和实践课程模块三大类构成。</w:t>
      </w:r>
    </w:p>
    <w:p>
      <w:pPr>
        <w:pStyle w:val="5"/>
        <w:spacing w:before="1" w:line="364" w:lineRule="auto"/>
        <w:ind w:left="1337" w:right="2426"/>
        <w:rPr>
          <w:sz w:val="21"/>
          <w:szCs w:val="21"/>
        </w:rPr>
      </w:pPr>
      <w:r>
        <w:rPr>
          <w:sz w:val="21"/>
          <w:szCs w:val="21"/>
        </w:rPr>
        <w:t>必修课程模块包括公共基础课程、教师教育课程、专业核心课程。选修课程模块包括公共选修课程和专业选修课程。</w:t>
      </w:r>
    </w:p>
    <w:p>
      <w:pPr>
        <w:pStyle w:val="5"/>
        <w:spacing w:before="1" w:line="364" w:lineRule="auto"/>
        <w:ind w:left="857" w:right="890" w:firstLine="480"/>
        <w:rPr>
          <w:sz w:val="21"/>
          <w:szCs w:val="21"/>
        </w:rPr>
      </w:pPr>
      <w:r>
        <w:rPr>
          <w:sz w:val="21"/>
          <w:szCs w:val="21"/>
        </w:rPr>
        <w:t>实践课程模块包括入学教育、国防教育、劳动教育、社会实践、认知实习、跟岗实习、毕业设计、顶岗实习、毕业设计等。</w:t>
      </w:r>
    </w:p>
    <w:p>
      <w:pPr>
        <w:spacing w:before="2"/>
        <w:ind w:left="584" w:right="0" w:firstLine="723" w:firstLineChars="300"/>
        <w:jc w:val="left"/>
        <w:rPr>
          <w:rFonts w:hint="eastAsia" w:ascii="宋体" w:hAnsi="宋体" w:eastAsia="宋体" w:cs="宋体"/>
          <w:b/>
          <w:sz w:val="24"/>
        </w:rPr>
      </w:pPr>
      <w:r>
        <w:rPr>
          <w:rFonts w:hint="eastAsia" w:ascii="宋体" w:hAnsi="宋体" w:eastAsia="宋体" w:cs="宋体"/>
          <w:b/>
          <w:sz w:val="24"/>
        </w:rPr>
        <w:t>（一）公共基础课程</w:t>
      </w:r>
    </w:p>
    <w:p>
      <w:pPr>
        <w:pStyle w:val="5"/>
        <w:spacing w:before="94" w:line="364" w:lineRule="auto"/>
        <w:ind w:left="857" w:right="890" w:firstLine="480"/>
        <w:jc w:val="both"/>
        <w:rPr>
          <w:sz w:val="21"/>
          <w:szCs w:val="21"/>
        </w:rPr>
      </w:pPr>
      <w:r>
        <w:rPr>
          <w:sz w:val="21"/>
          <w:szCs w:val="21"/>
        </w:rPr>
        <w:t>主要公共基础课程：毛泽东思想和中国特色社会主义理论体系概论、思想道德修养与法律基础、形势与政策、军事理论、大学语文、大学英语、民族文化、心理健康教育、职业发展与就业指导、大学生创新思维与创业基础等。</w:t>
      </w:r>
    </w:p>
    <w:p>
      <w:pPr>
        <w:pStyle w:val="5"/>
        <w:spacing w:before="2"/>
        <w:ind w:left="1337"/>
        <w:rPr>
          <w:sz w:val="21"/>
          <w:szCs w:val="21"/>
        </w:rPr>
      </w:pPr>
      <w:r>
        <w:rPr>
          <w:sz w:val="21"/>
          <w:szCs w:val="21"/>
        </w:rPr>
        <w:t>主要课程简介：</w:t>
      </w:r>
    </w:p>
    <w:p>
      <w:pPr>
        <w:pStyle w:val="5"/>
        <w:spacing w:before="93" w:line="364" w:lineRule="auto"/>
        <w:ind w:left="857" w:right="890" w:firstLine="480"/>
        <w:jc w:val="both"/>
        <w:rPr>
          <w:rFonts w:hint="eastAsia" w:cs="宋体"/>
          <w:b/>
          <w:sz w:val="21"/>
          <w:szCs w:val="21"/>
          <w:lang w:val="zh-CN" w:eastAsia="zh-CN"/>
        </w:rPr>
      </w:pPr>
      <w:r>
        <w:rPr>
          <w:rFonts w:hint="eastAsia" w:cs="宋体"/>
          <w:b/>
          <w:sz w:val="21"/>
          <w:szCs w:val="21"/>
          <w:lang w:val="en-US" w:eastAsia="zh-CN"/>
        </w:rPr>
        <w:t>1.</w:t>
      </w:r>
      <w:r>
        <w:rPr>
          <w:rFonts w:hint="eastAsia" w:cs="宋体"/>
          <w:b/>
          <w:sz w:val="21"/>
          <w:szCs w:val="21"/>
          <w:lang w:val="zh-CN" w:eastAsia="zh-CN"/>
        </w:rPr>
        <w:t>毛泽东思想和中国特色社会主义理论体系概论</w:t>
      </w:r>
    </w:p>
    <w:p>
      <w:pPr>
        <w:pStyle w:val="5"/>
        <w:spacing w:before="1" w:line="364" w:lineRule="auto"/>
        <w:ind w:left="857" w:right="890"/>
        <w:jc w:val="both"/>
        <w:rPr>
          <w:sz w:val="21"/>
          <w:szCs w:val="21"/>
        </w:rPr>
        <w:sectPr>
          <w:pgSz w:w="11910" w:h="16840"/>
          <w:pgMar w:top="1160" w:right="240" w:bottom="1180" w:left="940" w:header="0" w:footer="993" w:gutter="0"/>
          <w:cols w:space="720" w:num="1"/>
        </w:sectPr>
      </w:pPr>
      <w:r>
        <w:rPr>
          <w:b/>
          <w:spacing w:val="-2"/>
        </w:rPr>
        <w:t>课程目标：</w:t>
      </w:r>
      <w:r>
        <w:rPr>
          <w:spacing w:val="-5"/>
          <w:sz w:val="21"/>
          <w:szCs w:val="21"/>
        </w:rPr>
        <w:t>通过本课程的学习，引导学生正确认识我国国情； 正确认识和理解党</w:t>
      </w:r>
      <w:r>
        <w:rPr>
          <w:sz w:val="21"/>
          <w:szCs w:val="21"/>
        </w:rPr>
        <w:t>在不同历史时期的路线、方针和政策；系统把握马克思主义中国化的两大理论成果——毛泽东思想和中国特色社会主义理论体系，尤其是深刻理解和把握马克思主义中国化的最新理论成果——习近平新时代中国特色社会主义思想；学会运用马克思主义的基本立场、观点、方法和科学理论观察思考现实问题；引导学生坚定中国特色社会主义道路自信、理论自信和制度自信，具备新时代中国特色社会主义事业建设者和接班人的思想政治理论素养。</w:t>
      </w:r>
    </w:p>
    <w:p>
      <w:pPr>
        <w:pStyle w:val="5"/>
        <w:spacing w:before="94" w:line="364" w:lineRule="auto"/>
        <w:ind w:left="857" w:right="889" w:firstLine="480"/>
        <w:jc w:val="both"/>
        <w:rPr>
          <w:sz w:val="21"/>
          <w:szCs w:val="21"/>
        </w:rPr>
      </w:pPr>
    </w:p>
    <w:p>
      <w:pPr>
        <w:pStyle w:val="5"/>
        <w:spacing w:before="37" w:line="364" w:lineRule="auto"/>
        <w:ind w:left="857" w:right="890"/>
        <w:rPr>
          <w:sz w:val="21"/>
          <w:szCs w:val="21"/>
        </w:rPr>
      </w:pPr>
    </w:p>
    <w:p>
      <w:pPr>
        <w:pStyle w:val="5"/>
        <w:spacing w:before="1" w:line="364" w:lineRule="auto"/>
        <w:ind w:left="857" w:right="888" w:firstLine="480"/>
        <w:jc w:val="both"/>
      </w:pPr>
      <w:r>
        <w:rPr>
          <w:b/>
        </w:rPr>
        <w:t>主要内容：</w:t>
      </w:r>
      <w:r>
        <w:rPr>
          <w:sz w:val="21"/>
          <w:szCs w:val="21"/>
        </w:rPr>
        <w:t>毛泽东思想、邓小平理论、“三个代表”重要思想、科学发展观、习近平新时代中国特色社会主义思想的形成发展、基本内涵、主要内容、精神实质、历史地位、基本观点和指导意义。</w:t>
      </w:r>
    </w:p>
    <w:p>
      <w:pPr>
        <w:pStyle w:val="5"/>
        <w:spacing w:before="2" w:line="364" w:lineRule="auto"/>
        <w:ind w:left="857" w:right="770" w:firstLine="480"/>
        <w:rPr>
          <w:sz w:val="21"/>
          <w:szCs w:val="21"/>
        </w:rPr>
      </w:pPr>
      <w:r>
        <w:rPr>
          <w:b/>
        </w:rPr>
        <w:t>教学要求：</w:t>
      </w:r>
      <w:r>
        <w:rPr>
          <w:sz w:val="21"/>
          <w:szCs w:val="21"/>
        </w:rPr>
        <w:t>教师通过理论教学，帮助学生科学认识和把握马克思主义中国化的两</w:t>
      </w:r>
      <w:r>
        <w:rPr>
          <w:spacing w:val="-5"/>
          <w:sz w:val="21"/>
          <w:szCs w:val="21"/>
        </w:rPr>
        <w:t>大理论成果；通过实践教学和社会考察，引导学会运用马克思主义的基本立场、观点、</w:t>
      </w:r>
      <w:r>
        <w:rPr>
          <w:spacing w:val="-3"/>
          <w:sz w:val="21"/>
          <w:szCs w:val="21"/>
        </w:rPr>
        <w:t>方法分析问题和解决问题， 牢固树立四个自信，自觉肩负起实现中华民族伟大复兴中国梦的使命担当。</w:t>
      </w:r>
    </w:p>
    <w:p>
      <w:pPr>
        <w:pStyle w:val="15"/>
        <w:numPr>
          <w:ilvl w:val="0"/>
          <w:numId w:val="0"/>
        </w:numPr>
        <w:tabs>
          <w:tab w:val="left" w:pos="1581"/>
        </w:tabs>
        <w:spacing w:before="2" w:after="0" w:line="240" w:lineRule="auto"/>
        <w:ind w:left="1337" w:leftChars="0" w:right="0" w:rightChars="0"/>
        <w:jc w:val="left"/>
        <w:rPr>
          <w:rFonts w:hint="eastAsia" w:ascii="宋体" w:hAnsi="宋体" w:eastAsia="宋体" w:cs="宋体"/>
          <w:b/>
          <w:sz w:val="21"/>
          <w:szCs w:val="21"/>
          <w:lang w:val="zh-CN" w:eastAsia="zh-CN" w:bidi="zh-CN"/>
        </w:rPr>
      </w:pPr>
      <w:r>
        <w:rPr>
          <w:rFonts w:hint="eastAsia" w:cs="宋体"/>
          <w:b/>
          <w:sz w:val="21"/>
          <w:szCs w:val="21"/>
          <w:lang w:val="en-US" w:eastAsia="zh-CN" w:bidi="zh-CN"/>
        </w:rPr>
        <w:t>2.</w:t>
      </w:r>
      <w:r>
        <w:rPr>
          <w:rFonts w:hint="eastAsia" w:ascii="宋体" w:hAnsi="宋体" w:eastAsia="宋体" w:cs="宋体"/>
          <w:b/>
          <w:sz w:val="21"/>
          <w:szCs w:val="21"/>
          <w:lang w:val="zh-CN" w:eastAsia="zh-CN" w:bidi="zh-CN"/>
        </w:rPr>
        <w:t>思想道德与法治</w:t>
      </w:r>
    </w:p>
    <w:p>
      <w:pPr>
        <w:pStyle w:val="5"/>
        <w:spacing w:before="91" w:line="364" w:lineRule="auto"/>
        <w:ind w:left="857" w:right="888" w:firstLine="480"/>
        <w:jc w:val="both"/>
        <w:rPr>
          <w:sz w:val="21"/>
          <w:szCs w:val="21"/>
        </w:rPr>
      </w:pPr>
      <w:r>
        <w:rPr>
          <w:b/>
        </w:rPr>
        <w:t>课程目标：</w:t>
      </w:r>
      <w:r>
        <w:rPr>
          <w:sz w:val="21"/>
          <w:szCs w:val="21"/>
        </w:rPr>
        <w:t>通过本课程的学习，引导学生树立正确的人生观、价值观、道德观和法治观：坚定理想信念，践行社会主义核心价值观，做新时代的忠诚爱国者和改革创新的生力军；形成正确的道德认知，投身道德实践，做到明大德、守公德、严私德； 把握社会主义法律的本质、运行和体系，理解中国特色社会主义法治体系和法治道路的精髓，增进法治意识、养成法治思维，做到尊法学法守法用法，具备优秀的思想道德素质和法治素养。</w:t>
      </w:r>
    </w:p>
    <w:p>
      <w:pPr>
        <w:pStyle w:val="5"/>
        <w:spacing w:before="4"/>
        <w:ind w:left="1337"/>
        <w:rPr>
          <w:sz w:val="21"/>
          <w:szCs w:val="21"/>
        </w:rPr>
      </w:pPr>
      <w:r>
        <w:rPr>
          <w:b/>
        </w:rPr>
        <w:t>主要内容：</w:t>
      </w:r>
      <w:r>
        <w:rPr>
          <w:sz w:val="21"/>
          <w:szCs w:val="21"/>
        </w:rPr>
        <w:t>人生观、价值观、道德观和社会主义法治观等。</w:t>
      </w:r>
    </w:p>
    <w:p>
      <w:pPr>
        <w:pStyle w:val="5"/>
        <w:spacing w:before="161" w:line="364" w:lineRule="auto"/>
        <w:ind w:left="857" w:right="888" w:firstLine="480"/>
        <w:jc w:val="both"/>
        <w:rPr>
          <w:sz w:val="21"/>
          <w:szCs w:val="21"/>
        </w:rPr>
      </w:pPr>
      <w:r>
        <w:rPr>
          <w:b/>
        </w:rPr>
        <w:t>教学要求：</w:t>
      </w:r>
      <w:r>
        <w:rPr>
          <w:sz w:val="21"/>
          <w:szCs w:val="21"/>
        </w:rPr>
        <w:t>教师通过理论教学和引导学生对人生、理想、道德、法治等人生理论与实践问题的分析讨论，对大学生进行正确人生观、价值观、道德观、法治观教育， 使学生树立正确的人生观、价值观、道德观和法治观，明确个人在建设中国特色的社会主义伟大事业中所要承担的责任和使命，成长为中国特色社会主义和合格建设者和可靠接班人。</w:t>
      </w:r>
    </w:p>
    <w:p>
      <w:pPr>
        <w:pStyle w:val="15"/>
        <w:numPr>
          <w:ilvl w:val="0"/>
          <w:numId w:val="0"/>
        </w:numPr>
        <w:tabs>
          <w:tab w:val="left" w:pos="1581"/>
        </w:tabs>
        <w:spacing w:before="3" w:after="0" w:line="240" w:lineRule="auto"/>
        <w:ind w:left="1337" w:leftChars="0" w:right="0" w:rightChars="0"/>
        <w:jc w:val="left"/>
        <w:rPr>
          <w:rFonts w:hint="eastAsia" w:ascii="宋体" w:hAnsi="宋体" w:eastAsia="宋体" w:cs="宋体"/>
          <w:b/>
          <w:sz w:val="21"/>
          <w:szCs w:val="21"/>
          <w:lang w:val="zh-CN" w:eastAsia="zh-CN" w:bidi="zh-CN"/>
        </w:rPr>
      </w:pPr>
      <w:r>
        <w:rPr>
          <w:rFonts w:hint="eastAsia" w:cs="宋体"/>
          <w:b/>
          <w:sz w:val="21"/>
          <w:szCs w:val="21"/>
          <w:lang w:val="en-US" w:eastAsia="zh-CN" w:bidi="zh-CN"/>
        </w:rPr>
        <w:t>3.</w:t>
      </w:r>
      <w:r>
        <w:rPr>
          <w:rFonts w:hint="eastAsia" w:ascii="宋体" w:hAnsi="宋体" w:eastAsia="宋体" w:cs="宋体"/>
          <w:b/>
          <w:sz w:val="21"/>
          <w:szCs w:val="21"/>
          <w:lang w:val="zh-CN" w:eastAsia="zh-CN" w:bidi="zh-CN"/>
        </w:rPr>
        <w:t>形势与政策</w:t>
      </w:r>
    </w:p>
    <w:p>
      <w:pPr>
        <w:pStyle w:val="5"/>
        <w:spacing w:before="93" w:line="364" w:lineRule="auto"/>
        <w:ind w:left="857" w:right="888" w:firstLine="480"/>
        <w:jc w:val="both"/>
        <w:rPr>
          <w:sz w:val="21"/>
          <w:szCs w:val="21"/>
        </w:rPr>
      </w:pPr>
      <w:r>
        <w:rPr>
          <w:b/>
        </w:rPr>
        <w:t>课程目标：</w:t>
      </w:r>
      <w:r>
        <w:rPr>
          <w:sz w:val="21"/>
          <w:szCs w:val="21"/>
        </w:rPr>
        <w:t>通过本课程的学习，引导学生关注社会热点和国际国内大事，正确认识世界和中国发展大势、正确认识中国特色和国际比较、正确认识时代责任和历史使命、正确认识远大抱负和脚踏实地，增强学生对国家发展和社会进步的关注和深度思考，自觉担当民族复兴大任。</w:t>
      </w:r>
    </w:p>
    <w:p>
      <w:pPr>
        <w:pStyle w:val="5"/>
        <w:spacing w:before="2" w:line="364" w:lineRule="auto"/>
        <w:ind w:left="1337" w:right="888"/>
        <w:rPr>
          <w:sz w:val="21"/>
          <w:szCs w:val="21"/>
        </w:rPr>
      </w:pPr>
      <w:r>
        <w:rPr>
          <w:b/>
          <w:spacing w:val="-1"/>
        </w:rPr>
        <w:t>主要内容：</w:t>
      </w:r>
      <w:r>
        <w:rPr>
          <w:sz w:val="21"/>
          <w:szCs w:val="21"/>
        </w:rPr>
        <w:t xml:space="preserve">国内政治经济发展形势、国际大事、大国关系和全面从严治党等。 </w:t>
      </w:r>
    </w:p>
    <w:p>
      <w:pPr>
        <w:pStyle w:val="5"/>
        <w:spacing w:before="93" w:line="364" w:lineRule="auto"/>
        <w:ind w:left="857" w:right="888" w:firstLine="480"/>
        <w:jc w:val="both"/>
        <w:rPr>
          <w:sz w:val="21"/>
          <w:szCs w:val="21"/>
        </w:rPr>
      </w:pPr>
      <w:r>
        <w:rPr>
          <w:b/>
        </w:rPr>
        <w:t>教学要求：</w:t>
      </w:r>
      <w:r>
        <w:rPr>
          <w:sz w:val="21"/>
          <w:szCs w:val="21"/>
        </w:rPr>
        <w:t>教师通过专题讲授国家发展所面临的政治、经济形势和国际背景、时代特征，引导学生学会运用马克思主义的立场、观点和方法去分析与研判国内外形势</w:t>
      </w:r>
      <w:r>
        <w:rPr>
          <w:rFonts w:hint="eastAsia"/>
          <w:sz w:val="21"/>
          <w:szCs w:val="21"/>
          <w:lang w:eastAsia="zh-CN"/>
        </w:rPr>
        <w:t>，</w:t>
      </w:r>
      <w:r>
        <w:rPr>
          <w:sz w:val="21"/>
          <w:szCs w:val="21"/>
        </w:rPr>
        <w:t>科学分析和思考世界重大事件及我国政府的原则立场，深刻理解党和政府的治国方略， 自觉拥护党的路线方针政策，成为能够担当民族复兴大任的时代新人。</w:t>
      </w:r>
    </w:p>
    <w:p>
      <w:pPr>
        <w:pStyle w:val="5"/>
        <w:spacing w:before="93" w:line="364" w:lineRule="auto"/>
        <w:ind w:left="857" w:right="888" w:firstLine="480"/>
        <w:jc w:val="both"/>
        <w:rPr>
          <w:rFonts w:hint="eastAsia" w:eastAsia="宋体"/>
          <w:sz w:val="21"/>
          <w:szCs w:val="21"/>
          <w:lang w:eastAsia="zh-CN"/>
        </w:rPr>
      </w:pPr>
    </w:p>
    <w:p>
      <w:pPr>
        <w:pStyle w:val="5"/>
        <w:spacing w:before="93" w:line="364" w:lineRule="auto"/>
        <w:ind w:left="857" w:right="888" w:firstLine="480"/>
        <w:jc w:val="both"/>
        <w:rPr>
          <w:sz w:val="21"/>
          <w:szCs w:val="21"/>
        </w:rPr>
        <w:sectPr>
          <w:pgSz w:w="11910" w:h="16840"/>
          <w:pgMar w:top="1160" w:right="240" w:bottom="1180" w:left="940" w:header="0" w:footer="993" w:gutter="0"/>
          <w:cols w:space="720" w:num="1"/>
        </w:sectPr>
      </w:pPr>
    </w:p>
    <w:p>
      <w:pPr>
        <w:pStyle w:val="15"/>
        <w:numPr>
          <w:ilvl w:val="0"/>
          <w:numId w:val="0"/>
        </w:numPr>
        <w:tabs>
          <w:tab w:val="left" w:pos="1581"/>
        </w:tabs>
        <w:spacing w:before="1" w:after="0" w:line="240" w:lineRule="auto"/>
        <w:ind w:left="1337" w:leftChars="0" w:right="0" w:rightChars="0"/>
        <w:jc w:val="left"/>
        <w:rPr>
          <w:rFonts w:hint="eastAsia" w:ascii="宋体" w:hAnsi="宋体" w:eastAsia="宋体" w:cs="宋体"/>
          <w:b/>
          <w:sz w:val="21"/>
          <w:szCs w:val="21"/>
          <w:lang w:val="zh-CN" w:eastAsia="zh-CN" w:bidi="zh-CN"/>
        </w:rPr>
      </w:pPr>
      <w:r>
        <w:rPr>
          <w:rFonts w:hint="eastAsia" w:cs="宋体"/>
          <w:b/>
          <w:sz w:val="21"/>
          <w:szCs w:val="21"/>
          <w:lang w:val="en-US" w:eastAsia="zh-CN" w:bidi="zh-CN"/>
        </w:rPr>
        <w:t>4.</w:t>
      </w:r>
      <w:r>
        <w:rPr>
          <w:rFonts w:hint="eastAsia" w:ascii="宋体" w:hAnsi="宋体" w:eastAsia="宋体" w:cs="宋体"/>
          <w:b/>
          <w:sz w:val="21"/>
          <w:szCs w:val="21"/>
          <w:lang w:val="zh-CN" w:eastAsia="zh-CN" w:bidi="zh-CN"/>
        </w:rPr>
        <w:t>大学语文</w:t>
      </w:r>
    </w:p>
    <w:p>
      <w:pPr>
        <w:pStyle w:val="5"/>
        <w:spacing w:before="91" w:line="364" w:lineRule="auto"/>
        <w:ind w:left="857" w:right="769" w:firstLine="480"/>
        <w:rPr>
          <w:sz w:val="21"/>
          <w:szCs w:val="21"/>
        </w:rPr>
      </w:pPr>
      <w:r>
        <w:rPr>
          <w:b/>
          <w:spacing w:val="-2"/>
        </w:rPr>
        <w:t>课程目标：</w:t>
      </w:r>
      <w:r>
        <w:rPr>
          <w:spacing w:val="-4"/>
          <w:sz w:val="21"/>
          <w:szCs w:val="21"/>
        </w:rPr>
        <w:t xml:space="preserve">通过本课程的学习，使学生了解中国古代、现代文学发展的历史脉络， </w:t>
      </w:r>
      <w:r>
        <w:rPr>
          <w:spacing w:val="-3"/>
          <w:sz w:val="21"/>
          <w:szCs w:val="21"/>
        </w:rPr>
        <w:t>积累和拓展文学常识；提高学生读写听说能力， 进而提升语文素养；培养学生健康的审美情趣，培育高尚的道德情操；夯实学生的人文情感基础，激发认同和自豪感。</w:t>
      </w:r>
    </w:p>
    <w:p>
      <w:pPr>
        <w:pStyle w:val="5"/>
        <w:spacing w:before="2" w:line="364" w:lineRule="auto"/>
        <w:ind w:left="857" w:right="888" w:firstLine="480"/>
        <w:rPr>
          <w:sz w:val="21"/>
          <w:szCs w:val="21"/>
        </w:rPr>
      </w:pPr>
      <w:r>
        <w:rPr>
          <w:b/>
        </w:rPr>
        <w:t>主要内容：</w:t>
      </w:r>
      <w:r>
        <w:rPr>
          <w:sz w:val="21"/>
          <w:szCs w:val="21"/>
        </w:rPr>
        <w:t>中国古代文学史、中国现代诗歌史、中国小说史、文学作品鉴赏与方法、常用应用文体写作与训练等。</w:t>
      </w:r>
    </w:p>
    <w:p>
      <w:pPr>
        <w:pStyle w:val="5"/>
        <w:spacing w:before="1" w:line="364" w:lineRule="auto"/>
        <w:ind w:left="857" w:right="770" w:firstLine="480"/>
        <w:rPr>
          <w:sz w:val="21"/>
          <w:szCs w:val="21"/>
        </w:rPr>
      </w:pPr>
      <w:r>
        <w:rPr>
          <w:b/>
        </w:rPr>
        <w:t>教学要求：</w:t>
      </w:r>
      <w:r>
        <w:rPr>
          <w:sz w:val="21"/>
          <w:szCs w:val="21"/>
        </w:rPr>
        <w:t>教师通过讲述中国古今文学史，使学生全面掌握中国文学的基本理论和发展规律；通过赏析、解读经典文学作品，提高阅读、分析和鉴赏文学的能力；通</w:t>
      </w:r>
      <w:r>
        <w:rPr>
          <w:spacing w:val="-4"/>
          <w:sz w:val="21"/>
          <w:szCs w:val="21"/>
        </w:rPr>
        <w:t xml:space="preserve">过语言和写作的训练，提高学生的口头和书面表达能力；通过对文人先贤的人格剖析， </w:t>
      </w:r>
      <w:r>
        <w:rPr>
          <w:sz w:val="21"/>
          <w:szCs w:val="21"/>
        </w:rPr>
        <w:t>学生能认同和传承中华民族优秀传统文化和社会主义核心价值观；通过文学作品中的人文寓意的解析，学生能审视当今政治、文化、经济，能与专业特点相结合，激发创新的灵感。</w:t>
      </w:r>
    </w:p>
    <w:p>
      <w:pPr>
        <w:pStyle w:val="15"/>
        <w:numPr>
          <w:ilvl w:val="0"/>
          <w:numId w:val="0"/>
        </w:numPr>
        <w:tabs>
          <w:tab w:val="left" w:pos="1581"/>
        </w:tabs>
        <w:spacing w:before="4" w:after="0" w:line="240" w:lineRule="auto"/>
        <w:ind w:left="1337" w:leftChars="0" w:right="0" w:rightChars="0"/>
        <w:jc w:val="left"/>
        <w:rPr>
          <w:rFonts w:hint="eastAsia" w:ascii="宋体" w:hAnsi="宋体" w:eastAsia="宋体" w:cs="宋体"/>
          <w:b/>
          <w:sz w:val="21"/>
          <w:szCs w:val="21"/>
          <w:lang w:val="zh-CN" w:eastAsia="zh-CN" w:bidi="zh-CN"/>
        </w:rPr>
      </w:pPr>
      <w:r>
        <w:rPr>
          <w:rFonts w:hint="eastAsia" w:cs="宋体"/>
          <w:b/>
          <w:sz w:val="21"/>
          <w:szCs w:val="21"/>
          <w:lang w:val="en-US" w:eastAsia="zh-CN" w:bidi="zh-CN"/>
        </w:rPr>
        <w:t>5.</w:t>
      </w:r>
      <w:r>
        <w:rPr>
          <w:rFonts w:hint="eastAsia" w:ascii="宋体" w:hAnsi="宋体" w:eastAsia="宋体" w:cs="宋体"/>
          <w:b/>
          <w:sz w:val="21"/>
          <w:szCs w:val="21"/>
          <w:lang w:val="zh-CN" w:eastAsia="zh-CN" w:bidi="zh-CN"/>
        </w:rPr>
        <w:t>大学英语</w:t>
      </w:r>
    </w:p>
    <w:p>
      <w:pPr>
        <w:pStyle w:val="5"/>
        <w:spacing w:before="93" w:line="364" w:lineRule="auto"/>
        <w:ind w:left="857" w:right="888" w:firstLine="480"/>
        <w:jc w:val="both"/>
        <w:rPr>
          <w:sz w:val="21"/>
          <w:szCs w:val="21"/>
        </w:rPr>
      </w:pPr>
      <w:r>
        <w:rPr>
          <w:b/>
        </w:rPr>
        <w:t>课程目标：</w:t>
      </w:r>
      <w:r>
        <w:rPr>
          <w:sz w:val="21"/>
          <w:szCs w:val="21"/>
        </w:rPr>
        <w:t>通过本课程的学习，使学生养成良好的语言学习习惯，掌握基本的语言学习方法，打下牢固的语言基础，培养学生掌握必须的、实用的英语语言知识和语言技能。</w:t>
      </w:r>
    </w:p>
    <w:p>
      <w:pPr>
        <w:pStyle w:val="5"/>
        <w:spacing w:before="2" w:line="364" w:lineRule="auto"/>
        <w:ind w:left="857" w:right="888" w:firstLine="480"/>
        <w:rPr>
          <w:sz w:val="21"/>
          <w:szCs w:val="21"/>
        </w:rPr>
      </w:pPr>
      <w:r>
        <w:rPr>
          <w:b/>
        </w:rPr>
        <w:t>主要内容：</w:t>
      </w:r>
      <w:r>
        <w:rPr>
          <w:sz w:val="21"/>
          <w:szCs w:val="21"/>
        </w:rPr>
        <w:t>语音训练、听力训练、口语训练、听说结合训练。教学要求：教师通过加强基本听说技能训练，打好学生的语言基础，培养学生实际使用语言的技能。</w:t>
      </w:r>
    </w:p>
    <w:p>
      <w:pPr>
        <w:pStyle w:val="15"/>
        <w:numPr>
          <w:ilvl w:val="0"/>
          <w:numId w:val="0"/>
        </w:numPr>
        <w:tabs>
          <w:tab w:val="left" w:pos="1581"/>
        </w:tabs>
        <w:spacing w:before="4" w:after="0" w:line="240" w:lineRule="auto"/>
        <w:ind w:left="1337" w:leftChars="0" w:right="0" w:rightChars="0"/>
        <w:jc w:val="left"/>
        <w:rPr>
          <w:rFonts w:hint="eastAsia" w:cs="宋体"/>
          <w:b/>
          <w:sz w:val="21"/>
          <w:szCs w:val="21"/>
          <w:lang w:val="zh-CN" w:eastAsia="zh-CN" w:bidi="zh-CN"/>
        </w:rPr>
      </w:pPr>
      <w:r>
        <w:rPr>
          <w:rFonts w:hint="eastAsia" w:cs="宋体"/>
          <w:b/>
          <w:sz w:val="21"/>
          <w:szCs w:val="21"/>
          <w:lang w:val="en-US" w:eastAsia="zh-CN" w:bidi="zh-CN"/>
        </w:rPr>
        <w:t>6.</w:t>
      </w:r>
      <w:r>
        <w:rPr>
          <w:rFonts w:hint="eastAsia" w:cs="宋体"/>
          <w:b/>
          <w:sz w:val="21"/>
          <w:szCs w:val="21"/>
          <w:lang w:val="zh-CN" w:eastAsia="zh-CN" w:bidi="zh-CN"/>
        </w:rPr>
        <w:t>军事理论</w:t>
      </w:r>
    </w:p>
    <w:p>
      <w:pPr>
        <w:pStyle w:val="5"/>
        <w:spacing w:before="93" w:line="364" w:lineRule="auto"/>
        <w:ind w:left="857" w:right="769" w:firstLine="480"/>
        <w:rPr>
          <w:sz w:val="21"/>
          <w:szCs w:val="21"/>
        </w:rPr>
      </w:pPr>
      <w:r>
        <w:rPr>
          <w:b/>
          <w:spacing w:val="-2"/>
        </w:rPr>
        <w:t>课程目标：</w:t>
      </w:r>
      <w:r>
        <w:rPr>
          <w:spacing w:val="-3"/>
          <w:sz w:val="21"/>
          <w:szCs w:val="21"/>
        </w:rPr>
        <w:t xml:space="preserve">通过对本课程的学习，使学生掌握基本军事理论、熟悉国际战略环境， </w:t>
      </w:r>
      <w:r>
        <w:rPr>
          <w:sz w:val="21"/>
          <w:szCs w:val="21"/>
        </w:rPr>
        <w:t>了解军事高技术发展，同时帮助学生增强国防观念和国家安全意识，培养学生服务国防的意识。</w:t>
      </w:r>
    </w:p>
    <w:p>
      <w:pPr>
        <w:pStyle w:val="5"/>
        <w:spacing w:before="2" w:line="364" w:lineRule="auto"/>
        <w:ind w:left="857" w:right="888" w:firstLine="480"/>
      </w:pPr>
      <w:r>
        <w:rPr>
          <w:b/>
        </w:rPr>
        <w:t>主要内容：</w:t>
      </w:r>
      <w:r>
        <w:rPr>
          <w:sz w:val="21"/>
          <w:szCs w:val="21"/>
        </w:rPr>
        <w:t>中国国防和国家战略环境、军事思想、世界军事、军事高科技、高技术战争、信息化战争。</w:t>
      </w:r>
    </w:p>
    <w:p>
      <w:pPr>
        <w:pStyle w:val="5"/>
        <w:spacing w:before="1" w:line="364" w:lineRule="auto"/>
        <w:ind w:left="857" w:right="888" w:firstLine="480"/>
        <w:jc w:val="both"/>
        <w:rPr>
          <w:rFonts w:hint="eastAsia" w:ascii="宋体" w:hAnsi="宋体" w:eastAsia="宋体" w:cs="宋体"/>
          <w:sz w:val="21"/>
          <w:szCs w:val="21"/>
        </w:rPr>
      </w:pPr>
      <w:r>
        <w:rPr>
          <w:b/>
        </w:rPr>
        <w:t>教学要求：</w:t>
      </w:r>
      <w:r>
        <w:rPr>
          <w:rFonts w:hint="eastAsia" w:ascii="宋体" w:hAnsi="宋体" w:eastAsia="宋体" w:cs="宋体"/>
          <w:sz w:val="21"/>
          <w:szCs w:val="21"/>
        </w:rPr>
        <w:t xml:space="preserve">教师通过讲授和实际军事案例的分析，引导学生关心国家国防建设， </w:t>
      </w:r>
      <w:r>
        <w:rPr>
          <w:rFonts w:hint="eastAsia" w:ascii="宋体" w:hAnsi="宋体" w:eastAsia="宋体" w:cs="宋体"/>
          <w:spacing w:val="-4"/>
          <w:sz w:val="21"/>
          <w:szCs w:val="21"/>
        </w:rPr>
        <w:t>激发学生爱国情感，掌握的国防法规</w:t>
      </w:r>
      <w:r>
        <w:rPr>
          <w:rFonts w:hint="eastAsia" w:ascii="宋体" w:hAnsi="宋体" w:eastAsia="宋体" w:cs="宋体"/>
          <w:sz w:val="21"/>
          <w:szCs w:val="21"/>
        </w:rPr>
        <w:t xml:space="preserve">, </w:t>
      </w:r>
      <w:r>
        <w:rPr>
          <w:rFonts w:hint="eastAsia" w:ascii="宋体" w:hAnsi="宋体" w:eastAsia="宋体" w:cs="宋体"/>
          <w:spacing w:val="-6"/>
          <w:sz w:val="21"/>
          <w:szCs w:val="21"/>
        </w:rPr>
        <w:t>树立正确的国防观念，强化国家安全意识，不断</w:t>
      </w:r>
      <w:r>
        <w:rPr>
          <w:rFonts w:hint="eastAsia" w:ascii="宋体" w:hAnsi="宋体" w:eastAsia="宋体" w:cs="宋体"/>
          <w:sz w:val="21"/>
          <w:szCs w:val="21"/>
        </w:rPr>
        <w:t>适应我国人才培养的战略目标和加强国防后备力量建设的需要。</w:t>
      </w:r>
    </w:p>
    <w:p>
      <w:pPr>
        <w:pStyle w:val="15"/>
        <w:numPr>
          <w:ilvl w:val="0"/>
          <w:numId w:val="0"/>
        </w:numPr>
        <w:tabs>
          <w:tab w:val="left" w:pos="1581"/>
        </w:tabs>
        <w:spacing w:before="4" w:after="0" w:line="240" w:lineRule="auto"/>
        <w:ind w:left="1337" w:leftChars="0" w:right="0" w:rightChars="0"/>
        <w:jc w:val="left"/>
        <w:rPr>
          <w:rFonts w:hint="eastAsia" w:cs="宋体"/>
          <w:b/>
          <w:sz w:val="21"/>
          <w:szCs w:val="21"/>
          <w:lang w:val="zh-CN" w:eastAsia="zh-CN" w:bidi="zh-CN"/>
        </w:rPr>
      </w:pPr>
      <w:r>
        <w:rPr>
          <w:rFonts w:hint="eastAsia" w:cs="宋体"/>
          <w:b/>
          <w:sz w:val="21"/>
          <w:szCs w:val="21"/>
          <w:lang w:val="en-US" w:eastAsia="zh-CN" w:bidi="zh-CN"/>
        </w:rPr>
        <w:t>7.</w:t>
      </w:r>
      <w:r>
        <w:rPr>
          <w:rFonts w:hint="eastAsia" w:cs="宋体"/>
          <w:b/>
          <w:sz w:val="21"/>
          <w:szCs w:val="21"/>
          <w:lang w:val="zh-CN" w:eastAsia="zh-CN" w:bidi="zh-CN"/>
        </w:rPr>
        <w:t>心理健康教育</w:t>
      </w:r>
    </w:p>
    <w:p>
      <w:pPr>
        <w:pStyle w:val="5"/>
        <w:spacing w:before="91"/>
        <w:ind w:left="1337"/>
        <w:rPr>
          <w:sz w:val="21"/>
          <w:szCs w:val="21"/>
        </w:rPr>
      </w:pPr>
      <w:r>
        <w:rPr>
          <w:b/>
        </w:rPr>
        <w:t>课程目标：</w:t>
      </w:r>
      <w:r>
        <w:rPr>
          <w:sz w:val="21"/>
          <w:szCs w:val="21"/>
        </w:rPr>
        <w:t>通过本课程的教学，使学生了解心理学的有关理论和基本概念，明确</w:t>
      </w:r>
    </w:p>
    <w:p>
      <w:pPr>
        <w:spacing w:after="0"/>
        <w:rPr>
          <w:sz w:val="21"/>
          <w:szCs w:val="21"/>
        </w:rPr>
        <w:sectPr>
          <w:pgSz w:w="11910" w:h="16840"/>
          <w:pgMar w:top="1160" w:right="240" w:bottom="1180" w:left="940" w:header="0" w:footer="993" w:gutter="0"/>
          <w:cols w:space="720" w:num="1"/>
        </w:sectPr>
      </w:pPr>
    </w:p>
    <w:p>
      <w:pPr>
        <w:pStyle w:val="5"/>
        <w:spacing w:before="37" w:line="364" w:lineRule="auto"/>
        <w:ind w:left="857" w:right="890"/>
      </w:pPr>
      <w:r>
        <w:rPr>
          <w:sz w:val="21"/>
          <w:szCs w:val="21"/>
        </w:rPr>
        <w:t>心理健康的标准及意义，使学生掌握自我探索技能、心理调适技能及心理发展技能， 使学生树立心理健康发展的自主意识，了解自身的心理特点和性格特征。</w:t>
      </w:r>
    </w:p>
    <w:p>
      <w:pPr>
        <w:pStyle w:val="5"/>
        <w:spacing w:before="1" w:line="364" w:lineRule="auto"/>
        <w:ind w:left="857" w:right="769" w:firstLine="480"/>
        <w:rPr>
          <w:sz w:val="21"/>
          <w:szCs w:val="21"/>
        </w:rPr>
      </w:pPr>
      <w:r>
        <w:rPr>
          <w:b/>
          <w:spacing w:val="-2"/>
        </w:rPr>
        <w:t>主要内容：</w:t>
      </w:r>
      <w:r>
        <w:rPr>
          <w:spacing w:val="-4"/>
          <w:sz w:val="21"/>
          <w:szCs w:val="21"/>
        </w:rPr>
        <w:t xml:space="preserve">大学生心灵导航、心理健康的标准，大学生常见心理问题及影响因素， </w:t>
      </w:r>
      <w:r>
        <w:rPr>
          <w:sz w:val="21"/>
          <w:szCs w:val="21"/>
        </w:rPr>
        <w:t>心理咨询的对象与任务、意义与特点、内容与类型，大学生自我意识发展，大学生人</w:t>
      </w:r>
      <w:r>
        <w:rPr>
          <w:spacing w:val="-10"/>
          <w:sz w:val="21"/>
          <w:szCs w:val="21"/>
        </w:rPr>
        <w:t>格的特点及常见的发展缺陷， 大学生在学习、人际交往、生活中遇到的各种心理困惑、</w:t>
      </w:r>
      <w:r>
        <w:rPr>
          <w:sz w:val="21"/>
          <w:szCs w:val="21"/>
        </w:rPr>
        <w:t>冲突及产生因素，解决心理困惑和冲突的方法。</w:t>
      </w:r>
    </w:p>
    <w:p>
      <w:pPr>
        <w:pStyle w:val="5"/>
        <w:spacing w:before="3" w:line="364" w:lineRule="auto"/>
        <w:ind w:left="857" w:right="888" w:firstLine="480"/>
        <w:jc w:val="both"/>
        <w:rPr>
          <w:sz w:val="21"/>
          <w:szCs w:val="21"/>
        </w:rPr>
      </w:pPr>
      <w:r>
        <w:rPr>
          <w:b/>
        </w:rPr>
        <w:t>教学要求：</w:t>
      </w:r>
      <w:r>
        <w:t>教</w:t>
      </w:r>
      <w:r>
        <w:rPr>
          <w:sz w:val="21"/>
          <w:szCs w:val="21"/>
        </w:rPr>
        <w:t>师通过案例讲解，并与学生互动，使学生能对自身心理健康状况做</w:t>
      </w:r>
      <w:r>
        <w:rPr>
          <w:spacing w:val="-6"/>
          <w:sz w:val="21"/>
          <w:szCs w:val="21"/>
        </w:rPr>
        <w:t>初步评估，为自己找到解决心理问题的有效途径， 增强心理能量，提高心理素质，正</w:t>
      </w:r>
      <w:r>
        <w:rPr>
          <w:sz w:val="21"/>
          <w:szCs w:val="21"/>
        </w:rPr>
        <w:t>确的认识与评价自我，并不断学会完善自己。</w:t>
      </w:r>
    </w:p>
    <w:p>
      <w:pPr>
        <w:pStyle w:val="15"/>
        <w:numPr>
          <w:ilvl w:val="0"/>
          <w:numId w:val="0"/>
        </w:numPr>
        <w:tabs>
          <w:tab w:val="left" w:pos="1581"/>
        </w:tabs>
        <w:spacing w:before="4" w:after="0" w:line="240" w:lineRule="auto"/>
        <w:ind w:left="1337" w:leftChars="0" w:right="0" w:rightChars="0"/>
        <w:jc w:val="left"/>
        <w:rPr>
          <w:rFonts w:hint="eastAsia" w:cs="宋体"/>
          <w:b/>
          <w:sz w:val="21"/>
          <w:szCs w:val="21"/>
          <w:lang w:val="zh-CN" w:eastAsia="zh-CN" w:bidi="zh-CN"/>
        </w:rPr>
      </w:pPr>
      <w:r>
        <w:rPr>
          <w:rFonts w:hint="eastAsia" w:cs="宋体"/>
          <w:b/>
          <w:sz w:val="21"/>
          <w:szCs w:val="21"/>
          <w:lang w:val="en-US" w:eastAsia="zh-CN" w:bidi="zh-CN"/>
        </w:rPr>
        <w:t>8.</w:t>
      </w:r>
      <w:r>
        <w:rPr>
          <w:rFonts w:hint="eastAsia" w:cs="宋体"/>
          <w:b/>
          <w:sz w:val="21"/>
          <w:szCs w:val="21"/>
          <w:lang w:val="zh-CN" w:eastAsia="zh-CN" w:bidi="zh-CN"/>
        </w:rPr>
        <w:t>现代教育技术</w:t>
      </w:r>
    </w:p>
    <w:p>
      <w:pPr>
        <w:pStyle w:val="5"/>
        <w:spacing w:before="91" w:line="364" w:lineRule="auto"/>
        <w:ind w:left="857" w:right="890" w:firstLine="480"/>
        <w:rPr>
          <w:sz w:val="21"/>
          <w:szCs w:val="21"/>
        </w:rPr>
      </w:pPr>
      <w:r>
        <w:rPr>
          <w:sz w:val="21"/>
          <w:szCs w:val="21"/>
        </w:rPr>
        <w:t>素质目标：通过教学，更新学生的教育教学观念，自觉运用现代教育技术手段提高教学活动的科学化、规范化和现代化。</w:t>
      </w:r>
    </w:p>
    <w:p>
      <w:pPr>
        <w:pStyle w:val="5"/>
        <w:spacing w:before="2"/>
        <w:ind w:left="1337"/>
        <w:rPr>
          <w:sz w:val="21"/>
          <w:szCs w:val="21"/>
        </w:rPr>
      </w:pPr>
      <w:r>
        <w:rPr>
          <w:sz w:val="21"/>
          <w:szCs w:val="21"/>
        </w:rPr>
        <w:t>知识目标：掌握现代教育技术基本理论和方法。</w:t>
      </w:r>
    </w:p>
    <w:p>
      <w:pPr>
        <w:pStyle w:val="5"/>
        <w:spacing w:before="160" w:line="364" w:lineRule="auto"/>
        <w:ind w:left="1337" w:right="866"/>
        <w:rPr>
          <w:sz w:val="21"/>
          <w:szCs w:val="21"/>
        </w:rPr>
      </w:pPr>
      <w:r>
        <w:rPr>
          <w:sz w:val="21"/>
          <w:szCs w:val="21"/>
        </w:rPr>
        <w:t>能力目标：利用多媒体创作工 具制作课件，能利用信息网络提高教育教学水平。现代教育技术的理论基础；多媒体素材的采集与处理；信息化教学设计；多媒体</w:t>
      </w:r>
    </w:p>
    <w:p>
      <w:pPr>
        <w:pStyle w:val="5"/>
        <w:spacing w:before="1" w:line="364" w:lineRule="auto"/>
        <w:ind w:left="857" w:right="890"/>
        <w:jc w:val="both"/>
        <w:rPr>
          <w:sz w:val="21"/>
          <w:szCs w:val="21"/>
        </w:rPr>
      </w:pPr>
      <w:r>
        <w:rPr>
          <w:sz w:val="21"/>
          <w:szCs w:val="21"/>
        </w:rPr>
        <w:t>教学课件的设计与应用；信息技术与课程整合。通过理论教学，使学生掌握现代教育技术的基础知识与基本理论；熟悉各类信息技术手段。通过实践教学，能操作现代化教育媒体，运用网络资源搜集信息，使用信息化教学软件进行教学设计。</w:t>
      </w:r>
    </w:p>
    <w:p>
      <w:pPr>
        <w:pStyle w:val="15"/>
        <w:numPr>
          <w:ilvl w:val="0"/>
          <w:numId w:val="0"/>
        </w:numPr>
        <w:tabs>
          <w:tab w:val="left" w:pos="1581"/>
        </w:tabs>
        <w:spacing w:before="4" w:after="0" w:line="240" w:lineRule="auto"/>
        <w:ind w:left="1337" w:leftChars="0" w:right="0" w:rightChars="0"/>
        <w:jc w:val="left"/>
        <w:rPr>
          <w:rFonts w:hint="eastAsia" w:cs="宋体"/>
          <w:b/>
          <w:sz w:val="21"/>
          <w:szCs w:val="21"/>
          <w:lang w:val="zh-CN" w:eastAsia="zh-CN" w:bidi="zh-CN"/>
        </w:rPr>
      </w:pPr>
      <w:r>
        <w:rPr>
          <w:rFonts w:hint="eastAsia" w:cs="宋体"/>
          <w:b/>
          <w:sz w:val="21"/>
          <w:szCs w:val="21"/>
          <w:lang w:val="en-US" w:eastAsia="zh-CN" w:bidi="zh-CN"/>
        </w:rPr>
        <w:t>9.</w:t>
      </w:r>
      <w:r>
        <w:rPr>
          <w:rFonts w:hint="eastAsia" w:cs="宋体"/>
          <w:b/>
          <w:sz w:val="21"/>
          <w:szCs w:val="21"/>
          <w:lang w:val="zh-CN" w:eastAsia="zh-CN" w:bidi="zh-CN"/>
        </w:rPr>
        <w:t>大学生职业发展与创新创业教育</w:t>
      </w:r>
    </w:p>
    <w:p>
      <w:pPr>
        <w:pStyle w:val="5"/>
        <w:spacing w:before="93" w:line="364" w:lineRule="auto"/>
        <w:ind w:left="857" w:right="888" w:firstLine="480"/>
        <w:jc w:val="both"/>
        <w:rPr>
          <w:rFonts w:hint="eastAsia" w:ascii="宋体" w:hAnsi="宋体" w:eastAsia="宋体" w:cs="宋体"/>
          <w:sz w:val="21"/>
          <w:szCs w:val="21"/>
        </w:rPr>
      </w:pPr>
      <w:r>
        <w:rPr>
          <w:b/>
        </w:rPr>
        <w:t>课程目标：</w:t>
      </w:r>
      <w:r>
        <w:rPr>
          <w:rFonts w:hint="eastAsia" w:ascii="宋体" w:hAnsi="宋体" w:eastAsia="宋体" w:cs="宋体"/>
          <w:sz w:val="21"/>
          <w:szCs w:val="21"/>
        </w:rPr>
        <w:t>通过本课程的学习，使学生能够全面分析并认识自我，了解所学专业在社会经济中的特殊地位和作用，认识本专业相对应的职业群及相关岗位群的素质要求，熟悉职业规范，能制定出明确的职业目标，积极合理地进行职业生涯规划，增加职业修养，提高职业素质，养成良好的职业道德和健康的择业心理，了解就业形势， 熟悉就业政策，提高就业竞争意识和依法维权意识。了解创新思维与创新能力的真正含义、特征，能逐步建立起与创新相适应的新观念，使学生掌握开展创业活动所需要的基本知识，能全面认知创业的基本内涵和创业活动的特殊性，科学辨证地认识和分析创业机会、创业资源、创业项目等，使学生具备必要的创业能力，掌握创业资源整合与创业计划撰写的方法,熟悉新企业的开办流程与管理，提高创办和管理企业的综合素质和能力，使学生树立科学的创业观，具备正确理解创业与职业生涯发展的关系， 自觉遵循创业规律，积极投身创业实践的素质。</w:t>
      </w:r>
    </w:p>
    <w:p>
      <w:pPr>
        <w:spacing w:after="0" w:line="364" w:lineRule="auto"/>
        <w:jc w:val="both"/>
        <w:rPr>
          <w:rFonts w:hint="eastAsia" w:ascii="宋体" w:hAnsi="宋体" w:eastAsia="宋体" w:cs="宋体"/>
          <w:sz w:val="21"/>
          <w:szCs w:val="21"/>
        </w:rPr>
        <w:sectPr>
          <w:pgSz w:w="11910" w:h="16840"/>
          <w:pgMar w:top="1160" w:right="240" w:bottom="1180" w:left="940" w:header="0" w:footer="993" w:gutter="0"/>
          <w:cols w:space="720" w:num="1"/>
        </w:sectPr>
      </w:pPr>
    </w:p>
    <w:p>
      <w:pPr>
        <w:pStyle w:val="5"/>
        <w:spacing w:before="37" w:line="364" w:lineRule="auto"/>
        <w:ind w:left="857" w:right="888" w:firstLine="480"/>
        <w:jc w:val="both"/>
        <w:rPr>
          <w:sz w:val="21"/>
          <w:szCs w:val="21"/>
        </w:rPr>
      </w:pPr>
      <w:r>
        <w:rPr>
          <w:b/>
        </w:rPr>
        <w:t>主要内容：</w:t>
      </w:r>
      <w:r>
        <w:rPr>
          <w:sz w:val="21"/>
          <w:szCs w:val="21"/>
        </w:rPr>
        <w:t>认识自我与职业定位、健全人格与良好心态、就业准备与生涯规划、职业选择与就业技巧，树立创新创业意识、创业机会与创业风险、创业资源、创业团队组建、创业计划书撰写。</w:t>
      </w:r>
    </w:p>
    <w:p>
      <w:pPr>
        <w:pStyle w:val="5"/>
        <w:spacing w:before="2" w:line="364" w:lineRule="auto"/>
        <w:ind w:left="857" w:right="888" w:firstLine="480"/>
        <w:jc w:val="both"/>
        <w:rPr>
          <w:sz w:val="21"/>
          <w:szCs w:val="21"/>
        </w:rPr>
      </w:pPr>
      <w:r>
        <w:rPr>
          <w:b/>
        </w:rPr>
        <w:t>教学要求：</w:t>
      </w:r>
      <w:r>
        <w:rPr>
          <w:sz w:val="21"/>
          <w:szCs w:val="21"/>
        </w:rPr>
        <w:t>教师通过案例讲解，使学生能够正确地认识自己、定位自己，认识社会，了解职业环境，科学有效地进行职业规划，具备良好的职业道德和职业修养，掌握求职择业的基本方法和技巧，学会运用规则、法律保护自己的合法权益。教师通过创新思维和创新方法的训练以及创新计划的撰写，使学生能够整合创业资源、设计创业计划、识别创业机会、防范创业风险、适时采取行动的创业能力。</w:t>
      </w:r>
    </w:p>
    <w:p>
      <w:pPr>
        <w:spacing w:before="2"/>
        <w:ind w:left="584" w:right="0" w:firstLine="723" w:firstLineChars="300"/>
        <w:jc w:val="left"/>
        <w:rPr>
          <w:rFonts w:hint="eastAsia" w:ascii="宋体" w:hAnsi="宋体" w:eastAsia="宋体" w:cs="宋体"/>
          <w:b/>
          <w:sz w:val="24"/>
        </w:rPr>
      </w:pPr>
      <w:r>
        <w:rPr>
          <w:rFonts w:hint="eastAsia" w:ascii="宋体" w:hAnsi="宋体" w:eastAsia="宋体" w:cs="宋体"/>
          <w:b/>
          <w:sz w:val="24"/>
        </w:rPr>
        <w:t>（二）教师教育及专业课程</w:t>
      </w:r>
    </w:p>
    <w:p>
      <w:pPr>
        <w:pStyle w:val="5"/>
        <w:spacing w:before="91" w:line="364" w:lineRule="auto"/>
        <w:ind w:left="857" w:right="892" w:firstLine="480"/>
        <w:jc w:val="both"/>
        <w:rPr>
          <w:sz w:val="21"/>
          <w:szCs w:val="21"/>
        </w:rPr>
      </w:pPr>
      <w:r>
        <w:rPr>
          <w:sz w:val="21"/>
          <w:szCs w:val="21"/>
        </w:rPr>
        <w:t>主要专业课程：教师教育课程：教师职业道德与政策法规、教师口语、书写、教育学基础、教育心理学等，专业核心课程：运动解剖、运动生理、学校体育、体育教学模拟训练、运动训练学、小学体育教学设计、小学体育教材内容分析、小学体育课程标准解读、体育游戏、武术、健美操、篮球、排球、足球、田径、体操等。</w:t>
      </w:r>
    </w:p>
    <w:p>
      <w:pPr>
        <w:pStyle w:val="5"/>
        <w:spacing w:before="2"/>
        <w:ind w:left="1337"/>
        <w:rPr>
          <w:sz w:val="21"/>
          <w:szCs w:val="21"/>
        </w:rPr>
      </w:pPr>
      <w:r>
        <w:rPr>
          <w:sz w:val="21"/>
          <w:szCs w:val="21"/>
        </w:rPr>
        <w:t>教师教育课程简介</w:t>
      </w:r>
    </w:p>
    <w:p>
      <w:pPr>
        <w:spacing w:before="2"/>
        <w:ind w:left="584" w:right="0" w:firstLine="632" w:firstLineChars="300"/>
        <w:jc w:val="left"/>
        <w:rPr>
          <w:rFonts w:hint="eastAsia" w:ascii="宋体" w:hAnsi="宋体" w:eastAsia="宋体" w:cs="宋体"/>
          <w:b/>
          <w:sz w:val="21"/>
          <w:szCs w:val="21"/>
        </w:rPr>
      </w:pPr>
      <w:r>
        <w:rPr>
          <w:rFonts w:hint="eastAsia" w:ascii="宋体" w:hAnsi="宋体" w:eastAsia="宋体" w:cs="宋体"/>
          <w:b/>
          <w:sz w:val="21"/>
          <w:szCs w:val="21"/>
        </w:rPr>
        <w:t>1.教师职业道德与政策法规</w:t>
      </w:r>
    </w:p>
    <w:p>
      <w:pPr>
        <w:pStyle w:val="5"/>
        <w:spacing w:before="93" w:line="364" w:lineRule="auto"/>
        <w:ind w:left="857" w:right="890" w:firstLine="480"/>
        <w:rPr>
          <w:sz w:val="21"/>
          <w:szCs w:val="21"/>
        </w:rPr>
      </w:pPr>
      <w:r>
        <w:rPr>
          <w:sz w:val="21"/>
          <w:szCs w:val="21"/>
        </w:rPr>
        <w:t>素质目标：培养学生以德立身、以德立学、以德施教的职业情感；通过教学，增强学生的法制观念，提高严格执法、依法办学的意识。</w:t>
      </w:r>
    </w:p>
    <w:p>
      <w:pPr>
        <w:pStyle w:val="5"/>
        <w:spacing w:before="1" w:line="364" w:lineRule="auto"/>
        <w:ind w:left="857" w:right="890" w:firstLine="480"/>
        <w:rPr>
          <w:sz w:val="21"/>
          <w:szCs w:val="21"/>
        </w:rPr>
      </w:pPr>
      <w:r>
        <w:rPr>
          <w:sz w:val="21"/>
          <w:szCs w:val="21"/>
        </w:rPr>
        <w:t>知识目标：理解和把握教师职业道德修养等理论，重点掌握教师职业道德规范； 系统了解、掌握我国现行的教育政策与法规的主要内容。</w:t>
      </w:r>
    </w:p>
    <w:p>
      <w:pPr>
        <w:pStyle w:val="5"/>
        <w:spacing w:before="1" w:line="364" w:lineRule="auto"/>
        <w:ind w:left="857" w:right="890" w:firstLine="480"/>
        <w:jc w:val="both"/>
        <w:rPr>
          <w:sz w:val="21"/>
          <w:szCs w:val="21"/>
        </w:rPr>
      </w:pPr>
      <w:r>
        <w:rPr>
          <w:sz w:val="21"/>
          <w:szCs w:val="21"/>
        </w:rPr>
        <w:t>能力目标：能够履行教师职业道德规范，并学会分析评价教育教学实践中教师的职业道德规范问题；使学生践行政策法规，理论联系实际，维护教育机构和师生的合法权益。</w:t>
      </w:r>
    </w:p>
    <w:p>
      <w:pPr>
        <w:pStyle w:val="5"/>
        <w:spacing w:before="2" w:line="364" w:lineRule="auto"/>
        <w:ind w:left="857" w:right="890" w:firstLine="480"/>
        <w:rPr>
          <w:sz w:val="21"/>
          <w:szCs w:val="21"/>
        </w:rPr>
      </w:pPr>
      <w:r>
        <w:rPr>
          <w:sz w:val="21"/>
          <w:szCs w:val="21"/>
        </w:rPr>
        <w:t>道德概述：教师职业道德基本原则及范畴；教师职业道德规范；教师职业道德的新视野；教师职业道德评价及修养。</w:t>
      </w:r>
    </w:p>
    <w:p>
      <w:pPr>
        <w:pStyle w:val="5"/>
        <w:spacing w:before="1" w:line="364" w:lineRule="auto"/>
        <w:ind w:left="857" w:right="890" w:firstLine="480"/>
        <w:jc w:val="both"/>
        <w:rPr>
          <w:sz w:val="21"/>
          <w:szCs w:val="21"/>
        </w:rPr>
      </w:pPr>
      <w:r>
        <w:rPr>
          <w:sz w:val="21"/>
          <w:szCs w:val="21"/>
        </w:rPr>
        <w:t>通过理论教学，使学生掌握师德理论，重点关注教师职业道德规范的六点要求， 了解教师职业道德修养的作用等。通过实践教学，使学生理论联系实际，提高师德修养，恰当处理教育实践中与学生、学生家长、同事、领导之间的关系。</w:t>
      </w:r>
    </w:p>
    <w:p>
      <w:pPr>
        <w:pStyle w:val="5"/>
        <w:spacing w:before="2" w:line="364" w:lineRule="auto"/>
        <w:ind w:left="857" w:right="769" w:firstLine="480"/>
        <w:jc w:val="both"/>
        <w:rPr>
          <w:sz w:val="21"/>
          <w:szCs w:val="21"/>
        </w:rPr>
      </w:pPr>
      <w:r>
        <w:rPr>
          <w:spacing w:val="-5"/>
          <w:sz w:val="21"/>
          <w:szCs w:val="21"/>
        </w:rPr>
        <w:t xml:space="preserve">我国教育政策法规基础知识；学校、教师、学生的权利与义务等。通过理论教学， </w:t>
      </w:r>
      <w:r>
        <w:rPr>
          <w:spacing w:val="-3"/>
          <w:sz w:val="21"/>
          <w:szCs w:val="21"/>
        </w:rPr>
        <w:t>使学生掌握教育政策法规的涵义、体系类型与结构等知识，树立法律意识和法治观念。</w:t>
      </w:r>
      <w:r>
        <w:rPr>
          <w:spacing w:val="-4"/>
          <w:sz w:val="21"/>
          <w:szCs w:val="21"/>
        </w:rPr>
        <w:t>通过实践教学，运用案例分析加深学生对政策法规的理解，能应用相关政策与法规 知</w:t>
      </w:r>
    </w:p>
    <w:p>
      <w:pPr>
        <w:spacing w:after="0" w:line="364" w:lineRule="auto"/>
        <w:jc w:val="both"/>
        <w:rPr>
          <w:sz w:val="21"/>
          <w:szCs w:val="21"/>
        </w:rPr>
        <w:sectPr>
          <w:pgSz w:w="11910" w:h="16840"/>
          <w:pgMar w:top="1160" w:right="240" w:bottom="1180" w:left="940" w:header="0" w:footer="993" w:gutter="0"/>
          <w:cols w:space="720" w:num="1"/>
        </w:sectPr>
      </w:pPr>
    </w:p>
    <w:p>
      <w:pPr>
        <w:spacing w:before="37" w:line="302" w:lineRule="auto"/>
        <w:ind w:left="1337" w:right="6266" w:hanging="480"/>
        <w:jc w:val="left"/>
        <w:rPr>
          <w:sz w:val="21"/>
          <w:szCs w:val="21"/>
        </w:rPr>
      </w:pPr>
      <w:r>
        <w:rPr>
          <w:sz w:val="21"/>
          <w:szCs w:val="21"/>
        </w:rPr>
        <w:t>识去解决教育教学中的实际问题。</w:t>
      </w:r>
    </w:p>
    <w:p>
      <w:pPr>
        <w:spacing w:before="2"/>
        <w:ind w:left="584" w:right="0" w:firstLine="632" w:firstLineChars="300"/>
        <w:jc w:val="left"/>
        <w:rPr>
          <w:rFonts w:hint="eastAsia" w:ascii="宋体" w:hAnsi="宋体" w:eastAsia="宋体" w:cs="宋体"/>
          <w:b/>
          <w:sz w:val="21"/>
          <w:szCs w:val="21"/>
        </w:rPr>
      </w:pPr>
      <w:r>
        <w:rPr>
          <w:rFonts w:hint="eastAsia" w:ascii="宋体" w:hAnsi="宋体" w:eastAsia="宋体" w:cs="宋体"/>
          <w:b/>
          <w:sz w:val="21"/>
          <w:szCs w:val="21"/>
        </w:rPr>
        <w:t>2.教育学基础</w:t>
      </w:r>
    </w:p>
    <w:p>
      <w:pPr>
        <w:pStyle w:val="5"/>
        <w:spacing w:line="364" w:lineRule="auto"/>
        <w:ind w:left="1337" w:right="2666"/>
        <w:rPr>
          <w:sz w:val="21"/>
          <w:szCs w:val="21"/>
        </w:rPr>
      </w:pPr>
      <w:r>
        <w:rPr>
          <w:sz w:val="21"/>
          <w:szCs w:val="21"/>
        </w:rPr>
        <w:t>素质目标：树立现代教育理念、现代学生观、教师观和教育观。</w:t>
      </w:r>
    </w:p>
    <w:p>
      <w:pPr>
        <w:pStyle w:val="5"/>
        <w:spacing w:line="364" w:lineRule="auto"/>
        <w:ind w:left="1337" w:right="2666"/>
        <w:rPr>
          <w:sz w:val="21"/>
          <w:szCs w:val="21"/>
        </w:rPr>
      </w:pPr>
      <w:r>
        <w:rPr>
          <w:sz w:val="21"/>
          <w:szCs w:val="21"/>
        </w:rPr>
        <w:t>知识目标：掌握小学教育基本理论。</w:t>
      </w:r>
    </w:p>
    <w:p>
      <w:pPr>
        <w:pStyle w:val="5"/>
        <w:ind w:left="1337"/>
        <w:rPr>
          <w:sz w:val="21"/>
          <w:szCs w:val="21"/>
        </w:rPr>
      </w:pPr>
      <w:r>
        <w:rPr>
          <w:sz w:val="21"/>
          <w:szCs w:val="21"/>
        </w:rPr>
        <w:t>能力目标：能运用教育理论解决实际教育问题，不断提升素养，启迪智慧。</w:t>
      </w:r>
    </w:p>
    <w:p>
      <w:pPr>
        <w:pStyle w:val="5"/>
        <w:spacing w:before="154" w:line="364" w:lineRule="auto"/>
        <w:ind w:left="857" w:right="890" w:firstLine="480"/>
        <w:jc w:val="both"/>
        <w:rPr>
          <w:sz w:val="21"/>
          <w:szCs w:val="21"/>
        </w:rPr>
      </w:pPr>
      <w:r>
        <w:rPr>
          <w:sz w:val="21"/>
          <w:szCs w:val="21"/>
        </w:rPr>
        <w:t>小学教育源流；小学教育特性；小学教育、学生与教师、课程、教学、德育、班主任工作；小学教育内容、环境、活动、评价。通过理论教学，使学生掌握教育学基础知识、基本原理、基本方法。通过实践教学，使学生具备运用教育理论去观察、分析、评价教育现象的能力和运用教育理论指导教育教学实践的能力。</w:t>
      </w:r>
    </w:p>
    <w:p>
      <w:pPr>
        <w:spacing w:before="2"/>
        <w:ind w:left="584" w:right="0" w:firstLine="632" w:firstLineChars="300"/>
        <w:jc w:val="left"/>
        <w:rPr>
          <w:rFonts w:hint="eastAsia" w:ascii="宋体" w:hAnsi="宋体" w:eastAsia="宋体" w:cs="宋体"/>
          <w:b/>
          <w:sz w:val="21"/>
          <w:szCs w:val="21"/>
          <w:lang w:val="zh-CN" w:eastAsia="zh-CN"/>
        </w:rPr>
      </w:pPr>
      <w:r>
        <w:rPr>
          <w:rFonts w:hint="eastAsia" w:ascii="宋体" w:hAnsi="宋体" w:eastAsia="宋体" w:cs="宋体"/>
          <w:b/>
          <w:sz w:val="21"/>
          <w:szCs w:val="21"/>
          <w:lang w:val="en-US" w:eastAsia="zh-CN"/>
        </w:rPr>
        <w:t>3.</w:t>
      </w:r>
      <w:r>
        <w:rPr>
          <w:rFonts w:hint="eastAsia" w:ascii="宋体" w:hAnsi="宋体" w:eastAsia="宋体" w:cs="宋体"/>
          <w:b/>
          <w:sz w:val="21"/>
          <w:szCs w:val="21"/>
          <w:lang w:val="zh-CN" w:eastAsia="zh-CN"/>
        </w:rPr>
        <w:t>教育心理学</w:t>
      </w:r>
    </w:p>
    <w:p>
      <w:pPr>
        <w:pStyle w:val="5"/>
        <w:spacing w:before="106"/>
        <w:ind w:left="1337"/>
        <w:rPr>
          <w:sz w:val="21"/>
          <w:szCs w:val="21"/>
        </w:rPr>
      </w:pPr>
      <w:r>
        <w:rPr>
          <w:sz w:val="21"/>
          <w:szCs w:val="21"/>
        </w:rPr>
        <w:t>素质目标：树立正确的发展观和教育观。</w:t>
      </w:r>
    </w:p>
    <w:p>
      <w:pPr>
        <w:pStyle w:val="5"/>
        <w:spacing w:before="161"/>
        <w:ind w:left="1337"/>
        <w:rPr>
          <w:sz w:val="21"/>
          <w:szCs w:val="21"/>
        </w:rPr>
      </w:pPr>
      <w:r>
        <w:rPr>
          <w:sz w:val="21"/>
          <w:szCs w:val="21"/>
        </w:rPr>
        <w:t>知识目标：掌握小学生身心发展基本特点、规律、教育原则和方法。</w:t>
      </w:r>
    </w:p>
    <w:p>
      <w:pPr>
        <w:pStyle w:val="5"/>
        <w:spacing w:before="154" w:line="364" w:lineRule="auto"/>
        <w:ind w:left="857" w:right="890" w:firstLine="480"/>
        <w:jc w:val="both"/>
        <w:rPr>
          <w:sz w:val="21"/>
          <w:szCs w:val="21"/>
        </w:rPr>
      </w:pPr>
      <w:r>
        <w:rPr>
          <w:spacing w:val="-5"/>
          <w:sz w:val="21"/>
          <w:szCs w:val="21"/>
        </w:rPr>
        <w:t>能力目标：</w:t>
      </w:r>
      <w:r>
        <w:rPr>
          <w:sz w:val="21"/>
          <w:szCs w:val="21"/>
        </w:rPr>
        <w:t>能初步运用所学的理论科学有效地观察了解儿童、组织教育教学活动。小学心理学的一般理论；认识过程和教学；小学生思想品德的心理分析；小学生集体心理、学生的个性、自我意识与人际交往；小学生的心理卫生；小学管理心理。通过理论教学，使学生掌握小学生心理发展的规律及具体特征，了解小学生各类心理特点在教学实施过程的表现。通过实践教学，使学生具备观察、解读小学生行为， 了解小学生群体和个性差异，提高及时发现、解决问题的能力。</w:t>
      </w: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4.教师口语</w:t>
      </w:r>
    </w:p>
    <w:p>
      <w:pPr>
        <w:pStyle w:val="5"/>
        <w:spacing w:before="154" w:line="364" w:lineRule="auto"/>
        <w:ind w:left="857" w:right="890" w:firstLine="480"/>
        <w:jc w:val="both"/>
        <w:rPr>
          <w:sz w:val="21"/>
          <w:szCs w:val="21"/>
        </w:rPr>
      </w:pPr>
      <w:r>
        <w:rPr>
          <w:sz w:val="21"/>
          <w:szCs w:val="21"/>
        </w:rPr>
        <w:t>素质目标：增强语言规范意识，以利于提高语言素质。知识目标：认识教师职业口语的特点和功能。</w:t>
      </w:r>
    </w:p>
    <w:p>
      <w:pPr>
        <w:pStyle w:val="5"/>
        <w:spacing w:before="154" w:line="364" w:lineRule="auto"/>
        <w:ind w:left="857" w:right="890" w:firstLine="480"/>
        <w:jc w:val="both"/>
        <w:rPr>
          <w:sz w:val="21"/>
          <w:szCs w:val="21"/>
        </w:rPr>
      </w:pPr>
      <w:r>
        <w:rPr>
          <w:sz w:val="21"/>
          <w:szCs w:val="21"/>
        </w:rPr>
        <w:t>能力目标：能够用标准和比较标准的普通话，进行一般口语交际活动，具备教育口语和教学口语的基本技能。</w:t>
      </w:r>
    </w:p>
    <w:p>
      <w:pPr>
        <w:pStyle w:val="5"/>
        <w:spacing w:before="154" w:line="364" w:lineRule="auto"/>
        <w:ind w:left="857" w:right="890" w:firstLine="480"/>
        <w:jc w:val="both"/>
        <w:rPr>
          <w:sz w:val="21"/>
          <w:szCs w:val="21"/>
        </w:rPr>
      </w:pPr>
      <w:r>
        <w:rPr>
          <w:sz w:val="21"/>
          <w:szCs w:val="21"/>
        </w:rPr>
        <w:t>普通话训练；朗读的方法与技巧；口语表达的原则和技巧；教师口语的特点与功能；教师的态势语；各教学环节的口语运用；教师口语的艺术技巧；教师职业口语训练。通过理论教学，使学生掌握一般口语表达技能，养成良好的语言表达能力。通过实践教学，提高 学生的普通话水平和应用能力，能用标准或比较标准的普通话进行口语交际；初步掌握运用教师职业语言进行教育教学的基本技能，能对小学生 的口语进行指导。</w:t>
      </w:r>
    </w:p>
    <w:p>
      <w:pPr>
        <w:pStyle w:val="5"/>
        <w:spacing w:before="154" w:line="364" w:lineRule="auto"/>
        <w:ind w:left="857" w:right="890" w:firstLine="480"/>
        <w:jc w:val="both"/>
        <w:rPr>
          <w:sz w:val="21"/>
          <w:szCs w:val="21"/>
        </w:rPr>
        <w:sectPr>
          <w:footerReference r:id="rId6" w:type="default"/>
          <w:pgSz w:w="11910" w:h="16840"/>
          <w:pgMar w:top="1160" w:right="240" w:bottom="1180" w:left="940" w:header="0" w:footer="993" w:gutter="0"/>
          <w:pgNumType w:start="10"/>
          <w:cols w:space="720" w:num="1"/>
        </w:sectPr>
      </w:pP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5.书写</w:t>
      </w:r>
    </w:p>
    <w:p>
      <w:pPr>
        <w:pStyle w:val="5"/>
        <w:spacing w:before="106" w:line="360" w:lineRule="auto"/>
        <w:ind w:left="1337"/>
        <w:rPr>
          <w:sz w:val="21"/>
          <w:szCs w:val="21"/>
        </w:rPr>
      </w:pPr>
      <w:r>
        <w:rPr>
          <w:sz w:val="21"/>
          <w:szCs w:val="21"/>
        </w:rPr>
        <w:t>素质目标：培养和提高学生的书法修养和鉴赏能力。</w:t>
      </w:r>
    </w:p>
    <w:p>
      <w:pPr>
        <w:pStyle w:val="5"/>
        <w:spacing w:before="106" w:line="360" w:lineRule="auto"/>
        <w:ind w:left="1337"/>
        <w:rPr>
          <w:sz w:val="21"/>
          <w:szCs w:val="21"/>
        </w:rPr>
      </w:pPr>
      <w:r>
        <w:rPr>
          <w:sz w:val="21"/>
          <w:szCs w:val="21"/>
        </w:rPr>
        <w:t>知识目标：使学生掌握中国书法史的基本知识。</w:t>
      </w:r>
    </w:p>
    <w:p>
      <w:pPr>
        <w:pStyle w:val="5"/>
        <w:spacing w:before="106" w:line="360" w:lineRule="auto"/>
        <w:ind w:left="1337"/>
        <w:rPr>
          <w:sz w:val="21"/>
          <w:szCs w:val="21"/>
        </w:rPr>
      </w:pPr>
      <w:r>
        <w:rPr>
          <w:sz w:val="21"/>
          <w:szCs w:val="21"/>
        </w:rPr>
        <w:t>能力目标：通过训练，学生能掌握正确的笔法、字法及基本的书写技能。</w:t>
      </w:r>
    </w:p>
    <w:p>
      <w:pPr>
        <w:pStyle w:val="5"/>
        <w:spacing w:before="154" w:line="364" w:lineRule="auto"/>
        <w:ind w:left="857" w:right="890" w:firstLine="480"/>
        <w:jc w:val="both"/>
        <w:rPr>
          <w:sz w:val="21"/>
          <w:szCs w:val="21"/>
        </w:rPr>
      </w:pPr>
      <w:r>
        <w:rPr>
          <w:sz w:val="21"/>
          <w:szCs w:val="21"/>
        </w:rPr>
        <w:t>中国书法史的基本知识；硬笔楷书的执笔、运笔、书写姿势练习；硬笔楷书基础笔画训练；硬笔楷书基础结构训练；硬笔楷书作品创作练习。通过理论教学，使学生掌握中国书法的基本历史和书写的基本常识。通过实践教学，使学生掌握正确的书写姿势和书写方法，掌握笔法、字法和训练技巧，进而提高书法修养和鉴赏力。</w:t>
      </w:r>
    </w:p>
    <w:p>
      <w:pPr>
        <w:spacing w:before="2"/>
        <w:ind w:left="584" w:right="0" w:firstLine="723" w:firstLineChars="300"/>
        <w:jc w:val="left"/>
        <w:rPr>
          <w:rFonts w:hint="eastAsia" w:ascii="黑体" w:hAnsi="黑体" w:eastAsia="黑体" w:cs="黑体"/>
          <w:b/>
          <w:sz w:val="24"/>
        </w:rPr>
      </w:pPr>
      <w:r>
        <w:rPr>
          <w:rFonts w:hint="eastAsia" w:ascii="黑体" w:hAnsi="黑体" w:eastAsia="黑体" w:cs="黑体"/>
          <w:b/>
          <w:sz w:val="24"/>
        </w:rPr>
        <w:t>（</w:t>
      </w:r>
      <w:r>
        <w:rPr>
          <w:rFonts w:hint="eastAsia" w:ascii="宋体" w:hAnsi="宋体" w:eastAsia="宋体" w:cs="宋体"/>
          <w:b/>
          <w:sz w:val="24"/>
        </w:rPr>
        <w:t>三）专业核心课程简介</w:t>
      </w: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1.学校体育学（32 课时，2 学分）</w:t>
      </w:r>
    </w:p>
    <w:p>
      <w:pPr>
        <w:pStyle w:val="5"/>
        <w:spacing w:before="154" w:line="364" w:lineRule="auto"/>
        <w:ind w:left="857" w:right="890" w:firstLine="480"/>
        <w:jc w:val="both"/>
        <w:rPr>
          <w:sz w:val="21"/>
          <w:szCs w:val="21"/>
        </w:rPr>
      </w:pPr>
      <w:r>
        <w:rPr>
          <w:sz w:val="21"/>
          <w:szCs w:val="21"/>
        </w:rPr>
        <w:t>课程目标：课程研究并揭示了学校体育工作的基本规律，开展学校体育工作的基本理论、基本知识和基本技能，有助于帮助学生认识学校体育工作的特殊性，帮助其树立正确的体育教育观和体育教师观，使学生具备独立从事体育教学的能力。</w:t>
      </w:r>
    </w:p>
    <w:p>
      <w:pPr>
        <w:pStyle w:val="5"/>
        <w:spacing w:before="154" w:line="364" w:lineRule="auto"/>
        <w:ind w:left="857" w:right="890" w:firstLine="480"/>
        <w:jc w:val="both"/>
        <w:rPr>
          <w:sz w:val="21"/>
          <w:szCs w:val="21"/>
        </w:rPr>
      </w:pPr>
      <w:r>
        <w:rPr>
          <w:sz w:val="21"/>
          <w:szCs w:val="21"/>
        </w:rPr>
        <w:t>课程内容：学校体育的产生与发展、功能与目标、体育教学过程与原则、教学内容与方法、教学设计与实施等</w:t>
      </w: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2.运动生理学（32 学时，2 学分）</w:t>
      </w:r>
    </w:p>
    <w:p>
      <w:pPr>
        <w:pStyle w:val="5"/>
        <w:spacing w:before="154" w:line="364" w:lineRule="auto"/>
        <w:ind w:left="857" w:right="890" w:firstLine="480"/>
        <w:jc w:val="both"/>
        <w:rPr>
          <w:sz w:val="21"/>
          <w:szCs w:val="21"/>
        </w:rPr>
      </w:pPr>
      <w:r>
        <w:rPr>
          <w:sz w:val="21"/>
          <w:szCs w:val="21"/>
        </w:rPr>
        <w:t>课程目标：① 在掌握正常人体生命活动的基本规律和原理的基础上，进一步掌握人体在体育锻炼过程中或长期系统的体育锻炼影响下，人体生理功能活动所产生的反应和适应性变化及其规律。②初步掌握人体功能能力评定的基本科学方法和原理。③ 掌握体育锻炼与运动训练的基本生理学原理，以及儿童少年年龄、性别特征与体育活动的关系，为科学地从事体育教学和训练及卫生、健康教育，科学地指导和开展全民健身运动提供理论基础。</w:t>
      </w:r>
    </w:p>
    <w:p>
      <w:pPr>
        <w:pStyle w:val="5"/>
        <w:spacing w:before="154" w:line="364" w:lineRule="auto"/>
        <w:ind w:left="857" w:right="890" w:firstLine="480"/>
        <w:jc w:val="both"/>
        <w:rPr>
          <w:sz w:val="21"/>
          <w:szCs w:val="21"/>
        </w:rPr>
      </w:pPr>
      <w:r>
        <w:rPr>
          <w:sz w:val="21"/>
          <w:szCs w:val="21"/>
        </w:rPr>
        <w:t>课程内容：（1）运动生理学的研究对象与任务。（2）人体的基木生理特征新陈代谢、兴奋性、适应性、生殖。（3）运动生理学的研究方法（4）运动生理学的历史、现状与发展。</w:t>
      </w: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3.运动解剖学（32 学时，2 学分）</w:t>
      </w:r>
    </w:p>
    <w:p>
      <w:pPr>
        <w:pStyle w:val="5"/>
        <w:spacing w:before="154" w:line="364" w:lineRule="auto"/>
        <w:ind w:left="857" w:right="890" w:firstLine="480"/>
        <w:jc w:val="both"/>
        <w:rPr>
          <w:sz w:val="21"/>
          <w:szCs w:val="21"/>
        </w:rPr>
      </w:pPr>
      <w:r>
        <w:rPr>
          <w:sz w:val="21"/>
          <w:szCs w:val="21"/>
        </w:rPr>
        <w:t>课程目标：通过教学，使学生了解细胞和组织结构、骨、关节和骨骼肌的位置、形态、结构及其主要功能。熟悉体育运动对人体形态结构的影响。使学生具备运用上述理论知识进行科学体育锻炼的能力和指导（幼儿）体育教学工作的能力。</w:t>
      </w:r>
    </w:p>
    <w:p>
      <w:pPr>
        <w:pStyle w:val="5"/>
        <w:spacing w:before="154" w:line="364" w:lineRule="auto"/>
        <w:ind w:left="857" w:right="890" w:firstLine="480"/>
        <w:jc w:val="both"/>
        <w:rPr>
          <w:sz w:val="21"/>
          <w:szCs w:val="21"/>
        </w:rPr>
      </w:pPr>
      <w:r>
        <w:rPr>
          <w:sz w:val="21"/>
          <w:szCs w:val="21"/>
        </w:rPr>
        <w:t>课程内容：利用多媒体教学等现代化教学手段，提高教学内容的生动性、趣味性，</w:t>
      </w:r>
    </w:p>
    <w:p>
      <w:pPr>
        <w:pStyle w:val="5"/>
        <w:spacing w:before="154" w:line="364" w:lineRule="auto"/>
        <w:ind w:left="857" w:right="890" w:firstLine="480"/>
        <w:jc w:val="both"/>
        <w:rPr>
          <w:sz w:val="21"/>
          <w:szCs w:val="21"/>
        </w:rPr>
        <w:sectPr>
          <w:pgSz w:w="11910" w:h="16840"/>
          <w:pgMar w:top="1160" w:right="240" w:bottom="1180" w:left="940" w:header="0" w:footer="993" w:gutter="0"/>
          <w:cols w:space="720" w:num="1"/>
        </w:sectPr>
      </w:pPr>
    </w:p>
    <w:p>
      <w:pPr>
        <w:pStyle w:val="5"/>
        <w:spacing w:before="154" w:line="364" w:lineRule="auto"/>
        <w:ind w:left="857" w:right="890" w:firstLine="480"/>
        <w:jc w:val="both"/>
        <w:rPr>
          <w:sz w:val="21"/>
          <w:szCs w:val="21"/>
        </w:rPr>
      </w:pPr>
      <w:r>
        <w:rPr>
          <w:sz w:val="21"/>
          <w:szCs w:val="21"/>
        </w:rPr>
        <w:t>调动学生的学习积极性。教学内容多增加案例，既要注重知识的科学性和基础性，又要增加生动性和实用性。设立议题、组织学生展开讨论与辩论，培养学生的思辩能力和创新能力。在掌握基本理论和知识的同时，教学中要注意培养学生的实践能力，完善实验条件、加强实验教学，培养学生应用知识的能力。</w:t>
      </w: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4.田径（64 学时，4 学分）</w:t>
      </w:r>
    </w:p>
    <w:p>
      <w:pPr>
        <w:pStyle w:val="5"/>
        <w:spacing w:before="154" w:line="364" w:lineRule="auto"/>
        <w:ind w:left="857" w:right="890" w:firstLine="480"/>
        <w:jc w:val="both"/>
        <w:rPr>
          <w:sz w:val="21"/>
          <w:szCs w:val="21"/>
        </w:rPr>
      </w:pPr>
      <w:r>
        <w:rPr>
          <w:sz w:val="21"/>
          <w:szCs w:val="21"/>
        </w:rPr>
        <w:t>课程目标： 田径运动课程的任务在于掌握田径运动技术、技能及理论，具备传递田径知识、技术、技能的本领，最终体现在应用上。因此要在现有田径运动项目基础上拓宽领域，在教学中增加趣味性、知识性和娱乐性成分，激发人们对田径运动的热爱，有效地应用田径手段终身健身、健心和健美。提高学生的运动能力，学生们具有一般技术、示范的指导能力。</w:t>
      </w:r>
    </w:p>
    <w:p>
      <w:pPr>
        <w:pStyle w:val="5"/>
        <w:spacing w:before="154" w:line="364" w:lineRule="auto"/>
        <w:ind w:left="857" w:right="890" w:firstLine="480"/>
        <w:jc w:val="both"/>
        <w:rPr>
          <w:sz w:val="21"/>
          <w:szCs w:val="21"/>
        </w:rPr>
      </w:pPr>
      <w:r>
        <w:rPr>
          <w:sz w:val="21"/>
          <w:szCs w:val="21"/>
        </w:rPr>
        <w:t>课程内容：课程内容包含田径运动的跑、跳、投的代表项目：100 米、接力、铅球、跨栏、跳远、跳高</w:t>
      </w: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5.体操（64 学时，4 学分）</w:t>
      </w:r>
    </w:p>
    <w:p>
      <w:pPr>
        <w:pStyle w:val="5"/>
        <w:spacing w:before="154" w:line="364" w:lineRule="auto"/>
        <w:ind w:left="857" w:right="890" w:firstLine="480"/>
        <w:jc w:val="both"/>
        <w:rPr>
          <w:sz w:val="21"/>
          <w:szCs w:val="21"/>
        </w:rPr>
      </w:pPr>
      <w:r>
        <w:rPr>
          <w:sz w:val="21"/>
          <w:szCs w:val="21"/>
        </w:rPr>
        <w:t>课程目标：(1)身体发展与职业准备增强体质，完善机能，塑造健硕体魄，奠定生活、劳作、体育休闲的坚实基础。掌握体操锻炼方法，有效发展体能与素质，形成自主锻炼能力。在全面发展身体素质的基础上，侧重发展与未来职业相关的身体技能与身体素质。 (2)技能学习与习惯养成熟练掌握体操运动的基本知识，使之成为自身的运动爱好和运动特长，能运用到自身的锻炼实践中，培养成终身体育的意识和习惯。 (3) 体育知识与实际运用 能够利用自身所学的体育知识和体育锻炼来预防职业性疾病。能掌握基本的健身知识和方法，独立制订适用于自身需要的健身运动处方。了解体操比赛的基本规则，提高对体操运动的审美能力。(4)心理健康与社会适应锻炼坚毅的意志品质和良好的心理素质，适应各类职业岗位要求。形成健康的生活方式和积极进取且充满活力的人生态度。</w:t>
      </w:r>
    </w:p>
    <w:p>
      <w:pPr>
        <w:pStyle w:val="5"/>
        <w:spacing w:before="154" w:line="364" w:lineRule="auto"/>
        <w:ind w:left="857" w:right="890" w:firstLine="480"/>
        <w:jc w:val="both"/>
        <w:rPr>
          <w:sz w:val="21"/>
          <w:szCs w:val="21"/>
        </w:rPr>
      </w:pPr>
      <w:r>
        <w:rPr>
          <w:sz w:val="21"/>
          <w:szCs w:val="21"/>
        </w:rPr>
        <w:t>课程内容：(1)专项素质练习:肩、腰、腿的柔韧性练习；上肢、下肢、躯干力量练习。 (2)体操成套动作：基本动作组合及其变化；体操成套整体练习。</w:t>
      </w: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6.篮球（32 学时，2 学分）</w:t>
      </w:r>
    </w:p>
    <w:p>
      <w:pPr>
        <w:pStyle w:val="5"/>
        <w:spacing w:before="154" w:line="364" w:lineRule="auto"/>
        <w:ind w:left="857" w:right="890" w:firstLine="480"/>
        <w:jc w:val="both"/>
        <w:rPr>
          <w:sz w:val="21"/>
          <w:szCs w:val="21"/>
        </w:rPr>
      </w:pPr>
      <w:r>
        <w:rPr>
          <w:sz w:val="21"/>
          <w:szCs w:val="21"/>
        </w:rPr>
        <w:t>课程目标：本课程为体育教育专业必修课。通过篮球运动的教学使学生掌握并能够运用篮球基本技术和战术知识，使学生具备从事幼儿园、小学教学工作的基本技术与能力。同时篮球课的学习，对培养学生团结协作、坚忍不拔的意志品质有着巨大帮助，对于将来走出校园实现终身体育锻炼的目标实现起到非常好的促进作用。</w:t>
      </w:r>
    </w:p>
    <w:p>
      <w:pPr>
        <w:pStyle w:val="5"/>
        <w:spacing w:before="154" w:line="364" w:lineRule="auto"/>
        <w:ind w:left="857" w:right="890" w:firstLine="480"/>
        <w:jc w:val="both"/>
        <w:rPr>
          <w:sz w:val="21"/>
          <w:szCs w:val="21"/>
        </w:rPr>
        <w:sectPr>
          <w:pgSz w:w="11910" w:h="16840"/>
          <w:pgMar w:top="1160" w:right="240" w:bottom="1180" w:left="940" w:header="0" w:footer="993" w:gutter="0"/>
          <w:cols w:space="720" w:num="1"/>
        </w:sectPr>
      </w:pPr>
    </w:p>
    <w:p>
      <w:pPr>
        <w:pStyle w:val="5"/>
        <w:spacing w:before="154" w:line="364" w:lineRule="auto"/>
        <w:ind w:left="857" w:right="890" w:firstLine="480"/>
        <w:jc w:val="both"/>
        <w:rPr>
          <w:sz w:val="21"/>
          <w:szCs w:val="21"/>
        </w:rPr>
      </w:pPr>
      <w:r>
        <w:rPr>
          <w:sz w:val="21"/>
          <w:szCs w:val="21"/>
        </w:rPr>
        <w:t>课程内容：在教学中要从学情实际出发。着重介绍基本技术和战术的掌握。根据学生基础薄弱的特点通过强化练习法和分解与完整练习法等手段，加强其对技术的掌握。同时针对未来学生就业的需要。适当增加如（小篮球运动和篮球游戏的组织编排） 等适宜在初中和小学中开展的篮球项目。</w:t>
      </w:r>
    </w:p>
    <w:p>
      <w:pPr>
        <w:spacing w:before="2"/>
        <w:ind w:left="584" w:right="0" w:firstLine="723" w:firstLineChars="300"/>
        <w:jc w:val="left"/>
        <w:rPr>
          <w:rFonts w:hint="eastAsia" w:ascii="宋体" w:hAnsi="宋体" w:eastAsia="宋体" w:cs="宋体"/>
          <w:b/>
          <w:sz w:val="24"/>
        </w:rPr>
      </w:pPr>
      <w:r>
        <w:rPr>
          <w:rFonts w:hint="eastAsia" w:ascii="宋体" w:hAnsi="宋体" w:eastAsia="宋体" w:cs="宋体"/>
          <w:b/>
          <w:sz w:val="24"/>
        </w:rPr>
        <w:t>（四）课程设置与学分（时）分配</w:t>
      </w:r>
    </w:p>
    <w:p>
      <w:pPr>
        <w:pStyle w:val="5"/>
        <w:spacing w:before="5"/>
        <w:ind w:left="1962" w:right="1999"/>
        <w:jc w:val="center"/>
        <w:rPr>
          <w:rFonts w:hint="eastAsia" w:ascii="微软雅黑" w:eastAsia="微软雅黑"/>
        </w:rPr>
      </w:pPr>
      <w:r>
        <w:rPr>
          <w:rFonts w:hint="eastAsia" w:ascii="微软雅黑" w:eastAsia="微软雅黑"/>
        </w:rPr>
        <w:t>学分占比分配表</w:t>
      </w:r>
    </w:p>
    <w:p>
      <w:pPr>
        <w:pStyle w:val="5"/>
        <w:spacing w:before="9"/>
        <w:rPr>
          <w:rFonts w:ascii="微软雅黑"/>
          <w:sz w:val="14"/>
        </w:rPr>
      </w:pPr>
    </w:p>
    <w:tbl>
      <w:tblPr>
        <w:tblStyle w:val="10"/>
        <w:tblW w:w="0" w:type="auto"/>
        <w:tblInd w:w="10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7"/>
        <w:gridCol w:w="1557"/>
        <w:gridCol w:w="2331"/>
        <w:gridCol w:w="962"/>
        <w:gridCol w:w="1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2" w:hRule="atLeast"/>
        </w:trPr>
        <w:tc>
          <w:tcPr>
            <w:tcW w:w="1457" w:type="dxa"/>
          </w:tcPr>
          <w:p>
            <w:pPr>
              <w:pStyle w:val="16"/>
              <w:spacing w:before="7" w:line="294" w:lineRule="exact"/>
              <w:ind w:left="247"/>
              <w:rPr>
                <w:rFonts w:hint="eastAsia" w:ascii="宋体" w:hAnsi="宋体" w:eastAsia="宋体" w:cs="宋体"/>
                <w:sz w:val="18"/>
                <w:szCs w:val="18"/>
              </w:rPr>
            </w:pPr>
            <w:r>
              <w:rPr>
                <w:rFonts w:hint="eastAsia" w:ascii="宋体" w:hAnsi="宋体" w:eastAsia="宋体" w:cs="宋体"/>
                <w:sz w:val="18"/>
                <w:szCs w:val="18"/>
              </w:rPr>
              <w:t>课程类别</w:t>
            </w:r>
          </w:p>
        </w:tc>
        <w:tc>
          <w:tcPr>
            <w:tcW w:w="3888" w:type="dxa"/>
            <w:gridSpan w:val="2"/>
          </w:tcPr>
          <w:p>
            <w:pPr>
              <w:pStyle w:val="16"/>
              <w:spacing w:before="7" w:line="294" w:lineRule="exact"/>
              <w:ind w:left="1104"/>
              <w:rPr>
                <w:rFonts w:hint="eastAsia" w:ascii="宋体" w:hAnsi="宋体" w:eastAsia="宋体" w:cs="宋体"/>
                <w:sz w:val="18"/>
                <w:szCs w:val="18"/>
              </w:rPr>
            </w:pPr>
            <w:r>
              <w:rPr>
                <w:rFonts w:hint="eastAsia" w:ascii="宋体" w:hAnsi="宋体" w:eastAsia="宋体" w:cs="宋体"/>
                <w:sz w:val="18"/>
                <w:szCs w:val="18"/>
              </w:rPr>
              <w:t>学时与比例分配</w:t>
            </w:r>
          </w:p>
        </w:tc>
        <w:tc>
          <w:tcPr>
            <w:tcW w:w="962" w:type="dxa"/>
          </w:tcPr>
          <w:p>
            <w:pPr>
              <w:pStyle w:val="16"/>
              <w:spacing w:before="7" w:line="294" w:lineRule="exact"/>
              <w:ind w:left="220" w:right="212"/>
              <w:jc w:val="center"/>
              <w:rPr>
                <w:rFonts w:hint="eastAsia" w:ascii="宋体" w:hAnsi="宋体" w:eastAsia="宋体" w:cs="宋体"/>
                <w:sz w:val="18"/>
                <w:szCs w:val="18"/>
              </w:rPr>
            </w:pPr>
            <w:r>
              <w:rPr>
                <w:rFonts w:hint="eastAsia" w:ascii="宋体" w:hAnsi="宋体" w:eastAsia="宋体" w:cs="宋体"/>
                <w:sz w:val="18"/>
                <w:szCs w:val="18"/>
              </w:rPr>
              <w:t>学分</w:t>
            </w:r>
          </w:p>
        </w:tc>
        <w:tc>
          <w:tcPr>
            <w:tcW w:w="1725" w:type="dxa"/>
          </w:tcPr>
          <w:p>
            <w:pPr>
              <w:pStyle w:val="16"/>
              <w:spacing w:before="7" w:line="294" w:lineRule="exact"/>
              <w:ind w:left="262" w:right="253"/>
              <w:jc w:val="center"/>
              <w:rPr>
                <w:rFonts w:hint="eastAsia" w:ascii="宋体" w:hAnsi="宋体" w:eastAsia="宋体" w:cs="宋体"/>
                <w:sz w:val="18"/>
                <w:szCs w:val="18"/>
              </w:rPr>
            </w:pPr>
            <w:r>
              <w:rPr>
                <w:rFonts w:hint="eastAsia" w:ascii="宋体" w:hAnsi="宋体" w:eastAsia="宋体" w:cs="宋体"/>
                <w:sz w:val="18"/>
                <w:szCs w:val="18"/>
              </w:rPr>
              <w:t>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457" w:type="dxa"/>
            <w:vMerge w:val="restart"/>
          </w:tcPr>
          <w:p>
            <w:pPr>
              <w:pStyle w:val="16"/>
              <w:spacing w:before="194" w:line="242" w:lineRule="auto"/>
              <w:ind w:left="607" w:right="117" w:hanging="480"/>
              <w:rPr>
                <w:rFonts w:hint="eastAsia" w:ascii="宋体" w:hAnsi="宋体" w:eastAsia="宋体" w:cs="宋体"/>
                <w:sz w:val="18"/>
                <w:szCs w:val="18"/>
              </w:rPr>
            </w:pPr>
            <w:r>
              <w:rPr>
                <w:rFonts w:hint="eastAsia" w:ascii="宋体" w:hAnsi="宋体" w:eastAsia="宋体" w:cs="宋体"/>
                <w:sz w:val="18"/>
                <w:szCs w:val="18"/>
              </w:rPr>
              <w:t>公共基础课程</w:t>
            </w:r>
          </w:p>
        </w:tc>
        <w:tc>
          <w:tcPr>
            <w:tcW w:w="1557" w:type="dxa"/>
          </w:tcPr>
          <w:p>
            <w:pPr>
              <w:pStyle w:val="16"/>
              <w:spacing w:before="86"/>
              <w:ind w:left="297"/>
              <w:rPr>
                <w:rFonts w:hint="eastAsia" w:ascii="宋体" w:hAnsi="宋体" w:eastAsia="宋体" w:cs="宋体"/>
                <w:sz w:val="18"/>
                <w:szCs w:val="18"/>
              </w:rPr>
            </w:pPr>
            <w:r>
              <w:rPr>
                <w:rFonts w:hint="eastAsia" w:ascii="宋体" w:hAnsi="宋体" w:eastAsia="宋体" w:cs="宋体"/>
                <w:sz w:val="18"/>
                <w:szCs w:val="18"/>
              </w:rPr>
              <w:t>理论学时</w:t>
            </w:r>
          </w:p>
        </w:tc>
        <w:tc>
          <w:tcPr>
            <w:tcW w:w="2331" w:type="dxa"/>
          </w:tcPr>
          <w:p>
            <w:pPr>
              <w:pStyle w:val="16"/>
              <w:rPr>
                <w:rFonts w:hint="eastAsia" w:ascii="宋体" w:hAnsi="宋体" w:eastAsia="宋体" w:cs="宋体"/>
                <w:sz w:val="18"/>
                <w:szCs w:val="18"/>
              </w:rPr>
            </w:pPr>
          </w:p>
          <w:p>
            <w:pPr>
              <w:pStyle w:val="16"/>
              <w:tabs>
                <w:tab w:val="left" w:pos="1065"/>
              </w:tabs>
              <w:spacing w:line="223" w:lineRule="exact"/>
              <w:ind w:left="9"/>
              <w:jc w:val="center"/>
              <w:rPr>
                <w:rFonts w:hint="eastAsia" w:ascii="宋体" w:hAnsi="宋体" w:eastAsia="宋体" w:cs="宋体"/>
                <w:sz w:val="18"/>
                <w:szCs w:val="18"/>
              </w:rPr>
            </w:pPr>
            <w:r>
              <w:rPr>
                <w:rFonts w:hint="eastAsia" w:ascii="宋体" w:hAnsi="宋体" w:eastAsia="宋体" w:cs="宋体"/>
                <w:sz w:val="18"/>
                <w:szCs w:val="18"/>
                <w:lang w:val="en-US" w:eastAsia="zh-CN"/>
              </w:rPr>
              <w:t>392</w:t>
            </w:r>
            <w:r>
              <w:rPr>
                <w:rFonts w:hint="eastAsia" w:ascii="宋体" w:hAnsi="宋体" w:eastAsia="宋体" w:cs="宋体"/>
                <w:sz w:val="18"/>
                <w:szCs w:val="18"/>
              </w:rPr>
              <w:t>/</w:t>
            </w:r>
            <w:r>
              <w:rPr>
                <w:rFonts w:hint="eastAsia" w:ascii="宋体" w:hAnsi="宋体" w:eastAsia="宋体" w:cs="宋体"/>
                <w:spacing w:val="-3"/>
                <w:sz w:val="18"/>
                <w:szCs w:val="18"/>
              </w:rPr>
              <w:t xml:space="preserve"> </w:t>
            </w:r>
            <w:r>
              <w:rPr>
                <w:rFonts w:hint="eastAsia" w:ascii="宋体" w:hAnsi="宋体" w:eastAsia="宋体" w:cs="宋体"/>
                <w:spacing w:val="-3"/>
                <w:sz w:val="18"/>
                <w:szCs w:val="18"/>
                <w:lang w:val="en-US" w:eastAsia="zh-CN"/>
              </w:rPr>
              <w:t>544</w:t>
            </w:r>
            <w:r>
              <w:rPr>
                <w:rFonts w:hint="eastAsia" w:ascii="宋体" w:hAnsi="宋体" w:eastAsia="宋体" w:cs="宋体"/>
                <w:sz w:val="18"/>
                <w:szCs w:val="18"/>
              </w:rPr>
              <w:tab/>
            </w:r>
            <w:r>
              <w:rPr>
                <w:rFonts w:hint="eastAsia" w:ascii="宋体" w:hAnsi="宋体" w:eastAsia="宋体" w:cs="宋体"/>
                <w:color w:val="FF0000"/>
                <w:sz w:val="18"/>
                <w:szCs w:val="18"/>
              </w:rPr>
              <w:t>72%</w:t>
            </w:r>
          </w:p>
        </w:tc>
        <w:tc>
          <w:tcPr>
            <w:tcW w:w="962" w:type="dxa"/>
            <w:vMerge w:val="restart"/>
          </w:tcPr>
          <w:p>
            <w:pPr>
              <w:pStyle w:val="16"/>
              <w:spacing w:before="4"/>
              <w:rPr>
                <w:rFonts w:hint="eastAsia" w:ascii="宋体" w:hAnsi="宋体" w:eastAsia="宋体" w:cs="宋体"/>
                <w:sz w:val="18"/>
                <w:szCs w:val="18"/>
              </w:rPr>
            </w:pPr>
          </w:p>
          <w:p>
            <w:pPr>
              <w:pStyle w:val="16"/>
              <w:ind w:left="219" w:right="212"/>
              <w:jc w:val="center"/>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4</w:t>
            </w:r>
          </w:p>
        </w:tc>
        <w:tc>
          <w:tcPr>
            <w:tcW w:w="1725" w:type="dxa"/>
            <w:vMerge w:val="restart"/>
          </w:tcPr>
          <w:p>
            <w:pPr>
              <w:pStyle w:val="16"/>
              <w:spacing w:before="13"/>
              <w:rPr>
                <w:rFonts w:hint="eastAsia" w:ascii="宋体" w:hAnsi="宋体" w:eastAsia="宋体" w:cs="宋体"/>
                <w:sz w:val="18"/>
                <w:szCs w:val="18"/>
              </w:rPr>
            </w:pPr>
          </w:p>
          <w:p>
            <w:pPr>
              <w:pStyle w:val="16"/>
              <w:ind w:left="262" w:right="252"/>
              <w:jc w:val="center"/>
              <w:rPr>
                <w:rFonts w:hint="eastAsia" w:ascii="宋体" w:hAnsi="宋体" w:eastAsia="宋体" w:cs="宋体"/>
                <w:sz w:val="18"/>
                <w:szCs w:val="18"/>
              </w:rPr>
            </w:pPr>
            <w:r>
              <w:rPr>
                <w:rFonts w:hint="eastAsia" w:ascii="宋体" w:hAnsi="宋体" w:eastAsia="宋体" w:cs="宋体"/>
                <w:color w:val="FF0000"/>
                <w:sz w:val="18"/>
                <w:szCs w:val="18"/>
              </w:rPr>
              <w:t>2</w:t>
            </w:r>
            <w:r>
              <w:rPr>
                <w:rFonts w:hint="eastAsia" w:ascii="宋体" w:hAnsi="宋体" w:eastAsia="宋体" w:cs="宋体"/>
                <w:color w:val="FF0000"/>
                <w:sz w:val="18"/>
                <w:szCs w:val="18"/>
                <w:lang w:val="en-US" w:eastAsia="zh-CN"/>
              </w:rPr>
              <w:t>2.8</w:t>
            </w:r>
            <w:r>
              <w:rPr>
                <w:rFonts w:hint="eastAsia" w:ascii="宋体" w:hAnsi="宋体" w:eastAsia="宋体" w:cs="宋体"/>
                <w:color w:val="FF00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1457" w:type="dxa"/>
            <w:vMerge w:val="continue"/>
            <w:tcBorders>
              <w:top w:val="nil"/>
            </w:tcBorders>
          </w:tcPr>
          <w:p>
            <w:pPr>
              <w:rPr>
                <w:rFonts w:hint="eastAsia" w:ascii="宋体" w:hAnsi="宋体" w:eastAsia="宋体" w:cs="宋体"/>
                <w:sz w:val="18"/>
                <w:szCs w:val="18"/>
              </w:rPr>
            </w:pPr>
          </w:p>
        </w:tc>
        <w:tc>
          <w:tcPr>
            <w:tcW w:w="1557" w:type="dxa"/>
          </w:tcPr>
          <w:p>
            <w:pPr>
              <w:pStyle w:val="16"/>
              <w:spacing w:before="101"/>
              <w:ind w:left="297"/>
              <w:rPr>
                <w:rFonts w:hint="eastAsia" w:ascii="宋体" w:hAnsi="宋体" w:eastAsia="宋体" w:cs="宋体"/>
                <w:sz w:val="18"/>
                <w:szCs w:val="18"/>
              </w:rPr>
            </w:pPr>
            <w:r>
              <w:rPr>
                <w:rFonts w:hint="eastAsia" w:ascii="宋体" w:hAnsi="宋体" w:eastAsia="宋体" w:cs="宋体"/>
                <w:sz w:val="18"/>
                <w:szCs w:val="18"/>
              </w:rPr>
              <w:t>实践学时</w:t>
            </w:r>
          </w:p>
        </w:tc>
        <w:tc>
          <w:tcPr>
            <w:tcW w:w="2331" w:type="dxa"/>
          </w:tcPr>
          <w:p>
            <w:pPr>
              <w:pStyle w:val="16"/>
              <w:tabs>
                <w:tab w:val="left" w:pos="1012"/>
              </w:tabs>
              <w:spacing w:before="136"/>
              <w:ind w:left="9"/>
              <w:jc w:val="center"/>
              <w:rPr>
                <w:rFonts w:hint="eastAsia" w:ascii="宋体" w:hAnsi="宋体" w:eastAsia="宋体" w:cs="宋体"/>
                <w:sz w:val="18"/>
                <w:szCs w:val="18"/>
              </w:rPr>
            </w:pPr>
            <w:r>
              <w:rPr>
                <w:rFonts w:hint="eastAsia" w:ascii="宋体" w:hAnsi="宋体" w:eastAsia="宋体" w:cs="宋体"/>
                <w:sz w:val="18"/>
                <w:szCs w:val="18"/>
              </w:rPr>
              <w:t>152/</w:t>
            </w:r>
            <w:r>
              <w:rPr>
                <w:rFonts w:hint="eastAsia" w:ascii="宋体" w:hAnsi="宋体" w:eastAsia="宋体" w:cs="宋体"/>
                <w:sz w:val="18"/>
                <w:szCs w:val="18"/>
                <w:lang w:val="en-US" w:eastAsia="zh-CN"/>
              </w:rPr>
              <w:t>544</w:t>
            </w:r>
            <w:r>
              <w:rPr>
                <w:rFonts w:hint="eastAsia" w:ascii="宋体" w:hAnsi="宋体" w:eastAsia="宋体" w:cs="宋体"/>
                <w:sz w:val="18"/>
                <w:szCs w:val="18"/>
              </w:rPr>
              <w:tab/>
            </w:r>
            <w:r>
              <w:rPr>
                <w:rFonts w:hint="eastAsia" w:ascii="宋体" w:hAnsi="宋体" w:eastAsia="宋体" w:cs="宋体"/>
                <w:sz w:val="18"/>
                <w:szCs w:val="18"/>
              </w:rPr>
              <w:t>28%</w:t>
            </w:r>
          </w:p>
        </w:tc>
        <w:tc>
          <w:tcPr>
            <w:tcW w:w="962" w:type="dxa"/>
            <w:vMerge w:val="continue"/>
            <w:tcBorders>
              <w:top w:val="nil"/>
            </w:tcBorders>
          </w:tcPr>
          <w:p>
            <w:pPr>
              <w:rPr>
                <w:rFonts w:hint="eastAsia" w:ascii="宋体" w:hAnsi="宋体" w:eastAsia="宋体" w:cs="宋体"/>
                <w:sz w:val="18"/>
                <w:szCs w:val="18"/>
              </w:rPr>
            </w:pPr>
          </w:p>
        </w:tc>
        <w:tc>
          <w:tcPr>
            <w:tcW w:w="1725" w:type="dxa"/>
            <w:vMerge w:val="continue"/>
            <w:tcBorders>
              <w:top w:val="nil"/>
            </w:tcBorders>
          </w:tcPr>
          <w:p>
            <w:pP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457" w:type="dxa"/>
            <w:vMerge w:val="restart"/>
          </w:tcPr>
          <w:p>
            <w:pPr>
              <w:pStyle w:val="16"/>
              <w:spacing w:before="133" w:line="242" w:lineRule="auto"/>
              <w:ind w:left="607" w:right="117" w:hanging="480"/>
              <w:rPr>
                <w:rFonts w:hint="eastAsia" w:ascii="宋体" w:hAnsi="宋体" w:eastAsia="宋体" w:cs="宋体"/>
                <w:sz w:val="18"/>
                <w:szCs w:val="18"/>
              </w:rPr>
            </w:pPr>
            <w:r>
              <w:rPr>
                <w:rFonts w:hint="eastAsia" w:ascii="宋体" w:hAnsi="宋体" w:eastAsia="宋体" w:cs="宋体"/>
                <w:sz w:val="18"/>
                <w:szCs w:val="18"/>
              </w:rPr>
              <w:t>教师教育课程</w:t>
            </w:r>
          </w:p>
        </w:tc>
        <w:tc>
          <w:tcPr>
            <w:tcW w:w="1557" w:type="dxa"/>
          </w:tcPr>
          <w:p>
            <w:pPr>
              <w:pStyle w:val="16"/>
              <w:spacing w:before="64"/>
              <w:ind w:left="297"/>
              <w:rPr>
                <w:rFonts w:hint="eastAsia" w:ascii="宋体" w:hAnsi="宋体" w:eastAsia="宋体" w:cs="宋体"/>
                <w:sz w:val="18"/>
                <w:szCs w:val="18"/>
              </w:rPr>
            </w:pPr>
            <w:r>
              <w:rPr>
                <w:rFonts w:hint="eastAsia" w:ascii="宋体" w:hAnsi="宋体" w:eastAsia="宋体" w:cs="宋体"/>
                <w:sz w:val="18"/>
                <w:szCs w:val="18"/>
              </w:rPr>
              <w:t>理论学时</w:t>
            </w:r>
          </w:p>
        </w:tc>
        <w:tc>
          <w:tcPr>
            <w:tcW w:w="2331" w:type="dxa"/>
          </w:tcPr>
          <w:p>
            <w:pPr>
              <w:pStyle w:val="16"/>
              <w:tabs>
                <w:tab w:val="left" w:pos="1012"/>
              </w:tabs>
              <w:spacing w:before="96"/>
              <w:ind w:left="9"/>
              <w:jc w:val="center"/>
              <w:rPr>
                <w:rFonts w:hint="eastAsia" w:ascii="宋体" w:hAnsi="宋体" w:eastAsia="宋体" w:cs="宋体"/>
                <w:sz w:val="18"/>
                <w:szCs w:val="18"/>
              </w:rPr>
            </w:pPr>
            <w:r>
              <w:rPr>
                <w:rFonts w:hint="eastAsia" w:ascii="宋体" w:hAnsi="宋体" w:eastAsia="宋体" w:cs="宋体"/>
                <w:sz w:val="18"/>
                <w:szCs w:val="18"/>
              </w:rPr>
              <w:t>180/320</w:t>
            </w:r>
            <w:r>
              <w:rPr>
                <w:rFonts w:hint="eastAsia" w:ascii="宋体" w:hAnsi="宋体" w:eastAsia="宋体" w:cs="宋体"/>
                <w:sz w:val="18"/>
                <w:szCs w:val="18"/>
              </w:rPr>
              <w:tab/>
            </w:r>
            <w:r>
              <w:rPr>
                <w:rFonts w:hint="eastAsia" w:ascii="宋体" w:hAnsi="宋体" w:eastAsia="宋体" w:cs="宋体"/>
                <w:sz w:val="18"/>
                <w:szCs w:val="18"/>
              </w:rPr>
              <w:t>56%</w:t>
            </w:r>
          </w:p>
        </w:tc>
        <w:tc>
          <w:tcPr>
            <w:tcW w:w="962" w:type="dxa"/>
            <w:vMerge w:val="restart"/>
          </w:tcPr>
          <w:p>
            <w:pPr>
              <w:pStyle w:val="16"/>
              <w:spacing w:before="8"/>
              <w:rPr>
                <w:rFonts w:hint="eastAsia" w:ascii="宋体" w:hAnsi="宋体" w:eastAsia="宋体" w:cs="宋体"/>
                <w:sz w:val="18"/>
                <w:szCs w:val="18"/>
              </w:rPr>
            </w:pPr>
          </w:p>
          <w:p>
            <w:pPr>
              <w:pStyle w:val="16"/>
              <w:ind w:left="219" w:right="212"/>
              <w:jc w:val="center"/>
              <w:rPr>
                <w:rFonts w:hint="eastAsia" w:ascii="宋体" w:hAnsi="宋体" w:eastAsia="宋体" w:cs="宋体"/>
                <w:sz w:val="18"/>
                <w:szCs w:val="18"/>
              </w:rPr>
            </w:pPr>
            <w:r>
              <w:rPr>
                <w:rFonts w:hint="eastAsia" w:ascii="宋体" w:hAnsi="宋体" w:eastAsia="宋体" w:cs="宋体"/>
                <w:sz w:val="18"/>
                <w:szCs w:val="18"/>
              </w:rPr>
              <w:t>20</w:t>
            </w:r>
          </w:p>
        </w:tc>
        <w:tc>
          <w:tcPr>
            <w:tcW w:w="1725" w:type="dxa"/>
            <w:vMerge w:val="restart"/>
          </w:tcPr>
          <w:p>
            <w:pPr>
              <w:pStyle w:val="16"/>
              <w:spacing w:before="8"/>
              <w:rPr>
                <w:rFonts w:hint="eastAsia" w:ascii="宋体" w:hAnsi="宋体" w:eastAsia="宋体" w:cs="宋体"/>
                <w:color w:val="FF0000"/>
                <w:sz w:val="18"/>
                <w:szCs w:val="18"/>
              </w:rPr>
            </w:pPr>
          </w:p>
          <w:p>
            <w:pPr>
              <w:pStyle w:val="16"/>
              <w:ind w:left="262" w:right="252"/>
              <w:jc w:val="center"/>
              <w:rPr>
                <w:rFonts w:hint="eastAsia" w:ascii="宋体" w:hAnsi="宋体" w:eastAsia="宋体" w:cs="宋体"/>
                <w:color w:val="FF0000"/>
                <w:sz w:val="18"/>
                <w:szCs w:val="18"/>
              </w:rPr>
            </w:pPr>
            <w:r>
              <w:rPr>
                <w:rFonts w:hint="eastAsia" w:ascii="宋体" w:hAnsi="宋体" w:eastAsia="宋体" w:cs="宋体"/>
                <w:color w:val="FF0000"/>
                <w:sz w:val="18"/>
                <w:szCs w:val="18"/>
              </w:rPr>
              <w:t>13</w:t>
            </w:r>
            <w:r>
              <w:rPr>
                <w:rFonts w:hint="eastAsia" w:ascii="宋体" w:hAnsi="宋体" w:eastAsia="宋体" w:cs="宋体"/>
                <w:color w:val="FF0000"/>
                <w:sz w:val="18"/>
                <w:szCs w:val="18"/>
                <w:lang w:val="en-US" w:eastAsia="zh-CN"/>
              </w:rPr>
              <w:t>.4</w:t>
            </w:r>
            <w:r>
              <w:rPr>
                <w:rFonts w:hint="eastAsia" w:ascii="宋体" w:hAnsi="宋体" w:eastAsia="宋体" w:cs="宋体"/>
                <w:color w:val="FF00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457" w:type="dxa"/>
            <w:vMerge w:val="continue"/>
            <w:tcBorders>
              <w:top w:val="nil"/>
            </w:tcBorders>
          </w:tcPr>
          <w:p>
            <w:pPr>
              <w:rPr>
                <w:rFonts w:hint="eastAsia" w:ascii="宋体" w:hAnsi="宋体" w:eastAsia="宋体" w:cs="宋体"/>
                <w:sz w:val="18"/>
                <w:szCs w:val="18"/>
              </w:rPr>
            </w:pPr>
          </w:p>
        </w:tc>
        <w:tc>
          <w:tcPr>
            <w:tcW w:w="1557" w:type="dxa"/>
          </w:tcPr>
          <w:p>
            <w:pPr>
              <w:pStyle w:val="16"/>
              <w:spacing w:before="63"/>
              <w:ind w:left="297"/>
              <w:rPr>
                <w:rFonts w:hint="eastAsia" w:ascii="宋体" w:hAnsi="宋体" w:eastAsia="宋体" w:cs="宋体"/>
                <w:sz w:val="18"/>
                <w:szCs w:val="18"/>
              </w:rPr>
            </w:pPr>
            <w:r>
              <w:rPr>
                <w:rFonts w:hint="eastAsia" w:ascii="宋体" w:hAnsi="宋体" w:eastAsia="宋体" w:cs="宋体"/>
                <w:sz w:val="18"/>
                <w:szCs w:val="18"/>
              </w:rPr>
              <w:t>实践学时</w:t>
            </w:r>
          </w:p>
        </w:tc>
        <w:tc>
          <w:tcPr>
            <w:tcW w:w="2331" w:type="dxa"/>
          </w:tcPr>
          <w:p>
            <w:pPr>
              <w:pStyle w:val="16"/>
              <w:tabs>
                <w:tab w:val="left" w:pos="1012"/>
              </w:tabs>
              <w:spacing w:before="98"/>
              <w:ind w:left="9"/>
              <w:jc w:val="center"/>
              <w:rPr>
                <w:rFonts w:hint="eastAsia" w:ascii="宋体" w:hAnsi="宋体" w:eastAsia="宋体" w:cs="宋体"/>
                <w:sz w:val="18"/>
                <w:szCs w:val="18"/>
              </w:rPr>
            </w:pPr>
            <w:r>
              <w:rPr>
                <w:rFonts w:hint="eastAsia" w:ascii="宋体" w:hAnsi="宋体" w:eastAsia="宋体" w:cs="宋体"/>
                <w:sz w:val="18"/>
                <w:szCs w:val="18"/>
              </w:rPr>
              <w:t>140/320</w:t>
            </w:r>
            <w:r>
              <w:rPr>
                <w:rFonts w:hint="eastAsia" w:ascii="宋体" w:hAnsi="宋体" w:eastAsia="宋体" w:cs="宋体"/>
                <w:sz w:val="18"/>
                <w:szCs w:val="18"/>
              </w:rPr>
              <w:tab/>
            </w:r>
            <w:r>
              <w:rPr>
                <w:rFonts w:hint="eastAsia" w:ascii="宋体" w:hAnsi="宋体" w:eastAsia="宋体" w:cs="宋体"/>
                <w:sz w:val="18"/>
                <w:szCs w:val="18"/>
              </w:rPr>
              <w:t>44%</w:t>
            </w:r>
          </w:p>
        </w:tc>
        <w:tc>
          <w:tcPr>
            <w:tcW w:w="962" w:type="dxa"/>
            <w:vMerge w:val="continue"/>
            <w:tcBorders>
              <w:top w:val="nil"/>
            </w:tcBorders>
          </w:tcPr>
          <w:p>
            <w:pPr>
              <w:rPr>
                <w:rFonts w:hint="eastAsia" w:ascii="宋体" w:hAnsi="宋体" w:eastAsia="宋体" w:cs="宋体"/>
                <w:sz w:val="18"/>
                <w:szCs w:val="18"/>
              </w:rPr>
            </w:pPr>
          </w:p>
        </w:tc>
        <w:tc>
          <w:tcPr>
            <w:tcW w:w="1725" w:type="dxa"/>
            <w:vMerge w:val="continue"/>
            <w:tcBorders>
              <w:top w:val="nil"/>
            </w:tcBorders>
          </w:tcPr>
          <w:p>
            <w:pPr>
              <w:rPr>
                <w:rFonts w:hint="eastAsia" w:ascii="宋体" w:hAnsi="宋体" w:eastAsia="宋体" w:cs="宋体"/>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1457" w:type="dxa"/>
            <w:vMerge w:val="restart"/>
          </w:tcPr>
          <w:p>
            <w:pPr>
              <w:pStyle w:val="16"/>
              <w:spacing w:before="12"/>
              <w:rPr>
                <w:rFonts w:hint="eastAsia" w:ascii="宋体" w:hAnsi="宋体" w:eastAsia="宋体" w:cs="宋体"/>
                <w:sz w:val="18"/>
                <w:szCs w:val="18"/>
              </w:rPr>
            </w:pPr>
          </w:p>
          <w:p>
            <w:pPr>
              <w:pStyle w:val="16"/>
              <w:ind w:left="247"/>
              <w:rPr>
                <w:rFonts w:hint="eastAsia" w:ascii="宋体" w:hAnsi="宋体" w:eastAsia="宋体" w:cs="宋体"/>
                <w:sz w:val="18"/>
                <w:szCs w:val="18"/>
              </w:rPr>
            </w:pPr>
            <w:r>
              <w:rPr>
                <w:rFonts w:hint="eastAsia" w:ascii="宋体" w:hAnsi="宋体" w:eastAsia="宋体" w:cs="宋体"/>
                <w:sz w:val="18"/>
                <w:szCs w:val="18"/>
              </w:rPr>
              <w:t>专业课程</w:t>
            </w:r>
          </w:p>
        </w:tc>
        <w:tc>
          <w:tcPr>
            <w:tcW w:w="1557" w:type="dxa"/>
          </w:tcPr>
          <w:p>
            <w:pPr>
              <w:pStyle w:val="16"/>
              <w:spacing w:before="63"/>
              <w:ind w:left="297"/>
              <w:rPr>
                <w:rFonts w:hint="eastAsia" w:ascii="宋体" w:hAnsi="宋体" w:eastAsia="宋体" w:cs="宋体"/>
                <w:sz w:val="18"/>
                <w:szCs w:val="18"/>
              </w:rPr>
            </w:pPr>
            <w:r>
              <w:rPr>
                <w:rFonts w:hint="eastAsia" w:ascii="宋体" w:hAnsi="宋体" w:eastAsia="宋体" w:cs="宋体"/>
                <w:sz w:val="18"/>
                <w:szCs w:val="18"/>
              </w:rPr>
              <w:t>理论学时</w:t>
            </w:r>
          </w:p>
        </w:tc>
        <w:tc>
          <w:tcPr>
            <w:tcW w:w="2331" w:type="dxa"/>
          </w:tcPr>
          <w:p>
            <w:pPr>
              <w:pStyle w:val="16"/>
              <w:tabs>
                <w:tab w:val="left" w:pos="1012"/>
              </w:tabs>
              <w:spacing w:before="98"/>
              <w:ind w:left="9"/>
              <w:jc w:val="center"/>
              <w:rPr>
                <w:rFonts w:hint="eastAsia" w:ascii="宋体" w:hAnsi="宋体" w:eastAsia="宋体" w:cs="宋体"/>
                <w:sz w:val="18"/>
                <w:szCs w:val="18"/>
              </w:rPr>
            </w:pPr>
            <w:r>
              <w:rPr>
                <w:rFonts w:hint="eastAsia" w:ascii="宋体" w:hAnsi="宋体" w:eastAsia="宋体" w:cs="宋体"/>
                <w:sz w:val="18"/>
                <w:szCs w:val="18"/>
              </w:rPr>
              <w:t>364/976</w:t>
            </w:r>
            <w:r>
              <w:rPr>
                <w:rFonts w:hint="eastAsia" w:ascii="宋体" w:hAnsi="宋体" w:eastAsia="宋体" w:cs="宋体"/>
                <w:sz w:val="18"/>
                <w:szCs w:val="18"/>
              </w:rPr>
              <w:tab/>
            </w:r>
            <w:r>
              <w:rPr>
                <w:rFonts w:hint="eastAsia" w:ascii="宋体" w:hAnsi="宋体" w:eastAsia="宋体" w:cs="宋体"/>
                <w:sz w:val="18"/>
                <w:szCs w:val="18"/>
              </w:rPr>
              <w:t>37%</w:t>
            </w:r>
          </w:p>
        </w:tc>
        <w:tc>
          <w:tcPr>
            <w:tcW w:w="962" w:type="dxa"/>
            <w:vMerge w:val="restart"/>
          </w:tcPr>
          <w:p>
            <w:pPr>
              <w:pStyle w:val="16"/>
              <w:spacing w:before="7"/>
              <w:rPr>
                <w:rFonts w:hint="eastAsia" w:ascii="宋体" w:hAnsi="宋体" w:eastAsia="宋体" w:cs="宋体"/>
                <w:sz w:val="18"/>
                <w:szCs w:val="18"/>
              </w:rPr>
            </w:pPr>
          </w:p>
          <w:p>
            <w:pPr>
              <w:pStyle w:val="16"/>
              <w:ind w:left="219" w:right="212"/>
              <w:jc w:val="center"/>
              <w:rPr>
                <w:rFonts w:hint="eastAsia" w:ascii="宋体" w:hAnsi="宋体" w:eastAsia="宋体" w:cs="宋体"/>
                <w:sz w:val="18"/>
                <w:szCs w:val="18"/>
              </w:rPr>
            </w:pPr>
            <w:r>
              <w:rPr>
                <w:rFonts w:hint="eastAsia" w:ascii="宋体" w:hAnsi="宋体" w:eastAsia="宋体" w:cs="宋体"/>
                <w:sz w:val="18"/>
                <w:szCs w:val="18"/>
              </w:rPr>
              <w:t>61</w:t>
            </w:r>
          </w:p>
        </w:tc>
        <w:tc>
          <w:tcPr>
            <w:tcW w:w="1725" w:type="dxa"/>
            <w:vMerge w:val="restart"/>
          </w:tcPr>
          <w:p>
            <w:pPr>
              <w:pStyle w:val="16"/>
              <w:spacing w:before="7"/>
              <w:rPr>
                <w:rFonts w:hint="eastAsia" w:ascii="宋体" w:hAnsi="宋体" w:eastAsia="宋体" w:cs="宋体"/>
                <w:color w:val="FF0000"/>
                <w:sz w:val="18"/>
                <w:szCs w:val="18"/>
              </w:rPr>
            </w:pPr>
          </w:p>
          <w:p>
            <w:pPr>
              <w:pStyle w:val="16"/>
              <w:ind w:left="262" w:right="252"/>
              <w:jc w:val="center"/>
              <w:rPr>
                <w:rFonts w:hint="eastAsia" w:ascii="宋体" w:hAnsi="宋体" w:eastAsia="宋体" w:cs="宋体"/>
                <w:color w:val="FF0000"/>
                <w:sz w:val="18"/>
                <w:szCs w:val="18"/>
              </w:rPr>
            </w:pPr>
            <w:r>
              <w:rPr>
                <w:rFonts w:hint="eastAsia" w:ascii="宋体" w:hAnsi="宋体" w:eastAsia="宋体" w:cs="宋体"/>
                <w:color w:val="FF0000"/>
                <w:sz w:val="18"/>
                <w:szCs w:val="18"/>
              </w:rPr>
              <w:t>4</w:t>
            </w:r>
            <w:r>
              <w:rPr>
                <w:rFonts w:hint="eastAsia" w:ascii="宋体" w:hAnsi="宋体" w:eastAsia="宋体" w:cs="宋体"/>
                <w:color w:val="FF0000"/>
                <w:sz w:val="18"/>
                <w:szCs w:val="18"/>
                <w:lang w:val="en-US" w:eastAsia="zh-CN"/>
              </w:rPr>
              <w:t>0.9</w:t>
            </w:r>
            <w:r>
              <w:rPr>
                <w:rFonts w:hint="eastAsia" w:ascii="宋体" w:hAnsi="宋体" w:eastAsia="宋体" w:cs="宋体"/>
                <w:color w:val="FF00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1457" w:type="dxa"/>
            <w:vMerge w:val="continue"/>
            <w:tcBorders>
              <w:top w:val="nil"/>
            </w:tcBorders>
          </w:tcPr>
          <w:p>
            <w:pPr>
              <w:rPr>
                <w:rFonts w:hint="eastAsia" w:ascii="宋体" w:hAnsi="宋体" w:eastAsia="宋体" w:cs="宋体"/>
                <w:sz w:val="18"/>
                <w:szCs w:val="18"/>
              </w:rPr>
            </w:pPr>
          </w:p>
        </w:tc>
        <w:tc>
          <w:tcPr>
            <w:tcW w:w="1557" w:type="dxa"/>
          </w:tcPr>
          <w:p>
            <w:pPr>
              <w:pStyle w:val="16"/>
              <w:spacing w:before="63"/>
              <w:ind w:left="297"/>
              <w:rPr>
                <w:rFonts w:hint="eastAsia" w:ascii="宋体" w:hAnsi="宋体" w:eastAsia="宋体" w:cs="宋体"/>
                <w:sz w:val="18"/>
                <w:szCs w:val="18"/>
              </w:rPr>
            </w:pPr>
            <w:r>
              <w:rPr>
                <w:rFonts w:hint="eastAsia" w:ascii="宋体" w:hAnsi="宋体" w:eastAsia="宋体" w:cs="宋体"/>
                <w:sz w:val="18"/>
                <w:szCs w:val="18"/>
              </w:rPr>
              <w:t>实践学时</w:t>
            </w:r>
          </w:p>
        </w:tc>
        <w:tc>
          <w:tcPr>
            <w:tcW w:w="2331" w:type="dxa"/>
          </w:tcPr>
          <w:p>
            <w:pPr>
              <w:pStyle w:val="16"/>
              <w:tabs>
                <w:tab w:val="left" w:pos="1012"/>
              </w:tabs>
              <w:spacing w:before="97"/>
              <w:ind w:left="9"/>
              <w:jc w:val="center"/>
              <w:rPr>
                <w:rFonts w:hint="eastAsia" w:ascii="宋体" w:hAnsi="宋体" w:eastAsia="宋体" w:cs="宋体"/>
                <w:sz w:val="18"/>
                <w:szCs w:val="18"/>
              </w:rPr>
            </w:pPr>
            <w:r>
              <w:rPr>
                <w:rFonts w:hint="eastAsia" w:ascii="宋体" w:hAnsi="宋体" w:eastAsia="宋体" w:cs="宋体"/>
                <w:sz w:val="18"/>
                <w:szCs w:val="18"/>
              </w:rPr>
              <w:t>612/976</w:t>
            </w:r>
            <w:r>
              <w:rPr>
                <w:rFonts w:hint="eastAsia" w:ascii="宋体" w:hAnsi="宋体" w:eastAsia="宋体" w:cs="宋体"/>
                <w:sz w:val="18"/>
                <w:szCs w:val="18"/>
              </w:rPr>
              <w:tab/>
            </w:r>
            <w:r>
              <w:rPr>
                <w:rFonts w:hint="eastAsia" w:ascii="宋体" w:hAnsi="宋体" w:eastAsia="宋体" w:cs="宋体"/>
                <w:sz w:val="18"/>
                <w:szCs w:val="18"/>
              </w:rPr>
              <w:t>63%</w:t>
            </w:r>
          </w:p>
        </w:tc>
        <w:tc>
          <w:tcPr>
            <w:tcW w:w="962" w:type="dxa"/>
            <w:vMerge w:val="continue"/>
            <w:tcBorders>
              <w:top w:val="nil"/>
            </w:tcBorders>
          </w:tcPr>
          <w:p>
            <w:pPr>
              <w:rPr>
                <w:rFonts w:hint="eastAsia" w:ascii="宋体" w:hAnsi="宋体" w:eastAsia="宋体" w:cs="宋体"/>
                <w:sz w:val="18"/>
                <w:szCs w:val="18"/>
              </w:rPr>
            </w:pPr>
          </w:p>
        </w:tc>
        <w:tc>
          <w:tcPr>
            <w:tcW w:w="1725" w:type="dxa"/>
            <w:vMerge w:val="continue"/>
            <w:tcBorders>
              <w:top w:val="nil"/>
            </w:tcBorders>
          </w:tcPr>
          <w:p>
            <w:pPr>
              <w:rPr>
                <w:rFonts w:hint="eastAsia" w:ascii="宋体" w:hAnsi="宋体" w:eastAsia="宋体" w:cs="宋体"/>
                <w:color w:val="FF000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1457" w:type="dxa"/>
          </w:tcPr>
          <w:p>
            <w:pPr>
              <w:pStyle w:val="16"/>
              <w:ind w:left="107" w:right="99"/>
              <w:jc w:val="center"/>
              <w:rPr>
                <w:rFonts w:hint="eastAsia" w:ascii="宋体" w:hAnsi="宋体" w:eastAsia="宋体" w:cs="宋体"/>
                <w:sz w:val="18"/>
                <w:szCs w:val="18"/>
              </w:rPr>
            </w:pPr>
            <w:r>
              <w:rPr>
                <w:rFonts w:hint="eastAsia" w:ascii="宋体" w:hAnsi="宋体" w:eastAsia="宋体" w:cs="宋体"/>
                <w:sz w:val="18"/>
                <w:szCs w:val="18"/>
              </w:rPr>
              <w:t>实践性教学</w:t>
            </w:r>
          </w:p>
          <w:p>
            <w:pPr>
              <w:pStyle w:val="16"/>
              <w:spacing w:before="5" w:line="289" w:lineRule="exact"/>
              <w:ind w:left="107" w:right="99"/>
              <w:jc w:val="center"/>
              <w:rPr>
                <w:rFonts w:hint="eastAsia" w:ascii="宋体" w:hAnsi="宋体" w:eastAsia="宋体" w:cs="宋体"/>
                <w:sz w:val="18"/>
                <w:szCs w:val="18"/>
              </w:rPr>
            </w:pPr>
            <w:r>
              <w:rPr>
                <w:rFonts w:hint="eastAsia" w:ascii="宋体" w:hAnsi="宋体" w:eastAsia="宋体" w:cs="宋体"/>
                <w:sz w:val="18"/>
                <w:szCs w:val="18"/>
              </w:rPr>
              <w:t>环节</w:t>
            </w:r>
          </w:p>
        </w:tc>
        <w:tc>
          <w:tcPr>
            <w:tcW w:w="1557" w:type="dxa"/>
          </w:tcPr>
          <w:p>
            <w:pPr>
              <w:pStyle w:val="16"/>
              <w:spacing w:before="157"/>
              <w:ind w:left="297"/>
              <w:rPr>
                <w:rFonts w:hint="eastAsia" w:ascii="宋体" w:hAnsi="宋体" w:eastAsia="宋体" w:cs="宋体"/>
                <w:sz w:val="18"/>
                <w:szCs w:val="18"/>
              </w:rPr>
            </w:pPr>
            <w:r>
              <w:rPr>
                <w:rFonts w:hint="eastAsia" w:ascii="宋体" w:hAnsi="宋体" w:eastAsia="宋体" w:cs="宋体"/>
                <w:sz w:val="18"/>
                <w:szCs w:val="18"/>
              </w:rPr>
              <w:t>实践学时</w:t>
            </w:r>
          </w:p>
        </w:tc>
        <w:tc>
          <w:tcPr>
            <w:tcW w:w="2331" w:type="dxa"/>
          </w:tcPr>
          <w:p>
            <w:pPr>
              <w:pStyle w:val="16"/>
              <w:spacing w:before="188"/>
              <w:ind w:left="12"/>
              <w:jc w:val="center"/>
              <w:rPr>
                <w:rFonts w:hint="eastAsia" w:ascii="宋体" w:hAnsi="宋体" w:eastAsia="宋体" w:cs="宋体"/>
                <w:sz w:val="18"/>
                <w:szCs w:val="18"/>
              </w:rPr>
            </w:pPr>
            <w:r>
              <w:rPr>
                <w:rFonts w:hint="eastAsia" w:ascii="宋体" w:hAnsi="宋体" w:eastAsia="宋体" w:cs="宋体"/>
                <w:sz w:val="18"/>
                <w:szCs w:val="18"/>
              </w:rPr>
              <w:t>816</w:t>
            </w:r>
          </w:p>
        </w:tc>
        <w:tc>
          <w:tcPr>
            <w:tcW w:w="962" w:type="dxa"/>
          </w:tcPr>
          <w:p>
            <w:pPr>
              <w:pStyle w:val="16"/>
              <w:spacing w:before="188"/>
              <w:ind w:left="219" w:right="212"/>
              <w:jc w:val="center"/>
              <w:rPr>
                <w:rFonts w:hint="eastAsia" w:ascii="宋体" w:hAnsi="宋体" w:eastAsia="宋体" w:cs="宋体"/>
                <w:sz w:val="18"/>
                <w:szCs w:val="18"/>
              </w:rPr>
            </w:pPr>
            <w:r>
              <w:rPr>
                <w:rFonts w:hint="eastAsia" w:ascii="宋体" w:hAnsi="宋体" w:eastAsia="宋体" w:cs="宋体"/>
                <w:sz w:val="18"/>
                <w:szCs w:val="18"/>
              </w:rPr>
              <w:t>34</w:t>
            </w:r>
          </w:p>
        </w:tc>
        <w:tc>
          <w:tcPr>
            <w:tcW w:w="1725" w:type="dxa"/>
          </w:tcPr>
          <w:p>
            <w:pPr>
              <w:pStyle w:val="16"/>
              <w:spacing w:before="188"/>
              <w:ind w:left="262" w:right="252"/>
              <w:jc w:val="center"/>
              <w:rPr>
                <w:rFonts w:hint="eastAsia" w:ascii="宋体" w:hAnsi="宋体" w:eastAsia="宋体" w:cs="宋体"/>
                <w:color w:val="FF0000"/>
                <w:sz w:val="18"/>
                <w:szCs w:val="18"/>
              </w:rPr>
            </w:pPr>
            <w:r>
              <w:rPr>
                <w:rFonts w:hint="eastAsia" w:ascii="宋体" w:hAnsi="宋体" w:eastAsia="宋体" w:cs="宋体"/>
                <w:color w:val="FF0000"/>
                <w:sz w:val="18"/>
                <w:szCs w:val="18"/>
              </w:rPr>
              <w:t>2</w:t>
            </w:r>
            <w:r>
              <w:rPr>
                <w:rFonts w:hint="eastAsia" w:ascii="宋体" w:hAnsi="宋体" w:eastAsia="宋体" w:cs="宋体"/>
                <w:color w:val="FF0000"/>
                <w:sz w:val="18"/>
                <w:szCs w:val="18"/>
                <w:lang w:val="en-US" w:eastAsia="zh-CN"/>
              </w:rPr>
              <w:t>2.8</w:t>
            </w:r>
            <w:r>
              <w:rPr>
                <w:rFonts w:hint="eastAsia" w:ascii="宋体" w:hAnsi="宋体" w:eastAsia="宋体" w:cs="宋体"/>
                <w:color w:val="FF00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3014" w:type="dxa"/>
            <w:gridSpan w:val="2"/>
          </w:tcPr>
          <w:p>
            <w:pPr>
              <w:pStyle w:val="16"/>
              <w:spacing w:before="50"/>
              <w:ind w:left="1247" w:right="1236"/>
              <w:jc w:val="center"/>
              <w:rPr>
                <w:rFonts w:hint="eastAsia" w:ascii="宋体" w:hAnsi="宋体" w:eastAsia="宋体" w:cs="宋体"/>
                <w:sz w:val="18"/>
                <w:szCs w:val="18"/>
              </w:rPr>
            </w:pPr>
            <w:r>
              <w:rPr>
                <w:rFonts w:hint="eastAsia" w:ascii="宋体" w:hAnsi="宋体" w:eastAsia="宋体" w:cs="宋体"/>
                <w:sz w:val="18"/>
                <w:szCs w:val="18"/>
              </w:rPr>
              <w:t>合计</w:t>
            </w:r>
          </w:p>
        </w:tc>
        <w:tc>
          <w:tcPr>
            <w:tcW w:w="2331" w:type="dxa"/>
          </w:tcPr>
          <w:p>
            <w:pPr>
              <w:pStyle w:val="16"/>
              <w:rPr>
                <w:rFonts w:hint="eastAsia" w:ascii="宋体" w:hAnsi="宋体" w:eastAsia="宋体" w:cs="宋体"/>
                <w:sz w:val="18"/>
                <w:szCs w:val="18"/>
              </w:rPr>
            </w:pPr>
          </w:p>
        </w:tc>
        <w:tc>
          <w:tcPr>
            <w:tcW w:w="962" w:type="dxa"/>
          </w:tcPr>
          <w:p>
            <w:pPr>
              <w:pStyle w:val="16"/>
              <w:ind w:left="219" w:right="212"/>
              <w:jc w:val="center"/>
              <w:rPr>
                <w:rFonts w:hint="eastAsia" w:ascii="宋体" w:hAnsi="宋体" w:eastAsia="宋体" w:cs="宋体"/>
                <w:b/>
                <w:sz w:val="18"/>
                <w:szCs w:val="18"/>
                <w:lang w:val="en-US" w:eastAsia="zh-CN"/>
              </w:rPr>
            </w:pPr>
            <w:r>
              <w:rPr>
                <w:rFonts w:hint="eastAsia" w:ascii="宋体" w:hAnsi="宋体" w:eastAsia="宋体" w:cs="宋体"/>
                <w:b/>
                <w:sz w:val="18"/>
                <w:szCs w:val="18"/>
              </w:rPr>
              <w:t>1</w:t>
            </w:r>
            <w:r>
              <w:rPr>
                <w:rFonts w:hint="eastAsia" w:ascii="宋体" w:hAnsi="宋体" w:eastAsia="宋体" w:cs="宋体"/>
                <w:b/>
                <w:sz w:val="18"/>
                <w:szCs w:val="18"/>
                <w:lang w:val="en-US" w:eastAsia="zh-CN"/>
              </w:rPr>
              <w:t>49</w:t>
            </w:r>
          </w:p>
        </w:tc>
        <w:tc>
          <w:tcPr>
            <w:tcW w:w="1725" w:type="dxa"/>
          </w:tcPr>
          <w:p>
            <w:pPr>
              <w:pStyle w:val="16"/>
              <w:rPr>
                <w:rFonts w:hint="eastAsia" w:ascii="宋体" w:hAnsi="宋体" w:eastAsia="宋体" w:cs="宋体"/>
                <w:sz w:val="18"/>
                <w:szCs w:val="18"/>
              </w:rPr>
            </w:pPr>
          </w:p>
        </w:tc>
      </w:tr>
    </w:tbl>
    <w:p>
      <w:pPr>
        <w:pStyle w:val="5"/>
        <w:spacing w:before="1"/>
        <w:rPr>
          <w:rFonts w:ascii="微软雅黑"/>
          <w:sz w:val="17"/>
        </w:rPr>
      </w:pPr>
    </w:p>
    <w:p>
      <w:pPr>
        <w:spacing w:before="0"/>
        <w:ind w:left="1967" w:right="1999" w:firstLine="0"/>
        <w:jc w:val="center"/>
        <w:rPr>
          <w:b/>
          <w:sz w:val="24"/>
        </w:rPr>
      </w:pPr>
      <w:r>
        <w:rPr>
          <w:b/>
          <w:w w:val="95"/>
          <w:sz w:val="24"/>
        </w:rPr>
        <w:t>学时占比分配表</w:t>
      </w:r>
    </w:p>
    <w:p>
      <w:pPr>
        <w:pStyle w:val="5"/>
        <w:spacing w:before="7"/>
        <w:rPr>
          <w:b/>
        </w:rPr>
      </w:pPr>
    </w:p>
    <w:tbl>
      <w:tblPr>
        <w:tblStyle w:val="10"/>
        <w:tblW w:w="0" w:type="auto"/>
        <w:tblInd w:w="3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750"/>
        <w:gridCol w:w="880"/>
        <w:gridCol w:w="1280"/>
        <w:gridCol w:w="1240"/>
        <w:gridCol w:w="840"/>
        <w:gridCol w:w="1660"/>
        <w:gridCol w:w="10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2600" w:type="dxa"/>
            <w:gridSpan w:val="2"/>
            <w:vMerge w:val="restart"/>
          </w:tcPr>
          <w:p>
            <w:pPr>
              <w:pStyle w:val="16"/>
              <w:spacing w:before="17"/>
              <w:ind w:left="108"/>
              <w:rPr>
                <w:rFonts w:hint="eastAsia" w:ascii="宋体" w:hAnsi="宋体" w:eastAsia="宋体" w:cs="宋体"/>
                <w:sz w:val="18"/>
                <w:szCs w:val="18"/>
              </w:rPr>
            </w:pPr>
            <w:r>
              <w:rPr>
                <w:rFonts w:hint="eastAsia" w:ascii="宋体" w:hAnsi="宋体" w:eastAsia="宋体" w:cs="宋体"/>
                <w:sz w:val="18"/>
                <w:szCs w:val="18"/>
              </w:rPr>
              <w:t>课程类别</w:t>
            </w:r>
          </w:p>
        </w:tc>
        <w:tc>
          <w:tcPr>
            <w:tcW w:w="880" w:type="dxa"/>
            <w:vMerge w:val="restart"/>
          </w:tcPr>
          <w:p>
            <w:pPr>
              <w:pStyle w:val="16"/>
              <w:spacing w:before="4" w:line="320" w:lineRule="atLeast"/>
              <w:ind w:left="107" w:right="280"/>
              <w:rPr>
                <w:rFonts w:hint="eastAsia" w:ascii="宋体" w:hAnsi="宋体" w:eastAsia="宋体" w:cs="宋体"/>
                <w:sz w:val="18"/>
                <w:szCs w:val="18"/>
              </w:rPr>
            </w:pPr>
            <w:r>
              <w:rPr>
                <w:rFonts w:hint="eastAsia" w:ascii="宋体" w:hAnsi="宋体" w:eastAsia="宋体" w:cs="宋体"/>
                <w:sz w:val="18"/>
                <w:szCs w:val="18"/>
              </w:rPr>
              <w:t>总学时</w:t>
            </w:r>
          </w:p>
        </w:tc>
        <w:tc>
          <w:tcPr>
            <w:tcW w:w="2520" w:type="dxa"/>
            <w:gridSpan w:val="2"/>
          </w:tcPr>
          <w:p>
            <w:pPr>
              <w:pStyle w:val="16"/>
              <w:spacing w:before="17" w:line="283" w:lineRule="exact"/>
              <w:ind w:left="108"/>
              <w:rPr>
                <w:rFonts w:hint="eastAsia" w:ascii="宋体" w:hAnsi="宋体" w:eastAsia="宋体" w:cs="宋体"/>
                <w:sz w:val="18"/>
                <w:szCs w:val="18"/>
              </w:rPr>
            </w:pPr>
            <w:r>
              <w:rPr>
                <w:rFonts w:hint="eastAsia" w:ascii="宋体" w:hAnsi="宋体" w:eastAsia="宋体" w:cs="宋体"/>
                <w:sz w:val="18"/>
                <w:szCs w:val="18"/>
              </w:rPr>
              <w:t>其中</w:t>
            </w:r>
          </w:p>
        </w:tc>
        <w:tc>
          <w:tcPr>
            <w:tcW w:w="840" w:type="dxa"/>
            <w:vMerge w:val="restart"/>
          </w:tcPr>
          <w:p>
            <w:pPr>
              <w:pStyle w:val="16"/>
              <w:spacing w:before="17"/>
              <w:ind w:left="108"/>
              <w:rPr>
                <w:rFonts w:hint="eastAsia" w:ascii="宋体" w:hAnsi="宋体" w:eastAsia="宋体" w:cs="宋体"/>
                <w:sz w:val="18"/>
                <w:szCs w:val="18"/>
              </w:rPr>
            </w:pPr>
            <w:r>
              <w:rPr>
                <w:rFonts w:hint="eastAsia" w:ascii="宋体" w:hAnsi="宋体" w:eastAsia="宋体" w:cs="宋体"/>
                <w:sz w:val="18"/>
                <w:szCs w:val="18"/>
              </w:rPr>
              <w:t>学分</w:t>
            </w:r>
          </w:p>
        </w:tc>
        <w:tc>
          <w:tcPr>
            <w:tcW w:w="1660" w:type="dxa"/>
            <w:vMerge w:val="restart"/>
          </w:tcPr>
          <w:p>
            <w:pPr>
              <w:pStyle w:val="16"/>
              <w:spacing w:before="17"/>
              <w:ind w:left="108"/>
              <w:rPr>
                <w:rFonts w:hint="eastAsia" w:ascii="宋体" w:hAnsi="宋体" w:eastAsia="宋体" w:cs="宋体"/>
                <w:sz w:val="18"/>
                <w:szCs w:val="18"/>
              </w:rPr>
            </w:pPr>
            <w:r>
              <w:rPr>
                <w:rFonts w:hint="eastAsia" w:ascii="宋体" w:hAnsi="宋体" w:eastAsia="宋体" w:cs="宋体"/>
                <w:sz w:val="18"/>
                <w:szCs w:val="18"/>
              </w:rPr>
              <w:t>占总学时比例</w:t>
            </w:r>
          </w:p>
        </w:tc>
        <w:tc>
          <w:tcPr>
            <w:tcW w:w="1010" w:type="dxa"/>
            <w:vMerge w:val="restart"/>
          </w:tcPr>
          <w:p>
            <w:pPr>
              <w:pStyle w:val="16"/>
              <w:spacing w:before="17"/>
              <w:ind w:left="107"/>
              <w:rPr>
                <w:rFonts w:hint="eastAsia" w:ascii="宋体" w:hAnsi="宋体" w:eastAsia="宋体" w:cs="宋体"/>
                <w:sz w:val="18"/>
                <w:szCs w:val="18"/>
              </w:rPr>
            </w:pPr>
            <w:r>
              <w:rPr>
                <w:rFonts w:hint="eastAsia" w:ascii="宋体" w:hAnsi="宋体" w:eastAsia="宋体" w:cs="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2600" w:type="dxa"/>
            <w:gridSpan w:val="2"/>
            <w:vMerge w:val="continue"/>
            <w:tcBorders>
              <w:top w:val="nil"/>
            </w:tcBorders>
          </w:tcPr>
          <w:p>
            <w:pPr>
              <w:rPr>
                <w:rFonts w:hint="eastAsia" w:ascii="宋体" w:hAnsi="宋体" w:eastAsia="宋体" w:cs="宋体"/>
                <w:sz w:val="18"/>
                <w:szCs w:val="18"/>
              </w:rPr>
            </w:pPr>
          </w:p>
        </w:tc>
        <w:tc>
          <w:tcPr>
            <w:tcW w:w="880" w:type="dxa"/>
            <w:vMerge w:val="continue"/>
            <w:tcBorders>
              <w:top w:val="nil"/>
            </w:tcBorders>
          </w:tcPr>
          <w:p>
            <w:pPr>
              <w:rPr>
                <w:rFonts w:hint="eastAsia" w:ascii="宋体" w:hAnsi="宋体" w:eastAsia="宋体" w:cs="宋体"/>
                <w:sz w:val="18"/>
                <w:szCs w:val="18"/>
              </w:rPr>
            </w:pPr>
          </w:p>
        </w:tc>
        <w:tc>
          <w:tcPr>
            <w:tcW w:w="1280" w:type="dxa"/>
          </w:tcPr>
          <w:p>
            <w:pPr>
              <w:pStyle w:val="16"/>
              <w:spacing w:before="18" w:line="282" w:lineRule="exact"/>
              <w:ind w:left="108"/>
              <w:rPr>
                <w:rFonts w:hint="eastAsia" w:ascii="宋体" w:hAnsi="宋体" w:eastAsia="宋体" w:cs="宋体"/>
                <w:sz w:val="18"/>
                <w:szCs w:val="18"/>
              </w:rPr>
            </w:pPr>
            <w:r>
              <w:rPr>
                <w:rFonts w:hint="eastAsia" w:ascii="宋体" w:hAnsi="宋体" w:eastAsia="宋体" w:cs="宋体"/>
                <w:sz w:val="18"/>
                <w:szCs w:val="18"/>
              </w:rPr>
              <w:t>理论学时</w:t>
            </w:r>
          </w:p>
        </w:tc>
        <w:tc>
          <w:tcPr>
            <w:tcW w:w="1240" w:type="dxa"/>
          </w:tcPr>
          <w:p>
            <w:pPr>
              <w:pStyle w:val="16"/>
              <w:spacing w:before="18" w:line="282" w:lineRule="exact"/>
              <w:ind w:left="107"/>
              <w:rPr>
                <w:rFonts w:hint="eastAsia" w:ascii="宋体" w:hAnsi="宋体" w:eastAsia="宋体" w:cs="宋体"/>
                <w:sz w:val="18"/>
                <w:szCs w:val="18"/>
              </w:rPr>
            </w:pPr>
            <w:r>
              <w:rPr>
                <w:rFonts w:hint="eastAsia" w:ascii="宋体" w:hAnsi="宋体" w:eastAsia="宋体" w:cs="宋体"/>
                <w:sz w:val="18"/>
                <w:szCs w:val="18"/>
              </w:rPr>
              <w:t>实践学时</w:t>
            </w:r>
          </w:p>
        </w:tc>
        <w:tc>
          <w:tcPr>
            <w:tcW w:w="840" w:type="dxa"/>
            <w:vMerge w:val="continue"/>
            <w:tcBorders>
              <w:top w:val="nil"/>
            </w:tcBorders>
          </w:tcPr>
          <w:p>
            <w:pPr>
              <w:rPr>
                <w:rFonts w:hint="eastAsia" w:ascii="宋体" w:hAnsi="宋体" w:eastAsia="宋体" w:cs="宋体"/>
                <w:sz w:val="18"/>
                <w:szCs w:val="18"/>
              </w:rPr>
            </w:pPr>
          </w:p>
        </w:tc>
        <w:tc>
          <w:tcPr>
            <w:tcW w:w="1660" w:type="dxa"/>
            <w:vMerge w:val="continue"/>
            <w:tcBorders>
              <w:top w:val="nil"/>
            </w:tcBorders>
          </w:tcPr>
          <w:p>
            <w:pPr>
              <w:rPr>
                <w:rFonts w:hint="eastAsia" w:ascii="宋体" w:hAnsi="宋体" w:eastAsia="宋体" w:cs="宋体"/>
                <w:sz w:val="18"/>
                <w:szCs w:val="18"/>
              </w:rPr>
            </w:pPr>
          </w:p>
        </w:tc>
        <w:tc>
          <w:tcPr>
            <w:tcW w:w="1010" w:type="dxa"/>
            <w:vMerge w:val="continue"/>
            <w:tcBorders>
              <w:top w:val="nil"/>
            </w:tcBorders>
          </w:tcPr>
          <w:p>
            <w:pP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50" w:type="dxa"/>
            <w:vMerge w:val="restart"/>
          </w:tcPr>
          <w:p>
            <w:pPr>
              <w:pStyle w:val="16"/>
              <w:spacing w:before="17" w:line="249" w:lineRule="auto"/>
              <w:ind w:left="108" w:right="249"/>
              <w:rPr>
                <w:rFonts w:hint="eastAsia" w:ascii="宋体" w:hAnsi="宋体" w:eastAsia="宋体" w:cs="宋体"/>
                <w:sz w:val="18"/>
                <w:szCs w:val="18"/>
              </w:rPr>
            </w:pPr>
            <w:r>
              <w:rPr>
                <w:rFonts w:hint="eastAsia" w:ascii="宋体" w:hAnsi="宋体" w:eastAsia="宋体" w:cs="宋体"/>
                <w:sz w:val="18"/>
                <w:szCs w:val="18"/>
              </w:rPr>
              <w:t>必修课程</w:t>
            </w:r>
          </w:p>
        </w:tc>
        <w:tc>
          <w:tcPr>
            <w:tcW w:w="1750" w:type="dxa"/>
          </w:tcPr>
          <w:p>
            <w:pPr>
              <w:pStyle w:val="16"/>
              <w:spacing w:before="17" w:line="283" w:lineRule="exact"/>
              <w:ind w:left="108"/>
              <w:rPr>
                <w:rFonts w:hint="eastAsia" w:ascii="宋体" w:hAnsi="宋体" w:eastAsia="宋体" w:cs="宋体"/>
                <w:sz w:val="18"/>
                <w:szCs w:val="18"/>
              </w:rPr>
            </w:pPr>
            <w:r>
              <w:rPr>
                <w:rFonts w:hint="eastAsia" w:ascii="宋体" w:hAnsi="宋体" w:eastAsia="宋体" w:cs="宋体"/>
                <w:sz w:val="18"/>
                <w:szCs w:val="18"/>
              </w:rPr>
              <w:t>公共基础课程</w:t>
            </w:r>
          </w:p>
        </w:tc>
        <w:tc>
          <w:tcPr>
            <w:tcW w:w="880" w:type="dxa"/>
          </w:tcPr>
          <w:p>
            <w:pPr>
              <w:pStyle w:val="16"/>
              <w:spacing w:before="60" w:line="239" w:lineRule="exact"/>
              <w:ind w:left="107"/>
              <w:rPr>
                <w:rFonts w:hint="eastAsia" w:ascii="宋体" w:hAnsi="宋体" w:eastAsia="宋体" w:cs="宋体"/>
                <w:sz w:val="18"/>
                <w:szCs w:val="18"/>
                <w:lang w:val="en-US"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44</w:t>
            </w:r>
          </w:p>
        </w:tc>
        <w:tc>
          <w:tcPr>
            <w:tcW w:w="1280" w:type="dxa"/>
          </w:tcPr>
          <w:p>
            <w:pPr>
              <w:pStyle w:val="16"/>
              <w:spacing w:before="60" w:line="239" w:lineRule="exact"/>
              <w:ind w:left="108"/>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392</w:t>
            </w:r>
          </w:p>
        </w:tc>
        <w:tc>
          <w:tcPr>
            <w:tcW w:w="1240" w:type="dxa"/>
          </w:tcPr>
          <w:p>
            <w:pPr>
              <w:pStyle w:val="16"/>
              <w:spacing w:before="60" w:line="239" w:lineRule="exact"/>
              <w:ind w:left="107"/>
              <w:rPr>
                <w:rFonts w:hint="eastAsia" w:ascii="宋体" w:hAnsi="宋体" w:eastAsia="宋体" w:cs="宋体"/>
                <w:sz w:val="18"/>
                <w:szCs w:val="18"/>
              </w:rPr>
            </w:pPr>
            <w:r>
              <w:rPr>
                <w:rFonts w:hint="eastAsia" w:ascii="宋体" w:hAnsi="宋体" w:eastAsia="宋体" w:cs="宋体"/>
                <w:sz w:val="18"/>
                <w:szCs w:val="18"/>
              </w:rPr>
              <w:t>152</w:t>
            </w:r>
          </w:p>
        </w:tc>
        <w:tc>
          <w:tcPr>
            <w:tcW w:w="840" w:type="dxa"/>
          </w:tcPr>
          <w:p>
            <w:pPr>
              <w:pStyle w:val="16"/>
              <w:spacing w:before="60" w:line="239" w:lineRule="exact"/>
              <w:ind w:left="108"/>
              <w:rPr>
                <w:rFonts w:hint="eastAsia" w:ascii="宋体" w:hAnsi="宋体" w:eastAsia="宋体" w:cs="宋体"/>
                <w:sz w:val="18"/>
                <w:szCs w:val="18"/>
                <w:lang w:val="en-US" w:eastAsia="zh-CN"/>
              </w:rPr>
            </w:pPr>
            <w:r>
              <w:rPr>
                <w:rFonts w:hint="eastAsia" w:ascii="宋体" w:hAnsi="宋体" w:eastAsia="宋体" w:cs="宋体"/>
                <w:sz w:val="18"/>
                <w:szCs w:val="18"/>
              </w:rPr>
              <w:t>3</w:t>
            </w:r>
            <w:r>
              <w:rPr>
                <w:rFonts w:hint="eastAsia" w:ascii="宋体" w:hAnsi="宋体" w:eastAsia="宋体" w:cs="宋体"/>
                <w:sz w:val="18"/>
                <w:szCs w:val="18"/>
                <w:lang w:val="en-US" w:eastAsia="zh-CN"/>
              </w:rPr>
              <w:t>4</w:t>
            </w:r>
          </w:p>
        </w:tc>
        <w:tc>
          <w:tcPr>
            <w:tcW w:w="1660" w:type="dxa"/>
          </w:tcPr>
          <w:p>
            <w:pPr>
              <w:pStyle w:val="16"/>
              <w:spacing w:before="60" w:line="239" w:lineRule="exact"/>
              <w:ind w:left="108"/>
              <w:rPr>
                <w:rFonts w:hint="eastAsia" w:ascii="宋体" w:hAnsi="宋体" w:eastAsia="宋体" w:cs="宋体"/>
                <w:sz w:val="18"/>
                <w:szCs w:val="18"/>
              </w:rPr>
            </w:pPr>
            <w:r>
              <w:rPr>
                <w:rFonts w:hint="eastAsia" w:ascii="宋体" w:hAnsi="宋体" w:eastAsia="宋体" w:cs="宋体"/>
                <w:sz w:val="18"/>
                <w:szCs w:val="18"/>
              </w:rPr>
              <w:t>2</w:t>
            </w:r>
            <w:r>
              <w:rPr>
                <w:rFonts w:hint="eastAsia" w:ascii="宋体" w:hAnsi="宋体" w:eastAsia="宋体" w:cs="宋体"/>
                <w:sz w:val="18"/>
                <w:szCs w:val="18"/>
                <w:lang w:val="en-US" w:eastAsia="zh-CN"/>
              </w:rPr>
              <w:t>0</w:t>
            </w:r>
            <w:r>
              <w:rPr>
                <w:rFonts w:hint="eastAsia" w:ascii="宋体" w:hAnsi="宋体" w:eastAsia="宋体" w:cs="宋体"/>
                <w:sz w:val="18"/>
                <w:szCs w:val="18"/>
              </w:rPr>
              <w:t>.</w:t>
            </w:r>
            <w:r>
              <w:rPr>
                <w:rFonts w:hint="eastAsia" w:ascii="宋体" w:hAnsi="宋体" w:eastAsia="宋体" w:cs="宋体"/>
                <w:sz w:val="18"/>
                <w:szCs w:val="18"/>
                <w:lang w:val="en-US" w:eastAsia="zh-CN"/>
              </w:rPr>
              <w:t>4</w:t>
            </w:r>
            <w:r>
              <w:rPr>
                <w:rFonts w:hint="eastAsia" w:ascii="宋体" w:hAnsi="宋体" w:eastAsia="宋体" w:cs="宋体"/>
                <w:sz w:val="18"/>
                <w:szCs w:val="18"/>
              </w:rPr>
              <w:t>%</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atLeast"/>
        </w:trPr>
        <w:tc>
          <w:tcPr>
            <w:tcW w:w="850" w:type="dxa"/>
            <w:vMerge w:val="continue"/>
            <w:tcBorders>
              <w:top w:val="nil"/>
            </w:tcBorders>
          </w:tcPr>
          <w:p>
            <w:pPr>
              <w:rPr>
                <w:rFonts w:hint="eastAsia" w:ascii="宋体" w:hAnsi="宋体" w:eastAsia="宋体" w:cs="宋体"/>
                <w:sz w:val="18"/>
                <w:szCs w:val="18"/>
              </w:rPr>
            </w:pPr>
          </w:p>
        </w:tc>
        <w:tc>
          <w:tcPr>
            <w:tcW w:w="1750" w:type="dxa"/>
          </w:tcPr>
          <w:p>
            <w:pPr>
              <w:pStyle w:val="16"/>
              <w:spacing w:before="18" w:line="282" w:lineRule="exact"/>
              <w:ind w:left="108"/>
              <w:rPr>
                <w:rFonts w:hint="eastAsia" w:ascii="宋体" w:hAnsi="宋体" w:eastAsia="宋体" w:cs="宋体"/>
                <w:sz w:val="18"/>
                <w:szCs w:val="18"/>
              </w:rPr>
            </w:pPr>
            <w:r>
              <w:rPr>
                <w:rFonts w:hint="eastAsia" w:ascii="宋体" w:hAnsi="宋体" w:eastAsia="宋体" w:cs="宋体"/>
                <w:sz w:val="18"/>
                <w:szCs w:val="18"/>
              </w:rPr>
              <w:t>教师教育课程</w:t>
            </w:r>
          </w:p>
        </w:tc>
        <w:tc>
          <w:tcPr>
            <w:tcW w:w="880" w:type="dxa"/>
          </w:tcPr>
          <w:p>
            <w:pPr>
              <w:pStyle w:val="16"/>
              <w:spacing w:before="59" w:line="240" w:lineRule="exact"/>
              <w:ind w:left="107"/>
              <w:rPr>
                <w:rFonts w:hint="eastAsia" w:ascii="宋体" w:hAnsi="宋体" w:eastAsia="宋体" w:cs="宋体"/>
                <w:sz w:val="18"/>
                <w:szCs w:val="18"/>
              </w:rPr>
            </w:pPr>
            <w:r>
              <w:rPr>
                <w:rFonts w:hint="eastAsia" w:ascii="宋体" w:hAnsi="宋体" w:eastAsia="宋体" w:cs="宋体"/>
                <w:sz w:val="18"/>
                <w:szCs w:val="18"/>
              </w:rPr>
              <w:t>320</w:t>
            </w:r>
          </w:p>
        </w:tc>
        <w:tc>
          <w:tcPr>
            <w:tcW w:w="1280" w:type="dxa"/>
          </w:tcPr>
          <w:p>
            <w:pPr>
              <w:pStyle w:val="16"/>
              <w:spacing w:before="59" w:line="240" w:lineRule="exact"/>
              <w:ind w:left="108"/>
              <w:rPr>
                <w:rFonts w:hint="eastAsia" w:ascii="宋体" w:hAnsi="宋体" w:eastAsia="宋体" w:cs="宋体"/>
                <w:sz w:val="18"/>
                <w:szCs w:val="18"/>
              </w:rPr>
            </w:pPr>
            <w:r>
              <w:rPr>
                <w:rFonts w:hint="eastAsia" w:ascii="宋体" w:hAnsi="宋体" w:eastAsia="宋体" w:cs="宋体"/>
                <w:sz w:val="18"/>
                <w:szCs w:val="18"/>
              </w:rPr>
              <w:t>180</w:t>
            </w:r>
          </w:p>
        </w:tc>
        <w:tc>
          <w:tcPr>
            <w:tcW w:w="1240" w:type="dxa"/>
          </w:tcPr>
          <w:p>
            <w:pPr>
              <w:pStyle w:val="16"/>
              <w:spacing w:before="59" w:line="240" w:lineRule="exact"/>
              <w:ind w:left="107"/>
              <w:rPr>
                <w:rFonts w:hint="eastAsia" w:ascii="宋体" w:hAnsi="宋体" w:eastAsia="宋体" w:cs="宋体"/>
                <w:sz w:val="18"/>
                <w:szCs w:val="18"/>
              </w:rPr>
            </w:pPr>
            <w:r>
              <w:rPr>
                <w:rFonts w:hint="eastAsia" w:ascii="宋体" w:hAnsi="宋体" w:eastAsia="宋体" w:cs="宋体"/>
                <w:sz w:val="18"/>
                <w:szCs w:val="18"/>
              </w:rPr>
              <w:t>140</w:t>
            </w:r>
          </w:p>
        </w:tc>
        <w:tc>
          <w:tcPr>
            <w:tcW w:w="840" w:type="dxa"/>
          </w:tcPr>
          <w:p>
            <w:pPr>
              <w:pStyle w:val="16"/>
              <w:spacing w:before="59" w:line="240" w:lineRule="exact"/>
              <w:ind w:left="108"/>
              <w:rPr>
                <w:rFonts w:hint="eastAsia" w:ascii="宋体" w:hAnsi="宋体" w:eastAsia="宋体" w:cs="宋体"/>
                <w:sz w:val="18"/>
                <w:szCs w:val="18"/>
              </w:rPr>
            </w:pPr>
            <w:r>
              <w:rPr>
                <w:rFonts w:hint="eastAsia" w:ascii="宋体" w:hAnsi="宋体" w:eastAsia="宋体" w:cs="宋体"/>
                <w:sz w:val="18"/>
                <w:szCs w:val="18"/>
              </w:rPr>
              <w:t>20</w:t>
            </w:r>
          </w:p>
        </w:tc>
        <w:tc>
          <w:tcPr>
            <w:tcW w:w="1660" w:type="dxa"/>
          </w:tcPr>
          <w:p>
            <w:pPr>
              <w:pStyle w:val="16"/>
              <w:spacing w:before="59" w:line="240" w:lineRule="exact"/>
              <w:ind w:left="108"/>
              <w:rPr>
                <w:rFonts w:hint="eastAsia" w:ascii="宋体" w:hAnsi="宋体" w:eastAsia="宋体" w:cs="宋体"/>
                <w:sz w:val="18"/>
                <w:szCs w:val="18"/>
              </w:rPr>
            </w:pPr>
            <w:r>
              <w:rPr>
                <w:rFonts w:hint="eastAsia" w:ascii="宋体" w:hAnsi="宋体" w:eastAsia="宋体" w:cs="宋体"/>
                <w:sz w:val="18"/>
                <w:szCs w:val="18"/>
              </w:rPr>
              <w:t>12.0%</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50" w:type="dxa"/>
            <w:vMerge w:val="continue"/>
            <w:tcBorders>
              <w:top w:val="nil"/>
            </w:tcBorders>
          </w:tcPr>
          <w:p>
            <w:pPr>
              <w:rPr>
                <w:rFonts w:hint="eastAsia" w:ascii="宋体" w:hAnsi="宋体" w:eastAsia="宋体" w:cs="宋体"/>
                <w:sz w:val="18"/>
                <w:szCs w:val="18"/>
              </w:rPr>
            </w:pPr>
          </w:p>
        </w:tc>
        <w:tc>
          <w:tcPr>
            <w:tcW w:w="1750" w:type="dxa"/>
          </w:tcPr>
          <w:p>
            <w:pPr>
              <w:pStyle w:val="16"/>
              <w:spacing w:before="17" w:line="283" w:lineRule="exact"/>
              <w:ind w:left="108"/>
              <w:rPr>
                <w:rFonts w:hint="eastAsia" w:ascii="宋体" w:hAnsi="宋体" w:eastAsia="宋体" w:cs="宋体"/>
                <w:sz w:val="18"/>
                <w:szCs w:val="18"/>
              </w:rPr>
            </w:pPr>
            <w:r>
              <w:rPr>
                <w:rFonts w:hint="eastAsia" w:ascii="宋体" w:hAnsi="宋体" w:eastAsia="宋体" w:cs="宋体"/>
                <w:sz w:val="18"/>
                <w:szCs w:val="18"/>
              </w:rPr>
              <w:t>专业核心课程</w:t>
            </w:r>
          </w:p>
        </w:tc>
        <w:tc>
          <w:tcPr>
            <w:tcW w:w="880" w:type="dxa"/>
          </w:tcPr>
          <w:p>
            <w:pPr>
              <w:pStyle w:val="16"/>
              <w:spacing w:before="60" w:line="239" w:lineRule="exact"/>
              <w:ind w:left="107"/>
              <w:rPr>
                <w:rFonts w:hint="eastAsia" w:ascii="宋体" w:hAnsi="宋体" w:eastAsia="宋体" w:cs="宋体"/>
                <w:sz w:val="18"/>
                <w:szCs w:val="18"/>
              </w:rPr>
            </w:pPr>
            <w:r>
              <w:rPr>
                <w:rFonts w:hint="eastAsia" w:ascii="宋体" w:hAnsi="宋体" w:eastAsia="宋体" w:cs="宋体"/>
                <w:sz w:val="18"/>
                <w:szCs w:val="18"/>
              </w:rPr>
              <w:t>640</w:t>
            </w:r>
          </w:p>
        </w:tc>
        <w:tc>
          <w:tcPr>
            <w:tcW w:w="1280" w:type="dxa"/>
          </w:tcPr>
          <w:p>
            <w:pPr>
              <w:pStyle w:val="16"/>
              <w:spacing w:before="60" w:line="239" w:lineRule="exact"/>
              <w:ind w:left="108"/>
              <w:rPr>
                <w:rFonts w:hint="eastAsia" w:ascii="宋体" w:hAnsi="宋体" w:eastAsia="宋体" w:cs="宋体"/>
                <w:sz w:val="18"/>
                <w:szCs w:val="18"/>
              </w:rPr>
            </w:pPr>
            <w:r>
              <w:rPr>
                <w:rFonts w:hint="eastAsia" w:ascii="宋体" w:hAnsi="宋体" w:eastAsia="宋体" w:cs="宋体"/>
                <w:sz w:val="18"/>
                <w:szCs w:val="18"/>
              </w:rPr>
              <w:t>258</w:t>
            </w:r>
          </w:p>
        </w:tc>
        <w:tc>
          <w:tcPr>
            <w:tcW w:w="1240" w:type="dxa"/>
          </w:tcPr>
          <w:p>
            <w:pPr>
              <w:pStyle w:val="16"/>
              <w:spacing w:before="60" w:line="239" w:lineRule="exact"/>
              <w:ind w:left="107"/>
              <w:rPr>
                <w:rFonts w:hint="eastAsia" w:ascii="宋体" w:hAnsi="宋体" w:eastAsia="宋体" w:cs="宋体"/>
                <w:sz w:val="18"/>
                <w:szCs w:val="18"/>
              </w:rPr>
            </w:pPr>
            <w:r>
              <w:rPr>
                <w:rFonts w:hint="eastAsia" w:ascii="宋体" w:hAnsi="宋体" w:eastAsia="宋体" w:cs="宋体"/>
                <w:sz w:val="18"/>
                <w:szCs w:val="18"/>
              </w:rPr>
              <w:t>382</w:t>
            </w:r>
          </w:p>
        </w:tc>
        <w:tc>
          <w:tcPr>
            <w:tcW w:w="840" w:type="dxa"/>
          </w:tcPr>
          <w:p>
            <w:pPr>
              <w:pStyle w:val="16"/>
              <w:spacing w:before="60" w:line="239" w:lineRule="exact"/>
              <w:ind w:left="108"/>
              <w:rPr>
                <w:rFonts w:hint="eastAsia" w:ascii="宋体" w:hAnsi="宋体" w:eastAsia="宋体" w:cs="宋体"/>
                <w:sz w:val="18"/>
                <w:szCs w:val="18"/>
              </w:rPr>
            </w:pPr>
            <w:r>
              <w:rPr>
                <w:rFonts w:hint="eastAsia" w:ascii="宋体" w:hAnsi="宋体" w:eastAsia="宋体" w:cs="宋体"/>
                <w:sz w:val="18"/>
                <w:szCs w:val="18"/>
              </w:rPr>
              <w:t>40</w:t>
            </w:r>
          </w:p>
        </w:tc>
        <w:tc>
          <w:tcPr>
            <w:tcW w:w="1660" w:type="dxa"/>
          </w:tcPr>
          <w:p>
            <w:pPr>
              <w:pStyle w:val="16"/>
              <w:spacing w:before="60" w:line="239" w:lineRule="exact"/>
              <w:ind w:left="108"/>
              <w:rPr>
                <w:rFonts w:hint="eastAsia" w:ascii="宋体" w:hAnsi="宋体" w:eastAsia="宋体" w:cs="宋体"/>
                <w:sz w:val="18"/>
                <w:szCs w:val="18"/>
              </w:rPr>
            </w:pPr>
            <w:r>
              <w:rPr>
                <w:rFonts w:hint="eastAsia" w:ascii="宋体" w:hAnsi="宋体" w:eastAsia="宋体" w:cs="宋体"/>
                <w:sz w:val="18"/>
                <w:szCs w:val="18"/>
              </w:rPr>
              <w:t>24.</w:t>
            </w:r>
            <w:r>
              <w:rPr>
                <w:rFonts w:hint="eastAsia" w:ascii="宋体" w:hAnsi="宋体" w:eastAsia="宋体" w:cs="宋体"/>
                <w:sz w:val="18"/>
                <w:szCs w:val="18"/>
                <w:lang w:val="en-US" w:eastAsia="zh-CN"/>
              </w:rPr>
              <w:t>1</w:t>
            </w:r>
            <w:r>
              <w:rPr>
                <w:rFonts w:hint="eastAsia" w:ascii="宋体" w:hAnsi="宋体" w:eastAsia="宋体" w:cs="宋体"/>
                <w:sz w:val="18"/>
                <w:szCs w:val="18"/>
              </w:rPr>
              <w:t>%</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850" w:type="dxa"/>
            <w:vMerge w:val="continue"/>
            <w:tcBorders>
              <w:top w:val="nil"/>
            </w:tcBorders>
          </w:tcPr>
          <w:p>
            <w:pPr>
              <w:rPr>
                <w:rFonts w:hint="eastAsia" w:ascii="宋体" w:hAnsi="宋体" w:eastAsia="宋体" w:cs="宋体"/>
                <w:sz w:val="18"/>
                <w:szCs w:val="18"/>
              </w:rPr>
            </w:pPr>
          </w:p>
        </w:tc>
        <w:tc>
          <w:tcPr>
            <w:tcW w:w="1750" w:type="dxa"/>
          </w:tcPr>
          <w:p>
            <w:pPr>
              <w:pStyle w:val="16"/>
              <w:spacing w:before="18" w:line="282" w:lineRule="exact"/>
              <w:ind w:left="108"/>
              <w:rPr>
                <w:rFonts w:hint="eastAsia" w:ascii="宋体" w:hAnsi="宋体" w:eastAsia="宋体" w:cs="宋体"/>
                <w:sz w:val="18"/>
                <w:szCs w:val="18"/>
              </w:rPr>
            </w:pPr>
            <w:r>
              <w:rPr>
                <w:rFonts w:hint="eastAsia" w:ascii="宋体" w:hAnsi="宋体" w:eastAsia="宋体" w:cs="宋体"/>
                <w:sz w:val="18"/>
                <w:szCs w:val="18"/>
              </w:rPr>
              <w:t>小计</w:t>
            </w:r>
          </w:p>
        </w:tc>
        <w:tc>
          <w:tcPr>
            <w:tcW w:w="880" w:type="dxa"/>
          </w:tcPr>
          <w:p>
            <w:pPr>
              <w:pStyle w:val="16"/>
              <w:spacing w:before="6" w:line="294" w:lineRule="exact"/>
              <w:ind w:right="92"/>
              <w:jc w:val="right"/>
              <w:rPr>
                <w:rFonts w:hint="eastAsia" w:ascii="宋体" w:hAnsi="宋体" w:eastAsia="宋体" w:cs="宋体"/>
                <w:b/>
                <w:sz w:val="18"/>
                <w:szCs w:val="18"/>
                <w:lang w:val="en-US" w:eastAsia="zh-CN"/>
              </w:rPr>
            </w:pPr>
            <w:r>
              <w:rPr>
                <w:rFonts w:hint="eastAsia" w:ascii="宋体" w:hAnsi="宋体" w:eastAsia="宋体" w:cs="宋体"/>
                <w:b/>
                <w:w w:val="95"/>
                <w:sz w:val="18"/>
                <w:szCs w:val="18"/>
              </w:rPr>
              <w:t>15</w:t>
            </w:r>
            <w:r>
              <w:rPr>
                <w:rFonts w:hint="eastAsia" w:ascii="宋体" w:hAnsi="宋体" w:eastAsia="宋体" w:cs="宋体"/>
                <w:b/>
                <w:w w:val="95"/>
                <w:sz w:val="18"/>
                <w:szCs w:val="18"/>
                <w:lang w:val="en-US" w:eastAsia="zh-CN"/>
              </w:rPr>
              <w:t>04</w:t>
            </w:r>
          </w:p>
        </w:tc>
        <w:tc>
          <w:tcPr>
            <w:tcW w:w="1280" w:type="dxa"/>
          </w:tcPr>
          <w:p>
            <w:pPr>
              <w:pStyle w:val="16"/>
              <w:spacing w:before="6" w:line="294" w:lineRule="exact"/>
              <w:ind w:right="93"/>
              <w:jc w:val="right"/>
              <w:rPr>
                <w:rFonts w:hint="eastAsia" w:ascii="宋体" w:hAnsi="宋体" w:eastAsia="宋体" w:cs="宋体"/>
                <w:b/>
                <w:sz w:val="18"/>
                <w:szCs w:val="18"/>
                <w:lang w:val="en-US" w:eastAsia="zh-CN"/>
              </w:rPr>
            </w:pPr>
            <w:r>
              <w:rPr>
                <w:rFonts w:hint="eastAsia" w:ascii="宋体" w:hAnsi="宋体" w:eastAsia="宋体" w:cs="宋体"/>
                <w:b/>
                <w:w w:val="95"/>
                <w:sz w:val="18"/>
                <w:szCs w:val="18"/>
              </w:rPr>
              <w:t>8</w:t>
            </w:r>
            <w:r>
              <w:rPr>
                <w:rFonts w:hint="eastAsia" w:ascii="宋体" w:hAnsi="宋体" w:eastAsia="宋体" w:cs="宋体"/>
                <w:b/>
                <w:w w:val="95"/>
                <w:sz w:val="18"/>
                <w:szCs w:val="18"/>
                <w:lang w:val="en-US" w:eastAsia="zh-CN"/>
              </w:rPr>
              <w:t>30</w:t>
            </w:r>
          </w:p>
        </w:tc>
        <w:tc>
          <w:tcPr>
            <w:tcW w:w="1240" w:type="dxa"/>
          </w:tcPr>
          <w:p>
            <w:pPr>
              <w:pStyle w:val="16"/>
              <w:spacing w:before="6" w:line="294" w:lineRule="exact"/>
              <w:ind w:right="92"/>
              <w:jc w:val="right"/>
              <w:rPr>
                <w:rFonts w:hint="eastAsia" w:ascii="宋体" w:hAnsi="宋体" w:eastAsia="宋体" w:cs="宋体"/>
                <w:b/>
                <w:sz w:val="18"/>
                <w:szCs w:val="18"/>
              </w:rPr>
            </w:pPr>
            <w:r>
              <w:rPr>
                <w:rFonts w:hint="eastAsia" w:ascii="宋体" w:hAnsi="宋体" w:eastAsia="宋体" w:cs="宋体"/>
                <w:b/>
                <w:w w:val="95"/>
                <w:sz w:val="18"/>
                <w:szCs w:val="18"/>
              </w:rPr>
              <w:t>674</w:t>
            </w:r>
          </w:p>
        </w:tc>
        <w:tc>
          <w:tcPr>
            <w:tcW w:w="840" w:type="dxa"/>
          </w:tcPr>
          <w:p>
            <w:pPr>
              <w:pStyle w:val="16"/>
              <w:spacing w:before="6" w:line="294" w:lineRule="exact"/>
              <w:ind w:right="95"/>
              <w:jc w:val="right"/>
              <w:rPr>
                <w:rFonts w:hint="eastAsia" w:ascii="宋体" w:hAnsi="宋体" w:eastAsia="宋体" w:cs="宋体"/>
                <w:b/>
                <w:sz w:val="18"/>
                <w:szCs w:val="18"/>
                <w:lang w:val="en-US" w:eastAsia="zh-CN"/>
              </w:rPr>
            </w:pPr>
            <w:r>
              <w:rPr>
                <w:rFonts w:hint="eastAsia" w:ascii="宋体" w:hAnsi="宋体" w:eastAsia="宋体" w:cs="宋体"/>
                <w:b/>
                <w:w w:val="95"/>
                <w:sz w:val="18"/>
                <w:szCs w:val="18"/>
              </w:rPr>
              <w:t>9</w:t>
            </w:r>
            <w:r>
              <w:rPr>
                <w:rFonts w:hint="eastAsia" w:ascii="宋体" w:hAnsi="宋体" w:eastAsia="宋体" w:cs="宋体"/>
                <w:b/>
                <w:w w:val="95"/>
                <w:sz w:val="18"/>
                <w:szCs w:val="18"/>
                <w:lang w:val="en-US" w:eastAsia="zh-CN"/>
              </w:rPr>
              <w:t>4</w:t>
            </w:r>
          </w:p>
        </w:tc>
        <w:tc>
          <w:tcPr>
            <w:tcW w:w="1660" w:type="dxa"/>
          </w:tcPr>
          <w:p>
            <w:pPr>
              <w:pStyle w:val="16"/>
              <w:spacing w:before="29" w:line="271" w:lineRule="exact"/>
              <w:ind w:right="92"/>
              <w:jc w:val="right"/>
              <w:rPr>
                <w:rFonts w:hint="eastAsia" w:ascii="宋体" w:hAnsi="宋体" w:eastAsia="宋体" w:cs="宋体"/>
                <w:b/>
                <w:sz w:val="18"/>
                <w:szCs w:val="18"/>
              </w:rPr>
            </w:pPr>
            <w:r>
              <w:rPr>
                <w:rFonts w:hint="eastAsia" w:ascii="宋体" w:hAnsi="宋体" w:eastAsia="宋体" w:cs="宋体"/>
                <w:b/>
                <w:sz w:val="18"/>
                <w:szCs w:val="18"/>
              </w:rPr>
              <w:t>5</w:t>
            </w:r>
            <w:r>
              <w:rPr>
                <w:rFonts w:hint="eastAsia" w:ascii="宋体" w:hAnsi="宋体" w:eastAsia="宋体" w:cs="宋体"/>
                <w:b/>
                <w:sz w:val="18"/>
                <w:szCs w:val="18"/>
                <w:lang w:val="en-US" w:eastAsia="zh-CN"/>
              </w:rPr>
              <w:t>6</w:t>
            </w:r>
            <w:r>
              <w:rPr>
                <w:rFonts w:hint="eastAsia" w:ascii="宋体" w:hAnsi="宋体" w:eastAsia="宋体" w:cs="宋体"/>
                <w:b/>
                <w:sz w:val="18"/>
                <w:szCs w:val="18"/>
              </w:rPr>
              <w:t>.</w:t>
            </w:r>
            <w:r>
              <w:rPr>
                <w:rFonts w:hint="eastAsia" w:ascii="宋体" w:hAnsi="宋体" w:eastAsia="宋体" w:cs="宋体"/>
                <w:b/>
                <w:sz w:val="18"/>
                <w:szCs w:val="18"/>
                <w:lang w:val="en-US" w:eastAsia="zh-CN"/>
              </w:rPr>
              <w:t>6</w:t>
            </w:r>
            <w:r>
              <w:rPr>
                <w:rFonts w:hint="eastAsia" w:ascii="宋体" w:hAnsi="宋体" w:eastAsia="宋体" w:cs="宋体"/>
                <w:b/>
                <w:sz w:val="18"/>
                <w:szCs w:val="18"/>
              </w:rPr>
              <w:t>%</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850" w:type="dxa"/>
            <w:vMerge w:val="restart"/>
          </w:tcPr>
          <w:p>
            <w:pPr>
              <w:pStyle w:val="16"/>
              <w:spacing w:before="17" w:line="249" w:lineRule="auto"/>
              <w:ind w:left="108" w:right="249"/>
              <w:rPr>
                <w:rFonts w:hint="eastAsia" w:ascii="宋体" w:hAnsi="宋体" w:eastAsia="宋体" w:cs="宋体"/>
                <w:sz w:val="18"/>
                <w:szCs w:val="18"/>
              </w:rPr>
            </w:pPr>
            <w:r>
              <w:rPr>
                <w:rFonts w:hint="eastAsia" w:ascii="宋体" w:hAnsi="宋体" w:eastAsia="宋体" w:cs="宋体"/>
                <w:sz w:val="18"/>
                <w:szCs w:val="18"/>
              </w:rPr>
              <w:t>选修课程</w:t>
            </w:r>
          </w:p>
        </w:tc>
        <w:tc>
          <w:tcPr>
            <w:tcW w:w="1750" w:type="dxa"/>
          </w:tcPr>
          <w:p>
            <w:pPr>
              <w:pStyle w:val="16"/>
              <w:spacing w:before="4" w:line="320" w:lineRule="atLeast"/>
              <w:ind w:left="108" w:right="189"/>
              <w:rPr>
                <w:rFonts w:hint="eastAsia" w:ascii="宋体" w:hAnsi="宋体" w:eastAsia="宋体" w:cs="宋体"/>
                <w:sz w:val="18"/>
                <w:szCs w:val="18"/>
              </w:rPr>
            </w:pPr>
            <w:r>
              <w:rPr>
                <w:rFonts w:hint="eastAsia" w:ascii="宋体" w:hAnsi="宋体" w:eastAsia="宋体" w:cs="宋体"/>
                <w:sz w:val="18"/>
                <w:szCs w:val="18"/>
              </w:rPr>
              <w:t>公共任选修课程</w:t>
            </w:r>
          </w:p>
        </w:tc>
        <w:tc>
          <w:tcPr>
            <w:tcW w:w="880" w:type="dxa"/>
          </w:tcPr>
          <w:p>
            <w:pPr>
              <w:pStyle w:val="16"/>
              <w:spacing w:before="60"/>
              <w:ind w:left="107"/>
              <w:rPr>
                <w:rFonts w:hint="eastAsia" w:ascii="宋体" w:hAnsi="宋体" w:eastAsia="宋体" w:cs="宋体"/>
                <w:sz w:val="18"/>
                <w:szCs w:val="18"/>
              </w:rPr>
            </w:pPr>
            <w:r>
              <w:rPr>
                <w:rFonts w:hint="eastAsia" w:ascii="宋体" w:hAnsi="宋体" w:eastAsia="宋体" w:cs="宋体"/>
                <w:sz w:val="18"/>
                <w:szCs w:val="18"/>
              </w:rPr>
              <w:t>112</w:t>
            </w:r>
          </w:p>
        </w:tc>
        <w:tc>
          <w:tcPr>
            <w:tcW w:w="1280" w:type="dxa"/>
          </w:tcPr>
          <w:p>
            <w:pPr>
              <w:pStyle w:val="16"/>
              <w:spacing w:before="60"/>
              <w:ind w:left="108"/>
              <w:rPr>
                <w:rFonts w:hint="eastAsia" w:ascii="宋体" w:hAnsi="宋体" w:eastAsia="宋体" w:cs="宋体"/>
                <w:sz w:val="18"/>
                <w:szCs w:val="18"/>
              </w:rPr>
            </w:pPr>
            <w:r>
              <w:rPr>
                <w:rFonts w:hint="eastAsia" w:ascii="宋体" w:hAnsi="宋体" w:eastAsia="宋体" w:cs="宋体"/>
                <w:sz w:val="18"/>
                <w:szCs w:val="18"/>
              </w:rPr>
              <w:t>64</w:t>
            </w:r>
          </w:p>
        </w:tc>
        <w:tc>
          <w:tcPr>
            <w:tcW w:w="1240" w:type="dxa"/>
          </w:tcPr>
          <w:p>
            <w:pPr>
              <w:pStyle w:val="16"/>
              <w:spacing w:before="60"/>
              <w:ind w:left="107"/>
              <w:rPr>
                <w:rFonts w:hint="eastAsia" w:ascii="宋体" w:hAnsi="宋体" w:eastAsia="宋体" w:cs="宋体"/>
                <w:sz w:val="18"/>
                <w:szCs w:val="18"/>
              </w:rPr>
            </w:pPr>
            <w:r>
              <w:rPr>
                <w:rFonts w:hint="eastAsia" w:ascii="宋体" w:hAnsi="宋体" w:eastAsia="宋体" w:cs="宋体"/>
                <w:sz w:val="18"/>
                <w:szCs w:val="18"/>
              </w:rPr>
              <w:t>48</w:t>
            </w:r>
          </w:p>
        </w:tc>
        <w:tc>
          <w:tcPr>
            <w:tcW w:w="840" w:type="dxa"/>
          </w:tcPr>
          <w:p>
            <w:pPr>
              <w:pStyle w:val="16"/>
              <w:spacing w:before="60"/>
              <w:ind w:left="108"/>
              <w:rPr>
                <w:rFonts w:hint="eastAsia" w:ascii="宋体" w:hAnsi="宋体" w:eastAsia="宋体" w:cs="宋体"/>
                <w:sz w:val="18"/>
                <w:szCs w:val="18"/>
              </w:rPr>
            </w:pPr>
            <w:r>
              <w:rPr>
                <w:rFonts w:hint="eastAsia" w:ascii="宋体" w:hAnsi="宋体" w:eastAsia="宋体" w:cs="宋体"/>
                <w:w w:val="99"/>
                <w:sz w:val="18"/>
                <w:szCs w:val="18"/>
              </w:rPr>
              <w:t>7</w:t>
            </w:r>
          </w:p>
        </w:tc>
        <w:tc>
          <w:tcPr>
            <w:tcW w:w="1660" w:type="dxa"/>
          </w:tcPr>
          <w:p>
            <w:pPr>
              <w:pStyle w:val="16"/>
              <w:spacing w:before="60"/>
              <w:ind w:left="108"/>
              <w:rPr>
                <w:rFonts w:hint="eastAsia" w:ascii="宋体" w:hAnsi="宋体" w:eastAsia="宋体" w:cs="宋体"/>
                <w:sz w:val="18"/>
                <w:szCs w:val="18"/>
              </w:rPr>
            </w:pPr>
            <w:r>
              <w:rPr>
                <w:rFonts w:hint="eastAsia" w:ascii="宋体" w:hAnsi="宋体" w:eastAsia="宋体" w:cs="宋体"/>
                <w:sz w:val="18"/>
                <w:szCs w:val="18"/>
              </w:rPr>
              <w:t>4.2%</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50" w:type="dxa"/>
            <w:vMerge w:val="continue"/>
            <w:tcBorders>
              <w:top w:val="nil"/>
            </w:tcBorders>
          </w:tcPr>
          <w:p>
            <w:pPr>
              <w:rPr>
                <w:rFonts w:hint="eastAsia" w:ascii="宋体" w:hAnsi="宋体" w:eastAsia="宋体" w:cs="宋体"/>
                <w:sz w:val="18"/>
                <w:szCs w:val="18"/>
              </w:rPr>
            </w:pPr>
          </w:p>
        </w:tc>
        <w:tc>
          <w:tcPr>
            <w:tcW w:w="1750" w:type="dxa"/>
          </w:tcPr>
          <w:p>
            <w:pPr>
              <w:pStyle w:val="16"/>
              <w:spacing w:line="320" w:lineRule="atLeast"/>
              <w:ind w:left="108" w:right="189"/>
              <w:rPr>
                <w:rFonts w:hint="eastAsia" w:ascii="宋体" w:hAnsi="宋体" w:eastAsia="宋体" w:cs="宋体"/>
                <w:sz w:val="18"/>
                <w:szCs w:val="18"/>
              </w:rPr>
            </w:pPr>
            <w:r>
              <w:rPr>
                <w:rFonts w:hint="eastAsia" w:ascii="宋体" w:hAnsi="宋体" w:eastAsia="宋体" w:cs="宋体"/>
                <w:sz w:val="18"/>
                <w:szCs w:val="18"/>
              </w:rPr>
              <w:t>专业任选修课程</w:t>
            </w:r>
          </w:p>
        </w:tc>
        <w:tc>
          <w:tcPr>
            <w:tcW w:w="880" w:type="dxa"/>
          </w:tcPr>
          <w:p>
            <w:pPr>
              <w:pStyle w:val="16"/>
              <w:spacing w:before="57"/>
              <w:ind w:left="107"/>
              <w:rPr>
                <w:rFonts w:hint="eastAsia" w:ascii="宋体" w:hAnsi="宋体" w:eastAsia="宋体" w:cs="宋体"/>
                <w:sz w:val="18"/>
                <w:szCs w:val="18"/>
              </w:rPr>
            </w:pPr>
            <w:r>
              <w:rPr>
                <w:rFonts w:hint="eastAsia" w:ascii="宋体" w:hAnsi="宋体" w:eastAsia="宋体" w:cs="宋体"/>
                <w:sz w:val="18"/>
                <w:szCs w:val="18"/>
              </w:rPr>
              <w:t>224</w:t>
            </w:r>
          </w:p>
        </w:tc>
        <w:tc>
          <w:tcPr>
            <w:tcW w:w="1280" w:type="dxa"/>
          </w:tcPr>
          <w:p>
            <w:pPr>
              <w:pStyle w:val="16"/>
              <w:spacing w:before="57"/>
              <w:ind w:left="108"/>
              <w:rPr>
                <w:rFonts w:hint="eastAsia" w:ascii="宋体" w:hAnsi="宋体" w:eastAsia="宋体" w:cs="宋体"/>
                <w:sz w:val="18"/>
                <w:szCs w:val="18"/>
              </w:rPr>
            </w:pPr>
            <w:r>
              <w:rPr>
                <w:rFonts w:hint="eastAsia" w:ascii="宋体" w:hAnsi="宋体" w:eastAsia="宋体" w:cs="宋体"/>
                <w:sz w:val="18"/>
                <w:szCs w:val="18"/>
              </w:rPr>
              <w:t>42</w:t>
            </w:r>
          </w:p>
        </w:tc>
        <w:tc>
          <w:tcPr>
            <w:tcW w:w="1240" w:type="dxa"/>
          </w:tcPr>
          <w:p>
            <w:pPr>
              <w:pStyle w:val="16"/>
              <w:spacing w:before="57"/>
              <w:ind w:left="107"/>
              <w:rPr>
                <w:rFonts w:hint="eastAsia" w:ascii="宋体" w:hAnsi="宋体" w:eastAsia="宋体" w:cs="宋体"/>
                <w:sz w:val="18"/>
                <w:szCs w:val="18"/>
              </w:rPr>
            </w:pPr>
            <w:r>
              <w:rPr>
                <w:rFonts w:hint="eastAsia" w:ascii="宋体" w:hAnsi="宋体" w:eastAsia="宋体" w:cs="宋体"/>
                <w:sz w:val="18"/>
                <w:szCs w:val="18"/>
              </w:rPr>
              <w:t>182</w:t>
            </w:r>
          </w:p>
        </w:tc>
        <w:tc>
          <w:tcPr>
            <w:tcW w:w="840" w:type="dxa"/>
          </w:tcPr>
          <w:p>
            <w:pPr>
              <w:pStyle w:val="16"/>
              <w:spacing w:before="57"/>
              <w:ind w:left="108"/>
              <w:rPr>
                <w:rFonts w:hint="eastAsia" w:ascii="宋体" w:hAnsi="宋体" w:eastAsia="宋体" w:cs="宋体"/>
                <w:sz w:val="18"/>
                <w:szCs w:val="18"/>
              </w:rPr>
            </w:pPr>
            <w:r>
              <w:rPr>
                <w:rFonts w:hint="eastAsia" w:ascii="宋体" w:hAnsi="宋体" w:eastAsia="宋体" w:cs="宋体"/>
                <w:sz w:val="18"/>
                <w:szCs w:val="18"/>
              </w:rPr>
              <w:t>14</w:t>
            </w:r>
          </w:p>
        </w:tc>
        <w:tc>
          <w:tcPr>
            <w:tcW w:w="1660" w:type="dxa"/>
          </w:tcPr>
          <w:p>
            <w:pPr>
              <w:pStyle w:val="16"/>
              <w:spacing w:before="57"/>
              <w:ind w:left="108"/>
              <w:rPr>
                <w:rFonts w:hint="eastAsia" w:ascii="宋体" w:hAnsi="宋体" w:eastAsia="宋体" w:cs="宋体"/>
                <w:sz w:val="18"/>
                <w:szCs w:val="18"/>
              </w:rPr>
            </w:pPr>
            <w:r>
              <w:rPr>
                <w:rFonts w:hint="eastAsia" w:ascii="宋体" w:hAnsi="宋体" w:eastAsia="宋体" w:cs="宋体"/>
                <w:sz w:val="18"/>
                <w:szCs w:val="18"/>
              </w:rPr>
              <w:t>8.4%</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850" w:type="dxa"/>
            <w:vMerge w:val="continue"/>
            <w:tcBorders>
              <w:top w:val="nil"/>
            </w:tcBorders>
          </w:tcPr>
          <w:p>
            <w:pPr>
              <w:rPr>
                <w:rFonts w:hint="eastAsia" w:ascii="宋体" w:hAnsi="宋体" w:eastAsia="宋体" w:cs="宋体"/>
                <w:sz w:val="18"/>
                <w:szCs w:val="18"/>
              </w:rPr>
            </w:pPr>
          </w:p>
        </w:tc>
        <w:tc>
          <w:tcPr>
            <w:tcW w:w="1750" w:type="dxa"/>
          </w:tcPr>
          <w:p>
            <w:pPr>
              <w:pStyle w:val="16"/>
              <w:spacing w:before="13" w:line="282" w:lineRule="exact"/>
              <w:ind w:left="108"/>
              <w:rPr>
                <w:rFonts w:hint="eastAsia" w:ascii="宋体" w:hAnsi="宋体" w:eastAsia="宋体" w:cs="宋体"/>
                <w:sz w:val="18"/>
                <w:szCs w:val="18"/>
              </w:rPr>
            </w:pPr>
            <w:r>
              <w:rPr>
                <w:rFonts w:hint="eastAsia" w:ascii="宋体" w:hAnsi="宋体" w:eastAsia="宋体" w:cs="宋体"/>
                <w:sz w:val="18"/>
                <w:szCs w:val="18"/>
              </w:rPr>
              <w:t>小计</w:t>
            </w:r>
          </w:p>
        </w:tc>
        <w:tc>
          <w:tcPr>
            <w:tcW w:w="880" w:type="dxa"/>
          </w:tcPr>
          <w:p>
            <w:pPr>
              <w:pStyle w:val="16"/>
              <w:spacing w:before="4" w:line="292" w:lineRule="exact"/>
              <w:ind w:right="92"/>
              <w:jc w:val="right"/>
              <w:rPr>
                <w:rFonts w:hint="eastAsia" w:ascii="宋体" w:hAnsi="宋体" w:eastAsia="宋体" w:cs="宋体"/>
                <w:b/>
                <w:sz w:val="18"/>
                <w:szCs w:val="18"/>
              </w:rPr>
            </w:pPr>
            <w:r>
              <w:rPr>
                <w:rFonts w:hint="eastAsia" w:ascii="宋体" w:hAnsi="宋体" w:eastAsia="宋体" w:cs="宋体"/>
                <w:b/>
                <w:w w:val="95"/>
                <w:sz w:val="18"/>
                <w:szCs w:val="18"/>
              </w:rPr>
              <w:t>336</w:t>
            </w:r>
          </w:p>
        </w:tc>
        <w:tc>
          <w:tcPr>
            <w:tcW w:w="1280" w:type="dxa"/>
          </w:tcPr>
          <w:p>
            <w:pPr>
              <w:pStyle w:val="16"/>
              <w:spacing w:before="4" w:line="292" w:lineRule="exact"/>
              <w:ind w:right="93"/>
              <w:jc w:val="right"/>
              <w:rPr>
                <w:rFonts w:hint="eastAsia" w:ascii="宋体" w:hAnsi="宋体" w:eastAsia="宋体" w:cs="宋体"/>
                <w:b/>
                <w:sz w:val="18"/>
                <w:szCs w:val="18"/>
              </w:rPr>
            </w:pPr>
            <w:r>
              <w:rPr>
                <w:rFonts w:hint="eastAsia" w:ascii="宋体" w:hAnsi="宋体" w:eastAsia="宋体" w:cs="宋体"/>
                <w:b/>
                <w:w w:val="95"/>
                <w:sz w:val="18"/>
                <w:szCs w:val="18"/>
              </w:rPr>
              <w:t>106</w:t>
            </w:r>
          </w:p>
        </w:tc>
        <w:tc>
          <w:tcPr>
            <w:tcW w:w="1240" w:type="dxa"/>
          </w:tcPr>
          <w:p>
            <w:pPr>
              <w:pStyle w:val="16"/>
              <w:spacing w:before="4" w:line="292" w:lineRule="exact"/>
              <w:ind w:right="92"/>
              <w:jc w:val="right"/>
              <w:rPr>
                <w:rFonts w:hint="eastAsia" w:ascii="宋体" w:hAnsi="宋体" w:eastAsia="宋体" w:cs="宋体"/>
                <w:b/>
                <w:sz w:val="18"/>
                <w:szCs w:val="18"/>
              </w:rPr>
            </w:pPr>
            <w:r>
              <w:rPr>
                <w:rFonts w:hint="eastAsia" w:ascii="宋体" w:hAnsi="宋体" w:eastAsia="宋体" w:cs="宋体"/>
                <w:b/>
                <w:w w:val="95"/>
                <w:sz w:val="18"/>
                <w:szCs w:val="18"/>
              </w:rPr>
              <w:t>230</w:t>
            </w:r>
          </w:p>
        </w:tc>
        <w:tc>
          <w:tcPr>
            <w:tcW w:w="840" w:type="dxa"/>
          </w:tcPr>
          <w:p>
            <w:pPr>
              <w:pStyle w:val="16"/>
              <w:spacing w:before="4" w:line="292" w:lineRule="exact"/>
              <w:ind w:right="95"/>
              <w:jc w:val="right"/>
              <w:rPr>
                <w:rFonts w:hint="eastAsia" w:ascii="宋体" w:hAnsi="宋体" w:eastAsia="宋体" w:cs="宋体"/>
                <w:b/>
                <w:sz w:val="18"/>
                <w:szCs w:val="18"/>
              </w:rPr>
            </w:pPr>
            <w:r>
              <w:rPr>
                <w:rFonts w:hint="eastAsia" w:ascii="宋体" w:hAnsi="宋体" w:eastAsia="宋体" w:cs="宋体"/>
                <w:b/>
                <w:w w:val="95"/>
                <w:sz w:val="18"/>
                <w:szCs w:val="18"/>
              </w:rPr>
              <w:t>21</w:t>
            </w:r>
          </w:p>
        </w:tc>
        <w:tc>
          <w:tcPr>
            <w:tcW w:w="1660" w:type="dxa"/>
          </w:tcPr>
          <w:p>
            <w:pPr>
              <w:pStyle w:val="16"/>
              <w:spacing w:before="25" w:line="271" w:lineRule="exact"/>
              <w:ind w:right="92"/>
              <w:jc w:val="right"/>
              <w:rPr>
                <w:rFonts w:hint="eastAsia" w:ascii="宋体" w:hAnsi="宋体" w:eastAsia="宋体" w:cs="宋体"/>
                <w:b/>
                <w:sz w:val="18"/>
                <w:szCs w:val="18"/>
              </w:rPr>
            </w:pPr>
            <w:r>
              <w:rPr>
                <w:rFonts w:hint="eastAsia" w:ascii="宋体" w:hAnsi="宋体" w:eastAsia="宋体" w:cs="宋体"/>
                <w:b/>
                <w:sz w:val="18"/>
                <w:szCs w:val="18"/>
              </w:rPr>
              <w:t>12.</w:t>
            </w:r>
            <w:r>
              <w:rPr>
                <w:rFonts w:hint="eastAsia" w:ascii="宋体" w:hAnsi="宋体" w:eastAsia="宋体" w:cs="宋体"/>
                <w:b/>
                <w:sz w:val="18"/>
                <w:szCs w:val="18"/>
                <w:lang w:val="en-US" w:eastAsia="zh-CN"/>
              </w:rPr>
              <w:t>6</w:t>
            </w:r>
            <w:r>
              <w:rPr>
                <w:rFonts w:hint="eastAsia" w:ascii="宋体" w:hAnsi="宋体" w:eastAsia="宋体" w:cs="宋体"/>
                <w:b/>
                <w:sz w:val="18"/>
                <w:szCs w:val="18"/>
              </w:rPr>
              <w:t>%</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2600" w:type="dxa"/>
            <w:gridSpan w:val="2"/>
          </w:tcPr>
          <w:p>
            <w:pPr>
              <w:pStyle w:val="16"/>
              <w:spacing w:before="16" w:line="284" w:lineRule="exact"/>
              <w:ind w:left="108"/>
              <w:rPr>
                <w:rFonts w:hint="eastAsia" w:ascii="宋体" w:hAnsi="宋体" w:eastAsia="宋体" w:cs="宋体"/>
                <w:sz w:val="18"/>
                <w:szCs w:val="18"/>
              </w:rPr>
            </w:pPr>
            <w:r>
              <w:rPr>
                <w:rFonts w:hint="eastAsia" w:ascii="宋体" w:hAnsi="宋体" w:eastAsia="宋体" w:cs="宋体"/>
                <w:sz w:val="18"/>
                <w:szCs w:val="18"/>
              </w:rPr>
              <w:t>实践课程</w:t>
            </w:r>
          </w:p>
        </w:tc>
        <w:tc>
          <w:tcPr>
            <w:tcW w:w="880" w:type="dxa"/>
          </w:tcPr>
          <w:p>
            <w:pPr>
              <w:pStyle w:val="16"/>
              <w:spacing w:before="28" w:line="272" w:lineRule="exact"/>
              <w:ind w:right="93"/>
              <w:jc w:val="right"/>
              <w:rPr>
                <w:rFonts w:hint="eastAsia" w:ascii="宋体" w:hAnsi="宋体" w:eastAsia="宋体" w:cs="宋体"/>
                <w:b/>
                <w:sz w:val="18"/>
                <w:szCs w:val="18"/>
              </w:rPr>
            </w:pPr>
            <w:r>
              <w:rPr>
                <w:rFonts w:hint="eastAsia" w:ascii="宋体" w:hAnsi="宋体" w:eastAsia="宋体" w:cs="宋体"/>
                <w:b/>
                <w:sz w:val="18"/>
                <w:szCs w:val="18"/>
              </w:rPr>
              <w:t>816</w:t>
            </w:r>
          </w:p>
        </w:tc>
        <w:tc>
          <w:tcPr>
            <w:tcW w:w="1280" w:type="dxa"/>
          </w:tcPr>
          <w:p>
            <w:pPr>
              <w:pStyle w:val="16"/>
              <w:spacing w:line="300" w:lineRule="exact"/>
              <w:ind w:right="96"/>
              <w:jc w:val="right"/>
              <w:rPr>
                <w:rFonts w:hint="eastAsia" w:ascii="宋体" w:hAnsi="宋体" w:eastAsia="宋体" w:cs="宋体"/>
                <w:b/>
                <w:sz w:val="18"/>
                <w:szCs w:val="18"/>
              </w:rPr>
            </w:pPr>
            <w:r>
              <w:rPr>
                <w:rFonts w:hint="eastAsia" w:ascii="宋体" w:hAnsi="宋体" w:eastAsia="宋体" w:cs="宋体"/>
                <w:b/>
                <w:w w:val="90"/>
                <w:sz w:val="18"/>
                <w:szCs w:val="18"/>
              </w:rPr>
              <w:t>——</w:t>
            </w:r>
          </w:p>
        </w:tc>
        <w:tc>
          <w:tcPr>
            <w:tcW w:w="1240" w:type="dxa"/>
          </w:tcPr>
          <w:p>
            <w:pPr>
              <w:pStyle w:val="16"/>
              <w:spacing w:before="28" w:line="272" w:lineRule="exact"/>
              <w:ind w:right="93"/>
              <w:jc w:val="right"/>
              <w:rPr>
                <w:rFonts w:hint="eastAsia" w:ascii="宋体" w:hAnsi="宋体" w:eastAsia="宋体" w:cs="宋体"/>
                <w:b/>
                <w:sz w:val="18"/>
                <w:szCs w:val="18"/>
              </w:rPr>
            </w:pPr>
            <w:r>
              <w:rPr>
                <w:rFonts w:hint="eastAsia" w:ascii="宋体" w:hAnsi="宋体" w:eastAsia="宋体" w:cs="宋体"/>
                <w:b/>
                <w:sz w:val="18"/>
                <w:szCs w:val="18"/>
              </w:rPr>
              <w:t>816</w:t>
            </w:r>
          </w:p>
        </w:tc>
        <w:tc>
          <w:tcPr>
            <w:tcW w:w="840" w:type="dxa"/>
          </w:tcPr>
          <w:p>
            <w:pPr>
              <w:pStyle w:val="16"/>
              <w:spacing w:before="28" w:line="272" w:lineRule="exact"/>
              <w:ind w:right="93"/>
              <w:jc w:val="right"/>
              <w:rPr>
                <w:rFonts w:hint="eastAsia" w:ascii="宋体" w:hAnsi="宋体" w:eastAsia="宋体" w:cs="宋体"/>
                <w:b/>
                <w:sz w:val="18"/>
                <w:szCs w:val="18"/>
              </w:rPr>
            </w:pPr>
            <w:r>
              <w:rPr>
                <w:rFonts w:hint="eastAsia" w:ascii="宋体" w:hAnsi="宋体" w:eastAsia="宋体" w:cs="宋体"/>
                <w:b/>
                <w:sz w:val="18"/>
                <w:szCs w:val="18"/>
              </w:rPr>
              <w:t>34</w:t>
            </w:r>
          </w:p>
        </w:tc>
        <w:tc>
          <w:tcPr>
            <w:tcW w:w="1660" w:type="dxa"/>
          </w:tcPr>
          <w:p>
            <w:pPr>
              <w:pStyle w:val="16"/>
              <w:spacing w:before="28" w:line="272" w:lineRule="exact"/>
              <w:ind w:right="92"/>
              <w:jc w:val="right"/>
              <w:rPr>
                <w:rFonts w:hint="eastAsia" w:ascii="宋体" w:hAnsi="宋体" w:eastAsia="宋体" w:cs="宋体"/>
                <w:b/>
                <w:sz w:val="18"/>
                <w:szCs w:val="18"/>
              </w:rPr>
            </w:pPr>
            <w:r>
              <w:rPr>
                <w:rFonts w:hint="eastAsia" w:ascii="宋体" w:hAnsi="宋体" w:eastAsia="宋体" w:cs="宋体"/>
                <w:b/>
                <w:sz w:val="18"/>
                <w:szCs w:val="18"/>
              </w:rPr>
              <w:t>30.</w:t>
            </w:r>
            <w:r>
              <w:rPr>
                <w:rFonts w:hint="eastAsia" w:ascii="宋体" w:hAnsi="宋体" w:eastAsia="宋体" w:cs="宋体"/>
                <w:b/>
                <w:sz w:val="18"/>
                <w:szCs w:val="18"/>
                <w:lang w:val="en-US" w:eastAsia="zh-CN"/>
              </w:rPr>
              <w:t>7</w:t>
            </w:r>
            <w:r>
              <w:rPr>
                <w:rFonts w:hint="eastAsia" w:ascii="宋体" w:hAnsi="宋体" w:eastAsia="宋体" w:cs="宋体"/>
                <w:b/>
                <w:sz w:val="18"/>
                <w:szCs w:val="18"/>
              </w:rPr>
              <w:t>%</w:t>
            </w:r>
          </w:p>
        </w:tc>
        <w:tc>
          <w:tcPr>
            <w:tcW w:w="1010"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600" w:type="dxa"/>
            <w:gridSpan w:val="2"/>
          </w:tcPr>
          <w:p>
            <w:pPr>
              <w:pStyle w:val="16"/>
              <w:spacing w:line="380" w:lineRule="exact"/>
              <w:ind w:left="108"/>
              <w:rPr>
                <w:rFonts w:hint="eastAsia" w:ascii="宋体" w:hAnsi="宋体" w:eastAsia="宋体" w:cs="宋体"/>
                <w:b/>
                <w:sz w:val="18"/>
                <w:szCs w:val="18"/>
              </w:rPr>
            </w:pPr>
            <w:r>
              <w:rPr>
                <w:rFonts w:hint="eastAsia" w:ascii="宋体" w:hAnsi="宋体" w:eastAsia="宋体" w:cs="宋体"/>
                <w:b/>
                <w:sz w:val="18"/>
                <w:szCs w:val="18"/>
              </w:rPr>
              <w:t>总计</w:t>
            </w:r>
          </w:p>
        </w:tc>
        <w:tc>
          <w:tcPr>
            <w:tcW w:w="880" w:type="dxa"/>
          </w:tcPr>
          <w:p>
            <w:pPr>
              <w:pStyle w:val="16"/>
              <w:spacing w:before="29"/>
              <w:ind w:left="107"/>
              <w:rPr>
                <w:rFonts w:hint="eastAsia" w:ascii="宋体" w:hAnsi="宋体" w:eastAsia="宋体" w:cs="宋体"/>
                <w:b/>
                <w:sz w:val="18"/>
                <w:szCs w:val="18"/>
                <w:lang w:val="en-US" w:eastAsia="zh-CN"/>
              </w:rPr>
            </w:pPr>
            <w:r>
              <w:rPr>
                <w:rFonts w:hint="eastAsia" w:ascii="宋体" w:hAnsi="宋体" w:eastAsia="宋体" w:cs="宋体"/>
                <w:b/>
                <w:color w:val="FF0000"/>
                <w:sz w:val="18"/>
                <w:szCs w:val="18"/>
              </w:rPr>
              <w:t>26</w:t>
            </w:r>
            <w:r>
              <w:rPr>
                <w:rFonts w:hint="eastAsia" w:ascii="宋体" w:hAnsi="宋体" w:eastAsia="宋体" w:cs="宋体"/>
                <w:b/>
                <w:color w:val="FF0000"/>
                <w:sz w:val="18"/>
                <w:szCs w:val="18"/>
                <w:lang w:val="en-US" w:eastAsia="zh-CN"/>
              </w:rPr>
              <w:t>56</w:t>
            </w:r>
          </w:p>
        </w:tc>
        <w:tc>
          <w:tcPr>
            <w:tcW w:w="1280" w:type="dxa"/>
          </w:tcPr>
          <w:p>
            <w:pPr>
              <w:pStyle w:val="16"/>
              <w:spacing w:before="29"/>
              <w:ind w:left="108"/>
              <w:rPr>
                <w:rFonts w:hint="eastAsia" w:ascii="宋体" w:hAnsi="宋体" w:eastAsia="宋体" w:cs="宋体"/>
                <w:b/>
                <w:sz w:val="18"/>
                <w:szCs w:val="18"/>
                <w:lang w:val="en-US" w:eastAsia="zh-CN"/>
              </w:rPr>
            </w:pPr>
            <w:r>
              <w:rPr>
                <w:rFonts w:hint="eastAsia" w:ascii="宋体" w:hAnsi="宋体" w:eastAsia="宋体" w:cs="宋体"/>
                <w:b/>
                <w:color w:val="FF0000"/>
                <w:sz w:val="18"/>
                <w:szCs w:val="18"/>
              </w:rPr>
              <w:t>9</w:t>
            </w:r>
            <w:r>
              <w:rPr>
                <w:rFonts w:hint="eastAsia" w:ascii="宋体" w:hAnsi="宋体" w:eastAsia="宋体" w:cs="宋体"/>
                <w:b/>
                <w:color w:val="FF0000"/>
                <w:sz w:val="18"/>
                <w:szCs w:val="18"/>
                <w:lang w:val="en-US" w:eastAsia="zh-CN"/>
              </w:rPr>
              <w:t>36</w:t>
            </w:r>
          </w:p>
        </w:tc>
        <w:tc>
          <w:tcPr>
            <w:tcW w:w="1240" w:type="dxa"/>
          </w:tcPr>
          <w:p>
            <w:pPr>
              <w:pStyle w:val="16"/>
              <w:spacing w:before="29"/>
              <w:ind w:left="107"/>
              <w:rPr>
                <w:rFonts w:hint="eastAsia" w:ascii="宋体" w:hAnsi="宋体" w:eastAsia="宋体" w:cs="宋体"/>
                <w:b/>
                <w:sz w:val="18"/>
                <w:szCs w:val="18"/>
              </w:rPr>
            </w:pPr>
            <w:r>
              <w:rPr>
                <w:rFonts w:hint="eastAsia" w:ascii="宋体" w:hAnsi="宋体" w:eastAsia="宋体" w:cs="宋体"/>
                <w:b/>
                <w:color w:val="FF0000"/>
                <w:sz w:val="18"/>
                <w:szCs w:val="18"/>
              </w:rPr>
              <w:t>1720</w:t>
            </w:r>
          </w:p>
        </w:tc>
        <w:tc>
          <w:tcPr>
            <w:tcW w:w="840" w:type="dxa"/>
          </w:tcPr>
          <w:p>
            <w:pPr>
              <w:pStyle w:val="16"/>
              <w:spacing w:before="29"/>
              <w:ind w:left="108"/>
              <w:rPr>
                <w:rFonts w:hint="eastAsia" w:ascii="宋体" w:hAnsi="宋体" w:eastAsia="宋体" w:cs="宋体"/>
                <w:b/>
                <w:sz w:val="18"/>
                <w:szCs w:val="18"/>
                <w:lang w:val="en-US" w:eastAsia="zh-CN"/>
              </w:rPr>
            </w:pPr>
            <w:r>
              <w:rPr>
                <w:rFonts w:hint="eastAsia" w:ascii="宋体" w:hAnsi="宋体" w:eastAsia="宋体" w:cs="宋体"/>
                <w:b/>
                <w:color w:val="FF0000"/>
                <w:sz w:val="18"/>
                <w:szCs w:val="18"/>
              </w:rPr>
              <w:t>1</w:t>
            </w:r>
            <w:r>
              <w:rPr>
                <w:rFonts w:hint="eastAsia" w:ascii="宋体" w:hAnsi="宋体" w:eastAsia="宋体" w:cs="宋体"/>
                <w:b/>
                <w:color w:val="FF0000"/>
                <w:sz w:val="18"/>
                <w:szCs w:val="18"/>
                <w:lang w:val="en-US" w:eastAsia="zh-CN"/>
              </w:rPr>
              <w:t>49</w:t>
            </w:r>
          </w:p>
        </w:tc>
        <w:tc>
          <w:tcPr>
            <w:tcW w:w="1660" w:type="dxa"/>
          </w:tcPr>
          <w:p>
            <w:pPr>
              <w:pStyle w:val="16"/>
              <w:spacing w:before="29"/>
              <w:ind w:left="108"/>
              <w:rPr>
                <w:rFonts w:hint="eastAsia" w:ascii="宋体" w:hAnsi="宋体" w:eastAsia="宋体" w:cs="宋体"/>
                <w:b/>
                <w:sz w:val="18"/>
                <w:szCs w:val="18"/>
              </w:rPr>
            </w:pPr>
            <w:r>
              <w:rPr>
                <w:rFonts w:hint="eastAsia" w:ascii="宋体" w:hAnsi="宋体" w:eastAsia="宋体" w:cs="宋体"/>
                <w:b/>
                <w:color w:val="FF0000"/>
                <w:sz w:val="18"/>
                <w:szCs w:val="18"/>
              </w:rPr>
              <w:t>100%</w:t>
            </w:r>
          </w:p>
        </w:tc>
        <w:tc>
          <w:tcPr>
            <w:tcW w:w="1010" w:type="dxa"/>
          </w:tcPr>
          <w:p>
            <w:pPr>
              <w:pStyle w:val="16"/>
              <w:spacing w:before="5" w:line="320" w:lineRule="atLeast"/>
              <w:ind w:left="107" w:right="170"/>
              <w:rPr>
                <w:rFonts w:hint="eastAsia" w:ascii="宋体" w:hAnsi="宋体" w:eastAsia="宋体" w:cs="宋体"/>
                <w:sz w:val="18"/>
                <w:szCs w:val="18"/>
              </w:rPr>
            </w:pPr>
            <w:r>
              <w:rPr>
                <w:rFonts w:hint="eastAsia" w:ascii="宋体" w:hAnsi="宋体" w:eastAsia="宋体" w:cs="宋体"/>
                <w:color w:val="FF0000"/>
                <w:sz w:val="18"/>
                <w:szCs w:val="18"/>
              </w:rPr>
              <w:t>实践占比6</w:t>
            </w:r>
            <w:r>
              <w:rPr>
                <w:rFonts w:hint="eastAsia" w:ascii="宋体" w:hAnsi="宋体" w:eastAsia="宋体" w:cs="宋体"/>
                <w:color w:val="FF0000"/>
                <w:sz w:val="18"/>
                <w:szCs w:val="18"/>
                <w:lang w:val="en-US" w:eastAsia="zh-CN"/>
              </w:rPr>
              <w:t>5</w:t>
            </w:r>
            <w:r>
              <w:rPr>
                <w:rFonts w:hint="eastAsia" w:ascii="宋体" w:hAnsi="宋体" w:eastAsia="宋体" w:cs="宋体"/>
                <w:color w:val="FF0000"/>
                <w:sz w:val="18"/>
                <w:szCs w:val="18"/>
              </w:rPr>
              <w:t>%</w:t>
            </w:r>
          </w:p>
        </w:tc>
      </w:tr>
    </w:tbl>
    <w:p>
      <w:pPr>
        <w:spacing w:after="0" w:line="320" w:lineRule="atLeast"/>
        <w:rPr>
          <w:rFonts w:ascii="Calibri" w:eastAsia="Calibri"/>
          <w:sz w:val="24"/>
        </w:rPr>
        <w:sectPr>
          <w:pgSz w:w="11910" w:h="16840"/>
          <w:pgMar w:top="1160" w:right="240" w:bottom="1180" w:left="940" w:header="0" w:footer="993" w:gutter="0"/>
          <w:cols w:space="720" w:num="1"/>
        </w:sectPr>
      </w:pPr>
    </w:p>
    <w:p>
      <w:pPr>
        <w:spacing w:before="2"/>
        <w:ind w:left="584" w:right="0" w:firstLine="723" w:firstLineChars="300"/>
        <w:jc w:val="left"/>
        <w:rPr>
          <w:rFonts w:hint="eastAsia" w:ascii="宋体" w:hAnsi="宋体" w:eastAsia="宋体" w:cs="宋体"/>
          <w:b/>
          <w:sz w:val="24"/>
        </w:rPr>
      </w:pPr>
    </w:p>
    <w:p>
      <w:pPr>
        <w:spacing w:before="2"/>
        <w:ind w:right="0" w:firstLine="482" w:firstLineChars="200"/>
        <w:jc w:val="left"/>
        <w:rPr>
          <w:rFonts w:hint="eastAsia" w:ascii="宋体" w:hAnsi="宋体" w:eastAsia="宋体" w:cs="宋体"/>
          <w:b/>
          <w:sz w:val="24"/>
        </w:rPr>
      </w:pPr>
      <w:r>
        <w:rPr>
          <w:rFonts w:hint="eastAsia" w:ascii="宋体" w:hAnsi="宋体" w:eastAsia="宋体" w:cs="宋体"/>
          <w:b/>
          <w:sz w:val="24"/>
        </w:rPr>
        <mc:AlternateContent>
          <mc:Choice Requires="wps">
            <w:drawing>
              <wp:anchor distT="0" distB="0" distL="114300" distR="114300" simplePos="0" relativeHeight="251665408" behindDoc="1" locked="0" layoutInCell="1" allowOverlap="1">
                <wp:simplePos x="0" y="0"/>
                <wp:positionH relativeFrom="page">
                  <wp:posOffset>670560</wp:posOffset>
                </wp:positionH>
                <wp:positionV relativeFrom="paragraph">
                  <wp:posOffset>523875</wp:posOffset>
                </wp:positionV>
                <wp:extent cx="795655" cy="1189990"/>
                <wp:effectExtent l="0" t="0" r="4445" b="3810"/>
                <wp:wrapNone/>
                <wp:docPr id="1" name="任意多边形 71"/>
                <wp:cNvGraphicFramePr/>
                <a:graphic xmlns:a="http://schemas.openxmlformats.org/drawingml/2006/main">
                  <a:graphicData uri="http://schemas.microsoft.com/office/word/2010/wordprocessingShape">
                    <wps:wsp>
                      <wps:cNvSpPr/>
                      <wps:spPr>
                        <a:xfrm>
                          <a:off x="0" y="0"/>
                          <a:ext cx="795655" cy="1189990"/>
                        </a:xfrm>
                        <a:custGeom>
                          <a:avLst/>
                          <a:gdLst/>
                          <a:ahLst/>
                          <a:cxnLst/>
                          <a:pathLst>
                            <a:path w="1253" h="1874">
                              <a:moveTo>
                                <a:pt x="1240" y="1874"/>
                              </a:moveTo>
                              <a:lnTo>
                                <a:pt x="0" y="9"/>
                              </a:lnTo>
                              <a:lnTo>
                                <a:pt x="12" y="0"/>
                              </a:lnTo>
                              <a:lnTo>
                                <a:pt x="1252" y="1865"/>
                              </a:lnTo>
                              <a:lnTo>
                                <a:pt x="1240" y="1874"/>
                              </a:lnTo>
                              <a:close/>
                            </a:path>
                          </a:pathLst>
                        </a:custGeom>
                        <a:solidFill>
                          <a:srgbClr val="000000"/>
                        </a:solidFill>
                        <a:ln>
                          <a:noFill/>
                        </a:ln>
                      </wps:spPr>
                      <wps:bodyPr upright="1"/>
                    </wps:wsp>
                  </a:graphicData>
                </a:graphic>
              </wp:anchor>
            </w:drawing>
          </mc:Choice>
          <mc:Fallback>
            <w:pict>
              <v:shape id="任意多边形 71" o:spid="_x0000_s1026" o:spt="100" style="position:absolute;left:0pt;margin-left:52.8pt;margin-top:41.25pt;height:93.7pt;width:62.65pt;mso-position-horizontal-relative:page;z-index:-251651072;mso-width-relative:page;mso-height-relative:page;" fillcolor="#000000" filled="t" stroked="f" coordsize="1253,1874" o:gfxdata="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57zzDdgA&#10;AAAKAQAADwAAAAAAAAABACAAAAAiAAAAZHJzL2Rvd25yZXYueG1sUEsBAhQAFAAAAAgAh07iQDVY&#10;toAfAgAAiwQAAA4AAAAAAAAAAQAgAAAAJwEAAGRycy9lMm9Eb2MueG1sUEsFBgAAAAAGAAYAWQEA&#10;ALgFAAAAAA==&#10;" path="m1240,1874l0,9,12,0,1252,1865,1240,1874xe">
                <v:fill on="t" focussize="0,0"/>
                <v:stroke on="f"/>
                <v:imagedata o:title=""/>
                <o:lock v:ext="edit" aspectratio="f"/>
              </v:shape>
            </w:pict>
          </mc:Fallback>
        </mc:AlternateContent>
      </w:r>
      <w:r>
        <w:rPr>
          <w:rFonts w:hint="eastAsia" w:ascii="宋体" w:hAnsi="宋体" w:eastAsia="宋体" w:cs="宋体"/>
          <w:b/>
          <w:sz w:val="24"/>
        </w:rPr>
        <w:t>（五）教学周数分配</w:t>
      </w:r>
    </w:p>
    <w:p>
      <w:pPr>
        <w:pStyle w:val="5"/>
        <w:spacing w:after="1"/>
        <w:rPr>
          <w:b/>
          <w:sz w:val="12"/>
        </w:rPr>
      </w:pPr>
    </w:p>
    <w:tbl>
      <w:tblPr>
        <w:tblStyle w:val="10"/>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1"/>
        <w:gridCol w:w="719"/>
        <w:gridCol w:w="870"/>
        <w:gridCol w:w="770"/>
        <w:gridCol w:w="760"/>
        <w:gridCol w:w="910"/>
        <w:gridCol w:w="950"/>
        <w:gridCol w:w="1050"/>
        <w:gridCol w:w="1170"/>
        <w:gridCol w:w="11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 w:hRule="atLeast"/>
        </w:trPr>
        <w:tc>
          <w:tcPr>
            <w:tcW w:w="1251" w:type="dxa"/>
            <w:vMerge w:val="restart"/>
          </w:tcPr>
          <w:p>
            <w:pPr>
              <w:pStyle w:val="16"/>
              <w:spacing w:before="18"/>
              <w:ind w:left="444"/>
              <w:rPr>
                <w:rFonts w:hint="eastAsia" w:ascii="宋体" w:hAnsi="宋体" w:eastAsia="宋体" w:cs="宋体"/>
                <w:sz w:val="18"/>
                <w:szCs w:val="18"/>
              </w:rPr>
            </w:pPr>
            <w:r>
              <w:rPr>
                <w:rFonts w:hint="eastAsia" w:ascii="宋体" w:hAnsi="宋体" w:eastAsia="宋体" w:cs="宋体"/>
                <w:sz w:val="18"/>
                <w:szCs w:val="18"/>
              </w:rPr>
              <w:t>项目</w:t>
            </w: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8"/>
              <w:rPr>
                <w:rFonts w:hint="eastAsia" w:ascii="宋体" w:hAnsi="宋体" w:eastAsia="宋体" w:cs="宋体"/>
                <w:b/>
                <w:sz w:val="18"/>
                <w:szCs w:val="18"/>
              </w:rPr>
            </w:pPr>
          </w:p>
          <w:p>
            <w:pPr>
              <w:pStyle w:val="16"/>
              <w:spacing w:line="282" w:lineRule="exact"/>
              <w:ind w:left="384"/>
              <w:rPr>
                <w:rFonts w:hint="eastAsia" w:ascii="宋体" w:hAnsi="宋体" w:eastAsia="宋体" w:cs="宋体"/>
                <w:sz w:val="18"/>
                <w:szCs w:val="18"/>
              </w:rPr>
            </w:pPr>
            <w:r>
              <w:rPr>
                <w:rFonts w:hint="eastAsia" w:ascii="宋体" w:hAnsi="宋体" w:eastAsia="宋体" w:cs="宋体"/>
                <w:sz w:val="18"/>
                <w:szCs w:val="18"/>
              </w:rPr>
              <w:t>学期</w:t>
            </w:r>
          </w:p>
        </w:tc>
        <w:tc>
          <w:tcPr>
            <w:tcW w:w="719" w:type="dxa"/>
            <w:vMerge w:val="restart"/>
          </w:tcPr>
          <w:p>
            <w:pPr>
              <w:pStyle w:val="16"/>
              <w:rPr>
                <w:rFonts w:hint="eastAsia" w:ascii="宋体" w:hAnsi="宋体" w:eastAsia="宋体" w:cs="宋体"/>
                <w:b/>
                <w:sz w:val="18"/>
                <w:szCs w:val="18"/>
              </w:rPr>
            </w:pPr>
          </w:p>
          <w:p>
            <w:pPr>
              <w:pStyle w:val="16"/>
              <w:spacing w:before="8"/>
              <w:rPr>
                <w:rFonts w:hint="eastAsia" w:ascii="宋体" w:hAnsi="宋体" w:eastAsia="宋体" w:cs="宋体"/>
                <w:b/>
                <w:sz w:val="18"/>
                <w:szCs w:val="18"/>
              </w:rPr>
            </w:pPr>
          </w:p>
          <w:p>
            <w:pPr>
              <w:pStyle w:val="16"/>
              <w:spacing w:line="249" w:lineRule="auto"/>
              <w:ind w:left="119" w:right="107"/>
              <w:rPr>
                <w:rFonts w:hint="eastAsia" w:ascii="宋体" w:hAnsi="宋体" w:eastAsia="宋体" w:cs="宋体"/>
                <w:sz w:val="18"/>
                <w:szCs w:val="18"/>
              </w:rPr>
            </w:pPr>
            <w:r>
              <w:rPr>
                <w:rFonts w:hint="eastAsia" w:ascii="宋体" w:hAnsi="宋体" w:eastAsia="宋体" w:cs="宋体"/>
                <w:sz w:val="18"/>
                <w:szCs w:val="18"/>
              </w:rPr>
              <w:t>理实教学</w:t>
            </w:r>
          </w:p>
        </w:tc>
        <w:tc>
          <w:tcPr>
            <w:tcW w:w="6480" w:type="dxa"/>
            <w:gridSpan w:val="7"/>
          </w:tcPr>
          <w:p>
            <w:pPr>
              <w:pStyle w:val="16"/>
              <w:spacing w:before="42"/>
              <w:ind w:left="2500" w:right="2489"/>
              <w:jc w:val="center"/>
              <w:rPr>
                <w:rFonts w:hint="eastAsia" w:ascii="宋体" w:hAnsi="宋体" w:eastAsia="宋体" w:cs="宋体"/>
                <w:sz w:val="18"/>
                <w:szCs w:val="18"/>
              </w:rPr>
            </w:pPr>
            <w:r>
              <w:rPr>
                <w:rFonts w:hint="eastAsia" w:ascii="宋体" w:hAnsi="宋体" w:eastAsia="宋体" w:cs="宋体"/>
                <w:sz w:val="18"/>
                <w:szCs w:val="18"/>
              </w:rPr>
              <w:t>整周实践教学</w:t>
            </w:r>
          </w:p>
        </w:tc>
        <w:tc>
          <w:tcPr>
            <w:tcW w:w="1170" w:type="dxa"/>
            <w:vMerge w:val="restart"/>
          </w:tcPr>
          <w:p>
            <w:pPr>
              <w:pStyle w:val="16"/>
              <w:rPr>
                <w:rFonts w:hint="eastAsia" w:ascii="宋体" w:hAnsi="宋体" w:eastAsia="宋体" w:cs="宋体"/>
                <w:b/>
                <w:sz w:val="18"/>
                <w:szCs w:val="18"/>
              </w:rPr>
            </w:pPr>
          </w:p>
          <w:p>
            <w:pPr>
              <w:pStyle w:val="16"/>
              <w:spacing w:before="181" w:line="249" w:lineRule="auto"/>
              <w:ind w:left="108" w:right="89" w:firstLine="115"/>
              <w:rPr>
                <w:rFonts w:hint="eastAsia" w:ascii="宋体" w:hAnsi="宋体" w:eastAsia="宋体" w:cs="宋体"/>
                <w:sz w:val="18"/>
                <w:szCs w:val="18"/>
              </w:rPr>
            </w:pPr>
            <w:r>
              <w:rPr>
                <w:rFonts w:hint="eastAsia" w:ascii="宋体" w:hAnsi="宋体" w:eastAsia="宋体" w:cs="宋体"/>
                <w:sz w:val="18"/>
                <w:szCs w:val="18"/>
              </w:rPr>
              <w:t>教学总周数（不含考试）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3" w:hRule="atLeast"/>
        </w:trPr>
        <w:tc>
          <w:tcPr>
            <w:tcW w:w="1251" w:type="dxa"/>
            <w:vMerge w:val="continue"/>
            <w:tcBorders>
              <w:top w:val="nil"/>
            </w:tcBorders>
          </w:tcPr>
          <w:p>
            <w:pPr>
              <w:rPr>
                <w:rFonts w:hint="eastAsia" w:ascii="宋体" w:hAnsi="宋体" w:eastAsia="宋体" w:cs="宋体"/>
                <w:sz w:val="18"/>
                <w:szCs w:val="18"/>
              </w:rPr>
            </w:pPr>
          </w:p>
        </w:tc>
        <w:tc>
          <w:tcPr>
            <w:tcW w:w="719" w:type="dxa"/>
            <w:vMerge w:val="continue"/>
            <w:tcBorders>
              <w:top w:val="nil"/>
            </w:tcBorders>
          </w:tcPr>
          <w:p>
            <w:pPr>
              <w:rPr>
                <w:rFonts w:hint="eastAsia" w:ascii="宋体" w:hAnsi="宋体" w:eastAsia="宋体" w:cs="宋体"/>
                <w:sz w:val="18"/>
                <w:szCs w:val="18"/>
              </w:rPr>
            </w:pPr>
          </w:p>
        </w:tc>
        <w:tc>
          <w:tcPr>
            <w:tcW w:w="870" w:type="dxa"/>
          </w:tcPr>
          <w:p>
            <w:pPr>
              <w:pStyle w:val="16"/>
              <w:spacing w:before="5"/>
              <w:rPr>
                <w:rFonts w:hint="eastAsia" w:ascii="宋体" w:hAnsi="宋体" w:eastAsia="宋体" w:cs="宋体"/>
                <w:b/>
                <w:sz w:val="18"/>
                <w:szCs w:val="18"/>
              </w:rPr>
            </w:pPr>
          </w:p>
          <w:p>
            <w:pPr>
              <w:pStyle w:val="16"/>
              <w:spacing w:line="312" w:lineRule="auto"/>
              <w:ind w:left="195" w:right="182"/>
              <w:rPr>
                <w:rFonts w:hint="eastAsia" w:ascii="宋体" w:hAnsi="宋体" w:eastAsia="宋体" w:cs="宋体"/>
                <w:sz w:val="18"/>
                <w:szCs w:val="18"/>
              </w:rPr>
            </w:pPr>
            <w:r>
              <w:rPr>
                <w:rFonts w:hint="eastAsia" w:ascii="宋体" w:hAnsi="宋体" w:eastAsia="宋体" w:cs="宋体"/>
                <w:sz w:val="18"/>
                <w:szCs w:val="18"/>
              </w:rPr>
              <w:t>入学教育</w:t>
            </w:r>
          </w:p>
        </w:tc>
        <w:tc>
          <w:tcPr>
            <w:tcW w:w="770" w:type="dxa"/>
          </w:tcPr>
          <w:p>
            <w:pPr>
              <w:pStyle w:val="16"/>
              <w:spacing w:before="5"/>
              <w:rPr>
                <w:rFonts w:hint="eastAsia" w:ascii="宋体" w:hAnsi="宋体" w:eastAsia="宋体" w:cs="宋体"/>
                <w:b/>
                <w:sz w:val="18"/>
                <w:szCs w:val="18"/>
              </w:rPr>
            </w:pPr>
          </w:p>
          <w:p>
            <w:pPr>
              <w:pStyle w:val="16"/>
              <w:spacing w:line="312" w:lineRule="auto"/>
              <w:ind w:left="143" w:right="134"/>
              <w:rPr>
                <w:rFonts w:hint="eastAsia" w:ascii="宋体" w:hAnsi="宋体" w:eastAsia="宋体" w:cs="宋体"/>
                <w:sz w:val="18"/>
                <w:szCs w:val="18"/>
              </w:rPr>
            </w:pPr>
            <w:r>
              <w:rPr>
                <w:rFonts w:hint="eastAsia" w:ascii="宋体" w:hAnsi="宋体" w:eastAsia="宋体" w:cs="宋体"/>
                <w:sz w:val="18"/>
                <w:szCs w:val="18"/>
              </w:rPr>
              <w:t>军事技能</w:t>
            </w:r>
          </w:p>
        </w:tc>
        <w:tc>
          <w:tcPr>
            <w:tcW w:w="760" w:type="dxa"/>
          </w:tcPr>
          <w:p>
            <w:pPr>
              <w:pStyle w:val="16"/>
              <w:spacing w:before="5"/>
              <w:rPr>
                <w:rFonts w:hint="eastAsia" w:ascii="宋体" w:hAnsi="宋体" w:eastAsia="宋体" w:cs="宋体"/>
                <w:b/>
                <w:sz w:val="18"/>
                <w:szCs w:val="18"/>
              </w:rPr>
            </w:pPr>
          </w:p>
          <w:p>
            <w:pPr>
              <w:pStyle w:val="16"/>
              <w:spacing w:line="312" w:lineRule="auto"/>
              <w:ind w:left="139" w:right="128"/>
              <w:rPr>
                <w:rFonts w:hint="eastAsia" w:ascii="宋体" w:hAnsi="宋体" w:eastAsia="宋体" w:cs="宋体"/>
                <w:sz w:val="18"/>
                <w:szCs w:val="18"/>
              </w:rPr>
            </w:pPr>
            <w:r>
              <w:rPr>
                <w:rFonts w:hint="eastAsia" w:ascii="宋体" w:hAnsi="宋体" w:eastAsia="宋体" w:cs="宋体"/>
                <w:sz w:val="18"/>
                <w:szCs w:val="18"/>
              </w:rPr>
              <w:t>微格教学</w:t>
            </w:r>
          </w:p>
        </w:tc>
        <w:tc>
          <w:tcPr>
            <w:tcW w:w="910" w:type="dxa"/>
          </w:tcPr>
          <w:p>
            <w:pPr>
              <w:pStyle w:val="16"/>
              <w:spacing w:before="5"/>
              <w:rPr>
                <w:rFonts w:hint="eastAsia" w:ascii="宋体" w:hAnsi="宋体" w:eastAsia="宋体" w:cs="宋体"/>
                <w:b/>
                <w:sz w:val="18"/>
                <w:szCs w:val="18"/>
              </w:rPr>
            </w:pPr>
          </w:p>
          <w:p>
            <w:pPr>
              <w:pStyle w:val="16"/>
              <w:spacing w:line="312" w:lineRule="auto"/>
              <w:ind w:left="214" w:right="203"/>
              <w:rPr>
                <w:rFonts w:hint="eastAsia" w:ascii="宋体" w:hAnsi="宋体" w:eastAsia="宋体" w:cs="宋体"/>
                <w:sz w:val="18"/>
                <w:szCs w:val="18"/>
              </w:rPr>
            </w:pPr>
            <w:r>
              <w:rPr>
                <w:rFonts w:hint="eastAsia" w:ascii="宋体" w:hAnsi="宋体" w:eastAsia="宋体" w:cs="宋体"/>
                <w:sz w:val="18"/>
                <w:szCs w:val="18"/>
              </w:rPr>
              <w:t>跟岗实习</w:t>
            </w:r>
          </w:p>
        </w:tc>
        <w:tc>
          <w:tcPr>
            <w:tcW w:w="950" w:type="dxa"/>
          </w:tcPr>
          <w:p>
            <w:pPr>
              <w:pStyle w:val="16"/>
              <w:spacing w:before="5"/>
              <w:rPr>
                <w:rFonts w:hint="eastAsia" w:ascii="宋体" w:hAnsi="宋体" w:eastAsia="宋体" w:cs="宋体"/>
                <w:b/>
                <w:sz w:val="18"/>
                <w:szCs w:val="18"/>
              </w:rPr>
            </w:pPr>
          </w:p>
          <w:p>
            <w:pPr>
              <w:pStyle w:val="16"/>
              <w:spacing w:line="312" w:lineRule="auto"/>
              <w:ind w:left="235" w:right="222"/>
              <w:rPr>
                <w:rFonts w:hint="eastAsia" w:ascii="宋体" w:hAnsi="宋体" w:eastAsia="宋体" w:cs="宋体"/>
                <w:sz w:val="18"/>
                <w:szCs w:val="18"/>
              </w:rPr>
            </w:pPr>
            <w:r>
              <w:rPr>
                <w:rFonts w:hint="eastAsia" w:ascii="宋体" w:hAnsi="宋体" w:eastAsia="宋体" w:cs="宋体"/>
                <w:sz w:val="18"/>
                <w:szCs w:val="18"/>
              </w:rPr>
              <w:t>顶岗实习</w:t>
            </w:r>
          </w:p>
        </w:tc>
        <w:tc>
          <w:tcPr>
            <w:tcW w:w="1050" w:type="dxa"/>
          </w:tcPr>
          <w:p>
            <w:pPr>
              <w:pStyle w:val="16"/>
              <w:spacing w:before="5"/>
              <w:rPr>
                <w:rFonts w:hint="eastAsia" w:ascii="宋体" w:hAnsi="宋体" w:eastAsia="宋体" w:cs="宋体"/>
                <w:b/>
                <w:sz w:val="18"/>
                <w:szCs w:val="18"/>
              </w:rPr>
            </w:pPr>
          </w:p>
          <w:p>
            <w:pPr>
              <w:pStyle w:val="16"/>
              <w:spacing w:line="312" w:lineRule="auto"/>
              <w:ind w:left="283" w:right="274"/>
              <w:rPr>
                <w:rFonts w:hint="eastAsia" w:ascii="宋体" w:hAnsi="宋体" w:eastAsia="宋体" w:cs="宋体"/>
                <w:sz w:val="18"/>
                <w:szCs w:val="18"/>
              </w:rPr>
            </w:pPr>
            <w:r>
              <w:rPr>
                <w:rFonts w:hint="eastAsia" w:ascii="宋体" w:hAnsi="宋体" w:eastAsia="宋体" w:cs="宋体"/>
                <w:sz w:val="18"/>
                <w:szCs w:val="18"/>
              </w:rPr>
              <w:t>毕业设计</w:t>
            </w:r>
          </w:p>
        </w:tc>
        <w:tc>
          <w:tcPr>
            <w:tcW w:w="1170" w:type="dxa"/>
          </w:tcPr>
          <w:p>
            <w:pPr>
              <w:pStyle w:val="16"/>
              <w:spacing w:before="5"/>
              <w:rPr>
                <w:rFonts w:hint="eastAsia" w:ascii="宋体" w:hAnsi="宋体" w:eastAsia="宋体" w:cs="宋体"/>
                <w:b/>
                <w:sz w:val="18"/>
                <w:szCs w:val="18"/>
              </w:rPr>
            </w:pPr>
          </w:p>
          <w:p>
            <w:pPr>
              <w:pStyle w:val="16"/>
              <w:spacing w:line="312" w:lineRule="auto"/>
              <w:ind w:left="465" w:right="212" w:hanging="240"/>
              <w:rPr>
                <w:rFonts w:hint="eastAsia" w:ascii="宋体" w:hAnsi="宋体" w:eastAsia="宋体" w:cs="宋体"/>
                <w:sz w:val="18"/>
                <w:szCs w:val="18"/>
              </w:rPr>
            </w:pPr>
            <w:r>
              <w:rPr>
                <w:rFonts w:hint="eastAsia" w:ascii="宋体" w:hAnsi="宋体" w:eastAsia="宋体" w:cs="宋体"/>
                <w:sz w:val="18"/>
                <w:szCs w:val="18"/>
              </w:rPr>
              <w:t>劳动教育</w:t>
            </w:r>
          </w:p>
        </w:tc>
        <w:tc>
          <w:tcPr>
            <w:tcW w:w="1170" w:type="dxa"/>
            <w:vMerge w:val="continue"/>
            <w:tcBorders>
              <w:top w:val="nil"/>
            </w:tcBorders>
          </w:tcPr>
          <w:p>
            <w:pP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1251" w:type="dxa"/>
          </w:tcPr>
          <w:p>
            <w:pPr>
              <w:pStyle w:val="16"/>
              <w:spacing w:before="6"/>
              <w:rPr>
                <w:rFonts w:hint="eastAsia" w:ascii="宋体" w:hAnsi="宋体" w:eastAsia="宋体" w:cs="宋体"/>
                <w:b/>
                <w:sz w:val="18"/>
                <w:szCs w:val="18"/>
              </w:rPr>
            </w:pPr>
          </w:p>
          <w:p>
            <w:pPr>
              <w:pStyle w:val="16"/>
              <w:ind w:left="7"/>
              <w:jc w:val="center"/>
              <w:rPr>
                <w:rFonts w:hint="eastAsia" w:ascii="宋体" w:hAnsi="宋体" w:eastAsia="宋体" w:cs="宋体"/>
                <w:sz w:val="18"/>
                <w:szCs w:val="18"/>
              </w:rPr>
            </w:pPr>
            <w:r>
              <w:rPr>
                <w:rFonts w:hint="eastAsia" w:ascii="宋体" w:hAnsi="宋体" w:eastAsia="宋体" w:cs="宋体"/>
                <w:sz w:val="18"/>
                <w:szCs w:val="18"/>
              </w:rPr>
              <w:t>一</w:t>
            </w:r>
          </w:p>
        </w:tc>
        <w:tc>
          <w:tcPr>
            <w:tcW w:w="719" w:type="dxa"/>
          </w:tcPr>
          <w:p>
            <w:pPr>
              <w:pStyle w:val="16"/>
              <w:spacing w:before="9"/>
              <w:rPr>
                <w:rFonts w:hint="eastAsia" w:ascii="宋体" w:hAnsi="宋体" w:eastAsia="宋体" w:cs="宋体"/>
                <w:b/>
                <w:sz w:val="18"/>
                <w:szCs w:val="18"/>
              </w:rPr>
            </w:pPr>
          </w:p>
          <w:p>
            <w:pPr>
              <w:pStyle w:val="16"/>
              <w:ind w:right="227"/>
              <w:jc w:val="right"/>
              <w:rPr>
                <w:rFonts w:hint="eastAsia" w:ascii="宋体" w:hAnsi="宋体" w:eastAsia="宋体" w:cs="宋体"/>
                <w:sz w:val="18"/>
                <w:szCs w:val="18"/>
              </w:rPr>
            </w:pPr>
            <w:r>
              <w:rPr>
                <w:rFonts w:hint="eastAsia" w:ascii="宋体" w:hAnsi="宋体" w:eastAsia="宋体" w:cs="宋体"/>
                <w:sz w:val="18"/>
                <w:szCs w:val="18"/>
              </w:rPr>
              <w:t>13</w:t>
            </w:r>
          </w:p>
        </w:tc>
        <w:tc>
          <w:tcPr>
            <w:tcW w:w="870" w:type="dxa"/>
          </w:tcPr>
          <w:p>
            <w:pPr>
              <w:pStyle w:val="16"/>
              <w:spacing w:before="9"/>
              <w:rPr>
                <w:rFonts w:hint="eastAsia" w:ascii="宋体" w:hAnsi="宋体" w:eastAsia="宋体" w:cs="宋体"/>
                <w:b/>
                <w:sz w:val="18"/>
                <w:szCs w:val="18"/>
              </w:rPr>
            </w:pPr>
          </w:p>
          <w:p>
            <w:pPr>
              <w:pStyle w:val="16"/>
              <w:ind w:left="10"/>
              <w:jc w:val="center"/>
              <w:rPr>
                <w:rFonts w:hint="eastAsia" w:ascii="宋体" w:hAnsi="宋体" w:eastAsia="宋体" w:cs="宋体"/>
                <w:sz w:val="18"/>
                <w:szCs w:val="18"/>
              </w:rPr>
            </w:pPr>
            <w:r>
              <w:rPr>
                <w:rFonts w:hint="eastAsia" w:ascii="宋体" w:hAnsi="宋体" w:eastAsia="宋体" w:cs="宋体"/>
                <w:sz w:val="18"/>
                <w:szCs w:val="18"/>
              </w:rPr>
              <w:t>1</w:t>
            </w:r>
          </w:p>
        </w:tc>
        <w:tc>
          <w:tcPr>
            <w:tcW w:w="770" w:type="dxa"/>
          </w:tcPr>
          <w:p>
            <w:pPr>
              <w:pStyle w:val="16"/>
              <w:spacing w:before="9"/>
              <w:rPr>
                <w:rFonts w:hint="eastAsia" w:ascii="宋体" w:hAnsi="宋体" w:eastAsia="宋体" w:cs="宋体"/>
                <w:b/>
                <w:sz w:val="18"/>
                <w:szCs w:val="18"/>
              </w:rPr>
            </w:pPr>
          </w:p>
          <w:p>
            <w:pPr>
              <w:pStyle w:val="16"/>
              <w:ind w:left="7"/>
              <w:jc w:val="center"/>
              <w:rPr>
                <w:rFonts w:hint="eastAsia" w:ascii="宋体" w:hAnsi="宋体" w:eastAsia="宋体" w:cs="宋体"/>
                <w:sz w:val="18"/>
                <w:szCs w:val="18"/>
              </w:rPr>
            </w:pPr>
            <w:r>
              <w:rPr>
                <w:rFonts w:hint="eastAsia" w:ascii="宋体" w:hAnsi="宋体" w:eastAsia="宋体" w:cs="宋体"/>
                <w:sz w:val="18"/>
                <w:szCs w:val="18"/>
              </w:rPr>
              <w:t>2</w:t>
            </w:r>
          </w:p>
        </w:tc>
        <w:tc>
          <w:tcPr>
            <w:tcW w:w="760" w:type="dxa"/>
          </w:tcPr>
          <w:p>
            <w:pPr>
              <w:pStyle w:val="16"/>
              <w:rPr>
                <w:rFonts w:hint="eastAsia" w:ascii="宋体" w:hAnsi="宋体" w:eastAsia="宋体" w:cs="宋体"/>
                <w:sz w:val="18"/>
                <w:szCs w:val="18"/>
              </w:rPr>
            </w:pPr>
          </w:p>
        </w:tc>
        <w:tc>
          <w:tcPr>
            <w:tcW w:w="910" w:type="dxa"/>
          </w:tcPr>
          <w:p>
            <w:pPr>
              <w:pStyle w:val="16"/>
              <w:rPr>
                <w:rFonts w:hint="eastAsia" w:ascii="宋体" w:hAnsi="宋体" w:eastAsia="宋体" w:cs="宋体"/>
                <w:sz w:val="18"/>
                <w:szCs w:val="18"/>
              </w:rPr>
            </w:pPr>
          </w:p>
        </w:tc>
        <w:tc>
          <w:tcPr>
            <w:tcW w:w="950" w:type="dxa"/>
          </w:tcPr>
          <w:p>
            <w:pPr>
              <w:pStyle w:val="16"/>
              <w:rPr>
                <w:rFonts w:hint="eastAsia" w:ascii="宋体" w:hAnsi="宋体" w:eastAsia="宋体" w:cs="宋体"/>
                <w:sz w:val="18"/>
                <w:szCs w:val="18"/>
              </w:rPr>
            </w:pPr>
          </w:p>
        </w:tc>
        <w:tc>
          <w:tcPr>
            <w:tcW w:w="1050" w:type="dxa"/>
          </w:tcPr>
          <w:p>
            <w:pPr>
              <w:pStyle w:val="16"/>
              <w:rPr>
                <w:rFonts w:hint="eastAsia" w:ascii="宋体" w:hAnsi="宋体" w:eastAsia="宋体" w:cs="宋体"/>
                <w:sz w:val="18"/>
                <w:szCs w:val="18"/>
              </w:rPr>
            </w:pPr>
          </w:p>
        </w:tc>
        <w:tc>
          <w:tcPr>
            <w:tcW w:w="1170" w:type="dxa"/>
          </w:tcPr>
          <w:p>
            <w:pPr>
              <w:pStyle w:val="16"/>
              <w:rPr>
                <w:rFonts w:hint="eastAsia" w:ascii="宋体" w:hAnsi="宋体" w:eastAsia="宋体" w:cs="宋体"/>
                <w:sz w:val="18"/>
                <w:szCs w:val="18"/>
              </w:rPr>
            </w:pPr>
          </w:p>
        </w:tc>
        <w:tc>
          <w:tcPr>
            <w:tcW w:w="1170" w:type="dxa"/>
          </w:tcPr>
          <w:p>
            <w:pPr>
              <w:pStyle w:val="16"/>
              <w:spacing w:before="9"/>
              <w:rPr>
                <w:rFonts w:hint="eastAsia" w:ascii="宋体" w:hAnsi="宋体" w:eastAsia="宋体" w:cs="宋体"/>
                <w:b/>
                <w:sz w:val="18"/>
                <w:szCs w:val="18"/>
              </w:rPr>
            </w:pPr>
          </w:p>
          <w:p>
            <w:pPr>
              <w:pStyle w:val="16"/>
              <w:ind w:right="454"/>
              <w:jc w:val="right"/>
              <w:rPr>
                <w:rFonts w:hint="eastAsia" w:ascii="宋体" w:hAnsi="宋体" w:eastAsia="宋体" w:cs="宋体"/>
                <w:b/>
                <w:sz w:val="18"/>
                <w:szCs w:val="18"/>
              </w:rPr>
            </w:pPr>
            <w:r>
              <w:rPr>
                <w:rFonts w:hint="eastAsia" w:ascii="宋体" w:hAnsi="宋体" w:eastAsia="宋体" w:cs="宋体"/>
                <w:b/>
                <w:sz w:val="18"/>
                <w:szCs w:val="18"/>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1251" w:type="dxa"/>
          </w:tcPr>
          <w:p>
            <w:pPr>
              <w:pStyle w:val="16"/>
              <w:spacing w:before="6"/>
              <w:rPr>
                <w:rFonts w:hint="eastAsia" w:ascii="宋体" w:hAnsi="宋体" w:eastAsia="宋体" w:cs="宋体"/>
                <w:b/>
                <w:sz w:val="18"/>
                <w:szCs w:val="18"/>
              </w:rPr>
            </w:pPr>
          </w:p>
          <w:p>
            <w:pPr>
              <w:pStyle w:val="16"/>
              <w:ind w:left="7"/>
              <w:jc w:val="center"/>
              <w:rPr>
                <w:rFonts w:hint="eastAsia" w:ascii="宋体" w:hAnsi="宋体" w:eastAsia="宋体" w:cs="宋体"/>
                <w:sz w:val="18"/>
                <w:szCs w:val="18"/>
              </w:rPr>
            </w:pPr>
            <w:r>
              <w:rPr>
                <w:rFonts w:hint="eastAsia" w:ascii="宋体" w:hAnsi="宋体" w:eastAsia="宋体" w:cs="宋体"/>
                <w:sz w:val="18"/>
                <w:szCs w:val="18"/>
              </w:rPr>
              <w:t>二</w:t>
            </w:r>
          </w:p>
        </w:tc>
        <w:tc>
          <w:tcPr>
            <w:tcW w:w="719" w:type="dxa"/>
          </w:tcPr>
          <w:p>
            <w:pPr>
              <w:pStyle w:val="16"/>
              <w:spacing w:before="7"/>
              <w:rPr>
                <w:rFonts w:hint="eastAsia" w:ascii="宋体" w:hAnsi="宋体" w:eastAsia="宋体" w:cs="宋体"/>
                <w:b/>
                <w:sz w:val="18"/>
                <w:szCs w:val="18"/>
              </w:rPr>
            </w:pPr>
          </w:p>
          <w:p>
            <w:pPr>
              <w:pStyle w:val="16"/>
              <w:ind w:right="287"/>
              <w:jc w:val="right"/>
              <w:rPr>
                <w:rFonts w:hint="eastAsia" w:ascii="宋体" w:hAnsi="宋体" w:eastAsia="宋体" w:cs="宋体"/>
                <w:sz w:val="18"/>
                <w:szCs w:val="18"/>
              </w:rPr>
            </w:pPr>
            <w:r>
              <w:rPr>
                <w:rFonts w:hint="eastAsia" w:ascii="宋体" w:hAnsi="宋体" w:eastAsia="宋体" w:cs="宋体"/>
                <w:sz w:val="18"/>
                <w:szCs w:val="18"/>
              </w:rPr>
              <w:t>8</w:t>
            </w:r>
          </w:p>
        </w:tc>
        <w:tc>
          <w:tcPr>
            <w:tcW w:w="870" w:type="dxa"/>
          </w:tcPr>
          <w:p>
            <w:pPr>
              <w:pStyle w:val="16"/>
              <w:rPr>
                <w:rFonts w:hint="eastAsia" w:ascii="宋体" w:hAnsi="宋体" w:eastAsia="宋体" w:cs="宋体"/>
                <w:sz w:val="18"/>
                <w:szCs w:val="18"/>
              </w:rPr>
            </w:pPr>
          </w:p>
        </w:tc>
        <w:tc>
          <w:tcPr>
            <w:tcW w:w="770" w:type="dxa"/>
          </w:tcPr>
          <w:p>
            <w:pPr>
              <w:pStyle w:val="16"/>
              <w:rPr>
                <w:rFonts w:hint="eastAsia" w:ascii="宋体" w:hAnsi="宋体" w:eastAsia="宋体" w:cs="宋体"/>
                <w:sz w:val="18"/>
                <w:szCs w:val="18"/>
              </w:rPr>
            </w:pPr>
          </w:p>
        </w:tc>
        <w:tc>
          <w:tcPr>
            <w:tcW w:w="760" w:type="dxa"/>
          </w:tcPr>
          <w:p>
            <w:pPr>
              <w:pStyle w:val="16"/>
              <w:rPr>
                <w:rFonts w:hint="eastAsia" w:ascii="宋体" w:hAnsi="宋体" w:eastAsia="宋体" w:cs="宋体"/>
                <w:sz w:val="18"/>
                <w:szCs w:val="18"/>
              </w:rPr>
            </w:pPr>
          </w:p>
        </w:tc>
        <w:tc>
          <w:tcPr>
            <w:tcW w:w="910" w:type="dxa"/>
          </w:tcPr>
          <w:p>
            <w:pPr>
              <w:pStyle w:val="16"/>
              <w:rPr>
                <w:rFonts w:hint="eastAsia" w:ascii="宋体" w:hAnsi="宋体" w:eastAsia="宋体" w:cs="宋体"/>
                <w:sz w:val="18"/>
                <w:szCs w:val="18"/>
              </w:rPr>
            </w:pPr>
          </w:p>
        </w:tc>
        <w:tc>
          <w:tcPr>
            <w:tcW w:w="950" w:type="dxa"/>
          </w:tcPr>
          <w:p>
            <w:pPr>
              <w:pStyle w:val="16"/>
              <w:rPr>
                <w:rFonts w:hint="eastAsia" w:ascii="宋体" w:hAnsi="宋体" w:eastAsia="宋体" w:cs="宋体"/>
                <w:sz w:val="18"/>
                <w:szCs w:val="18"/>
              </w:rPr>
            </w:pPr>
          </w:p>
        </w:tc>
        <w:tc>
          <w:tcPr>
            <w:tcW w:w="1050" w:type="dxa"/>
          </w:tcPr>
          <w:p>
            <w:pPr>
              <w:pStyle w:val="16"/>
              <w:rPr>
                <w:rFonts w:hint="eastAsia" w:ascii="宋体" w:hAnsi="宋体" w:eastAsia="宋体" w:cs="宋体"/>
                <w:sz w:val="18"/>
                <w:szCs w:val="18"/>
              </w:rPr>
            </w:pPr>
          </w:p>
        </w:tc>
        <w:tc>
          <w:tcPr>
            <w:tcW w:w="1170" w:type="dxa"/>
          </w:tcPr>
          <w:p>
            <w:pPr>
              <w:pStyle w:val="16"/>
              <w:spacing w:before="7"/>
              <w:rPr>
                <w:rFonts w:hint="eastAsia" w:ascii="宋体" w:hAnsi="宋体" w:eastAsia="宋体" w:cs="宋体"/>
                <w:b/>
                <w:sz w:val="18"/>
                <w:szCs w:val="18"/>
              </w:rPr>
            </w:pPr>
          </w:p>
          <w:p>
            <w:pPr>
              <w:pStyle w:val="16"/>
              <w:ind w:left="10"/>
              <w:jc w:val="center"/>
              <w:rPr>
                <w:rFonts w:hint="eastAsia" w:ascii="宋体" w:hAnsi="宋体" w:eastAsia="宋体" w:cs="宋体"/>
                <w:b/>
                <w:sz w:val="18"/>
                <w:szCs w:val="18"/>
              </w:rPr>
            </w:pPr>
            <w:r>
              <w:rPr>
                <w:rFonts w:hint="eastAsia" w:ascii="宋体" w:hAnsi="宋体" w:eastAsia="宋体" w:cs="宋体"/>
                <w:b/>
                <w:sz w:val="18"/>
                <w:szCs w:val="18"/>
              </w:rPr>
              <w:t>8</w:t>
            </w:r>
          </w:p>
        </w:tc>
        <w:tc>
          <w:tcPr>
            <w:tcW w:w="1170" w:type="dxa"/>
          </w:tcPr>
          <w:p>
            <w:pPr>
              <w:pStyle w:val="16"/>
              <w:spacing w:before="7"/>
              <w:rPr>
                <w:rFonts w:hint="eastAsia" w:ascii="宋体" w:hAnsi="宋体" w:eastAsia="宋体" w:cs="宋体"/>
                <w:b/>
                <w:sz w:val="18"/>
                <w:szCs w:val="18"/>
              </w:rPr>
            </w:pPr>
          </w:p>
          <w:p>
            <w:pPr>
              <w:pStyle w:val="16"/>
              <w:ind w:right="454"/>
              <w:jc w:val="right"/>
              <w:rPr>
                <w:rFonts w:hint="eastAsia" w:ascii="宋体" w:hAnsi="宋体" w:eastAsia="宋体" w:cs="宋体"/>
                <w:b/>
                <w:sz w:val="18"/>
                <w:szCs w:val="18"/>
              </w:rPr>
            </w:pPr>
            <w:r>
              <w:rPr>
                <w:rFonts w:hint="eastAsia" w:ascii="宋体" w:hAnsi="宋体" w:eastAsia="宋体" w:cs="宋体"/>
                <w:b/>
                <w:sz w:val="18"/>
                <w:szCs w:val="18"/>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1251" w:type="dxa"/>
          </w:tcPr>
          <w:p>
            <w:pPr>
              <w:pStyle w:val="16"/>
              <w:spacing w:before="7"/>
              <w:rPr>
                <w:rFonts w:hint="eastAsia" w:ascii="宋体" w:hAnsi="宋体" w:eastAsia="宋体" w:cs="宋体"/>
                <w:b/>
                <w:sz w:val="18"/>
                <w:szCs w:val="18"/>
              </w:rPr>
            </w:pPr>
          </w:p>
          <w:p>
            <w:pPr>
              <w:pStyle w:val="16"/>
              <w:ind w:left="7"/>
              <w:jc w:val="center"/>
              <w:rPr>
                <w:rFonts w:hint="eastAsia" w:ascii="宋体" w:hAnsi="宋体" w:eastAsia="宋体" w:cs="宋体"/>
                <w:sz w:val="18"/>
                <w:szCs w:val="18"/>
              </w:rPr>
            </w:pPr>
            <w:r>
              <w:rPr>
                <w:rFonts w:hint="eastAsia" w:ascii="宋体" w:hAnsi="宋体" w:eastAsia="宋体" w:cs="宋体"/>
                <w:sz w:val="18"/>
                <w:szCs w:val="18"/>
              </w:rPr>
              <w:t>三</w:t>
            </w:r>
          </w:p>
        </w:tc>
        <w:tc>
          <w:tcPr>
            <w:tcW w:w="719" w:type="dxa"/>
          </w:tcPr>
          <w:p>
            <w:pPr>
              <w:pStyle w:val="16"/>
              <w:spacing w:before="8"/>
              <w:rPr>
                <w:rFonts w:hint="eastAsia" w:ascii="宋体" w:hAnsi="宋体" w:eastAsia="宋体" w:cs="宋体"/>
                <w:b/>
                <w:sz w:val="18"/>
                <w:szCs w:val="18"/>
              </w:rPr>
            </w:pPr>
          </w:p>
          <w:p>
            <w:pPr>
              <w:pStyle w:val="16"/>
              <w:ind w:right="227"/>
              <w:jc w:val="right"/>
              <w:rPr>
                <w:rFonts w:hint="eastAsia" w:ascii="宋体" w:hAnsi="宋体" w:eastAsia="宋体" w:cs="宋体"/>
                <w:sz w:val="18"/>
                <w:szCs w:val="18"/>
              </w:rPr>
            </w:pPr>
            <w:r>
              <w:rPr>
                <w:rFonts w:hint="eastAsia" w:ascii="宋体" w:hAnsi="宋体" w:eastAsia="宋体" w:cs="宋体"/>
                <w:sz w:val="18"/>
                <w:szCs w:val="18"/>
              </w:rPr>
              <w:t>14</w:t>
            </w:r>
          </w:p>
        </w:tc>
        <w:tc>
          <w:tcPr>
            <w:tcW w:w="870" w:type="dxa"/>
          </w:tcPr>
          <w:p>
            <w:pPr>
              <w:pStyle w:val="16"/>
              <w:rPr>
                <w:rFonts w:hint="eastAsia" w:ascii="宋体" w:hAnsi="宋体" w:eastAsia="宋体" w:cs="宋体"/>
                <w:sz w:val="18"/>
                <w:szCs w:val="18"/>
              </w:rPr>
            </w:pPr>
          </w:p>
        </w:tc>
        <w:tc>
          <w:tcPr>
            <w:tcW w:w="770" w:type="dxa"/>
          </w:tcPr>
          <w:p>
            <w:pPr>
              <w:pStyle w:val="16"/>
              <w:rPr>
                <w:rFonts w:hint="eastAsia" w:ascii="宋体" w:hAnsi="宋体" w:eastAsia="宋体" w:cs="宋体"/>
                <w:sz w:val="18"/>
                <w:szCs w:val="18"/>
              </w:rPr>
            </w:pPr>
          </w:p>
        </w:tc>
        <w:tc>
          <w:tcPr>
            <w:tcW w:w="760" w:type="dxa"/>
          </w:tcPr>
          <w:p>
            <w:pPr>
              <w:pStyle w:val="16"/>
              <w:spacing w:before="8"/>
              <w:rPr>
                <w:rFonts w:hint="eastAsia" w:ascii="宋体" w:hAnsi="宋体" w:eastAsia="宋体" w:cs="宋体"/>
                <w:b/>
                <w:sz w:val="18"/>
                <w:szCs w:val="18"/>
              </w:rPr>
            </w:pPr>
          </w:p>
          <w:p>
            <w:pPr>
              <w:pStyle w:val="16"/>
              <w:ind w:left="8"/>
              <w:jc w:val="center"/>
              <w:rPr>
                <w:rFonts w:hint="eastAsia" w:ascii="宋体" w:hAnsi="宋体" w:eastAsia="宋体" w:cs="宋体"/>
                <w:sz w:val="18"/>
                <w:szCs w:val="18"/>
              </w:rPr>
            </w:pPr>
            <w:r>
              <w:rPr>
                <w:rFonts w:hint="eastAsia" w:ascii="宋体" w:hAnsi="宋体" w:eastAsia="宋体" w:cs="宋体"/>
                <w:sz w:val="18"/>
                <w:szCs w:val="18"/>
              </w:rPr>
              <w:t>1</w:t>
            </w:r>
          </w:p>
        </w:tc>
        <w:tc>
          <w:tcPr>
            <w:tcW w:w="910" w:type="dxa"/>
          </w:tcPr>
          <w:p>
            <w:pPr>
              <w:pStyle w:val="16"/>
              <w:spacing w:before="8"/>
              <w:rPr>
                <w:rFonts w:hint="eastAsia" w:ascii="宋体" w:hAnsi="宋体" w:eastAsia="宋体" w:cs="宋体"/>
                <w:b/>
                <w:sz w:val="18"/>
                <w:szCs w:val="18"/>
              </w:rPr>
            </w:pPr>
          </w:p>
          <w:p>
            <w:pPr>
              <w:pStyle w:val="16"/>
              <w:ind w:left="8"/>
              <w:jc w:val="center"/>
              <w:rPr>
                <w:rFonts w:hint="eastAsia" w:ascii="宋体" w:hAnsi="宋体" w:eastAsia="宋体" w:cs="宋体"/>
                <w:sz w:val="18"/>
                <w:szCs w:val="18"/>
              </w:rPr>
            </w:pPr>
            <w:r>
              <w:rPr>
                <w:rFonts w:hint="eastAsia" w:ascii="宋体" w:hAnsi="宋体" w:eastAsia="宋体" w:cs="宋体"/>
                <w:sz w:val="18"/>
                <w:szCs w:val="18"/>
              </w:rPr>
              <w:t>1</w:t>
            </w:r>
          </w:p>
        </w:tc>
        <w:tc>
          <w:tcPr>
            <w:tcW w:w="950" w:type="dxa"/>
          </w:tcPr>
          <w:p>
            <w:pPr>
              <w:pStyle w:val="16"/>
              <w:rPr>
                <w:rFonts w:hint="eastAsia" w:ascii="宋体" w:hAnsi="宋体" w:eastAsia="宋体" w:cs="宋体"/>
                <w:sz w:val="18"/>
                <w:szCs w:val="18"/>
              </w:rPr>
            </w:pPr>
          </w:p>
        </w:tc>
        <w:tc>
          <w:tcPr>
            <w:tcW w:w="1050" w:type="dxa"/>
          </w:tcPr>
          <w:p>
            <w:pPr>
              <w:pStyle w:val="16"/>
              <w:rPr>
                <w:rFonts w:hint="eastAsia" w:ascii="宋体" w:hAnsi="宋体" w:eastAsia="宋体" w:cs="宋体"/>
                <w:sz w:val="18"/>
                <w:szCs w:val="18"/>
              </w:rPr>
            </w:pPr>
          </w:p>
        </w:tc>
        <w:tc>
          <w:tcPr>
            <w:tcW w:w="1170" w:type="dxa"/>
          </w:tcPr>
          <w:p>
            <w:pPr>
              <w:pStyle w:val="16"/>
              <w:rPr>
                <w:rFonts w:hint="eastAsia" w:ascii="宋体" w:hAnsi="宋体" w:eastAsia="宋体" w:cs="宋体"/>
                <w:sz w:val="18"/>
                <w:szCs w:val="18"/>
              </w:rPr>
            </w:pPr>
          </w:p>
        </w:tc>
        <w:tc>
          <w:tcPr>
            <w:tcW w:w="1170" w:type="dxa"/>
          </w:tcPr>
          <w:p>
            <w:pPr>
              <w:pStyle w:val="16"/>
              <w:spacing w:before="8"/>
              <w:rPr>
                <w:rFonts w:hint="eastAsia" w:ascii="宋体" w:hAnsi="宋体" w:eastAsia="宋体" w:cs="宋体"/>
                <w:b/>
                <w:sz w:val="18"/>
                <w:szCs w:val="18"/>
              </w:rPr>
            </w:pPr>
          </w:p>
          <w:p>
            <w:pPr>
              <w:pStyle w:val="16"/>
              <w:ind w:right="454"/>
              <w:jc w:val="right"/>
              <w:rPr>
                <w:rFonts w:hint="eastAsia" w:ascii="宋体" w:hAnsi="宋体" w:eastAsia="宋体" w:cs="宋体"/>
                <w:b/>
                <w:sz w:val="18"/>
                <w:szCs w:val="18"/>
              </w:rPr>
            </w:pPr>
            <w:r>
              <w:rPr>
                <w:rFonts w:hint="eastAsia" w:ascii="宋体" w:hAnsi="宋体" w:eastAsia="宋体" w:cs="宋体"/>
                <w:b/>
                <w:sz w:val="18"/>
                <w:szCs w:val="18"/>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1251" w:type="dxa"/>
          </w:tcPr>
          <w:p>
            <w:pPr>
              <w:pStyle w:val="16"/>
              <w:spacing w:before="5"/>
              <w:rPr>
                <w:rFonts w:hint="eastAsia" w:ascii="宋体" w:hAnsi="宋体" w:eastAsia="宋体" w:cs="宋体"/>
                <w:b/>
                <w:sz w:val="18"/>
                <w:szCs w:val="18"/>
              </w:rPr>
            </w:pPr>
          </w:p>
          <w:p>
            <w:pPr>
              <w:pStyle w:val="16"/>
              <w:ind w:left="7"/>
              <w:jc w:val="center"/>
              <w:rPr>
                <w:rFonts w:hint="eastAsia" w:ascii="宋体" w:hAnsi="宋体" w:eastAsia="宋体" w:cs="宋体"/>
                <w:sz w:val="18"/>
                <w:szCs w:val="18"/>
              </w:rPr>
            </w:pPr>
            <w:r>
              <w:rPr>
                <w:rFonts w:hint="eastAsia" w:ascii="宋体" w:hAnsi="宋体" w:eastAsia="宋体" w:cs="宋体"/>
                <w:sz w:val="18"/>
                <w:szCs w:val="18"/>
              </w:rPr>
              <w:t>四</w:t>
            </w:r>
          </w:p>
        </w:tc>
        <w:tc>
          <w:tcPr>
            <w:tcW w:w="719" w:type="dxa"/>
          </w:tcPr>
          <w:p>
            <w:pPr>
              <w:pStyle w:val="16"/>
              <w:spacing w:before="8"/>
              <w:rPr>
                <w:rFonts w:hint="eastAsia" w:ascii="宋体" w:hAnsi="宋体" w:eastAsia="宋体" w:cs="宋体"/>
                <w:b/>
                <w:sz w:val="18"/>
                <w:szCs w:val="18"/>
              </w:rPr>
            </w:pPr>
          </w:p>
          <w:p>
            <w:pPr>
              <w:pStyle w:val="16"/>
              <w:ind w:right="287"/>
              <w:jc w:val="right"/>
              <w:rPr>
                <w:rFonts w:hint="eastAsia" w:ascii="宋体" w:hAnsi="宋体" w:eastAsia="宋体" w:cs="宋体"/>
                <w:sz w:val="18"/>
                <w:szCs w:val="18"/>
              </w:rPr>
            </w:pPr>
            <w:r>
              <w:rPr>
                <w:rFonts w:hint="eastAsia" w:ascii="宋体" w:hAnsi="宋体" w:eastAsia="宋体" w:cs="宋体"/>
                <w:sz w:val="18"/>
                <w:szCs w:val="18"/>
              </w:rPr>
              <w:t>5</w:t>
            </w:r>
          </w:p>
        </w:tc>
        <w:tc>
          <w:tcPr>
            <w:tcW w:w="870" w:type="dxa"/>
          </w:tcPr>
          <w:p>
            <w:pPr>
              <w:pStyle w:val="16"/>
              <w:rPr>
                <w:rFonts w:hint="eastAsia" w:ascii="宋体" w:hAnsi="宋体" w:eastAsia="宋体" w:cs="宋体"/>
                <w:sz w:val="18"/>
                <w:szCs w:val="18"/>
              </w:rPr>
            </w:pPr>
          </w:p>
        </w:tc>
        <w:tc>
          <w:tcPr>
            <w:tcW w:w="770" w:type="dxa"/>
          </w:tcPr>
          <w:p>
            <w:pPr>
              <w:pStyle w:val="16"/>
              <w:rPr>
                <w:rFonts w:hint="eastAsia" w:ascii="宋体" w:hAnsi="宋体" w:eastAsia="宋体" w:cs="宋体"/>
                <w:sz w:val="18"/>
                <w:szCs w:val="18"/>
              </w:rPr>
            </w:pPr>
          </w:p>
        </w:tc>
        <w:tc>
          <w:tcPr>
            <w:tcW w:w="760" w:type="dxa"/>
          </w:tcPr>
          <w:p>
            <w:pPr>
              <w:pStyle w:val="16"/>
              <w:spacing w:before="8"/>
              <w:rPr>
                <w:rFonts w:hint="eastAsia" w:ascii="宋体" w:hAnsi="宋体" w:eastAsia="宋体" w:cs="宋体"/>
                <w:b/>
                <w:sz w:val="18"/>
                <w:szCs w:val="18"/>
              </w:rPr>
            </w:pPr>
          </w:p>
          <w:p>
            <w:pPr>
              <w:pStyle w:val="16"/>
              <w:ind w:left="8"/>
              <w:jc w:val="center"/>
              <w:rPr>
                <w:rFonts w:hint="eastAsia" w:ascii="宋体" w:hAnsi="宋体" w:eastAsia="宋体" w:cs="宋体"/>
                <w:sz w:val="18"/>
                <w:szCs w:val="18"/>
              </w:rPr>
            </w:pPr>
            <w:r>
              <w:rPr>
                <w:rFonts w:hint="eastAsia" w:ascii="宋体" w:hAnsi="宋体" w:eastAsia="宋体" w:cs="宋体"/>
                <w:sz w:val="18"/>
                <w:szCs w:val="18"/>
              </w:rPr>
              <w:t>2</w:t>
            </w:r>
          </w:p>
        </w:tc>
        <w:tc>
          <w:tcPr>
            <w:tcW w:w="910" w:type="dxa"/>
          </w:tcPr>
          <w:p>
            <w:pPr>
              <w:pStyle w:val="16"/>
              <w:spacing w:before="8"/>
              <w:rPr>
                <w:rFonts w:hint="eastAsia" w:ascii="宋体" w:hAnsi="宋体" w:eastAsia="宋体" w:cs="宋体"/>
                <w:b/>
                <w:sz w:val="18"/>
                <w:szCs w:val="18"/>
              </w:rPr>
            </w:pPr>
          </w:p>
          <w:p>
            <w:pPr>
              <w:pStyle w:val="16"/>
              <w:ind w:left="8"/>
              <w:jc w:val="center"/>
              <w:rPr>
                <w:rFonts w:hint="eastAsia" w:ascii="宋体" w:hAnsi="宋体" w:eastAsia="宋体" w:cs="宋体"/>
                <w:sz w:val="18"/>
                <w:szCs w:val="18"/>
              </w:rPr>
            </w:pPr>
            <w:r>
              <w:rPr>
                <w:rFonts w:hint="eastAsia" w:ascii="宋体" w:hAnsi="宋体" w:eastAsia="宋体" w:cs="宋体"/>
                <w:sz w:val="18"/>
                <w:szCs w:val="18"/>
              </w:rPr>
              <w:t>1</w:t>
            </w:r>
          </w:p>
        </w:tc>
        <w:tc>
          <w:tcPr>
            <w:tcW w:w="950" w:type="dxa"/>
          </w:tcPr>
          <w:p>
            <w:pPr>
              <w:pStyle w:val="16"/>
              <w:rPr>
                <w:rFonts w:hint="eastAsia" w:ascii="宋体" w:hAnsi="宋体" w:eastAsia="宋体" w:cs="宋体"/>
                <w:sz w:val="18"/>
                <w:szCs w:val="18"/>
              </w:rPr>
            </w:pPr>
          </w:p>
        </w:tc>
        <w:tc>
          <w:tcPr>
            <w:tcW w:w="1050" w:type="dxa"/>
          </w:tcPr>
          <w:p>
            <w:pPr>
              <w:pStyle w:val="16"/>
              <w:rPr>
                <w:rFonts w:hint="eastAsia" w:ascii="宋体" w:hAnsi="宋体" w:eastAsia="宋体" w:cs="宋体"/>
                <w:sz w:val="18"/>
                <w:szCs w:val="18"/>
              </w:rPr>
            </w:pPr>
          </w:p>
        </w:tc>
        <w:tc>
          <w:tcPr>
            <w:tcW w:w="1170" w:type="dxa"/>
          </w:tcPr>
          <w:p>
            <w:pPr>
              <w:pStyle w:val="16"/>
              <w:spacing w:before="8"/>
              <w:rPr>
                <w:rFonts w:hint="eastAsia" w:ascii="宋体" w:hAnsi="宋体" w:eastAsia="宋体" w:cs="宋体"/>
                <w:b/>
                <w:sz w:val="18"/>
                <w:szCs w:val="18"/>
              </w:rPr>
            </w:pPr>
          </w:p>
          <w:p>
            <w:pPr>
              <w:pStyle w:val="16"/>
              <w:ind w:left="10"/>
              <w:jc w:val="center"/>
              <w:rPr>
                <w:rFonts w:hint="eastAsia" w:ascii="宋体" w:hAnsi="宋体" w:eastAsia="宋体" w:cs="宋体"/>
                <w:b/>
                <w:sz w:val="18"/>
                <w:szCs w:val="18"/>
              </w:rPr>
            </w:pPr>
            <w:r>
              <w:rPr>
                <w:rFonts w:hint="eastAsia" w:ascii="宋体" w:hAnsi="宋体" w:eastAsia="宋体" w:cs="宋体"/>
                <w:b/>
                <w:sz w:val="18"/>
                <w:szCs w:val="18"/>
              </w:rPr>
              <w:t>8</w:t>
            </w:r>
          </w:p>
        </w:tc>
        <w:tc>
          <w:tcPr>
            <w:tcW w:w="1170" w:type="dxa"/>
          </w:tcPr>
          <w:p>
            <w:pPr>
              <w:pStyle w:val="16"/>
              <w:spacing w:before="8"/>
              <w:rPr>
                <w:rFonts w:hint="eastAsia" w:ascii="宋体" w:hAnsi="宋体" w:eastAsia="宋体" w:cs="宋体"/>
                <w:b/>
                <w:sz w:val="18"/>
                <w:szCs w:val="18"/>
              </w:rPr>
            </w:pPr>
          </w:p>
          <w:p>
            <w:pPr>
              <w:pStyle w:val="16"/>
              <w:ind w:right="454"/>
              <w:jc w:val="right"/>
              <w:rPr>
                <w:rFonts w:hint="eastAsia" w:ascii="宋体" w:hAnsi="宋体" w:eastAsia="宋体" w:cs="宋体"/>
                <w:b/>
                <w:sz w:val="18"/>
                <w:szCs w:val="18"/>
              </w:rPr>
            </w:pPr>
            <w:r>
              <w:rPr>
                <w:rFonts w:hint="eastAsia" w:ascii="宋体" w:hAnsi="宋体" w:eastAsia="宋体" w:cs="宋体"/>
                <w:b/>
                <w:sz w:val="18"/>
                <w:szCs w:val="18"/>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5" w:hRule="atLeast"/>
        </w:trPr>
        <w:tc>
          <w:tcPr>
            <w:tcW w:w="1251" w:type="dxa"/>
          </w:tcPr>
          <w:p>
            <w:pPr>
              <w:pStyle w:val="16"/>
              <w:spacing w:before="6"/>
              <w:rPr>
                <w:rFonts w:hint="eastAsia" w:ascii="宋体" w:hAnsi="宋体" w:eastAsia="宋体" w:cs="宋体"/>
                <w:b/>
                <w:sz w:val="18"/>
                <w:szCs w:val="18"/>
              </w:rPr>
            </w:pPr>
          </w:p>
          <w:p>
            <w:pPr>
              <w:pStyle w:val="16"/>
              <w:ind w:left="7"/>
              <w:jc w:val="center"/>
              <w:rPr>
                <w:rFonts w:hint="eastAsia" w:ascii="宋体" w:hAnsi="宋体" w:eastAsia="宋体" w:cs="宋体"/>
                <w:sz w:val="18"/>
                <w:szCs w:val="18"/>
              </w:rPr>
            </w:pPr>
            <w:r>
              <w:rPr>
                <w:rFonts w:hint="eastAsia" w:ascii="宋体" w:hAnsi="宋体" w:eastAsia="宋体" w:cs="宋体"/>
                <w:sz w:val="18"/>
                <w:szCs w:val="18"/>
              </w:rPr>
              <w:t>五</w:t>
            </w:r>
          </w:p>
        </w:tc>
        <w:tc>
          <w:tcPr>
            <w:tcW w:w="719" w:type="dxa"/>
          </w:tcPr>
          <w:p>
            <w:pPr>
              <w:pStyle w:val="16"/>
              <w:spacing w:before="9"/>
              <w:rPr>
                <w:rFonts w:hint="eastAsia" w:ascii="宋体" w:hAnsi="宋体" w:eastAsia="宋体" w:cs="宋体"/>
                <w:b/>
                <w:sz w:val="18"/>
                <w:szCs w:val="18"/>
              </w:rPr>
            </w:pPr>
          </w:p>
          <w:p>
            <w:pPr>
              <w:pStyle w:val="16"/>
              <w:ind w:right="287"/>
              <w:jc w:val="right"/>
              <w:rPr>
                <w:rFonts w:hint="eastAsia" w:ascii="宋体" w:hAnsi="宋体" w:eastAsia="宋体" w:cs="宋体"/>
                <w:sz w:val="18"/>
                <w:szCs w:val="18"/>
              </w:rPr>
            </w:pPr>
            <w:r>
              <w:rPr>
                <w:rFonts w:hint="eastAsia" w:ascii="宋体" w:hAnsi="宋体" w:eastAsia="宋体" w:cs="宋体"/>
                <w:sz w:val="18"/>
                <w:szCs w:val="18"/>
              </w:rPr>
              <w:t>2</w:t>
            </w:r>
          </w:p>
        </w:tc>
        <w:tc>
          <w:tcPr>
            <w:tcW w:w="870" w:type="dxa"/>
          </w:tcPr>
          <w:p>
            <w:pPr>
              <w:pStyle w:val="16"/>
              <w:rPr>
                <w:rFonts w:hint="eastAsia" w:ascii="宋体" w:hAnsi="宋体" w:eastAsia="宋体" w:cs="宋体"/>
                <w:sz w:val="18"/>
                <w:szCs w:val="18"/>
              </w:rPr>
            </w:pPr>
          </w:p>
        </w:tc>
        <w:tc>
          <w:tcPr>
            <w:tcW w:w="770" w:type="dxa"/>
          </w:tcPr>
          <w:p>
            <w:pPr>
              <w:pStyle w:val="16"/>
              <w:rPr>
                <w:rFonts w:hint="eastAsia" w:ascii="宋体" w:hAnsi="宋体" w:eastAsia="宋体" w:cs="宋体"/>
                <w:sz w:val="18"/>
                <w:szCs w:val="18"/>
              </w:rPr>
            </w:pPr>
          </w:p>
        </w:tc>
        <w:tc>
          <w:tcPr>
            <w:tcW w:w="760" w:type="dxa"/>
          </w:tcPr>
          <w:p>
            <w:pPr>
              <w:pStyle w:val="16"/>
              <w:rPr>
                <w:rFonts w:hint="eastAsia" w:ascii="宋体" w:hAnsi="宋体" w:eastAsia="宋体" w:cs="宋体"/>
                <w:sz w:val="18"/>
                <w:szCs w:val="18"/>
              </w:rPr>
            </w:pPr>
          </w:p>
        </w:tc>
        <w:tc>
          <w:tcPr>
            <w:tcW w:w="910" w:type="dxa"/>
          </w:tcPr>
          <w:p>
            <w:pPr>
              <w:pStyle w:val="16"/>
              <w:rPr>
                <w:rFonts w:hint="eastAsia" w:ascii="宋体" w:hAnsi="宋体" w:eastAsia="宋体" w:cs="宋体"/>
                <w:sz w:val="18"/>
                <w:szCs w:val="18"/>
              </w:rPr>
            </w:pPr>
          </w:p>
        </w:tc>
        <w:tc>
          <w:tcPr>
            <w:tcW w:w="950" w:type="dxa"/>
          </w:tcPr>
          <w:p>
            <w:pPr>
              <w:pStyle w:val="16"/>
              <w:spacing w:before="9"/>
              <w:rPr>
                <w:rFonts w:hint="eastAsia" w:ascii="宋体" w:hAnsi="宋体" w:eastAsia="宋体" w:cs="宋体"/>
                <w:b/>
                <w:sz w:val="18"/>
                <w:szCs w:val="18"/>
              </w:rPr>
            </w:pPr>
          </w:p>
          <w:p>
            <w:pPr>
              <w:pStyle w:val="16"/>
              <w:ind w:left="335" w:right="324"/>
              <w:jc w:val="center"/>
              <w:rPr>
                <w:rFonts w:hint="eastAsia" w:ascii="宋体" w:hAnsi="宋体" w:eastAsia="宋体" w:cs="宋体"/>
                <w:sz w:val="18"/>
                <w:szCs w:val="18"/>
              </w:rPr>
            </w:pPr>
            <w:r>
              <w:rPr>
                <w:rFonts w:hint="eastAsia" w:ascii="宋体" w:hAnsi="宋体" w:eastAsia="宋体" w:cs="宋体"/>
                <w:sz w:val="18"/>
                <w:szCs w:val="18"/>
              </w:rPr>
              <w:t>16</w:t>
            </w:r>
          </w:p>
        </w:tc>
        <w:tc>
          <w:tcPr>
            <w:tcW w:w="1050" w:type="dxa"/>
          </w:tcPr>
          <w:p>
            <w:pPr>
              <w:pStyle w:val="16"/>
              <w:rPr>
                <w:rFonts w:hint="eastAsia" w:ascii="宋体" w:hAnsi="宋体" w:eastAsia="宋体" w:cs="宋体"/>
                <w:sz w:val="18"/>
                <w:szCs w:val="18"/>
              </w:rPr>
            </w:pPr>
          </w:p>
        </w:tc>
        <w:tc>
          <w:tcPr>
            <w:tcW w:w="1170" w:type="dxa"/>
          </w:tcPr>
          <w:p>
            <w:pPr>
              <w:pStyle w:val="16"/>
              <w:rPr>
                <w:rFonts w:hint="eastAsia" w:ascii="宋体" w:hAnsi="宋体" w:eastAsia="宋体" w:cs="宋体"/>
                <w:sz w:val="18"/>
                <w:szCs w:val="18"/>
              </w:rPr>
            </w:pPr>
          </w:p>
        </w:tc>
        <w:tc>
          <w:tcPr>
            <w:tcW w:w="1170" w:type="dxa"/>
          </w:tcPr>
          <w:p>
            <w:pPr>
              <w:pStyle w:val="16"/>
              <w:spacing w:before="9"/>
              <w:rPr>
                <w:rFonts w:hint="eastAsia" w:ascii="宋体" w:hAnsi="宋体" w:eastAsia="宋体" w:cs="宋体"/>
                <w:b/>
                <w:sz w:val="18"/>
                <w:szCs w:val="18"/>
              </w:rPr>
            </w:pPr>
          </w:p>
          <w:p>
            <w:pPr>
              <w:pStyle w:val="16"/>
              <w:ind w:right="454"/>
              <w:jc w:val="right"/>
              <w:rPr>
                <w:rFonts w:hint="eastAsia" w:ascii="宋体" w:hAnsi="宋体" w:eastAsia="宋体" w:cs="宋体"/>
                <w:b/>
                <w:sz w:val="18"/>
                <w:szCs w:val="18"/>
              </w:rPr>
            </w:pPr>
            <w:r>
              <w:rPr>
                <w:rFonts w:hint="eastAsia" w:ascii="宋体" w:hAnsi="宋体" w:eastAsia="宋体" w:cs="宋体"/>
                <w:b/>
                <w:sz w:val="18"/>
                <w:szCs w:val="18"/>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51" w:type="dxa"/>
          </w:tcPr>
          <w:p>
            <w:pPr>
              <w:pStyle w:val="16"/>
              <w:spacing w:before="144"/>
              <w:ind w:left="7"/>
              <w:jc w:val="center"/>
              <w:rPr>
                <w:rFonts w:hint="eastAsia" w:ascii="宋体" w:hAnsi="宋体" w:eastAsia="宋体" w:cs="宋体"/>
                <w:sz w:val="18"/>
                <w:szCs w:val="18"/>
              </w:rPr>
            </w:pPr>
            <w:r>
              <w:rPr>
                <w:rFonts w:hint="eastAsia" w:ascii="宋体" w:hAnsi="宋体" w:eastAsia="宋体" w:cs="宋体"/>
                <w:sz w:val="18"/>
                <w:szCs w:val="18"/>
              </w:rPr>
              <w:t>六</w:t>
            </w:r>
          </w:p>
        </w:tc>
        <w:tc>
          <w:tcPr>
            <w:tcW w:w="719" w:type="dxa"/>
          </w:tcPr>
          <w:p>
            <w:pPr>
              <w:pStyle w:val="16"/>
              <w:spacing w:before="160"/>
              <w:ind w:right="227"/>
              <w:jc w:val="right"/>
              <w:rPr>
                <w:rFonts w:hint="eastAsia" w:ascii="宋体" w:hAnsi="宋体" w:eastAsia="宋体" w:cs="宋体"/>
                <w:sz w:val="18"/>
                <w:szCs w:val="18"/>
              </w:rPr>
            </w:pPr>
            <w:r>
              <w:rPr>
                <w:rFonts w:hint="eastAsia" w:ascii="宋体" w:hAnsi="宋体" w:eastAsia="宋体" w:cs="宋体"/>
                <w:sz w:val="18"/>
                <w:szCs w:val="18"/>
              </w:rPr>
              <w:t>12</w:t>
            </w:r>
          </w:p>
        </w:tc>
        <w:tc>
          <w:tcPr>
            <w:tcW w:w="870" w:type="dxa"/>
          </w:tcPr>
          <w:p>
            <w:pPr>
              <w:pStyle w:val="16"/>
              <w:rPr>
                <w:rFonts w:hint="eastAsia" w:ascii="宋体" w:hAnsi="宋体" w:eastAsia="宋体" w:cs="宋体"/>
                <w:sz w:val="18"/>
                <w:szCs w:val="18"/>
              </w:rPr>
            </w:pPr>
          </w:p>
        </w:tc>
        <w:tc>
          <w:tcPr>
            <w:tcW w:w="770" w:type="dxa"/>
          </w:tcPr>
          <w:p>
            <w:pPr>
              <w:pStyle w:val="16"/>
              <w:rPr>
                <w:rFonts w:hint="eastAsia" w:ascii="宋体" w:hAnsi="宋体" w:eastAsia="宋体" w:cs="宋体"/>
                <w:sz w:val="18"/>
                <w:szCs w:val="18"/>
              </w:rPr>
            </w:pPr>
          </w:p>
        </w:tc>
        <w:tc>
          <w:tcPr>
            <w:tcW w:w="760" w:type="dxa"/>
          </w:tcPr>
          <w:p>
            <w:pPr>
              <w:pStyle w:val="16"/>
              <w:rPr>
                <w:rFonts w:hint="eastAsia" w:ascii="宋体" w:hAnsi="宋体" w:eastAsia="宋体" w:cs="宋体"/>
                <w:sz w:val="18"/>
                <w:szCs w:val="18"/>
              </w:rPr>
            </w:pPr>
          </w:p>
        </w:tc>
        <w:tc>
          <w:tcPr>
            <w:tcW w:w="910" w:type="dxa"/>
          </w:tcPr>
          <w:p>
            <w:pPr>
              <w:pStyle w:val="16"/>
              <w:rPr>
                <w:rFonts w:hint="eastAsia" w:ascii="宋体" w:hAnsi="宋体" w:eastAsia="宋体" w:cs="宋体"/>
                <w:sz w:val="18"/>
                <w:szCs w:val="18"/>
              </w:rPr>
            </w:pPr>
          </w:p>
        </w:tc>
        <w:tc>
          <w:tcPr>
            <w:tcW w:w="950" w:type="dxa"/>
          </w:tcPr>
          <w:p>
            <w:pPr>
              <w:pStyle w:val="16"/>
              <w:rPr>
                <w:rFonts w:hint="eastAsia" w:ascii="宋体" w:hAnsi="宋体" w:eastAsia="宋体" w:cs="宋体"/>
                <w:sz w:val="18"/>
                <w:szCs w:val="18"/>
              </w:rPr>
            </w:pPr>
          </w:p>
        </w:tc>
        <w:tc>
          <w:tcPr>
            <w:tcW w:w="1050" w:type="dxa"/>
          </w:tcPr>
          <w:p>
            <w:pPr>
              <w:pStyle w:val="16"/>
              <w:spacing w:before="160"/>
              <w:ind w:left="7"/>
              <w:jc w:val="center"/>
              <w:rPr>
                <w:rFonts w:hint="eastAsia" w:ascii="宋体" w:hAnsi="宋体" w:eastAsia="宋体" w:cs="宋体"/>
                <w:sz w:val="18"/>
                <w:szCs w:val="18"/>
              </w:rPr>
            </w:pPr>
            <w:r>
              <w:rPr>
                <w:rFonts w:hint="eastAsia" w:ascii="宋体" w:hAnsi="宋体" w:eastAsia="宋体" w:cs="宋体"/>
                <w:sz w:val="18"/>
                <w:szCs w:val="18"/>
              </w:rPr>
              <w:t>4</w:t>
            </w:r>
          </w:p>
        </w:tc>
        <w:tc>
          <w:tcPr>
            <w:tcW w:w="1170" w:type="dxa"/>
          </w:tcPr>
          <w:p>
            <w:pPr>
              <w:pStyle w:val="16"/>
              <w:rPr>
                <w:rFonts w:hint="eastAsia" w:ascii="宋体" w:hAnsi="宋体" w:eastAsia="宋体" w:cs="宋体"/>
                <w:sz w:val="18"/>
                <w:szCs w:val="18"/>
              </w:rPr>
            </w:pPr>
          </w:p>
        </w:tc>
        <w:tc>
          <w:tcPr>
            <w:tcW w:w="1170" w:type="dxa"/>
          </w:tcPr>
          <w:p>
            <w:pPr>
              <w:pStyle w:val="16"/>
              <w:spacing w:before="160"/>
              <w:ind w:right="454"/>
              <w:jc w:val="right"/>
              <w:rPr>
                <w:rFonts w:hint="eastAsia" w:ascii="宋体" w:hAnsi="宋体" w:eastAsia="宋体" w:cs="宋体"/>
                <w:b/>
                <w:sz w:val="18"/>
                <w:szCs w:val="18"/>
              </w:rPr>
            </w:pPr>
            <w:r>
              <w:rPr>
                <w:rFonts w:hint="eastAsia" w:ascii="宋体" w:hAnsi="宋体" w:eastAsia="宋体" w:cs="宋体"/>
                <w:b/>
                <w:sz w:val="18"/>
                <w:szCs w:val="18"/>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5" w:hRule="atLeast"/>
        </w:trPr>
        <w:tc>
          <w:tcPr>
            <w:tcW w:w="1251" w:type="dxa"/>
          </w:tcPr>
          <w:p>
            <w:pPr>
              <w:pStyle w:val="16"/>
              <w:spacing w:before="10"/>
              <w:rPr>
                <w:rFonts w:hint="eastAsia" w:ascii="宋体" w:hAnsi="宋体" w:eastAsia="宋体" w:cs="宋体"/>
                <w:b/>
                <w:sz w:val="18"/>
                <w:szCs w:val="18"/>
              </w:rPr>
            </w:pPr>
          </w:p>
          <w:p>
            <w:pPr>
              <w:pStyle w:val="16"/>
              <w:ind w:left="364" w:right="357"/>
              <w:jc w:val="center"/>
              <w:rPr>
                <w:rFonts w:hint="eastAsia" w:ascii="宋体" w:hAnsi="宋体" w:eastAsia="宋体" w:cs="宋体"/>
                <w:sz w:val="18"/>
                <w:szCs w:val="18"/>
              </w:rPr>
            </w:pPr>
            <w:r>
              <w:rPr>
                <w:rFonts w:hint="eastAsia" w:ascii="宋体" w:hAnsi="宋体" w:eastAsia="宋体" w:cs="宋体"/>
                <w:sz w:val="18"/>
                <w:szCs w:val="18"/>
              </w:rPr>
              <w:t>合计</w:t>
            </w:r>
          </w:p>
        </w:tc>
        <w:tc>
          <w:tcPr>
            <w:tcW w:w="719" w:type="dxa"/>
          </w:tcPr>
          <w:p>
            <w:pPr>
              <w:pStyle w:val="16"/>
              <w:rPr>
                <w:rFonts w:hint="eastAsia" w:ascii="宋体" w:hAnsi="宋体" w:eastAsia="宋体" w:cs="宋体"/>
                <w:b/>
                <w:sz w:val="18"/>
                <w:szCs w:val="18"/>
              </w:rPr>
            </w:pPr>
          </w:p>
          <w:p>
            <w:pPr>
              <w:pStyle w:val="16"/>
              <w:ind w:right="227"/>
              <w:jc w:val="right"/>
              <w:rPr>
                <w:rFonts w:hint="eastAsia" w:ascii="宋体" w:hAnsi="宋体" w:eastAsia="宋体" w:cs="宋体"/>
                <w:sz w:val="18"/>
                <w:szCs w:val="18"/>
              </w:rPr>
            </w:pPr>
            <w:r>
              <w:rPr>
                <w:rFonts w:hint="eastAsia" w:ascii="宋体" w:hAnsi="宋体" w:eastAsia="宋体" w:cs="宋体"/>
                <w:sz w:val="18"/>
                <w:szCs w:val="18"/>
              </w:rPr>
              <w:t>54</w:t>
            </w:r>
          </w:p>
        </w:tc>
        <w:tc>
          <w:tcPr>
            <w:tcW w:w="870" w:type="dxa"/>
          </w:tcPr>
          <w:p>
            <w:pPr>
              <w:pStyle w:val="16"/>
              <w:rPr>
                <w:rFonts w:hint="eastAsia" w:ascii="宋体" w:hAnsi="宋体" w:eastAsia="宋体" w:cs="宋体"/>
                <w:sz w:val="18"/>
                <w:szCs w:val="18"/>
              </w:rPr>
            </w:pPr>
          </w:p>
        </w:tc>
        <w:tc>
          <w:tcPr>
            <w:tcW w:w="770" w:type="dxa"/>
          </w:tcPr>
          <w:p>
            <w:pPr>
              <w:pStyle w:val="16"/>
              <w:rPr>
                <w:rFonts w:hint="eastAsia" w:ascii="宋体" w:hAnsi="宋体" w:eastAsia="宋体" w:cs="宋体"/>
                <w:sz w:val="18"/>
                <w:szCs w:val="18"/>
              </w:rPr>
            </w:pPr>
          </w:p>
        </w:tc>
        <w:tc>
          <w:tcPr>
            <w:tcW w:w="760" w:type="dxa"/>
          </w:tcPr>
          <w:p>
            <w:pPr>
              <w:pStyle w:val="16"/>
              <w:rPr>
                <w:rFonts w:hint="eastAsia" w:ascii="宋体" w:hAnsi="宋体" w:eastAsia="宋体" w:cs="宋体"/>
                <w:sz w:val="18"/>
                <w:szCs w:val="18"/>
              </w:rPr>
            </w:pPr>
          </w:p>
        </w:tc>
        <w:tc>
          <w:tcPr>
            <w:tcW w:w="910" w:type="dxa"/>
          </w:tcPr>
          <w:p>
            <w:pPr>
              <w:pStyle w:val="16"/>
              <w:rPr>
                <w:rFonts w:hint="eastAsia" w:ascii="宋体" w:hAnsi="宋体" w:eastAsia="宋体" w:cs="宋体"/>
                <w:sz w:val="18"/>
                <w:szCs w:val="18"/>
              </w:rPr>
            </w:pPr>
          </w:p>
        </w:tc>
        <w:tc>
          <w:tcPr>
            <w:tcW w:w="950" w:type="dxa"/>
          </w:tcPr>
          <w:p>
            <w:pPr>
              <w:pStyle w:val="16"/>
              <w:rPr>
                <w:rFonts w:hint="eastAsia" w:ascii="宋体" w:hAnsi="宋体" w:eastAsia="宋体" w:cs="宋体"/>
                <w:sz w:val="18"/>
                <w:szCs w:val="18"/>
              </w:rPr>
            </w:pPr>
          </w:p>
        </w:tc>
        <w:tc>
          <w:tcPr>
            <w:tcW w:w="1050" w:type="dxa"/>
          </w:tcPr>
          <w:p>
            <w:pPr>
              <w:pStyle w:val="16"/>
              <w:rPr>
                <w:rFonts w:hint="eastAsia" w:ascii="宋体" w:hAnsi="宋体" w:eastAsia="宋体" w:cs="宋体"/>
                <w:sz w:val="18"/>
                <w:szCs w:val="18"/>
              </w:rPr>
            </w:pPr>
          </w:p>
        </w:tc>
        <w:tc>
          <w:tcPr>
            <w:tcW w:w="1170" w:type="dxa"/>
          </w:tcPr>
          <w:p>
            <w:pPr>
              <w:pStyle w:val="16"/>
              <w:rPr>
                <w:rFonts w:hint="eastAsia" w:ascii="宋体" w:hAnsi="宋体" w:eastAsia="宋体" w:cs="宋体"/>
                <w:sz w:val="18"/>
                <w:szCs w:val="18"/>
              </w:rPr>
            </w:pPr>
          </w:p>
        </w:tc>
        <w:tc>
          <w:tcPr>
            <w:tcW w:w="1170" w:type="dxa"/>
          </w:tcPr>
          <w:p>
            <w:pPr>
              <w:pStyle w:val="16"/>
              <w:rPr>
                <w:rFonts w:hint="eastAsia" w:ascii="宋体" w:hAnsi="宋体" w:eastAsia="宋体" w:cs="宋体"/>
                <w:b/>
                <w:sz w:val="18"/>
                <w:szCs w:val="18"/>
              </w:rPr>
            </w:pPr>
          </w:p>
          <w:p>
            <w:pPr>
              <w:pStyle w:val="16"/>
              <w:ind w:right="454"/>
              <w:jc w:val="right"/>
              <w:rPr>
                <w:rFonts w:hint="eastAsia" w:ascii="宋体" w:hAnsi="宋体" w:eastAsia="宋体" w:cs="宋体"/>
                <w:b/>
                <w:sz w:val="18"/>
                <w:szCs w:val="18"/>
              </w:rPr>
            </w:pPr>
            <w:r>
              <w:rPr>
                <w:rFonts w:hint="eastAsia" w:ascii="宋体" w:hAnsi="宋体" w:eastAsia="宋体" w:cs="宋体"/>
                <w:b/>
                <w:sz w:val="18"/>
                <w:szCs w:val="18"/>
              </w:rPr>
              <w:t>98</w:t>
            </w:r>
          </w:p>
        </w:tc>
      </w:tr>
    </w:tbl>
    <w:p>
      <w:pPr>
        <w:spacing w:before="27"/>
        <w:ind w:left="857" w:right="0" w:firstLine="0"/>
        <w:jc w:val="left"/>
        <w:rPr>
          <w:sz w:val="20"/>
        </w:rPr>
      </w:pPr>
      <w:r>
        <w:rPr>
          <w:sz w:val="20"/>
        </w:rPr>
        <w:t>备注：第五学期顶岗实习</w:t>
      </w:r>
    </w:p>
    <w:p>
      <w:pPr>
        <w:spacing w:after="0"/>
        <w:jc w:val="left"/>
        <w:rPr>
          <w:sz w:val="20"/>
        </w:rPr>
        <w:sectPr>
          <w:pgSz w:w="11910" w:h="16840"/>
          <w:pgMar w:top="1580" w:right="240" w:bottom="1180" w:left="940" w:header="0" w:footer="993" w:gutter="0"/>
          <w:cols w:space="720" w:num="1"/>
        </w:sectPr>
      </w:pPr>
    </w:p>
    <w:p>
      <w:pPr>
        <w:pStyle w:val="5"/>
        <w:spacing w:before="6"/>
        <w:rPr>
          <w:sz w:val="19"/>
        </w:rPr>
      </w:pPr>
    </w:p>
    <w:p>
      <w:pPr>
        <w:pStyle w:val="4"/>
        <w:keepNext w:val="0"/>
        <w:keepLines w:val="0"/>
        <w:pageBreakBefore w:val="0"/>
        <w:widowControl w:val="0"/>
        <w:kinsoku/>
        <w:wordWrap/>
        <w:overflowPunct/>
        <w:topLinePunct w:val="0"/>
        <w:autoSpaceDE w:val="0"/>
        <w:autoSpaceDN w:val="0"/>
        <w:bidi w:val="0"/>
        <w:adjustRightInd/>
        <w:snapToGrid/>
        <w:spacing w:before="83" w:line="240" w:lineRule="auto"/>
        <w:ind w:left="0" w:leftChars="0" w:firstLine="0" w:firstLineChars="0"/>
        <w:textAlignment w:val="auto"/>
        <w:rPr>
          <w:rFonts w:hint="eastAsia" w:ascii="黑体" w:hAnsi="黑体" w:eastAsia="黑体" w:cs="黑体"/>
          <w:sz w:val="28"/>
          <w:szCs w:val="28"/>
        </w:rPr>
      </w:pPr>
      <w:bookmarkStart w:id="11" w:name="_TOC_250009"/>
      <w:bookmarkEnd w:id="11"/>
      <w:r>
        <w:rPr>
          <w:rFonts w:hint="eastAsia" w:ascii="黑体" w:hAnsi="黑体" w:eastAsia="黑体" w:cs="黑体"/>
          <w:sz w:val="28"/>
          <w:szCs w:val="28"/>
        </w:rPr>
        <w:t>七、教学进程及总体安排</w:t>
      </w:r>
    </w:p>
    <w:p>
      <w:pPr>
        <w:spacing w:before="2"/>
        <w:ind w:right="0" w:firstLine="482" w:firstLineChars="200"/>
        <w:jc w:val="left"/>
        <w:rPr>
          <w:rFonts w:hint="eastAsia" w:ascii="宋体" w:hAnsi="宋体" w:eastAsia="宋体" w:cs="宋体"/>
          <w:b/>
          <w:sz w:val="24"/>
        </w:rPr>
      </w:pPr>
      <w:r>
        <w:rPr>
          <w:rFonts w:hint="eastAsia" w:ascii="宋体" w:hAnsi="宋体" w:eastAsia="宋体" w:cs="宋体"/>
          <w:b/>
          <w:sz w:val="24"/>
        </w:rPr>
        <w:t>（一）必修课模块（9</w:t>
      </w:r>
      <w:r>
        <w:rPr>
          <w:rFonts w:hint="eastAsia" w:ascii="宋体" w:hAnsi="宋体" w:eastAsia="宋体" w:cs="宋体"/>
          <w:b/>
          <w:sz w:val="24"/>
          <w:lang w:val="en-US" w:eastAsia="zh-CN"/>
        </w:rPr>
        <w:t>5</w:t>
      </w:r>
      <w:r>
        <w:rPr>
          <w:rFonts w:hint="eastAsia" w:ascii="宋体" w:hAnsi="宋体" w:eastAsia="宋体" w:cs="宋体"/>
          <w:b/>
          <w:sz w:val="24"/>
        </w:rPr>
        <w:t xml:space="preserve"> 学分）</w:t>
      </w:r>
    </w:p>
    <w:p>
      <w:pPr>
        <w:spacing w:before="2"/>
        <w:ind w:right="0" w:firstLine="482" w:firstLineChars="200"/>
        <w:jc w:val="left"/>
        <w:rPr>
          <w:rFonts w:hint="eastAsia" w:ascii="宋体" w:hAnsi="宋体" w:eastAsia="宋体" w:cs="宋体"/>
          <w:b/>
          <w:sz w:val="24"/>
        </w:rPr>
      </w:pPr>
      <w:r>
        <w:rPr>
          <w:rFonts w:hint="eastAsia" w:ascii="宋体" w:hAnsi="宋体" w:eastAsia="宋体" w:cs="宋体"/>
          <w:b/>
          <w:sz w:val="24"/>
        </w:rPr>
        <w:t>公共必修课程</w:t>
      </w:r>
    </w:p>
    <w:p>
      <w:pPr>
        <w:pStyle w:val="5"/>
        <w:spacing w:before="10"/>
        <w:rPr>
          <w:rFonts w:ascii="Microsoft JhengHei"/>
          <w:b/>
          <w:sz w:val="17"/>
        </w:rPr>
      </w:pPr>
    </w:p>
    <w:tbl>
      <w:tblPr>
        <w:tblStyle w:val="10"/>
        <w:tblW w:w="0" w:type="auto"/>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095"/>
        <w:gridCol w:w="3230"/>
        <w:gridCol w:w="720"/>
        <w:gridCol w:w="960"/>
        <w:gridCol w:w="1090"/>
        <w:gridCol w:w="1080"/>
        <w:gridCol w:w="423"/>
        <w:gridCol w:w="430"/>
        <w:gridCol w:w="420"/>
        <w:gridCol w:w="400"/>
        <w:gridCol w:w="380"/>
        <w:gridCol w:w="389"/>
        <w:gridCol w:w="1827"/>
        <w:gridCol w:w="1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09" w:type="dxa"/>
            <w:vMerge w:val="restart"/>
          </w:tcPr>
          <w:p>
            <w:pPr>
              <w:pStyle w:val="16"/>
              <w:spacing w:before="95"/>
              <w:ind w:left="107"/>
              <w:rPr>
                <w:rFonts w:hint="eastAsia" w:ascii="宋体" w:hAnsi="宋体" w:eastAsia="宋体" w:cs="宋体"/>
                <w:sz w:val="18"/>
                <w:szCs w:val="18"/>
              </w:rPr>
            </w:pPr>
            <w:r>
              <w:rPr>
                <w:rFonts w:hint="eastAsia" w:ascii="宋体" w:hAnsi="宋体" w:eastAsia="宋体" w:cs="宋体"/>
                <w:sz w:val="18"/>
                <w:szCs w:val="18"/>
              </w:rPr>
              <w:t>课程模块</w:t>
            </w:r>
          </w:p>
        </w:tc>
        <w:tc>
          <w:tcPr>
            <w:tcW w:w="1095" w:type="dxa"/>
            <w:vMerge w:val="restart"/>
          </w:tcPr>
          <w:p>
            <w:pPr>
              <w:pStyle w:val="16"/>
              <w:spacing w:before="95"/>
              <w:ind w:left="107"/>
              <w:rPr>
                <w:rFonts w:hint="eastAsia" w:ascii="宋体" w:hAnsi="宋体" w:eastAsia="宋体" w:cs="宋体"/>
                <w:sz w:val="18"/>
                <w:szCs w:val="18"/>
              </w:rPr>
            </w:pPr>
            <w:r>
              <w:rPr>
                <w:rFonts w:hint="eastAsia" w:ascii="宋体" w:hAnsi="宋体" w:eastAsia="宋体" w:cs="宋体"/>
                <w:sz w:val="18"/>
                <w:szCs w:val="18"/>
              </w:rPr>
              <w:t>课程代码</w:t>
            </w:r>
          </w:p>
        </w:tc>
        <w:tc>
          <w:tcPr>
            <w:tcW w:w="3230" w:type="dxa"/>
            <w:vMerge w:val="restart"/>
          </w:tcPr>
          <w:p>
            <w:pPr>
              <w:pStyle w:val="16"/>
              <w:spacing w:before="95"/>
              <w:ind w:left="106"/>
              <w:rPr>
                <w:rFonts w:hint="eastAsia" w:ascii="宋体" w:hAnsi="宋体" w:eastAsia="宋体" w:cs="宋体"/>
                <w:sz w:val="18"/>
                <w:szCs w:val="18"/>
              </w:rPr>
            </w:pPr>
            <w:r>
              <w:rPr>
                <w:rFonts w:hint="eastAsia" w:ascii="宋体" w:hAnsi="宋体" w:eastAsia="宋体" w:cs="宋体"/>
                <w:sz w:val="18"/>
                <w:szCs w:val="18"/>
              </w:rPr>
              <w:t>课程名称</w:t>
            </w:r>
          </w:p>
        </w:tc>
        <w:tc>
          <w:tcPr>
            <w:tcW w:w="720" w:type="dxa"/>
            <w:vMerge w:val="restart"/>
          </w:tcPr>
          <w:p>
            <w:pPr>
              <w:pStyle w:val="16"/>
              <w:spacing w:before="95"/>
              <w:ind w:left="107"/>
              <w:rPr>
                <w:rFonts w:hint="eastAsia" w:ascii="宋体" w:hAnsi="宋体" w:eastAsia="宋体" w:cs="宋体"/>
                <w:sz w:val="18"/>
                <w:szCs w:val="18"/>
              </w:rPr>
            </w:pPr>
            <w:r>
              <w:rPr>
                <w:rFonts w:hint="eastAsia" w:ascii="宋体" w:hAnsi="宋体" w:eastAsia="宋体" w:cs="宋体"/>
                <w:sz w:val="18"/>
                <w:szCs w:val="18"/>
              </w:rPr>
              <w:t>学分</w:t>
            </w:r>
          </w:p>
        </w:tc>
        <w:tc>
          <w:tcPr>
            <w:tcW w:w="3130" w:type="dxa"/>
            <w:gridSpan w:val="3"/>
          </w:tcPr>
          <w:p>
            <w:pPr>
              <w:pStyle w:val="16"/>
              <w:spacing w:before="95"/>
              <w:ind w:left="107"/>
              <w:rPr>
                <w:rFonts w:hint="eastAsia" w:ascii="宋体" w:hAnsi="宋体" w:eastAsia="宋体" w:cs="宋体"/>
                <w:sz w:val="18"/>
                <w:szCs w:val="18"/>
              </w:rPr>
            </w:pPr>
            <w:r>
              <w:rPr>
                <w:rFonts w:hint="eastAsia" w:ascii="宋体" w:hAnsi="宋体" w:eastAsia="宋体" w:cs="宋体"/>
                <w:sz w:val="18"/>
                <w:szCs w:val="18"/>
              </w:rPr>
              <w:t>学时</w:t>
            </w:r>
          </w:p>
        </w:tc>
        <w:tc>
          <w:tcPr>
            <w:tcW w:w="2442" w:type="dxa"/>
            <w:gridSpan w:val="6"/>
          </w:tcPr>
          <w:p>
            <w:pPr>
              <w:pStyle w:val="16"/>
              <w:spacing w:before="95"/>
              <w:ind w:left="421"/>
              <w:rPr>
                <w:rFonts w:hint="eastAsia" w:ascii="宋体" w:hAnsi="宋体" w:eastAsia="宋体" w:cs="宋体"/>
                <w:sz w:val="18"/>
                <w:szCs w:val="18"/>
              </w:rPr>
            </w:pPr>
            <w:r>
              <w:rPr>
                <w:rFonts w:hint="eastAsia" w:ascii="宋体" w:hAnsi="宋体" w:eastAsia="宋体" w:cs="宋体"/>
                <w:sz w:val="18"/>
                <w:szCs w:val="18"/>
              </w:rPr>
              <w:t>开设学期、学时数</w:t>
            </w:r>
          </w:p>
        </w:tc>
        <w:tc>
          <w:tcPr>
            <w:tcW w:w="1827" w:type="dxa"/>
          </w:tcPr>
          <w:p>
            <w:pPr>
              <w:pStyle w:val="16"/>
              <w:spacing w:before="95"/>
              <w:ind w:left="108"/>
              <w:rPr>
                <w:rFonts w:hint="eastAsia" w:ascii="宋体" w:hAnsi="宋体" w:eastAsia="宋体" w:cs="宋体"/>
                <w:sz w:val="18"/>
                <w:szCs w:val="18"/>
              </w:rPr>
            </w:pPr>
            <w:r>
              <w:rPr>
                <w:rFonts w:hint="eastAsia" w:ascii="宋体" w:hAnsi="宋体" w:eastAsia="宋体" w:cs="宋体"/>
                <w:sz w:val="18"/>
                <w:szCs w:val="18"/>
              </w:rPr>
              <w:t>课程类型</w:t>
            </w:r>
          </w:p>
        </w:tc>
        <w:tc>
          <w:tcPr>
            <w:tcW w:w="1184" w:type="dxa"/>
          </w:tcPr>
          <w:p>
            <w:pPr>
              <w:pStyle w:val="16"/>
              <w:spacing w:before="95"/>
              <w:ind w:left="107"/>
              <w:rPr>
                <w:rFonts w:hint="eastAsia" w:ascii="宋体" w:hAnsi="宋体" w:eastAsia="宋体" w:cs="宋体"/>
                <w:sz w:val="18"/>
                <w:szCs w:val="18"/>
              </w:rPr>
            </w:pPr>
            <w:r>
              <w:rPr>
                <w:rFonts w:hint="eastAsia" w:ascii="宋体" w:hAnsi="宋体" w:eastAsia="宋体" w:cs="宋体"/>
                <w:sz w:val="18"/>
                <w:szCs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09" w:type="dxa"/>
            <w:vMerge w:val="continue"/>
            <w:tcBorders>
              <w:top w:val="nil"/>
            </w:tcBorders>
          </w:tcPr>
          <w:p>
            <w:pPr>
              <w:rPr>
                <w:rFonts w:hint="eastAsia" w:ascii="宋体" w:hAnsi="宋体" w:eastAsia="宋体" w:cs="宋体"/>
                <w:sz w:val="18"/>
                <w:szCs w:val="18"/>
              </w:rPr>
            </w:pPr>
          </w:p>
        </w:tc>
        <w:tc>
          <w:tcPr>
            <w:tcW w:w="1095" w:type="dxa"/>
            <w:vMerge w:val="continue"/>
            <w:tcBorders>
              <w:top w:val="nil"/>
            </w:tcBorders>
          </w:tcPr>
          <w:p>
            <w:pPr>
              <w:rPr>
                <w:rFonts w:hint="eastAsia" w:ascii="宋体" w:hAnsi="宋体" w:eastAsia="宋体" w:cs="宋体"/>
                <w:sz w:val="18"/>
                <w:szCs w:val="18"/>
              </w:rPr>
            </w:pPr>
          </w:p>
        </w:tc>
        <w:tc>
          <w:tcPr>
            <w:tcW w:w="3230" w:type="dxa"/>
            <w:vMerge w:val="continue"/>
            <w:tcBorders>
              <w:top w:val="nil"/>
            </w:tcBorders>
          </w:tcPr>
          <w:p>
            <w:pPr>
              <w:rPr>
                <w:rFonts w:hint="eastAsia" w:ascii="宋体" w:hAnsi="宋体" w:eastAsia="宋体" w:cs="宋体"/>
                <w:sz w:val="18"/>
                <w:szCs w:val="18"/>
              </w:rPr>
            </w:pPr>
          </w:p>
        </w:tc>
        <w:tc>
          <w:tcPr>
            <w:tcW w:w="720" w:type="dxa"/>
            <w:vMerge w:val="continue"/>
            <w:tcBorders>
              <w:top w:val="nil"/>
            </w:tcBorders>
          </w:tcPr>
          <w:p>
            <w:pPr>
              <w:rPr>
                <w:rFonts w:hint="eastAsia" w:ascii="宋体" w:hAnsi="宋体" w:eastAsia="宋体" w:cs="宋体"/>
                <w:sz w:val="18"/>
                <w:szCs w:val="18"/>
              </w:rPr>
            </w:pPr>
          </w:p>
        </w:tc>
        <w:tc>
          <w:tcPr>
            <w:tcW w:w="960" w:type="dxa"/>
          </w:tcPr>
          <w:p>
            <w:pPr>
              <w:pStyle w:val="16"/>
              <w:spacing w:before="95"/>
              <w:ind w:left="107"/>
              <w:rPr>
                <w:rFonts w:hint="eastAsia" w:ascii="宋体" w:hAnsi="宋体" w:eastAsia="宋体" w:cs="宋体"/>
                <w:sz w:val="18"/>
                <w:szCs w:val="18"/>
              </w:rPr>
            </w:pPr>
            <w:r>
              <w:rPr>
                <w:rFonts w:hint="eastAsia" w:ascii="宋体" w:hAnsi="宋体" w:eastAsia="宋体" w:cs="宋体"/>
                <w:sz w:val="18"/>
                <w:szCs w:val="18"/>
              </w:rPr>
              <w:t>总学时</w:t>
            </w:r>
          </w:p>
        </w:tc>
        <w:tc>
          <w:tcPr>
            <w:tcW w:w="1090" w:type="dxa"/>
          </w:tcPr>
          <w:p>
            <w:pPr>
              <w:pStyle w:val="16"/>
              <w:spacing w:before="95"/>
              <w:ind w:left="107"/>
              <w:rPr>
                <w:rFonts w:hint="eastAsia" w:ascii="宋体" w:hAnsi="宋体" w:eastAsia="宋体" w:cs="宋体"/>
                <w:sz w:val="18"/>
                <w:szCs w:val="18"/>
              </w:rPr>
            </w:pPr>
            <w:r>
              <w:rPr>
                <w:rFonts w:hint="eastAsia" w:ascii="宋体" w:hAnsi="宋体" w:eastAsia="宋体" w:cs="宋体"/>
                <w:sz w:val="18"/>
                <w:szCs w:val="18"/>
              </w:rPr>
              <w:t>理论学时</w:t>
            </w:r>
          </w:p>
        </w:tc>
        <w:tc>
          <w:tcPr>
            <w:tcW w:w="1080" w:type="dxa"/>
          </w:tcPr>
          <w:p>
            <w:pPr>
              <w:pStyle w:val="16"/>
              <w:spacing w:before="95"/>
              <w:ind w:left="106"/>
              <w:rPr>
                <w:rFonts w:hint="eastAsia" w:ascii="宋体" w:hAnsi="宋体" w:eastAsia="宋体" w:cs="宋体"/>
                <w:sz w:val="18"/>
                <w:szCs w:val="18"/>
              </w:rPr>
            </w:pPr>
            <w:r>
              <w:rPr>
                <w:rFonts w:hint="eastAsia" w:ascii="宋体" w:hAnsi="宋体" w:eastAsia="宋体" w:cs="宋体"/>
                <w:sz w:val="18"/>
                <w:szCs w:val="18"/>
              </w:rPr>
              <w:t>实践学时</w:t>
            </w:r>
          </w:p>
        </w:tc>
        <w:tc>
          <w:tcPr>
            <w:tcW w:w="423" w:type="dxa"/>
          </w:tcPr>
          <w:p>
            <w:pPr>
              <w:pStyle w:val="16"/>
              <w:spacing w:before="95"/>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430" w:type="dxa"/>
          </w:tcPr>
          <w:p>
            <w:pPr>
              <w:pStyle w:val="16"/>
              <w:spacing w:before="95"/>
              <w:ind w:left="108"/>
              <w:rPr>
                <w:rFonts w:hint="eastAsia" w:ascii="宋体" w:hAnsi="宋体" w:eastAsia="宋体" w:cs="宋体"/>
                <w:sz w:val="18"/>
                <w:szCs w:val="18"/>
              </w:rPr>
            </w:pPr>
            <w:r>
              <w:rPr>
                <w:rFonts w:hint="eastAsia" w:ascii="宋体" w:hAnsi="宋体" w:eastAsia="宋体" w:cs="宋体"/>
                <w:w w:val="99"/>
                <w:sz w:val="18"/>
                <w:szCs w:val="18"/>
              </w:rPr>
              <w:t>2</w:t>
            </w:r>
          </w:p>
        </w:tc>
        <w:tc>
          <w:tcPr>
            <w:tcW w:w="420" w:type="dxa"/>
          </w:tcPr>
          <w:p>
            <w:pPr>
              <w:pStyle w:val="16"/>
              <w:spacing w:before="95"/>
              <w:ind w:right="91"/>
              <w:jc w:val="center"/>
              <w:rPr>
                <w:rFonts w:hint="eastAsia" w:ascii="宋体" w:hAnsi="宋体" w:eastAsia="宋体" w:cs="宋体"/>
                <w:sz w:val="18"/>
                <w:szCs w:val="18"/>
              </w:rPr>
            </w:pPr>
            <w:r>
              <w:rPr>
                <w:rFonts w:hint="eastAsia" w:ascii="宋体" w:hAnsi="宋体" w:eastAsia="宋体" w:cs="宋体"/>
                <w:w w:val="99"/>
                <w:sz w:val="18"/>
                <w:szCs w:val="18"/>
              </w:rPr>
              <w:t>3</w:t>
            </w:r>
          </w:p>
        </w:tc>
        <w:tc>
          <w:tcPr>
            <w:tcW w:w="400" w:type="dxa"/>
          </w:tcPr>
          <w:p>
            <w:pPr>
              <w:pStyle w:val="16"/>
              <w:spacing w:before="95"/>
              <w:ind w:left="108"/>
              <w:rPr>
                <w:rFonts w:hint="eastAsia" w:ascii="宋体" w:hAnsi="宋体" w:eastAsia="宋体" w:cs="宋体"/>
                <w:sz w:val="18"/>
                <w:szCs w:val="18"/>
              </w:rPr>
            </w:pPr>
            <w:r>
              <w:rPr>
                <w:rFonts w:hint="eastAsia" w:ascii="宋体" w:hAnsi="宋体" w:eastAsia="宋体" w:cs="宋体"/>
                <w:w w:val="99"/>
                <w:sz w:val="18"/>
                <w:szCs w:val="18"/>
              </w:rPr>
              <w:t>4</w:t>
            </w:r>
          </w:p>
        </w:tc>
        <w:tc>
          <w:tcPr>
            <w:tcW w:w="380" w:type="dxa"/>
          </w:tcPr>
          <w:p>
            <w:pPr>
              <w:pStyle w:val="16"/>
              <w:spacing w:before="95"/>
              <w:ind w:left="106"/>
              <w:rPr>
                <w:rFonts w:hint="eastAsia" w:ascii="宋体" w:hAnsi="宋体" w:eastAsia="宋体" w:cs="宋体"/>
                <w:sz w:val="18"/>
                <w:szCs w:val="18"/>
              </w:rPr>
            </w:pPr>
            <w:r>
              <w:rPr>
                <w:rFonts w:hint="eastAsia" w:ascii="宋体" w:hAnsi="宋体" w:eastAsia="宋体" w:cs="宋体"/>
                <w:w w:val="99"/>
                <w:sz w:val="18"/>
                <w:szCs w:val="18"/>
              </w:rPr>
              <w:t>5</w:t>
            </w:r>
          </w:p>
        </w:tc>
        <w:tc>
          <w:tcPr>
            <w:tcW w:w="389" w:type="dxa"/>
          </w:tcPr>
          <w:p>
            <w:pPr>
              <w:pStyle w:val="16"/>
              <w:spacing w:before="95"/>
              <w:ind w:right="60"/>
              <w:jc w:val="center"/>
              <w:rPr>
                <w:rFonts w:hint="eastAsia" w:ascii="宋体" w:hAnsi="宋体" w:eastAsia="宋体" w:cs="宋体"/>
                <w:sz w:val="18"/>
                <w:szCs w:val="18"/>
              </w:rPr>
            </w:pPr>
            <w:r>
              <w:rPr>
                <w:rFonts w:hint="eastAsia" w:ascii="宋体" w:hAnsi="宋体" w:eastAsia="宋体" w:cs="宋体"/>
                <w:color w:val="FF0000"/>
                <w:w w:val="99"/>
                <w:sz w:val="18"/>
                <w:szCs w:val="18"/>
              </w:rPr>
              <w:t>6</w:t>
            </w:r>
          </w:p>
        </w:tc>
        <w:tc>
          <w:tcPr>
            <w:tcW w:w="1827" w:type="dxa"/>
          </w:tcPr>
          <w:p>
            <w:pPr>
              <w:pStyle w:val="16"/>
              <w:rPr>
                <w:rFonts w:hint="eastAsia" w:ascii="宋体" w:hAnsi="宋体" w:eastAsia="宋体" w:cs="宋体"/>
                <w:sz w:val="18"/>
                <w:szCs w:val="18"/>
              </w:rPr>
            </w:pPr>
          </w:p>
        </w:tc>
        <w:tc>
          <w:tcPr>
            <w:tcW w:w="1184"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9"/>
              <w:rPr>
                <w:rFonts w:hint="eastAsia" w:ascii="宋体" w:hAnsi="宋体" w:eastAsia="宋体" w:cs="宋体"/>
                <w:b/>
                <w:sz w:val="18"/>
                <w:szCs w:val="18"/>
              </w:rPr>
            </w:pPr>
          </w:p>
          <w:p>
            <w:pPr>
              <w:pStyle w:val="16"/>
              <w:spacing w:line="420" w:lineRule="auto"/>
              <w:ind w:left="107" w:right="190"/>
              <w:rPr>
                <w:rFonts w:hint="eastAsia" w:ascii="宋体" w:hAnsi="宋体" w:eastAsia="宋体" w:cs="宋体"/>
                <w:sz w:val="18"/>
                <w:szCs w:val="18"/>
              </w:rPr>
            </w:pPr>
            <w:r>
              <w:rPr>
                <w:rFonts w:hint="eastAsia" w:ascii="宋体" w:hAnsi="宋体" w:eastAsia="宋体" w:cs="宋体"/>
                <w:sz w:val="18"/>
                <w:szCs w:val="18"/>
              </w:rPr>
              <w:t>公共必修课</w:t>
            </w: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10010101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思想道德与法治</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w:t>
            </w:r>
          </w:p>
        </w:tc>
        <w:tc>
          <w:tcPr>
            <w:tcW w:w="96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48</w:t>
            </w:r>
          </w:p>
        </w:tc>
        <w:tc>
          <w:tcPr>
            <w:tcW w:w="109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40</w:t>
            </w:r>
          </w:p>
        </w:tc>
        <w:tc>
          <w:tcPr>
            <w:tcW w:w="10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8</w:t>
            </w:r>
          </w:p>
        </w:tc>
        <w:tc>
          <w:tcPr>
            <w:tcW w:w="423"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48</w:t>
            </w: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9"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1827"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理论</w:t>
            </w:r>
          </w:p>
        </w:tc>
        <w:tc>
          <w:tcPr>
            <w:tcW w:w="1184"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6"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10010201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毛泽东思想和中国特色社会主义理论体系概论</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96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64</w:t>
            </w:r>
          </w:p>
        </w:tc>
        <w:tc>
          <w:tcPr>
            <w:tcW w:w="109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56</w:t>
            </w:r>
          </w:p>
        </w:tc>
        <w:tc>
          <w:tcPr>
            <w:tcW w:w="10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8</w:t>
            </w:r>
          </w:p>
        </w:tc>
        <w:tc>
          <w:tcPr>
            <w:tcW w:w="423"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64</w:t>
            </w: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9"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1827"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10010301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形势与政策</w:t>
            </w:r>
          </w:p>
        </w:tc>
        <w:tc>
          <w:tcPr>
            <w:tcW w:w="720" w:type="dxa"/>
            <w:vAlign w:val="top"/>
          </w:tcPr>
          <w:p>
            <w:pPr>
              <w:pStyle w:val="9"/>
              <w:widowControl/>
              <w:spacing w:line="400" w:lineRule="atLeast"/>
              <w:ind w:left="0" w:leftChars="0" w:right="0" w:rightChars="0"/>
              <w:rPr>
                <w:rFonts w:hint="default" w:ascii="宋体" w:hAnsi="宋体" w:eastAsia="宋体" w:cs="宋体"/>
                <w:color w:val="FF0000"/>
                <w:kern w:val="0"/>
                <w:sz w:val="18"/>
                <w:szCs w:val="18"/>
                <w:lang w:val="en-US" w:eastAsia="zh-CN" w:bidi="zh-CN"/>
              </w:rPr>
            </w:pPr>
            <w:r>
              <w:rPr>
                <w:rFonts w:hint="eastAsia" w:cs="宋体"/>
                <w:color w:val="FF0000"/>
                <w:kern w:val="0"/>
                <w:sz w:val="18"/>
                <w:szCs w:val="18"/>
                <w:lang w:val="en-US" w:eastAsia="zh-CN" w:bidi="zh-CN"/>
              </w:rPr>
              <w:t>1</w:t>
            </w:r>
          </w:p>
        </w:tc>
        <w:tc>
          <w:tcPr>
            <w:tcW w:w="96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rPr>
              <w:t>4</w:t>
            </w:r>
            <w:r>
              <w:rPr>
                <w:rFonts w:hint="eastAsia" w:cs="宋体"/>
                <w:color w:val="auto"/>
                <w:sz w:val="18"/>
                <w:szCs w:val="18"/>
                <w:lang w:val="en-US" w:eastAsia="zh-CN"/>
              </w:rPr>
              <w:t>0</w:t>
            </w:r>
          </w:p>
        </w:tc>
        <w:tc>
          <w:tcPr>
            <w:tcW w:w="1090" w:type="dxa"/>
            <w:vAlign w:val="top"/>
          </w:tcPr>
          <w:p>
            <w:pPr>
              <w:pStyle w:val="9"/>
              <w:widowControl/>
              <w:spacing w:line="400" w:lineRule="atLeast"/>
              <w:ind w:left="0" w:leftChars="0" w:right="0" w:rightChars="0"/>
              <w:rPr>
                <w:rFonts w:hint="default" w:ascii="宋体" w:hAnsi="宋体" w:eastAsia="宋体" w:cs="宋体"/>
                <w:sz w:val="18"/>
                <w:szCs w:val="18"/>
                <w:lang w:val="en-US" w:eastAsia="zh-CN"/>
              </w:rPr>
            </w:pPr>
            <w:r>
              <w:rPr>
                <w:rFonts w:hint="eastAsia" w:cs="宋体"/>
                <w:sz w:val="18"/>
                <w:szCs w:val="18"/>
                <w:lang w:val="en-US" w:eastAsia="zh-CN"/>
              </w:rPr>
              <w:t>40</w:t>
            </w:r>
          </w:p>
        </w:tc>
        <w:tc>
          <w:tcPr>
            <w:tcW w:w="1080" w:type="dxa"/>
            <w:vAlign w:val="top"/>
          </w:tcPr>
          <w:p>
            <w:pPr>
              <w:pStyle w:val="9"/>
              <w:widowControl/>
              <w:spacing w:line="400" w:lineRule="atLeast"/>
              <w:ind w:left="0" w:leftChars="0" w:right="0" w:rightChars="0"/>
              <w:rPr>
                <w:rFonts w:hint="default" w:ascii="宋体" w:hAnsi="宋体" w:eastAsia="宋体" w:cs="宋体"/>
                <w:sz w:val="18"/>
                <w:szCs w:val="18"/>
                <w:lang w:val="en-US" w:eastAsia="zh-CN"/>
              </w:rPr>
            </w:pPr>
          </w:p>
        </w:tc>
        <w:tc>
          <w:tcPr>
            <w:tcW w:w="423"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8</w:t>
            </w: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8</w:t>
            </w: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8</w:t>
            </w: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8</w:t>
            </w:r>
          </w:p>
        </w:tc>
        <w:tc>
          <w:tcPr>
            <w:tcW w:w="3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8</w:t>
            </w:r>
          </w:p>
        </w:tc>
        <w:tc>
          <w:tcPr>
            <w:tcW w:w="389"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1827"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10010401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军事理论</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2</w:t>
            </w:r>
          </w:p>
        </w:tc>
        <w:tc>
          <w:tcPr>
            <w:tcW w:w="96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32</w:t>
            </w:r>
          </w:p>
        </w:tc>
        <w:tc>
          <w:tcPr>
            <w:tcW w:w="109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32</w:t>
            </w:r>
          </w:p>
        </w:tc>
        <w:tc>
          <w:tcPr>
            <w:tcW w:w="10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23"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16</w:t>
            </w: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16</w:t>
            </w: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9"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1827"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理论</w:t>
            </w:r>
          </w:p>
        </w:tc>
        <w:tc>
          <w:tcPr>
            <w:tcW w:w="1184"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bidi="zh-CN"/>
              </w:rPr>
            </w:pPr>
            <w:r>
              <w:rPr>
                <w:rFonts w:hint="eastAsia" w:ascii="宋体" w:hAnsi="宋体" w:eastAsia="宋体" w:cs="宋体"/>
                <w:color w:val="auto"/>
                <w:sz w:val="18"/>
                <w:szCs w:val="18"/>
              </w:rPr>
              <w:t>10010601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大学生心理健康教育</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2</w:t>
            </w:r>
          </w:p>
        </w:tc>
        <w:tc>
          <w:tcPr>
            <w:tcW w:w="96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109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10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en-US" w:eastAsia="zh-CN" w:bidi="zh-CN"/>
              </w:rPr>
            </w:pPr>
            <w:r>
              <w:rPr>
                <w:rFonts w:hint="eastAsia" w:ascii="宋体" w:hAnsi="宋体" w:eastAsia="宋体" w:cs="宋体"/>
                <w:color w:val="auto"/>
                <w:sz w:val="18"/>
                <w:szCs w:val="18"/>
              </w:rPr>
              <w:t>4</w:t>
            </w:r>
            <w:r>
              <w:rPr>
                <w:rFonts w:hint="eastAsia" w:ascii="宋体" w:hAnsi="宋体" w:eastAsia="宋体" w:cs="宋体"/>
                <w:color w:val="auto"/>
                <w:sz w:val="18"/>
                <w:szCs w:val="18"/>
                <w:lang w:val="en-US"/>
              </w:rPr>
              <w:t xml:space="preserve"> </w:t>
            </w: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bidi="zh-CN"/>
              </w:rPr>
            </w:pPr>
            <w:r>
              <w:rPr>
                <w:rFonts w:hint="eastAsia" w:ascii="宋体" w:hAnsi="宋体" w:eastAsia="宋体" w:cs="宋体"/>
                <w:color w:val="auto"/>
                <w:sz w:val="18"/>
                <w:szCs w:val="18"/>
              </w:rPr>
              <w:t>10010701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大学生职业发展与创新创业教育</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2</w:t>
            </w:r>
          </w:p>
        </w:tc>
        <w:tc>
          <w:tcPr>
            <w:tcW w:w="96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109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24</w:t>
            </w:r>
          </w:p>
        </w:tc>
        <w:tc>
          <w:tcPr>
            <w:tcW w:w="10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bidi="zh-CN"/>
              </w:rPr>
            </w:pPr>
            <w:r>
              <w:rPr>
                <w:rFonts w:hint="eastAsia" w:ascii="宋体" w:hAnsi="宋体" w:eastAsia="宋体" w:cs="宋体"/>
                <w:color w:val="auto"/>
                <w:sz w:val="18"/>
                <w:szCs w:val="18"/>
              </w:rPr>
              <w:t>10010801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禁毒与预防艾滋病专题</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w:t>
            </w:r>
          </w:p>
        </w:tc>
        <w:tc>
          <w:tcPr>
            <w:tcW w:w="96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109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10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8</w:t>
            </w: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bidi="zh-CN"/>
              </w:rPr>
            </w:pPr>
            <w:r>
              <w:rPr>
                <w:rFonts w:hint="eastAsia" w:ascii="宋体" w:hAnsi="宋体" w:eastAsia="宋体" w:cs="宋体"/>
                <w:color w:val="auto"/>
                <w:sz w:val="18"/>
                <w:szCs w:val="18"/>
              </w:rPr>
              <w:t>10010901</w:t>
            </w:r>
          </w:p>
        </w:tc>
        <w:tc>
          <w:tcPr>
            <w:tcW w:w="32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大学英语</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96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64</w:t>
            </w:r>
          </w:p>
        </w:tc>
        <w:tc>
          <w:tcPr>
            <w:tcW w:w="109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48</w:t>
            </w:r>
          </w:p>
        </w:tc>
        <w:tc>
          <w:tcPr>
            <w:tcW w:w="10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bidi="zh-CN"/>
              </w:rPr>
            </w:pPr>
            <w:r>
              <w:rPr>
                <w:rFonts w:hint="eastAsia" w:ascii="宋体" w:hAnsi="宋体" w:eastAsia="宋体" w:cs="宋体"/>
                <w:color w:val="auto"/>
                <w:sz w:val="18"/>
                <w:szCs w:val="18"/>
              </w:rPr>
              <w:t>10011001</w:t>
            </w:r>
          </w:p>
        </w:tc>
        <w:tc>
          <w:tcPr>
            <w:tcW w:w="32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大学语文</w:t>
            </w:r>
          </w:p>
        </w:tc>
        <w:tc>
          <w:tcPr>
            <w:tcW w:w="720" w:type="dxa"/>
            <w:vAlign w:val="top"/>
          </w:tcPr>
          <w:p>
            <w:pPr>
              <w:pStyle w:val="9"/>
              <w:widowControl/>
              <w:spacing w:line="400" w:lineRule="atLeast"/>
              <w:ind w:left="0" w:leftChars="0" w:right="0" w:rightChars="0"/>
              <w:rPr>
                <w:rFonts w:hint="default" w:ascii="宋体" w:hAnsi="宋体" w:eastAsia="宋体" w:cs="宋体"/>
                <w:kern w:val="0"/>
                <w:sz w:val="18"/>
                <w:szCs w:val="18"/>
                <w:lang w:val="en-US" w:eastAsia="zh-CN" w:bidi="zh-CN"/>
              </w:rPr>
            </w:pPr>
            <w:r>
              <w:rPr>
                <w:rFonts w:hint="eastAsia" w:cs="宋体"/>
                <w:kern w:val="0"/>
                <w:sz w:val="18"/>
                <w:szCs w:val="18"/>
                <w:lang w:val="en-US" w:eastAsia="zh-CN" w:bidi="zh-CN"/>
              </w:rPr>
              <w:t>4</w:t>
            </w:r>
          </w:p>
        </w:tc>
        <w:tc>
          <w:tcPr>
            <w:tcW w:w="960" w:type="dxa"/>
            <w:vAlign w:val="top"/>
          </w:tcPr>
          <w:p>
            <w:pPr>
              <w:pStyle w:val="9"/>
              <w:widowControl/>
              <w:spacing w:line="400" w:lineRule="atLeast"/>
              <w:ind w:left="0" w:leftChars="0" w:right="0" w:rightChars="0"/>
              <w:rPr>
                <w:rFonts w:hint="default" w:ascii="宋体" w:hAnsi="宋体" w:eastAsia="宋体" w:cs="宋体"/>
                <w:kern w:val="0"/>
                <w:sz w:val="18"/>
                <w:szCs w:val="18"/>
                <w:lang w:val="en-US" w:eastAsia="zh-CN" w:bidi="zh-CN"/>
              </w:rPr>
            </w:pPr>
            <w:r>
              <w:rPr>
                <w:rFonts w:hint="eastAsia" w:cs="宋体"/>
                <w:kern w:val="0"/>
                <w:sz w:val="18"/>
                <w:szCs w:val="18"/>
                <w:lang w:val="en-US" w:eastAsia="zh-CN" w:bidi="zh-CN"/>
              </w:rPr>
              <w:t>64</w:t>
            </w:r>
          </w:p>
        </w:tc>
        <w:tc>
          <w:tcPr>
            <w:tcW w:w="1090" w:type="dxa"/>
            <w:vAlign w:val="top"/>
          </w:tcPr>
          <w:p>
            <w:pPr>
              <w:pStyle w:val="9"/>
              <w:widowControl/>
              <w:spacing w:line="400" w:lineRule="atLeast"/>
              <w:ind w:left="0" w:leftChars="0" w:right="0" w:rightChars="0"/>
              <w:rPr>
                <w:rFonts w:hint="default" w:ascii="宋体" w:hAnsi="宋体" w:eastAsia="宋体" w:cs="宋体"/>
                <w:kern w:val="0"/>
                <w:sz w:val="18"/>
                <w:szCs w:val="18"/>
                <w:lang w:val="en-US" w:eastAsia="zh-CN" w:bidi="zh-CN"/>
              </w:rPr>
            </w:pPr>
            <w:r>
              <w:rPr>
                <w:rFonts w:hint="eastAsia" w:cs="宋体"/>
                <w:kern w:val="0"/>
                <w:sz w:val="18"/>
                <w:szCs w:val="18"/>
                <w:lang w:val="en-US" w:eastAsia="zh-CN" w:bidi="zh-CN"/>
              </w:rPr>
              <w:t>56</w:t>
            </w:r>
          </w:p>
        </w:tc>
        <w:tc>
          <w:tcPr>
            <w:tcW w:w="1080" w:type="dxa"/>
            <w:vAlign w:val="top"/>
          </w:tcPr>
          <w:p>
            <w:pPr>
              <w:pStyle w:val="9"/>
              <w:widowControl/>
              <w:spacing w:line="400" w:lineRule="atLeast"/>
              <w:ind w:left="0" w:leftChars="0" w:right="0" w:rightChars="0"/>
              <w:rPr>
                <w:rFonts w:hint="default" w:ascii="宋体" w:hAnsi="宋体" w:eastAsia="宋体" w:cs="宋体"/>
                <w:kern w:val="0"/>
                <w:sz w:val="18"/>
                <w:szCs w:val="18"/>
                <w:lang w:val="en-US" w:eastAsia="zh-CN" w:bidi="zh-CN"/>
              </w:rPr>
            </w:pPr>
            <w:r>
              <w:rPr>
                <w:rFonts w:hint="eastAsia" w:cs="宋体"/>
                <w:kern w:val="0"/>
                <w:sz w:val="18"/>
                <w:szCs w:val="18"/>
                <w:lang w:val="en-US" w:eastAsia="zh-CN" w:bidi="zh-CN"/>
              </w:rPr>
              <w:t>8</w:t>
            </w:r>
            <w:bookmarkStart w:id="21" w:name="_GoBack"/>
            <w:bookmarkEnd w:id="21"/>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en-US" w:eastAsia="zh-CN" w:bidi="zh-CN"/>
              </w:rPr>
            </w:pPr>
            <w:r>
              <w:rPr>
                <w:rFonts w:hint="eastAsia" w:ascii="宋体" w:hAnsi="宋体" w:eastAsia="宋体" w:cs="宋体"/>
                <w:color w:val="auto"/>
                <w:sz w:val="18"/>
                <w:szCs w:val="18"/>
              </w:rPr>
              <w:t>16</w:t>
            </w: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bidi="zh-CN"/>
              </w:rPr>
            </w:pPr>
            <w:r>
              <w:rPr>
                <w:rFonts w:hint="eastAsia" w:ascii="宋体" w:hAnsi="宋体" w:eastAsia="宋体" w:cs="宋体"/>
                <w:color w:val="auto"/>
                <w:sz w:val="18"/>
                <w:szCs w:val="18"/>
              </w:rPr>
              <w:t>10011101</w:t>
            </w:r>
          </w:p>
        </w:tc>
        <w:tc>
          <w:tcPr>
            <w:tcW w:w="32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计算机应用基础</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96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64</w:t>
            </w:r>
          </w:p>
        </w:tc>
        <w:tc>
          <w:tcPr>
            <w:tcW w:w="109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10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32</w:t>
            </w: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109" w:type="dxa"/>
            <w:vMerge w:val="continue"/>
            <w:tcBorders>
              <w:top w:val="nil"/>
            </w:tcBorders>
          </w:tcPr>
          <w:p>
            <w:pPr>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bidi="zh-CN"/>
              </w:rPr>
            </w:pPr>
            <w:r>
              <w:rPr>
                <w:rFonts w:hint="eastAsia" w:ascii="宋体" w:hAnsi="宋体" w:eastAsia="宋体" w:cs="宋体"/>
                <w:color w:val="auto"/>
                <w:sz w:val="18"/>
                <w:szCs w:val="18"/>
              </w:rPr>
              <w:t>10011201</w:t>
            </w:r>
          </w:p>
        </w:tc>
        <w:tc>
          <w:tcPr>
            <w:tcW w:w="32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民族教育专题</w:t>
            </w:r>
          </w:p>
        </w:tc>
        <w:tc>
          <w:tcPr>
            <w:tcW w:w="720" w:type="dxa"/>
            <w:vAlign w:val="top"/>
          </w:tcPr>
          <w:p>
            <w:pPr>
              <w:pStyle w:val="9"/>
              <w:widowControl/>
              <w:spacing w:line="400" w:lineRule="atLeast"/>
              <w:ind w:left="0" w:leftChars="0" w:right="0" w:rightChars="0"/>
              <w:rPr>
                <w:rFonts w:hint="eastAsia" w:ascii="宋体" w:hAnsi="宋体" w:eastAsia="宋体" w:cs="宋体"/>
                <w:color w:val="FF0000"/>
                <w:kern w:val="0"/>
                <w:sz w:val="18"/>
                <w:szCs w:val="18"/>
                <w:lang w:val="zh-CN" w:eastAsia="zh-CN" w:bidi="zh-CN"/>
              </w:rPr>
            </w:pPr>
            <w:r>
              <w:rPr>
                <w:rFonts w:hint="eastAsia" w:ascii="宋体" w:hAnsi="宋体" w:eastAsia="宋体" w:cs="宋体"/>
                <w:color w:val="auto"/>
                <w:sz w:val="18"/>
                <w:szCs w:val="18"/>
              </w:rPr>
              <w:t>1</w:t>
            </w:r>
          </w:p>
        </w:tc>
        <w:tc>
          <w:tcPr>
            <w:tcW w:w="96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109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12</w:t>
            </w:r>
          </w:p>
        </w:tc>
        <w:tc>
          <w:tcPr>
            <w:tcW w:w="10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考查</w:t>
            </w:r>
          </w:p>
        </w:tc>
      </w:tr>
    </w:tbl>
    <w:p>
      <w:pPr>
        <w:spacing w:after="0"/>
        <w:rPr>
          <w:rFonts w:hint="eastAsia" w:ascii="宋体" w:hAnsi="宋体" w:eastAsia="宋体" w:cs="宋体"/>
          <w:sz w:val="18"/>
          <w:szCs w:val="18"/>
        </w:rPr>
        <w:sectPr>
          <w:footerReference r:id="rId7" w:type="default"/>
          <w:pgSz w:w="16840" w:h="11910" w:orient="landscape"/>
          <w:pgMar w:top="1100" w:right="640" w:bottom="1100" w:left="1020" w:header="0" w:footer="913" w:gutter="0"/>
          <w:pgNumType w:start="15"/>
          <w:cols w:space="720" w:num="1"/>
        </w:sectPr>
      </w:pPr>
    </w:p>
    <w:tbl>
      <w:tblPr>
        <w:tblStyle w:val="10"/>
        <w:tblW w:w="0" w:type="auto"/>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9"/>
        <w:gridCol w:w="1095"/>
        <w:gridCol w:w="3230"/>
        <w:gridCol w:w="720"/>
        <w:gridCol w:w="960"/>
        <w:gridCol w:w="1090"/>
        <w:gridCol w:w="1080"/>
        <w:gridCol w:w="423"/>
        <w:gridCol w:w="430"/>
        <w:gridCol w:w="420"/>
        <w:gridCol w:w="400"/>
        <w:gridCol w:w="380"/>
        <w:gridCol w:w="389"/>
        <w:gridCol w:w="1827"/>
        <w:gridCol w:w="1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tcPr>
          <w:p>
            <w:pPr>
              <w:pStyle w:val="16"/>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10011301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中华传统优秀文化专题</w:t>
            </w:r>
          </w:p>
        </w:tc>
        <w:tc>
          <w:tcPr>
            <w:tcW w:w="7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w:t>
            </w:r>
          </w:p>
        </w:tc>
        <w:tc>
          <w:tcPr>
            <w:tcW w:w="96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109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12</w:t>
            </w:r>
          </w:p>
        </w:tc>
        <w:tc>
          <w:tcPr>
            <w:tcW w:w="10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4</w:t>
            </w:r>
          </w:p>
        </w:tc>
        <w:tc>
          <w:tcPr>
            <w:tcW w:w="423"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16</w:t>
            </w:r>
          </w:p>
        </w:tc>
        <w:tc>
          <w:tcPr>
            <w:tcW w:w="43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2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40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tcPr>
          <w:p>
            <w:pPr>
              <w:pStyle w:val="16"/>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10011401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国家安全教育</w:t>
            </w:r>
          </w:p>
        </w:tc>
        <w:tc>
          <w:tcPr>
            <w:tcW w:w="7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1</w:t>
            </w:r>
          </w:p>
        </w:tc>
        <w:tc>
          <w:tcPr>
            <w:tcW w:w="96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16</w:t>
            </w:r>
          </w:p>
        </w:tc>
        <w:tc>
          <w:tcPr>
            <w:tcW w:w="109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12</w:t>
            </w:r>
          </w:p>
        </w:tc>
        <w:tc>
          <w:tcPr>
            <w:tcW w:w="10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4</w:t>
            </w:r>
          </w:p>
        </w:tc>
        <w:tc>
          <w:tcPr>
            <w:tcW w:w="423"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16</w:t>
            </w: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0" w:type="dxa"/>
            <w:vAlign w:val="top"/>
          </w:tcPr>
          <w:p>
            <w:pPr>
              <w:pStyle w:val="9"/>
              <w:widowControl/>
              <w:spacing w:line="400" w:lineRule="atLeast"/>
              <w:ind w:left="0" w:leftChars="0" w:right="0" w:rightChars="0"/>
              <w:rPr>
                <w:rFonts w:hint="eastAsia" w:ascii="宋体" w:hAnsi="宋体" w:eastAsia="宋体" w:cs="宋体"/>
                <w:color w:val="FF0000"/>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color w:val="FF0000"/>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en-US" w:eastAsia="zh-CN" w:bidi="ar-SA"/>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en-US" w:eastAsia="zh-CN" w:bidi="ar-SA"/>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09" w:type="dxa"/>
          </w:tcPr>
          <w:p>
            <w:pPr>
              <w:pStyle w:val="16"/>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lang w:val="en-US" w:eastAsia="zh-CN"/>
              </w:rPr>
              <w:t>10011501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rPr>
              <w:t>劳动专题教育</w:t>
            </w:r>
          </w:p>
        </w:tc>
        <w:tc>
          <w:tcPr>
            <w:tcW w:w="72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1</w:t>
            </w:r>
          </w:p>
        </w:tc>
        <w:tc>
          <w:tcPr>
            <w:tcW w:w="96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16</w:t>
            </w:r>
          </w:p>
        </w:tc>
        <w:tc>
          <w:tcPr>
            <w:tcW w:w="109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8</w:t>
            </w:r>
          </w:p>
        </w:tc>
        <w:tc>
          <w:tcPr>
            <w:tcW w:w="108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8</w:t>
            </w:r>
          </w:p>
        </w:tc>
        <w:tc>
          <w:tcPr>
            <w:tcW w:w="423"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8</w:t>
            </w: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r>
              <w:rPr>
                <w:rFonts w:hint="eastAsia" w:ascii="宋体" w:hAnsi="宋体" w:eastAsia="宋体" w:cs="宋体"/>
                <w:color w:val="auto"/>
                <w:sz w:val="18"/>
                <w:szCs w:val="18"/>
                <w:lang w:val="en-US" w:eastAsia="zh-CN"/>
              </w:rPr>
              <w:t>8</w:t>
            </w: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en-US" w:eastAsia="zh-CN" w:bidi="ar-SA"/>
              </w:rPr>
            </w:pPr>
            <w:r>
              <w:rPr>
                <w:rFonts w:hint="eastAsia" w:ascii="宋体" w:hAnsi="宋体" w:eastAsia="宋体" w:cs="宋体"/>
                <w:color w:val="auto"/>
                <w:sz w:val="18"/>
                <w:szCs w:val="18"/>
              </w:rPr>
              <w:t>理实一体</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en-US" w:eastAsia="zh-CN" w:bidi="ar-SA"/>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09" w:type="dxa"/>
          </w:tcPr>
          <w:p>
            <w:pPr>
              <w:pStyle w:val="16"/>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lang w:val="en-US" w:eastAsia="zh-CN"/>
              </w:rPr>
              <w:t>10011601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军事技能</w:t>
            </w:r>
          </w:p>
        </w:tc>
        <w:tc>
          <w:tcPr>
            <w:tcW w:w="720" w:type="dxa"/>
            <w:vAlign w:val="top"/>
          </w:tcPr>
          <w:p>
            <w:pPr>
              <w:pStyle w:val="9"/>
              <w:widowControl/>
              <w:spacing w:line="400" w:lineRule="atLeast"/>
              <w:ind w:left="0" w:leftChars="0" w:right="0" w:rightChars="0"/>
              <w:rPr>
                <w:rFonts w:hint="default" w:ascii="宋体" w:hAnsi="宋体" w:eastAsia="宋体" w:cs="宋体"/>
                <w:sz w:val="18"/>
                <w:szCs w:val="18"/>
                <w:lang w:val="en-US" w:eastAsia="zh-CN"/>
              </w:rPr>
            </w:pPr>
            <w:r>
              <w:rPr>
                <w:rFonts w:hint="eastAsia" w:cs="宋体"/>
                <w:sz w:val="18"/>
                <w:szCs w:val="18"/>
                <w:lang w:val="en-US" w:eastAsia="zh-CN"/>
              </w:rPr>
              <w:t>2</w:t>
            </w:r>
          </w:p>
        </w:tc>
        <w:tc>
          <w:tcPr>
            <w:tcW w:w="960" w:type="dxa"/>
            <w:vAlign w:val="top"/>
          </w:tcPr>
          <w:p>
            <w:pPr>
              <w:pStyle w:val="9"/>
              <w:widowControl/>
              <w:spacing w:line="400" w:lineRule="atLeast"/>
              <w:ind w:left="0" w:leftChars="0" w:right="0" w:rightChars="0"/>
              <w:rPr>
                <w:rFonts w:hint="default" w:ascii="宋体" w:hAnsi="宋体" w:eastAsia="宋体" w:cs="宋体"/>
                <w:sz w:val="18"/>
                <w:szCs w:val="18"/>
                <w:lang w:val="en-US" w:eastAsia="zh-CN"/>
              </w:rPr>
            </w:pPr>
            <w:r>
              <w:rPr>
                <w:rFonts w:hint="eastAsia" w:cs="宋体"/>
                <w:sz w:val="18"/>
                <w:szCs w:val="18"/>
                <w:lang w:val="en-US" w:eastAsia="zh-CN"/>
              </w:rPr>
              <w:t>112</w:t>
            </w:r>
          </w:p>
        </w:tc>
        <w:tc>
          <w:tcPr>
            <w:tcW w:w="109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1080" w:type="dxa"/>
            <w:vAlign w:val="top"/>
          </w:tcPr>
          <w:p>
            <w:pPr>
              <w:pStyle w:val="9"/>
              <w:widowControl/>
              <w:spacing w:line="400" w:lineRule="atLeast"/>
              <w:ind w:left="0" w:leftChars="0" w:right="0" w:rightChars="0"/>
              <w:rPr>
                <w:rFonts w:hint="default" w:ascii="宋体" w:hAnsi="宋体" w:eastAsia="宋体" w:cs="宋体"/>
                <w:sz w:val="18"/>
                <w:szCs w:val="18"/>
                <w:lang w:val="en-US" w:eastAsia="zh-CN"/>
              </w:rPr>
            </w:pPr>
            <w:r>
              <w:rPr>
                <w:rFonts w:hint="eastAsia" w:cs="宋体"/>
                <w:sz w:val="18"/>
                <w:szCs w:val="18"/>
                <w:lang w:val="en-US" w:eastAsia="zh-CN"/>
              </w:rPr>
              <w:t>112</w:t>
            </w:r>
          </w:p>
        </w:tc>
        <w:tc>
          <w:tcPr>
            <w:tcW w:w="423" w:type="dxa"/>
            <w:vAlign w:val="top"/>
          </w:tcPr>
          <w:p>
            <w:pPr>
              <w:pStyle w:val="9"/>
              <w:widowControl/>
              <w:spacing w:line="400" w:lineRule="atLeast"/>
              <w:ind w:left="0" w:leftChars="0" w:right="0" w:rightChars="0"/>
              <w:rPr>
                <w:rFonts w:hint="default" w:ascii="宋体" w:hAnsi="宋体" w:eastAsia="宋体" w:cs="宋体"/>
                <w:sz w:val="18"/>
                <w:szCs w:val="18"/>
                <w:lang w:val="en-US" w:eastAsia="zh-CN"/>
              </w:rPr>
            </w:pPr>
            <w:r>
              <w:rPr>
                <w:rFonts w:hint="eastAsia" w:cs="宋体"/>
                <w:sz w:val="18"/>
                <w:szCs w:val="18"/>
                <w:lang w:val="en-US" w:eastAsia="zh-CN"/>
              </w:rPr>
              <w:t>112</w:t>
            </w: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lang w:eastAsia="zh-CN"/>
              </w:rPr>
              <w:t>实践</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09" w:type="dxa"/>
          </w:tcPr>
          <w:p>
            <w:pPr>
              <w:pStyle w:val="16"/>
              <w:spacing w:before="96"/>
              <w:ind w:left="107"/>
              <w:rPr>
                <w:rFonts w:hint="eastAsia" w:ascii="宋体" w:hAnsi="宋体" w:eastAsia="宋体" w:cs="宋体"/>
                <w:sz w:val="18"/>
                <w:szCs w:val="18"/>
              </w:rPr>
            </w:pPr>
          </w:p>
        </w:tc>
        <w:tc>
          <w:tcPr>
            <w:tcW w:w="109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lang w:val="en-US" w:eastAsia="zh-CN"/>
              </w:rPr>
              <w:t>10011701</w:t>
            </w:r>
          </w:p>
        </w:tc>
        <w:tc>
          <w:tcPr>
            <w:tcW w:w="323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入学教育</w:t>
            </w:r>
          </w:p>
        </w:tc>
        <w:tc>
          <w:tcPr>
            <w:tcW w:w="72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1</w:t>
            </w:r>
          </w:p>
        </w:tc>
        <w:tc>
          <w:tcPr>
            <w:tcW w:w="96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16</w:t>
            </w:r>
          </w:p>
        </w:tc>
        <w:tc>
          <w:tcPr>
            <w:tcW w:w="1090"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16</w:t>
            </w:r>
          </w:p>
        </w:tc>
        <w:tc>
          <w:tcPr>
            <w:tcW w:w="108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23" w:type="dxa"/>
            <w:vAlign w:val="top"/>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16</w:t>
            </w:r>
          </w:p>
        </w:tc>
        <w:tc>
          <w:tcPr>
            <w:tcW w:w="43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2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400" w:type="dxa"/>
            <w:vAlign w:val="top"/>
          </w:tcPr>
          <w:p>
            <w:pPr>
              <w:pStyle w:val="9"/>
              <w:widowControl/>
              <w:spacing w:line="400" w:lineRule="atLeast"/>
              <w:ind w:left="0" w:leftChars="0" w:right="0" w:rightChars="0"/>
              <w:rPr>
                <w:rFonts w:hint="eastAsia" w:ascii="宋体" w:hAnsi="宋体" w:eastAsia="宋体" w:cs="宋体"/>
                <w:sz w:val="18"/>
                <w:szCs w:val="18"/>
                <w:lang w:val="zh-CN" w:eastAsia="zh-CN"/>
              </w:rPr>
            </w:pPr>
          </w:p>
        </w:tc>
        <w:tc>
          <w:tcPr>
            <w:tcW w:w="380"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389"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p>
        </w:tc>
        <w:tc>
          <w:tcPr>
            <w:tcW w:w="1827"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lang w:eastAsia="zh-CN"/>
              </w:rPr>
              <w:t>理论</w:t>
            </w:r>
          </w:p>
        </w:tc>
        <w:tc>
          <w:tcPr>
            <w:tcW w:w="1184" w:type="dxa"/>
            <w:vAlign w:val="top"/>
          </w:tcPr>
          <w:p>
            <w:pPr>
              <w:pStyle w:val="9"/>
              <w:widowControl/>
              <w:spacing w:line="400" w:lineRule="atLeast"/>
              <w:ind w:left="0" w:leftChars="0" w:right="0" w:rightChars="0"/>
              <w:rPr>
                <w:rFonts w:hint="eastAsia" w:ascii="宋体" w:hAnsi="宋体" w:eastAsia="宋体" w:cs="宋体"/>
                <w:kern w:val="0"/>
                <w:sz w:val="18"/>
                <w:szCs w:val="18"/>
                <w:lang w:val="zh-CN" w:eastAsia="zh-CN" w:bidi="zh-CN"/>
              </w:rPr>
            </w:pPr>
            <w:r>
              <w:rPr>
                <w:rFonts w:hint="eastAsia" w:ascii="宋体" w:hAnsi="宋体" w:eastAsia="宋体" w:cs="宋体"/>
                <w:color w:val="auto"/>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09" w:type="dxa"/>
          </w:tcPr>
          <w:p>
            <w:pPr>
              <w:pStyle w:val="16"/>
              <w:spacing w:before="96"/>
              <w:ind w:left="107"/>
              <w:rPr>
                <w:rFonts w:hint="eastAsia" w:ascii="宋体" w:hAnsi="宋体" w:eastAsia="宋体" w:cs="宋体"/>
                <w:sz w:val="18"/>
                <w:szCs w:val="18"/>
              </w:rPr>
            </w:pPr>
            <w:r>
              <w:rPr>
                <w:rFonts w:hint="eastAsia" w:ascii="宋体" w:hAnsi="宋体" w:eastAsia="宋体" w:cs="宋体"/>
                <w:sz w:val="18"/>
                <w:szCs w:val="18"/>
              </w:rPr>
              <w:t>小计</w:t>
            </w:r>
          </w:p>
        </w:tc>
        <w:tc>
          <w:tcPr>
            <w:tcW w:w="1095" w:type="dxa"/>
          </w:tcPr>
          <w:p>
            <w:pPr>
              <w:pStyle w:val="16"/>
              <w:rPr>
                <w:rFonts w:hint="eastAsia" w:ascii="宋体" w:hAnsi="宋体" w:eastAsia="宋体" w:cs="宋体"/>
                <w:sz w:val="18"/>
                <w:szCs w:val="18"/>
              </w:rPr>
            </w:pPr>
          </w:p>
        </w:tc>
        <w:tc>
          <w:tcPr>
            <w:tcW w:w="3230" w:type="dxa"/>
          </w:tcPr>
          <w:p>
            <w:pPr>
              <w:pStyle w:val="16"/>
              <w:rPr>
                <w:rFonts w:hint="eastAsia" w:ascii="宋体" w:hAnsi="宋体" w:eastAsia="宋体" w:cs="宋体"/>
                <w:sz w:val="18"/>
                <w:szCs w:val="18"/>
              </w:rPr>
            </w:pPr>
          </w:p>
        </w:tc>
        <w:tc>
          <w:tcPr>
            <w:tcW w:w="720" w:type="dxa"/>
            <w:vAlign w:val="center"/>
          </w:tcPr>
          <w:p>
            <w:pPr>
              <w:pStyle w:val="9"/>
              <w:widowControl/>
              <w:spacing w:line="400" w:lineRule="atLeast"/>
              <w:ind w:left="0" w:leftChars="0" w:right="0" w:rightChars="0"/>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34</w:t>
            </w:r>
          </w:p>
        </w:tc>
        <w:tc>
          <w:tcPr>
            <w:tcW w:w="960" w:type="dxa"/>
            <w:vAlign w:val="center"/>
          </w:tcPr>
          <w:p>
            <w:pPr>
              <w:pStyle w:val="9"/>
              <w:widowControl/>
              <w:spacing w:line="400" w:lineRule="atLeast"/>
              <w:ind w:left="0" w:leftChars="0" w:right="0" w:rightChars="0"/>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544</w:t>
            </w:r>
          </w:p>
        </w:tc>
        <w:tc>
          <w:tcPr>
            <w:tcW w:w="1090" w:type="dxa"/>
            <w:vAlign w:val="center"/>
          </w:tcPr>
          <w:p>
            <w:pPr>
              <w:pStyle w:val="9"/>
              <w:widowControl/>
              <w:spacing w:line="400" w:lineRule="atLeast"/>
              <w:ind w:left="0" w:leftChars="0" w:right="0" w:rightChars="0"/>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392</w:t>
            </w:r>
          </w:p>
        </w:tc>
        <w:tc>
          <w:tcPr>
            <w:tcW w:w="1080" w:type="dxa"/>
            <w:vAlign w:val="center"/>
          </w:tcPr>
          <w:p>
            <w:pPr>
              <w:pStyle w:val="9"/>
              <w:widowControl/>
              <w:spacing w:line="400" w:lineRule="atLeast"/>
              <w:ind w:left="0" w:leftChars="0" w:right="0" w:rightChars="0"/>
              <w:rPr>
                <w:rFonts w:hint="eastAsia" w:ascii="宋体" w:hAnsi="宋体" w:eastAsia="宋体" w:cs="宋体"/>
                <w:b/>
                <w:bCs/>
                <w:color w:val="auto"/>
                <w:sz w:val="18"/>
                <w:szCs w:val="18"/>
                <w:lang w:val="en-US" w:eastAsia="zh-CN"/>
              </w:rPr>
            </w:pPr>
            <w:r>
              <w:rPr>
                <w:rFonts w:hint="eastAsia" w:ascii="宋体" w:hAnsi="宋体" w:eastAsia="宋体" w:cs="宋体"/>
                <w:b/>
                <w:bCs/>
                <w:color w:val="auto"/>
                <w:sz w:val="18"/>
                <w:szCs w:val="18"/>
                <w:lang w:val="en-US" w:eastAsia="zh-CN"/>
              </w:rPr>
              <w:t>152</w:t>
            </w:r>
          </w:p>
        </w:tc>
        <w:tc>
          <w:tcPr>
            <w:tcW w:w="423" w:type="dxa"/>
          </w:tcPr>
          <w:p>
            <w:pPr>
              <w:pStyle w:val="16"/>
              <w:rPr>
                <w:rFonts w:hint="eastAsia" w:ascii="宋体" w:hAnsi="宋体" w:eastAsia="宋体" w:cs="宋体"/>
                <w:sz w:val="18"/>
                <w:szCs w:val="18"/>
              </w:rPr>
            </w:pPr>
          </w:p>
        </w:tc>
        <w:tc>
          <w:tcPr>
            <w:tcW w:w="430" w:type="dxa"/>
          </w:tcPr>
          <w:p>
            <w:pPr>
              <w:pStyle w:val="16"/>
              <w:rPr>
                <w:rFonts w:hint="eastAsia" w:ascii="宋体" w:hAnsi="宋体" w:eastAsia="宋体" w:cs="宋体"/>
                <w:sz w:val="18"/>
                <w:szCs w:val="18"/>
              </w:rPr>
            </w:pPr>
          </w:p>
        </w:tc>
        <w:tc>
          <w:tcPr>
            <w:tcW w:w="420" w:type="dxa"/>
          </w:tcPr>
          <w:p>
            <w:pPr>
              <w:pStyle w:val="16"/>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9" w:type="dxa"/>
          </w:tcPr>
          <w:p>
            <w:pPr>
              <w:pStyle w:val="16"/>
              <w:rPr>
                <w:rFonts w:hint="eastAsia" w:ascii="宋体" w:hAnsi="宋体" w:eastAsia="宋体" w:cs="宋体"/>
                <w:sz w:val="18"/>
                <w:szCs w:val="18"/>
              </w:rPr>
            </w:pPr>
          </w:p>
        </w:tc>
        <w:tc>
          <w:tcPr>
            <w:tcW w:w="1827" w:type="dxa"/>
          </w:tcPr>
          <w:p>
            <w:pPr>
              <w:pStyle w:val="16"/>
              <w:rPr>
                <w:rFonts w:hint="eastAsia" w:ascii="宋体" w:hAnsi="宋体" w:eastAsia="宋体" w:cs="宋体"/>
                <w:sz w:val="18"/>
                <w:szCs w:val="18"/>
              </w:rPr>
            </w:pPr>
          </w:p>
        </w:tc>
        <w:tc>
          <w:tcPr>
            <w:tcW w:w="1184" w:type="dxa"/>
          </w:tcPr>
          <w:p>
            <w:pPr>
              <w:pStyle w:val="16"/>
              <w:rPr>
                <w:rFonts w:hint="eastAsia" w:ascii="宋体" w:hAnsi="宋体" w:eastAsia="宋体" w:cs="宋体"/>
                <w:sz w:val="18"/>
                <w:szCs w:val="18"/>
              </w:rPr>
            </w:pPr>
          </w:p>
        </w:tc>
      </w:tr>
    </w:tbl>
    <w:p>
      <w:pPr>
        <w:pStyle w:val="5"/>
        <w:spacing w:before="6"/>
        <w:rPr>
          <w:rFonts w:hint="eastAsia" w:ascii="宋体" w:hAnsi="宋体" w:eastAsia="宋体" w:cs="宋体"/>
          <w:b/>
          <w:sz w:val="18"/>
          <w:szCs w:val="18"/>
        </w:rPr>
      </w:pPr>
    </w:p>
    <w:tbl>
      <w:tblPr>
        <w:tblStyle w:val="10"/>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
        <w:gridCol w:w="440"/>
        <w:gridCol w:w="1620"/>
        <w:gridCol w:w="2660"/>
        <w:gridCol w:w="730"/>
        <w:gridCol w:w="970"/>
        <w:gridCol w:w="1090"/>
        <w:gridCol w:w="1080"/>
        <w:gridCol w:w="400"/>
        <w:gridCol w:w="450"/>
        <w:gridCol w:w="420"/>
        <w:gridCol w:w="380"/>
        <w:gridCol w:w="380"/>
        <w:gridCol w:w="400"/>
        <w:gridCol w:w="1485"/>
        <w:gridCol w:w="14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913"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1"/>
              <w:ind w:left="54"/>
              <w:rPr>
                <w:rFonts w:hint="eastAsia" w:ascii="宋体" w:hAnsi="宋体" w:eastAsia="宋体" w:cs="宋体"/>
                <w:sz w:val="18"/>
                <w:szCs w:val="18"/>
              </w:rPr>
            </w:pPr>
            <w:r>
              <w:rPr>
                <w:rFonts w:hint="eastAsia" w:ascii="宋体" w:hAnsi="宋体" w:eastAsia="宋体" w:cs="宋体"/>
                <w:sz w:val="18"/>
                <w:szCs w:val="18"/>
              </w:rPr>
              <w:t>课程模块</w:t>
            </w:r>
          </w:p>
        </w:tc>
        <w:tc>
          <w:tcPr>
            <w:tcW w:w="440" w:type="dxa"/>
            <w:vMerge w:val="restart"/>
          </w:tcPr>
          <w:p>
            <w:pPr>
              <w:pStyle w:val="16"/>
              <w:spacing w:before="16"/>
              <w:rPr>
                <w:rFonts w:hint="eastAsia" w:ascii="宋体" w:hAnsi="宋体" w:eastAsia="宋体" w:cs="宋体"/>
                <w:b/>
                <w:sz w:val="18"/>
                <w:szCs w:val="18"/>
              </w:rPr>
            </w:pPr>
          </w:p>
          <w:p>
            <w:pPr>
              <w:pStyle w:val="16"/>
              <w:spacing w:before="1" w:line="420" w:lineRule="auto"/>
              <w:ind w:left="19" w:right="9"/>
              <w:rPr>
                <w:rFonts w:hint="eastAsia" w:ascii="宋体" w:hAnsi="宋体" w:eastAsia="宋体" w:cs="宋体"/>
                <w:sz w:val="18"/>
                <w:szCs w:val="18"/>
              </w:rPr>
            </w:pPr>
            <w:r>
              <w:rPr>
                <w:rFonts w:hint="eastAsia" w:ascii="宋体" w:hAnsi="宋体" w:eastAsia="宋体" w:cs="宋体"/>
                <w:sz w:val="18"/>
                <w:szCs w:val="18"/>
              </w:rPr>
              <w:t>课程类别</w:t>
            </w:r>
          </w:p>
        </w:tc>
        <w:tc>
          <w:tcPr>
            <w:tcW w:w="162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1"/>
              <w:ind w:left="410"/>
              <w:rPr>
                <w:rFonts w:hint="eastAsia" w:ascii="宋体" w:hAnsi="宋体" w:eastAsia="宋体" w:cs="宋体"/>
                <w:sz w:val="18"/>
                <w:szCs w:val="18"/>
              </w:rPr>
            </w:pPr>
            <w:r>
              <w:rPr>
                <w:rFonts w:hint="eastAsia" w:ascii="宋体" w:hAnsi="宋体" w:eastAsia="宋体" w:cs="宋体"/>
                <w:sz w:val="18"/>
                <w:szCs w:val="18"/>
              </w:rPr>
              <w:t>课程代码</w:t>
            </w:r>
          </w:p>
        </w:tc>
        <w:tc>
          <w:tcPr>
            <w:tcW w:w="266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1"/>
              <w:ind w:left="207" w:right="201"/>
              <w:jc w:val="center"/>
              <w:rPr>
                <w:rFonts w:hint="eastAsia" w:ascii="宋体" w:hAnsi="宋体" w:eastAsia="宋体" w:cs="宋体"/>
                <w:sz w:val="18"/>
                <w:szCs w:val="18"/>
              </w:rPr>
            </w:pPr>
            <w:r>
              <w:rPr>
                <w:rFonts w:hint="eastAsia" w:ascii="宋体" w:hAnsi="宋体" w:eastAsia="宋体" w:cs="宋体"/>
                <w:sz w:val="18"/>
                <w:szCs w:val="18"/>
              </w:rPr>
              <w:t>课程名称</w:t>
            </w:r>
          </w:p>
        </w:tc>
        <w:tc>
          <w:tcPr>
            <w:tcW w:w="730" w:type="dxa"/>
            <w:vMerge w:val="restart"/>
            <w:textDirection w:val="tbLrV"/>
          </w:tcPr>
          <w:p>
            <w:pPr>
              <w:pStyle w:val="16"/>
              <w:spacing w:before="151"/>
              <w:ind w:left="113" w:right="479" w:right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学分</w:t>
            </w:r>
          </w:p>
        </w:tc>
        <w:tc>
          <w:tcPr>
            <w:tcW w:w="3140" w:type="dxa"/>
            <w:gridSpan w:val="3"/>
          </w:tcPr>
          <w:p>
            <w:pPr>
              <w:pStyle w:val="16"/>
              <w:spacing w:before="103"/>
              <w:ind w:left="1348" w:right="1342"/>
              <w:jc w:val="center"/>
              <w:rPr>
                <w:rFonts w:hint="eastAsia" w:ascii="宋体" w:hAnsi="宋体" w:eastAsia="宋体" w:cs="宋体"/>
                <w:sz w:val="18"/>
                <w:szCs w:val="18"/>
              </w:rPr>
            </w:pPr>
            <w:r>
              <w:rPr>
                <w:rFonts w:hint="eastAsia" w:ascii="宋体" w:hAnsi="宋体" w:eastAsia="宋体" w:cs="宋体"/>
                <w:sz w:val="18"/>
                <w:szCs w:val="18"/>
              </w:rPr>
              <w:t>学时</w:t>
            </w:r>
          </w:p>
        </w:tc>
        <w:tc>
          <w:tcPr>
            <w:tcW w:w="2430" w:type="dxa"/>
            <w:gridSpan w:val="6"/>
          </w:tcPr>
          <w:p>
            <w:pPr>
              <w:pStyle w:val="16"/>
              <w:spacing w:before="103"/>
              <w:ind w:left="415"/>
              <w:rPr>
                <w:rFonts w:hint="eastAsia" w:ascii="宋体" w:hAnsi="宋体" w:eastAsia="宋体" w:cs="宋体"/>
                <w:sz w:val="18"/>
                <w:szCs w:val="18"/>
              </w:rPr>
            </w:pPr>
            <w:r>
              <w:rPr>
                <w:rFonts w:hint="eastAsia" w:ascii="宋体" w:hAnsi="宋体" w:eastAsia="宋体" w:cs="宋体"/>
                <w:sz w:val="18"/>
                <w:szCs w:val="18"/>
              </w:rPr>
              <w:t>学期安排及周学时</w:t>
            </w:r>
          </w:p>
        </w:tc>
        <w:tc>
          <w:tcPr>
            <w:tcW w:w="1485" w:type="dxa"/>
            <w:vMerge w:val="restart"/>
          </w:tcPr>
          <w:p>
            <w:pPr>
              <w:pStyle w:val="16"/>
              <w:rPr>
                <w:rFonts w:hint="eastAsia" w:ascii="宋体" w:hAnsi="宋体" w:eastAsia="宋体" w:cs="宋体"/>
                <w:b/>
                <w:sz w:val="18"/>
                <w:szCs w:val="18"/>
              </w:rPr>
            </w:pPr>
          </w:p>
          <w:p>
            <w:pPr>
              <w:pStyle w:val="16"/>
              <w:spacing w:before="8"/>
              <w:rPr>
                <w:rFonts w:hint="eastAsia" w:ascii="宋体" w:hAnsi="宋体" w:eastAsia="宋体" w:cs="宋体"/>
                <w:b/>
                <w:sz w:val="18"/>
                <w:szCs w:val="18"/>
              </w:rPr>
            </w:pPr>
          </w:p>
          <w:p>
            <w:pPr>
              <w:pStyle w:val="16"/>
              <w:ind w:left="3"/>
              <w:rPr>
                <w:rFonts w:hint="eastAsia" w:ascii="宋体" w:hAnsi="宋体" w:eastAsia="宋体" w:cs="宋体"/>
                <w:sz w:val="18"/>
                <w:szCs w:val="18"/>
              </w:rPr>
            </w:pPr>
            <w:r>
              <w:rPr>
                <w:rFonts w:hint="eastAsia" w:ascii="宋体" w:hAnsi="宋体" w:eastAsia="宋体" w:cs="宋体"/>
                <w:sz w:val="18"/>
                <w:szCs w:val="18"/>
              </w:rPr>
              <w:t>课程类型</w:t>
            </w:r>
          </w:p>
        </w:tc>
        <w:tc>
          <w:tcPr>
            <w:tcW w:w="1473" w:type="dxa"/>
            <w:vMerge w:val="restart"/>
          </w:tcPr>
          <w:p>
            <w:pPr>
              <w:pStyle w:val="16"/>
              <w:rPr>
                <w:rFonts w:hint="eastAsia" w:ascii="宋体" w:hAnsi="宋体" w:eastAsia="宋体" w:cs="宋体"/>
                <w:b/>
                <w:sz w:val="18"/>
                <w:szCs w:val="18"/>
              </w:rPr>
            </w:pPr>
          </w:p>
          <w:p>
            <w:pPr>
              <w:pStyle w:val="16"/>
              <w:spacing w:before="8"/>
              <w:rPr>
                <w:rFonts w:hint="eastAsia" w:ascii="宋体" w:hAnsi="宋体" w:eastAsia="宋体" w:cs="宋体"/>
                <w:b/>
                <w:sz w:val="18"/>
                <w:szCs w:val="18"/>
              </w:rPr>
            </w:pPr>
          </w:p>
          <w:p>
            <w:pPr>
              <w:pStyle w:val="16"/>
              <w:ind w:left="4"/>
              <w:rPr>
                <w:rFonts w:hint="eastAsia" w:ascii="宋体" w:hAnsi="宋体" w:eastAsia="宋体" w:cs="宋体"/>
                <w:sz w:val="18"/>
                <w:szCs w:val="18"/>
              </w:rPr>
            </w:pPr>
            <w:r>
              <w:rPr>
                <w:rFonts w:hint="eastAsia" w:ascii="宋体" w:hAnsi="宋体" w:eastAsia="宋体" w:cs="宋体"/>
                <w:sz w:val="18"/>
                <w:szCs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vMerge w:val="continue"/>
            <w:tcBorders>
              <w:top w:val="nil"/>
            </w:tcBorders>
          </w:tcPr>
          <w:p>
            <w:pPr>
              <w:rPr>
                <w:rFonts w:hint="eastAsia" w:ascii="宋体" w:hAnsi="宋体" w:eastAsia="宋体" w:cs="宋体"/>
                <w:sz w:val="18"/>
                <w:szCs w:val="18"/>
              </w:rPr>
            </w:pPr>
          </w:p>
        </w:tc>
        <w:tc>
          <w:tcPr>
            <w:tcW w:w="2660" w:type="dxa"/>
            <w:vMerge w:val="continue"/>
            <w:tcBorders>
              <w:top w:val="nil"/>
            </w:tcBorders>
          </w:tcPr>
          <w:p>
            <w:pPr>
              <w:rPr>
                <w:rFonts w:hint="eastAsia" w:ascii="宋体" w:hAnsi="宋体" w:eastAsia="宋体" w:cs="宋体"/>
                <w:sz w:val="18"/>
                <w:szCs w:val="18"/>
              </w:rPr>
            </w:pPr>
          </w:p>
        </w:tc>
        <w:tc>
          <w:tcPr>
            <w:tcW w:w="730" w:type="dxa"/>
            <w:vMerge w:val="continue"/>
            <w:tcBorders>
              <w:top w:val="nil"/>
            </w:tcBorders>
            <w:textDirection w:val="tbRl"/>
          </w:tcPr>
          <w:p>
            <w:pPr>
              <w:rPr>
                <w:rFonts w:hint="eastAsia" w:ascii="宋体" w:hAnsi="宋体" w:eastAsia="宋体" w:cs="宋体"/>
                <w:sz w:val="18"/>
                <w:szCs w:val="18"/>
              </w:rPr>
            </w:pPr>
          </w:p>
        </w:tc>
        <w:tc>
          <w:tcPr>
            <w:tcW w:w="970" w:type="dxa"/>
            <w:vMerge w:val="restart"/>
          </w:tcPr>
          <w:p>
            <w:pPr>
              <w:pStyle w:val="16"/>
              <w:spacing w:before="5"/>
              <w:rPr>
                <w:rFonts w:hint="eastAsia" w:ascii="宋体" w:hAnsi="宋体" w:eastAsia="宋体" w:cs="宋体"/>
                <w:b/>
                <w:sz w:val="18"/>
                <w:szCs w:val="18"/>
              </w:rPr>
            </w:pPr>
          </w:p>
          <w:p>
            <w:pPr>
              <w:pStyle w:val="16"/>
              <w:ind w:left="183"/>
              <w:rPr>
                <w:rFonts w:hint="eastAsia" w:ascii="宋体" w:hAnsi="宋体" w:eastAsia="宋体" w:cs="宋体"/>
                <w:sz w:val="18"/>
                <w:szCs w:val="18"/>
              </w:rPr>
            </w:pPr>
            <w:r>
              <w:rPr>
                <w:rFonts w:hint="eastAsia" w:ascii="宋体" w:hAnsi="宋体" w:eastAsia="宋体" w:cs="宋体"/>
                <w:sz w:val="18"/>
                <w:szCs w:val="18"/>
              </w:rPr>
              <w:t>总学时</w:t>
            </w:r>
          </w:p>
        </w:tc>
        <w:tc>
          <w:tcPr>
            <w:tcW w:w="1090" w:type="dxa"/>
            <w:vMerge w:val="restart"/>
          </w:tcPr>
          <w:p>
            <w:pPr>
              <w:pStyle w:val="16"/>
              <w:spacing w:before="5"/>
              <w:rPr>
                <w:rFonts w:hint="eastAsia" w:ascii="宋体" w:hAnsi="宋体" w:eastAsia="宋体" w:cs="宋体"/>
                <w:b/>
                <w:sz w:val="18"/>
                <w:szCs w:val="18"/>
              </w:rPr>
            </w:pPr>
          </w:p>
          <w:p>
            <w:pPr>
              <w:pStyle w:val="16"/>
              <w:ind w:left="144"/>
              <w:rPr>
                <w:rFonts w:hint="eastAsia" w:ascii="宋体" w:hAnsi="宋体" w:eastAsia="宋体" w:cs="宋体"/>
                <w:sz w:val="18"/>
                <w:szCs w:val="18"/>
              </w:rPr>
            </w:pPr>
            <w:r>
              <w:rPr>
                <w:rFonts w:hint="eastAsia" w:ascii="宋体" w:hAnsi="宋体" w:eastAsia="宋体" w:cs="宋体"/>
                <w:sz w:val="18"/>
                <w:szCs w:val="18"/>
              </w:rPr>
              <w:t>理论学时</w:t>
            </w:r>
          </w:p>
        </w:tc>
        <w:tc>
          <w:tcPr>
            <w:tcW w:w="1080" w:type="dxa"/>
            <w:vMerge w:val="restart"/>
          </w:tcPr>
          <w:p>
            <w:pPr>
              <w:pStyle w:val="16"/>
              <w:spacing w:before="5"/>
              <w:rPr>
                <w:rFonts w:hint="eastAsia" w:ascii="宋体" w:hAnsi="宋体" w:eastAsia="宋体" w:cs="宋体"/>
                <w:b/>
                <w:sz w:val="18"/>
                <w:szCs w:val="18"/>
              </w:rPr>
            </w:pPr>
          </w:p>
          <w:p>
            <w:pPr>
              <w:pStyle w:val="16"/>
              <w:ind w:left="139"/>
              <w:rPr>
                <w:rFonts w:hint="eastAsia" w:ascii="宋体" w:hAnsi="宋体" w:eastAsia="宋体" w:cs="宋体"/>
                <w:sz w:val="18"/>
                <w:szCs w:val="18"/>
              </w:rPr>
            </w:pPr>
            <w:r>
              <w:rPr>
                <w:rFonts w:hint="eastAsia" w:ascii="宋体" w:hAnsi="宋体" w:eastAsia="宋体" w:cs="宋体"/>
                <w:sz w:val="18"/>
                <w:szCs w:val="18"/>
              </w:rPr>
              <w:t>实践学时</w:t>
            </w:r>
          </w:p>
        </w:tc>
        <w:tc>
          <w:tcPr>
            <w:tcW w:w="850" w:type="dxa"/>
            <w:gridSpan w:val="2"/>
          </w:tcPr>
          <w:p>
            <w:pPr>
              <w:pStyle w:val="16"/>
              <w:spacing w:before="63"/>
              <w:ind w:left="65"/>
              <w:rPr>
                <w:rFonts w:hint="eastAsia" w:ascii="宋体" w:hAnsi="宋体" w:eastAsia="宋体" w:cs="宋体"/>
                <w:sz w:val="18"/>
                <w:szCs w:val="18"/>
              </w:rPr>
            </w:pPr>
            <w:r>
              <w:rPr>
                <w:rFonts w:hint="eastAsia" w:ascii="宋体" w:hAnsi="宋体" w:eastAsia="宋体" w:cs="宋体"/>
                <w:sz w:val="18"/>
                <w:szCs w:val="18"/>
              </w:rPr>
              <w:t>第一学年</w:t>
            </w:r>
          </w:p>
        </w:tc>
        <w:tc>
          <w:tcPr>
            <w:tcW w:w="800" w:type="dxa"/>
            <w:gridSpan w:val="2"/>
          </w:tcPr>
          <w:p>
            <w:pPr>
              <w:pStyle w:val="16"/>
              <w:spacing w:before="63"/>
              <w:ind w:left="40"/>
              <w:rPr>
                <w:rFonts w:hint="eastAsia" w:ascii="宋体" w:hAnsi="宋体" w:eastAsia="宋体" w:cs="宋体"/>
                <w:sz w:val="18"/>
                <w:szCs w:val="18"/>
              </w:rPr>
            </w:pPr>
            <w:r>
              <w:rPr>
                <w:rFonts w:hint="eastAsia" w:ascii="宋体" w:hAnsi="宋体" w:eastAsia="宋体" w:cs="宋体"/>
                <w:sz w:val="18"/>
                <w:szCs w:val="18"/>
              </w:rPr>
              <w:t>第二学年</w:t>
            </w:r>
          </w:p>
        </w:tc>
        <w:tc>
          <w:tcPr>
            <w:tcW w:w="780" w:type="dxa"/>
            <w:gridSpan w:val="2"/>
          </w:tcPr>
          <w:p>
            <w:pPr>
              <w:pStyle w:val="16"/>
              <w:spacing w:before="63"/>
              <w:ind w:left="30"/>
              <w:rPr>
                <w:rFonts w:hint="eastAsia" w:ascii="宋体" w:hAnsi="宋体" w:eastAsia="宋体" w:cs="宋体"/>
                <w:sz w:val="18"/>
                <w:szCs w:val="18"/>
              </w:rPr>
            </w:pPr>
            <w:r>
              <w:rPr>
                <w:rFonts w:hint="eastAsia" w:ascii="宋体" w:hAnsi="宋体" w:eastAsia="宋体" w:cs="宋体"/>
                <w:sz w:val="18"/>
                <w:szCs w:val="18"/>
              </w:rPr>
              <w:t>第三学年</w:t>
            </w:r>
          </w:p>
        </w:tc>
        <w:tc>
          <w:tcPr>
            <w:tcW w:w="1485" w:type="dxa"/>
            <w:vMerge w:val="continue"/>
            <w:tcBorders>
              <w:top w:val="nil"/>
            </w:tcBorders>
          </w:tcPr>
          <w:p>
            <w:pPr>
              <w:rPr>
                <w:rFonts w:hint="eastAsia" w:ascii="宋体" w:hAnsi="宋体" w:eastAsia="宋体" w:cs="宋体"/>
                <w:sz w:val="18"/>
                <w:szCs w:val="18"/>
              </w:rPr>
            </w:pPr>
          </w:p>
        </w:tc>
        <w:tc>
          <w:tcPr>
            <w:tcW w:w="1473" w:type="dxa"/>
            <w:vMerge w:val="continue"/>
            <w:tcBorders>
              <w:top w:val="nil"/>
            </w:tcBorders>
          </w:tcPr>
          <w:p>
            <w:pP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vMerge w:val="continue"/>
            <w:tcBorders>
              <w:top w:val="nil"/>
            </w:tcBorders>
          </w:tcPr>
          <w:p>
            <w:pPr>
              <w:rPr>
                <w:rFonts w:hint="eastAsia" w:ascii="宋体" w:hAnsi="宋体" w:eastAsia="宋体" w:cs="宋体"/>
                <w:sz w:val="18"/>
                <w:szCs w:val="18"/>
              </w:rPr>
            </w:pPr>
          </w:p>
        </w:tc>
        <w:tc>
          <w:tcPr>
            <w:tcW w:w="2660" w:type="dxa"/>
            <w:vMerge w:val="continue"/>
            <w:tcBorders>
              <w:top w:val="nil"/>
            </w:tcBorders>
          </w:tcPr>
          <w:p>
            <w:pPr>
              <w:rPr>
                <w:rFonts w:hint="eastAsia" w:ascii="宋体" w:hAnsi="宋体" w:eastAsia="宋体" w:cs="宋体"/>
                <w:sz w:val="18"/>
                <w:szCs w:val="18"/>
              </w:rPr>
            </w:pPr>
          </w:p>
        </w:tc>
        <w:tc>
          <w:tcPr>
            <w:tcW w:w="730" w:type="dxa"/>
            <w:vMerge w:val="continue"/>
            <w:tcBorders>
              <w:top w:val="nil"/>
            </w:tcBorders>
            <w:textDirection w:val="tbRl"/>
          </w:tcPr>
          <w:p>
            <w:pPr>
              <w:rPr>
                <w:rFonts w:hint="eastAsia" w:ascii="宋体" w:hAnsi="宋体" w:eastAsia="宋体" w:cs="宋体"/>
                <w:sz w:val="18"/>
                <w:szCs w:val="18"/>
              </w:rPr>
            </w:pPr>
          </w:p>
        </w:tc>
        <w:tc>
          <w:tcPr>
            <w:tcW w:w="970" w:type="dxa"/>
            <w:vMerge w:val="continue"/>
            <w:tcBorders>
              <w:top w:val="nil"/>
            </w:tcBorders>
          </w:tcPr>
          <w:p>
            <w:pPr>
              <w:rPr>
                <w:rFonts w:hint="eastAsia" w:ascii="宋体" w:hAnsi="宋体" w:eastAsia="宋体" w:cs="宋体"/>
                <w:sz w:val="18"/>
                <w:szCs w:val="18"/>
              </w:rPr>
            </w:pPr>
          </w:p>
        </w:tc>
        <w:tc>
          <w:tcPr>
            <w:tcW w:w="1090" w:type="dxa"/>
            <w:vMerge w:val="continue"/>
            <w:tcBorders>
              <w:top w:val="nil"/>
            </w:tcBorders>
          </w:tcPr>
          <w:p>
            <w:pPr>
              <w:rPr>
                <w:rFonts w:hint="eastAsia" w:ascii="宋体" w:hAnsi="宋体" w:eastAsia="宋体" w:cs="宋体"/>
                <w:sz w:val="18"/>
                <w:szCs w:val="18"/>
              </w:rPr>
            </w:pPr>
          </w:p>
        </w:tc>
        <w:tc>
          <w:tcPr>
            <w:tcW w:w="1080" w:type="dxa"/>
            <w:vMerge w:val="continue"/>
            <w:tcBorders>
              <w:top w:val="nil"/>
            </w:tcBorders>
          </w:tcPr>
          <w:p>
            <w:pPr>
              <w:rPr>
                <w:rFonts w:hint="eastAsia" w:ascii="宋体" w:hAnsi="宋体" w:eastAsia="宋体" w:cs="宋体"/>
                <w:sz w:val="18"/>
                <w:szCs w:val="18"/>
              </w:rPr>
            </w:pPr>
          </w:p>
        </w:tc>
        <w:tc>
          <w:tcPr>
            <w:tcW w:w="400" w:type="dxa"/>
          </w:tcPr>
          <w:p>
            <w:pPr>
              <w:pStyle w:val="16"/>
              <w:spacing w:before="64"/>
              <w:ind w:left="146"/>
              <w:rPr>
                <w:rFonts w:hint="eastAsia" w:ascii="宋体" w:hAnsi="宋体" w:eastAsia="宋体" w:cs="宋体"/>
                <w:sz w:val="18"/>
                <w:szCs w:val="18"/>
              </w:rPr>
            </w:pPr>
            <w:r>
              <w:rPr>
                <w:rFonts w:hint="eastAsia" w:ascii="宋体" w:hAnsi="宋体" w:eastAsia="宋体" w:cs="宋体"/>
                <w:sz w:val="18"/>
                <w:szCs w:val="18"/>
              </w:rPr>
              <w:t>1</w:t>
            </w:r>
          </w:p>
        </w:tc>
        <w:tc>
          <w:tcPr>
            <w:tcW w:w="450" w:type="dxa"/>
          </w:tcPr>
          <w:p>
            <w:pPr>
              <w:pStyle w:val="16"/>
              <w:spacing w:before="64"/>
              <w:ind w:right="160"/>
              <w:jc w:val="right"/>
              <w:rPr>
                <w:rFonts w:hint="eastAsia" w:ascii="宋体" w:hAnsi="宋体" w:eastAsia="宋体" w:cs="宋体"/>
                <w:sz w:val="18"/>
                <w:szCs w:val="18"/>
              </w:rPr>
            </w:pPr>
            <w:r>
              <w:rPr>
                <w:rFonts w:hint="eastAsia" w:ascii="宋体" w:hAnsi="宋体" w:eastAsia="宋体" w:cs="宋体"/>
                <w:sz w:val="18"/>
                <w:szCs w:val="18"/>
              </w:rPr>
              <w:t>2</w:t>
            </w:r>
          </w:p>
        </w:tc>
        <w:tc>
          <w:tcPr>
            <w:tcW w:w="420" w:type="dxa"/>
          </w:tcPr>
          <w:p>
            <w:pPr>
              <w:pStyle w:val="16"/>
              <w:spacing w:before="96"/>
              <w:ind w:left="6"/>
              <w:jc w:val="center"/>
              <w:rPr>
                <w:rFonts w:hint="eastAsia" w:ascii="宋体" w:hAnsi="宋体" w:eastAsia="宋体" w:cs="宋体"/>
                <w:sz w:val="18"/>
                <w:szCs w:val="18"/>
              </w:rPr>
            </w:pPr>
            <w:r>
              <w:rPr>
                <w:rFonts w:hint="eastAsia" w:ascii="宋体" w:hAnsi="宋体" w:eastAsia="宋体" w:cs="宋体"/>
                <w:w w:val="99"/>
                <w:sz w:val="18"/>
                <w:szCs w:val="18"/>
              </w:rPr>
              <w:t>3</w:t>
            </w:r>
          </w:p>
        </w:tc>
        <w:tc>
          <w:tcPr>
            <w:tcW w:w="380" w:type="dxa"/>
          </w:tcPr>
          <w:p>
            <w:pPr>
              <w:pStyle w:val="16"/>
              <w:spacing w:before="64"/>
              <w:ind w:left="9"/>
              <w:jc w:val="center"/>
              <w:rPr>
                <w:rFonts w:hint="eastAsia" w:ascii="宋体" w:hAnsi="宋体" w:eastAsia="宋体" w:cs="宋体"/>
                <w:sz w:val="18"/>
                <w:szCs w:val="18"/>
              </w:rPr>
            </w:pPr>
            <w:r>
              <w:rPr>
                <w:rFonts w:hint="eastAsia" w:ascii="宋体" w:hAnsi="宋体" w:eastAsia="宋体" w:cs="宋体"/>
                <w:sz w:val="18"/>
                <w:szCs w:val="18"/>
              </w:rPr>
              <w:t>4</w:t>
            </w:r>
          </w:p>
        </w:tc>
        <w:tc>
          <w:tcPr>
            <w:tcW w:w="380" w:type="dxa"/>
          </w:tcPr>
          <w:p>
            <w:pPr>
              <w:pStyle w:val="16"/>
              <w:spacing w:before="64"/>
              <w:ind w:left="7"/>
              <w:jc w:val="center"/>
              <w:rPr>
                <w:rFonts w:hint="eastAsia" w:ascii="宋体" w:hAnsi="宋体" w:eastAsia="宋体" w:cs="宋体"/>
                <w:sz w:val="18"/>
                <w:szCs w:val="18"/>
              </w:rPr>
            </w:pPr>
            <w:r>
              <w:rPr>
                <w:rFonts w:hint="eastAsia" w:ascii="宋体" w:hAnsi="宋体" w:eastAsia="宋体" w:cs="宋体"/>
                <w:sz w:val="18"/>
                <w:szCs w:val="18"/>
              </w:rPr>
              <w:t>5</w:t>
            </w:r>
          </w:p>
        </w:tc>
        <w:tc>
          <w:tcPr>
            <w:tcW w:w="400" w:type="dxa"/>
          </w:tcPr>
          <w:p>
            <w:pPr>
              <w:pStyle w:val="16"/>
              <w:spacing w:before="64"/>
              <w:ind w:left="9"/>
              <w:jc w:val="center"/>
              <w:rPr>
                <w:rFonts w:hint="eastAsia" w:ascii="宋体" w:hAnsi="宋体" w:eastAsia="宋体" w:cs="宋体"/>
                <w:sz w:val="18"/>
                <w:szCs w:val="18"/>
              </w:rPr>
            </w:pPr>
            <w:r>
              <w:rPr>
                <w:rFonts w:hint="eastAsia" w:ascii="宋体" w:hAnsi="宋体" w:eastAsia="宋体" w:cs="宋体"/>
                <w:sz w:val="18"/>
                <w:szCs w:val="18"/>
              </w:rPr>
              <w:t>6</w:t>
            </w:r>
          </w:p>
        </w:tc>
        <w:tc>
          <w:tcPr>
            <w:tcW w:w="1485" w:type="dxa"/>
            <w:vMerge w:val="continue"/>
            <w:tcBorders>
              <w:top w:val="nil"/>
            </w:tcBorders>
          </w:tcPr>
          <w:p>
            <w:pPr>
              <w:rPr>
                <w:rFonts w:hint="eastAsia" w:ascii="宋体" w:hAnsi="宋体" w:eastAsia="宋体" w:cs="宋体"/>
                <w:sz w:val="18"/>
                <w:szCs w:val="18"/>
              </w:rPr>
            </w:pPr>
          </w:p>
        </w:tc>
        <w:tc>
          <w:tcPr>
            <w:tcW w:w="1473" w:type="dxa"/>
            <w:vMerge w:val="continue"/>
            <w:tcBorders>
              <w:top w:val="nil"/>
            </w:tcBorders>
          </w:tcPr>
          <w:p>
            <w:pP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913" w:type="dxa"/>
            <w:vMerge w:val="restart"/>
          </w:tcPr>
          <w:p>
            <w:pPr>
              <w:pStyle w:val="16"/>
              <w:rPr>
                <w:rFonts w:hint="eastAsia" w:ascii="宋体" w:hAnsi="宋体" w:eastAsia="宋体" w:cs="宋体"/>
                <w:sz w:val="18"/>
                <w:szCs w:val="18"/>
              </w:rPr>
            </w:pPr>
          </w:p>
        </w:tc>
        <w:tc>
          <w:tcPr>
            <w:tcW w:w="44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9"/>
              <w:rPr>
                <w:rFonts w:hint="eastAsia" w:ascii="宋体" w:hAnsi="宋体" w:eastAsia="宋体" w:cs="宋体"/>
                <w:b/>
                <w:sz w:val="18"/>
                <w:szCs w:val="18"/>
              </w:rPr>
            </w:pPr>
          </w:p>
          <w:p>
            <w:pPr>
              <w:pStyle w:val="16"/>
              <w:spacing w:line="324" w:lineRule="auto"/>
              <w:ind w:left="39" w:right="28"/>
              <w:jc w:val="both"/>
              <w:rPr>
                <w:rFonts w:hint="eastAsia" w:ascii="宋体" w:hAnsi="宋体" w:eastAsia="宋体" w:cs="宋体"/>
                <w:sz w:val="18"/>
                <w:szCs w:val="18"/>
              </w:rPr>
            </w:pPr>
            <w:r>
              <w:rPr>
                <w:rFonts w:hint="eastAsia" w:ascii="宋体" w:hAnsi="宋体" w:eastAsia="宋体" w:cs="宋体"/>
                <w:sz w:val="18"/>
                <w:szCs w:val="18"/>
              </w:rPr>
              <w:t>教师教育课程</w:t>
            </w:r>
          </w:p>
        </w:tc>
        <w:tc>
          <w:tcPr>
            <w:tcW w:w="1620" w:type="dxa"/>
          </w:tcPr>
          <w:p>
            <w:pPr>
              <w:pStyle w:val="16"/>
              <w:spacing w:before="115"/>
              <w:ind w:left="389" w:right="378"/>
              <w:jc w:val="center"/>
              <w:rPr>
                <w:rFonts w:hint="eastAsia" w:ascii="宋体" w:hAnsi="宋体" w:eastAsia="宋体" w:cs="宋体"/>
                <w:sz w:val="18"/>
                <w:szCs w:val="18"/>
                <w:lang w:val="en-US" w:eastAsia="zh-CN"/>
              </w:rPr>
            </w:pPr>
            <w:r>
              <w:rPr>
                <w:rFonts w:hint="eastAsia" w:ascii="宋体" w:hAnsi="宋体" w:eastAsia="宋体" w:cs="宋体"/>
                <w:sz w:val="18"/>
                <w:szCs w:val="18"/>
              </w:rPr>
              <w:t>2071010</w:t>
            </w:r>
            <w:r>
              <w:rPr>
                <w:rFonts w:hint="eastAsia" w:ascii="宋体" w:hAnsi="宋体" w:eastAsia="宋体" w:cs="宋体"/>
                <w:sz w:val="18"/>
                <w:szCs w:val="18"/>
                <w:lang w:val="en-US" w:eastAsia="zh-CN"/>
              </w:rPr>
              <w:t>3</w:t>
            </w:r>
          </w:p>
        </w:tc>
        <w:tc>
          <w:tcPr>
            <w:tcW w:w="2660" w:type="dxa"/>
          </w:tcPr>
          <w:p>
            <w:pPr>
              <w:pStyle w:val="16"/>
              <w:spacing w:before="101"/>
              <w:ind w:left="209" w:right="201"/>
              <w:jc w:val="center"/>
              <w:rPr>
                <w:rFonts w:hint="eastAsia" w:ascii="宋体" w:hAnsi="宋体" w:eastAsia="宋体" w:cs="宋体"/>
                <w:sz w:val="18"/>
                <w:szCs w:val="18"/>
              </w:rPr>
            </w:pPr>
            <w:r>
              <w:rPr>
                <w:rFonts w:hint="eastAsia" w:ascii="宋体" w:hAnsi="宋体" w:eastAsia="宋体" w:cs="宋体"/>
                <w:sz w:val="18"/>
                <w:szCs w:val="18"/>
              </w:rPr>
              <w:t>职业发展规划</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6"/>
              <w:rPr>
                <w:rFonts w:hint="eastAsia" w:ascii="宋体" w:hAnsi="宋体" w:eastAsia="宋体" w:cs="宋体"/>
                <w:b/>
                <w:sz w:val="18"/>
                <w:szCs w:val="18"/>
              </w:rPr>
            </w:pPr>
          </w:p>
          <w:p>
            <w:pPr>
              <w:pStyle w:val="16"/>
              <w:spacing w:line="324" w:lineRule="auto"/>
              <w:ind w:left="99" w:right="88"/>
              <w:jc w:val="both"/>
              <w:rPr>
                <w:rFonts w:hint="eastAsia" w:ascii="宋体" w:hAnsi="宋体" w:eastAsia="宋体" w:cs="宋体"/>
                <w:sz w:val="18"/>
                <w:szCs w:val="18"/>
              </w:rPr>
            </w:pPr>
            <w:r>
              <w:rPr>
                <w:rFonts w:hint="eastAsia" w:ascii="宋体" w:hAnsi="宋体" w:eastAsia="宋体" w:cs="宋体"/>
                <w:sz w:val="18"/>
                <w:szCs w:val="18"/>
              </w:rPr>
              <w:t>顶岗实习</w:t>
            </w:r>
          </w:p>
        </w:tc>
        <w:tc>
          <w:tcPr>
            <w:tcW w:w="400" w:type="dxa"/>
          </w:tcPr>
          <w:p>
            <w:pPr>
              <w:pStyle w:val="16"/>
              <w:spacing w:before="64"/>
              <w:ind w:left="73" w:right="64"/>
              <w:jc w:val="center"/>
              <w:rPr>
                <w:rFonts w:hint="eastAsia" w:ascii="宋体" w:hAnsi="宋体" w:eastAsia="宋体" w:cs="宋体"/>
                <w:sz w:val="18"/>
                <w:szCs w:val="18"/>
              </w:rPr>
            </w:pPr>
            <w:r>
              <w:rPr>
                <w:rFonts w:hint="eastAsia" w:ascii="宋体" w:hAnsi="宋体" w:eastAsia="宋体" w:cs="宋体"/>
                <w:sz w:val="18"/>
                <w:szCs w:val="18"/>
              </w:rPr>
              <w:t>16</w:t>
            </w:r>
          </w:p>
        </w:tc>
        <w:tc>
          <w:tcPr>
            <w:tcW w:w="1485" w:type="dxa"/>
          </w:tcPr>
          <w:p>
            <w:pPr>
              <w:pStyle w:val="16"/>
              <w:spacing w:before="101"/>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101"/>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5"/>
              <w:rPr>
                <w:rFonts w:hint="eastAsia" w:ascii="宋体" w:hAnsi="宋体" w:eastAsia="宋体" w:cs="宋体"/>
                <w:b/>
                <w:sz w:val="18"/>
                <w:szCs w:val="18"/>
              </w:rPr>
            </w:pPr>
          </w:p>
          <w:p>
            <w:pPr>
              <w:pStyle w:val="16"/>
              <w:ind w:left="389" w:right="378"/>
              <w:jc w:val="center"/>
              <w:rPr>
                <w:rFonts w:hint="eastAsia" w:ascii="宋体" w:hAnsi="宋体" w:eastAsia="宋体" w:cs="宋体"/>
                <w:sz w:val="18"/>
                <w:szCs w:val="18"/>
                <w:lang w:val="en-US" w:eastAsia="zh-CN"/>
              </w:rPr>
            </w:pPr>
            <w:r>
              <w:rPr>
                <w:rFonts w:hint="eastAsia" w:ascii="宋体" w:hAnsi="宋体" w:eastAsia="宋体" w:cs="宋体"/>
                <w:sz w:val="18"/>
                <w:szCs w:val="18"/>
              </w:rPr>
              <w:t>2071020</w:t>
            </w:r>
            <w:r>
              <w:rPr>
                <w:rFonts w:hint="eastAsia" w:ascii="宋体" w:hAnsi="宋体" w:eastAsia="宋体" w:cs="宋体"/>
                <w:sz w:val="18"/>
                <w:szCs w:val="18"/>
                <w:lang w:val="en-US" w:eastAsia="zh-CN"/>
              </w:rPr>
              <w:t>3</w:t>
            </w:r>
          </w:p>
        </w:tc>
        <w:tc>
          <w:tcPr>
            <w:tcW w:w="2660" w:type="dxa"/>
          </w:tcPr>
          <w:p>
            <w:pPr>
              <w:pStyle w:val="16"/>
              <w:spacing w:before="2"/>
              <w:rPr>
                <w:rFonts w:hint="eastAsia" w:ascii="宋体" w:hAnsi="宋体" w:eastAsia="宋体" w:cs="宋体"/>
                <w:b/>
                <w:sz w:val="18"/>
                <w:szCs w:val="18"/>
              </w:rPr>
            </w:pPr>
          </w:p>
          <w:p>
            <w:pPr>
              <w:pStyle w:val="16"/>
              <w:ind w:left="209" w:right="201"/>
              <w:jc w:val="center"/>
              <w:rPr>
                <w:rFonts w:hint="eastAsia" w:ascii="宋体" w:hAnsi="宋体" w:eastAsia="宋体" w:cs="宋体"/>
                <w:sz w:val="18"/>
                <w:szCs w:val="18"/>
              </w:rPr>
            </w:pPr>
            <w:r>
              <w:rPr>
                <w:rFonts w:hint="eastAsia" w:ascii="宋体" w:hAnsi="宋体" w:eastAsia="宋体" w:cs="宋体"/>
                <w:sz w:val="18"/>
                <w:szCs w:val="18"/>
              </w:rPr>
              <w:t>教师职业道德与政策法规</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spacing w:before="2"/>
              <w:rPr>
                <w:rFonts w:hint="eastAsia" w:ascii="宋体" w:hAnsi="宋体" w:eastAsia="宋体" w:cs="宋体"/>
                <w:b/>
                <w:sz w:val="18"/>
                <w:szCs w:val="18"/>
              </w:rPr>
            </w:pPr>
          </w:p>
          <w:p>
            <w:pPr>
              <w:pStyle w:val="1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2"/>
              <w:rPr>
                <w:rFonts w:hint="eastAsia" w:ascii="宋体" w:hAnsi="宋体" w:eastAsia="宋体" w:cs="宋体"/>
                <w:b/>
                <w:sz w:val="18"/>
                <w:szCs w:val="18"/>
              </w:rPr>
            </w:pPr>
          </w:p>
          <w:p>
            <w:pPr>
              <w:pStyle w:val="16"/>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9" w:right="378"/>
              <w:jc w:val="center"/>
              <w:rPr>
                <w:rFonts w:hint="eastAsia" w:ascii="宋体" w:hAnsi="宋体" w:eastAsia="宋体" w:cs="宋体"/>
                <w:sz w:val="18"/>
                <w:szCs w:val="18"/>
              </w:rPr>
            </w:pPr>
            <w:r>
              <w:rPr>
                <w:rFonts w:hint="eastAsia" w:ascii="宋体" w:hAnsi="宋体" w:eastAsia="宋体" w:cs="宋体"/>
                <w:sz w:val="18"/>
                <w:szCs w:val="18"/>
              </w:rPr>
              <w:t>20710303</w:t>
            </w:r>
          </w:p>
        </w:tc>
        <w:tc>
          <w:tcPr>
            <w:tcW w:w="2660" w:type="dxa"/>
          </w:tcPr>
          <w:p>
            <w:pPr>
              <w:pStyle w:val="16"/>
              <w:spacing w:before="96"/>
              <w:ind w:left="207" w:right="201"/>
              <w:jc w:val="center"/>
              <w:rPr>
                <w:rFonts w:hint="eastAsia" w:ascii="宋体" w:hAnsi="宋体" w:eastAsia="宋体" w:cs="宋体"/>
                <w:sz w:val="18"/>
                <w:szCs w:val="18"/>
              </w:rPr>
            </w:pPr>
            <w:r>
              <w:rPr>
                <w:rFonts w:hint="eastAsia" w:ascii="宋体" w:hAnsi="宋体" w:eastAsia="宋体" w:cs="宋体"/>
                <w:sz w:val="18"/>
                <w:szCs w:val="18"/>
              </w:rPr>
              <w:t>教师口语</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48</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10"/>
              <w:ind w:left="389" w:right="378"/>
              <w:jc w:val="center"/>
              <w:rPr>
                <w:rFonts w:hint="eastAsia" w:ascii="宋体" w:hAnsi="宋体" w:eastAsia="宋体" w:cs="宋体"/>
                <w:sz w:val="18"/>
                <w:szCs w:val="18"/>
              </w:rPr>
            </w:pPr>
            <w:r>
              <w:rPr>
                <w:rFonts w:hint="eastAsia" w:ascii="宋体" w:hAnsi="宋体" w:eastAsia="宋体" w:cs="宋体"/>
                <w:sz w:val="18"/>
                <w:szCs w:val="18"/>
              </w:rPr>
              <w:t>20710403</w:t>
            </w:r>
          </w:p>
        </w:tc>
        <w:tc>
          <w:tcPr>
            <w:tcW w:w="2660" w:type="dxa"/>
          </w:tcPr>
          <w:p>
            <w:pPr>
              <w:pStyle w:val="16"/>
              <w:spacing w:before="96"/>
              <w:ind w:left="209" w:right="201"/>
              <w:jc w:val="center"/>
              <w:rPr>
                <w:rFonts w:hint="eastAsia" w:ascii="宋体" w:hAnsi="宋体" w:eastAsia="宋体" w:cs="宋体"/>
                <w:sz w:val="18"/>
                <w:szCs w:val="18"/>
              </w:rPr>
            </w:pPr>
            <w:r>
              <w:rPr>
                <w:rFonts w:hint="eastAsia" w:ascii="宋体" w:hAnsi="宋体" w:eastAsia="宋体" w:cs="宋体"/>
                <w:sz w:val="18"/>
                <w:szCs w:val="18"/>
              </w:rPr>
              <w:t>书写</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24</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10"/>
              <w:ind w:left="389" w:right="378"/>
              <w:jc w:val="center"/>
              <w:rPr>
                <w:rFonts w:hint="eastAsia" w:ascii="宋体" w:hAnsi="宋体" w:eastAsia="宋体" w:cs="宋体"/>
                <w:sz w:val="18"/>
                <w:szCs w:val="18"/>
              </w:rPr>
            </w:pPr>
            <w:r>
              <w:rPr>
                <w:rFonts w:hint="eastAsia" w:ascii="宋体" w:hAnsi="宋体" w:eastAsia="宋体" w:cs="宋体"/>
                <w:sz w:val="18"/>
                <w:szCs w:val="18"/>
              </w:rPr>
              <w:t>20710503</w:t>
            </w:r>
          </w:p>
        </w:tc>
        <w:tc>
          <w:tcPr>
            <w:tcW w:w="2660" w:type="dxa"/>
          </w:tcPr>
          <w:p>
            <w:pPr>
              <w:pStyle w:val="16"/>
              <w:spacing w:before="97"/>
              <w:ind w:left="209" w:right="201"/>
              <w:jc w:val="center"/>
              <w:rPr>
                <w:rFonts w:hint="eastAsia" w:ascii="宋体" w:hAnsi="宋体" w:eastAsia="宋体" w:cs="宋体"/>
                <w:sz w:val="18"/>
                <w:szCs w:val="18"/>
              </w:rPr>
            </w:pPr>
            <w:r>
              <w:rPr>
                <w:rFonts w:hint="eastAsia" w:ascii="宋体" w:hAnsi="宋体" w:eastAsia="宋体" w:cs="宋体"/>
                <w:sz w:val="18"/>
                <w:szCs w:val="18"/>
              </w:rPr>
              <w:t>教育学基础</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56</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spacing w:before="97"/>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7"/>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8"/>
              <w:ind w:left="389" w:right="378"/>
              <w:jc w:val="center"/>
              <w:rPr>
                <w:rFonts w:hint="eastAsia" w:ascii="宋体" w:hAnsi="宋体" w:eastAsia="宋体" w:cs="宋体"/>
                <w:sz w:val="18"/>
                <w:szCs w:val="18"/>
              </w:rPr>
            </w:pPr>
            <w:r>
              <w:rPr>
                <w:rFonts w:hint="eastAsia" w:ascii="宋体" w:hAnsi="宋体" w:eastAsia="宋体" w:cs="宋体"/>
                <w:sz w:val="18"/>
                <w:szCs w:val="18"/>
              </w:rPr>
              <w:t>20710603</w:t>
            </w:r>
          </w:p>
        </w:tc>
        <w:tc>
          <w:tcPr>
            <w:tcW w:w="2660" w:type="dxa"/>
          </w:tcPr>
          <w:p>
            <w:pPr>
              <w:pStyle w:val="16"/>
              <w:spacing w:before="95"/>
              <w:ind w:left="209" w:right="201"/>
              <w:jc w:val="center"/>
              <w:rPr>
                <w:rFonts w:hint="eastAsia" w:ascii="宋体" w:hAnsi="宋体" w:eastAsia="宋体" w:cs="宋体"/>
                <w:sz w:val="18"/>
                <w:szCs w:val="18"/>
              </w:rPr>
            </w:pPr>
            <w:r>
              <w:rPr>
                <w:rFonts w:hint="eastAsia" w:ascii="宋体" w:hAnsi="宋体" w:eastAsia="宋体" w:cs="宋体"/>
                <w:sz w:val="18"/>
                <w:szCs w:val="18"/>
              </w:rPr>
              <w:t>教育心理学</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24</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9" w:right="378"/>
              <w:jc w:val="center"/>
              <w:rPr>
                <w:rFonts w:hint="eastAsia" w:ascii="宋体" w:hAnsi="宋体" w:eastAsia="宋体" w:cs="宋体"/>
                <w:sz w:val="18"/>
                <w:szCs w:val="18"/>
              </w:rPr>
            </w:pPr>
            <w:r>
              <w:rPr>
                <w:rFonts w:hint="eastAsia" w:ascii="宋体" w:hAnsi="宋体" w:eastAsia="宋体" w:cs="宋体"/>
                <w:sz w:val="18"/>
                <w:szCs w:val="18"/>
              </w:rPr>
              <w:t>20710703</w:t>
            </w:r>
          </w:p>
        </w:tc>
        <w:tc>
          <w:tcPr>
            <w:tcW w:w="2660" w:type="dxa"/>
          </w:tcPr>
          <w:p>
            <w:pPr>
              <w:pStyle w:val="16"/>
              <w:spacing w:before="95"/>
              <w:ind w:left="207" w:right="201"/>
              <w:jc w:val="center"/>
              <w:rPr>
                <w:rFonts w:hint="eastAsia" w:ascii="宋体" w:hAnsi="宋体" w:eastAsia="宋体" w:cs="宋体"/>
                <w:sz w:val="18"/>
                <w:szCs w:val="18"/>
              </w:rPr>
            </w:pPr>
            <w:r>
              <w:rPr>
                <w:rFonts w:hint="eastAsia" w:ascii="宋体" w:hAnsi="宋体" w:eastAsia="宋体" w:cs="宋体"/>
                <w:sz w:val="18"/>
                <w:szCs w:val="18"/>
              </w:rPr>
              <w:t>音乐素养</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9" w:right="378"/>
              <w:jc w:val="center"/>
              <w:rPr>
                <w:rFonts w:hint="eastAsia" w:ascii="宋体" w:hAnsi="宋体" w:eastAsia="宋体" w:cs="宋体"/>
                <w:sz w:val="18"/>
                <w:szCs w:val="18"/>
              </w:rPr>
            </w:pPr>
            <w:r>
              <w:rPr>
                <w:rFonts w:hint="eastAsia" w:ascii="宋体" w:hAnsi="宋体" w:eastAsia="宋体" w:cs="宋体"/>
                <w:sz w:val="18"/>
                <w:szCs w:val="18"/>
              </w:rPr>
              <w:t>20710803</w:t>
            </w:r>
          </w:p>
        </w:tc>
        <w:tc>
          <w:tcPr>
            <w:tcW w:w="2660" w:type="dxa"/>
          </w:tcPr>
          <w:p>
            <w:pPr>
              <w:pStyle w:val="16"/>
              <w:spacing w:before="96"/>
              <w:ind w:left="207" w:right="201"/>
              <w:jc w:val="center"/>
              <w:rPr>
                <w:rFonts w:hint="eastAsia" w:ascii="宋体" w:hAnsi="宋体" w:eastAsia="宋体" w:cs="宋体"/>
                <w:sz w:val="18"/>
                <w:szCs w:val="18"/>
              </w:rPr>
            </w:pPr>
            <w:r>
              <w:rPr>
                <w:rFonts w:hint="eastAsia" w:ascii="宋体" w:hAnsi="宋体" w:eastAsia="宋体" w:cs="宋体"/>
                <w:sz w:val="18"/>
                <w:szCs w:val="18"/>
              </w:rPr>
              <w:t>美术素养</w:t>
            </w:r>
          </w:p>
        </w:tc>
        <w:tc>
          <w:tcPr>
            <w:tcW w:w="73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w:t>
            </w:r>
          </w:p>
        </w:tc>
        <w:tc>
          <w:tcPr>
            <w:tcW w:w="108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w:t>
            </w:r>
          </w:p>
        </w:tc>
        <w:tc>
          <w:tcPr>
            <w:tcW w:w="400" w:type="dxa"/>
          </w:tcPr>
          <w:p>
            <w:pPr>
              <w:pStyle w:val="9"/>
              <w:widowControl/>
              <w:spacing w:line="400" w:lineRule="atLeast"/>
              <w:ind w:left="0" w:leftChars="0" w:right="0" w:rightChars="0"/>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45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42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tcPr>
          <w:p>
            <w:pPr>
              <w:pStyle w:val="9"/>
              <w:widowControl/>
              <w:spacing w:line="400" w:lineRule="atLeast"/>
              <w:ind w:left="0" w:leftChars="0" w:right="0" w:rightChars="0"/>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4280" w:type="dxa"/>
            <w:gridSpan w:val="2"/>
          </w:tcPr>
          <w:p>
            <w:pPr>
              <w:pStyle w:val="16"/>
              <w:spacing w:before="56"/>
              <w:ind w:left="1420"/>
              <w:rPr>
                <w:rFonts w:hint="eastAsia" w:ascii="宋体" w:hAnsi="宋体" w:eastAsia="宋体" w:cs="宋体"/>
                <w:sz w:val="18"/>
                <w:szCs w:val="18"/>
              </w:rPr>
            </w:pPr>
            <w:r>
              <w:rPr>
                <w:rFonts w:hint="eastAsia" w:ascii="宋体" w:hAnsi="宋体" w:eastAsia="宋体" w:cs="宋体"/>
                <w:sz w:val="18"/>
                <w:szCs w:val="18"/>
              </w:rPr>
              <w:t>专业理论课程小计</w:t>
            </w:r>
          </w:p>
        </w:tc>
        <w:tc>
          <w:tcPr>
            <w:tcW w:w="730" w:type="dxa"/>
          </w:tcPr>
          <w:p>
            <w:pPr>
              <w:pStyle w:val="16"/>
              <w:spacing w:before="56"/>
              <w:ind w:left="233" w:right="225"/>
              <w:jc w:val="center"/>
              <w:rPr>
                <w:rFonts w:hint="eastAsia" w:ascii="宋体" w:hAnsi="宋体" w:eastAsia="宋体" w:cs="宋体"/>
                <w:b/>
                <w:sz w:val="18"/>
                <w:szCs w:val="18"/>
              </w:rPr>
            </w:pPr>
            <w:r>
              <w:rPr>
                <w:rFonts w:hint="eastAsia" w:ascii="宋体" w:hAnsi="宋体" w:eastAsia="宋体" w:cs="宋体"/>
                <w:b/>
                <w:sz w:val="18"/>
                <w:szCs w:val="18"/>
              </w:rPr>
              <w:t>20</w:t>
            </w:r>
          </w:p>
        </w:tc>
        <w:tc>
          <w:tcPr>
            <w:tcW w:w="970" w:type="dxa"/>
          </w:tcPr>
          <w:p>
            <w:pPr>
              <w:pStyle w:val="16"/>
              <w:spacing w:before="56"/>
              <w:ind w:left="297" w:right="290"/>
              <w:jc w:val="center"/>
              <w:rPr>
                <w:rFonts w:hint="eastAsia" w:ascii="宋体" w:hAnsi="宋体" w:eastAsia="宋体" w:cs="宋体"/>
                <w:b/>
                <w:sz w:val="18"/>
                <w:szCs w:val="18"/>
              </w:rPr>
            </w:pPr>
            <w:r>
              <w:rPr>
                <w:rFonts w:hint="eastAsia" w:ascii="宋体" w:hAnsi="宋体" w:eastAsia="宋体" w:cs="宋体"/>
                <w:b/>
                <w:sz w:val="18"/>
                <w:szCs w:val="18"/>
              </w:rPr>
              <w:t>320</w:t>
            </w:r>
          </w:p>
        </w:tc>
        <w:tc>
          <w:tcPr>
            <w:tcW w:w="1090" w:type="dxa"/>
          </w:tcPr>
          <w:p>
            <w:pPr>
              <w:pStyle w:val="16"/>
              <w:spacing w:before="56"/>
              <w:ind w:left="323" w:right="317"/>
              <w:jc w:val="center"/>
              <w:rPr>
                <w:rFonts w:hint="eastAsia" w:ascii="宋体" w:hAnsi="宋体" w:eastAsia="宋体" w:cs="宋体"/>
                <w:b/>
                <w:sz w:val="18"/>
                <w:szCs w:val="18"/>
              </w:rPr>
            </w:pPr>
            <w:r>
              <w:rPr>
                <w:rFonts w:hint="eastAsia" w:ascii="宋体" w:hAnsi="宋体" w:eastAsia="宋体" w:cs="宋体"/>
                <w:b/>
                <w:sz w:val="18"/>
                <w:szCs w:val="18"/>
              </w:rPr>
              <w:t>180</w:t>
            </w:r>
          </w:p>
        </w:tc>
        <w:tc>
          <w:tcPr>
            <w:tcW w:w="1080" w:type="dxa"/>
          </w:tcPr>
          <w:p>
            <w:pPr>
              <w:pStyle w:val="16"/>
              <w:spacing w:before="56"/>
              <w:ind w:left="351" w:right="345"/>
              <w:jc w:val="center"/>
              <w:rPr>
                <w:rFonts w:hint="eastAsia" w:ascii="宋体" w:hAnsi="宋体" w:eastAsia="宋体" w:cs="宋体"/>
                <w:b/>
                <w:sz w:val="18"/>
                <w:szCs w:val="18"/>
              </w:rPr>
            </w:pPr>
            <w:r>
              <w:rPr>
                <w:rFonts w:hint="eastAsia" w:ascii="宋体" w:hAnsi="宋体" w:eastAsia="宋体" w:cs="宋体"/>
                <w:b/>
                <w:sz w:val="18"/>
                <w:szCs w:val="18"/>
              </w:rPr>
              <w:t>140</w:t>
            </w:r>
          </w:p>
        </w:tc>
        <w:tc>
          <w:tcPr>
            <w:tcW w:w="400" w:type="dxa"/>
          </w:tcPr>
          <w:p>
            <w:pPr>
              <w:pStyle w:val="16"/>
              <w:rPr>
                <w:rFonts w:hint="eastAsia" w:ascii="宋体" w:hAnsi="宋体" w:eastAsia="宋体" w:cs="宋体"/>
                <w:sz w:val="18"/>
                <w:szCs w:val="18"/>
              </w:rPr>
            </w:pPr>
          </w:p>
        </w:tc>
        <w:tc>
          <w:tcPr>
            <w:tcW w:w="450" w:type="dxa"/>
          </w:tcPr>
          <w:p>
            <w:pPr>
              <w:pStyle w:val="16"/>
              <w:rPr>
                <w:rFonts w:hint="eastAsia" w:ascii="宋体" w:hAnsi="宋体" w:eastAsia="宋体" w:cs="宋体"/>
                <w:sz w:val="18"/>
                <w:szCs w:val="18"/>
              </w:rPr>
            </w:pPr>
          </w:p>
        </w:tc>
        <w:tc>
          <w:tcPr>
            <w:tcW w:w="42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rPr>
                <w:rFonts w:hint="eastAsia" w:ascii="宋体" w:hAnsi="宋体" w:eastAsia="宋体" w:cs="宋体"/>
                <w:sz w:val="18"/>
                <w:szCs w:val="18"/>
              </w:rPr>
            </w:pPr>
          </w:p>
        </w:tc>
        <w:tc>
          <w:tcPr>
            <w:tcW w:w="1485" w:type="dxa"/>
          </w:tcPr>
          <w:p>
            <w:pPr>
              <w:pStyle w:val="16"/>
              <w:rPr>
                <w:rFonts w:hint="eastAsia" w:ascii="宋体" w:hAnsi="宋体" w:eastAsia="宋体" w:cs="宋体"/>
                <w:sz w:val="18"/>
                <w:szCs w:val="18"/>
              </w:rPr>
            </w:pPr>
          </w:p>
        </w:tc>
        <w:tc>
          <w:tcPr>
            <w:tcW w:w="1473"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913" w:type="dxa"/>
            <w:vMerge w:val="continue"/>
            <w:tcBorders>
              <w:top w:val="nil"/>
            </w:tcBorders>
          </w:tcPr>
          <w:p>
            <w:pPr>
              <w:rPr>
                <w:rFonts w:hint="eastAsia" w:ascii="宋体" w:hAnsi="宋体" w:eastAsia="宋体" w:cs="宋体"/>
                <w:sz w:val="18"/>
                <w:szCs w:val="18"/>
              </w:rPr>
            </w:pPr>
          </w:p>
        </w:tc>
        <w:tc>
          <w:tcPr>
            <w:tcW w:w="13978" w:type="dxa"/>
            <w:gridSpan w:val="15"/>
          </w:tcPr>
          <w:p>
            <w:pPr>
              <w:pStyle w:val="16"/>
              <w:spacing w:before="97"/>
              <w:ind w:left="6369" w:right="6359"/>
              <w:jc w:val="center"/>
              <w:rPr>
                <w:rFonts w:hint="eastAsia" w:ascii="宋体" w:hAnsi="宋体" w:eastAsia="宋体" w:cs="宋体"/>
                <w:sz w:val="18"/>
                <w:szCs w:val="18"/>
              </w:rPr>
            </w:pPr>
            <w:r>
              <w:rPr>
                <w:rFonts w:hint="eastAsia" w:ascii="宋体" w:hAnsi="宋体" w:eastAsia="宋体" w:cs="宋体"/>
                <w:sz w:val="18"/>
                <w:szCs w:val="18"/>
              </w:rPr>
              <w:t>专业核心课程</w:t>
            </w:r>
          </w:p>
        </w:tc>
      </w:tr>
    </w:tbl>
    <w:p>
      <w:pPr>
        <w:spacing w:after="0"/>
        <w:jc w:val="center"/>
        <w:rPr>
          <w:rFonts w:hint="eastAsia" w:ascii="宋体" w:hAnsi="宋体" w:eastAsia="宋体" w:cs="宋体"/>
          <w:sz w:val="18"/>
          <w:szCs w:val="18"/>
        </w:rPr>
        <w:sectPr>
          <w:pgSz w:w="16840" w:h="11910" w:orient="landscape"/>
          <w:pgMar w:top="1100" w:right="640" w:bottom="1100" w:left="1020" w:header="0" w:footer="913" w:gutter="0"/>
          <w:cols w:space="720" w:num="1"/>
        </w:sectPr>
      </w:pPr>
    </w:p>
    <w:tbl>
      <w:tblPr>
        <w:tblStyle w:val="10"/>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13"/>
        <w:gridCol w:w="440"/>
        <w:gridCol w:w="1620"/>
        <w:gridCol w:w="2660"/>
        <w:gridCol w:w="730"/>
        <w:gridCol w:w="970"/>
        <w:gridCol w:w="1090"/>
        <w:gridCol w:w="1080"/>
        <w:gridCol w:w="400"/>
        <w:gridCol w:w="450"/>
        <w:gridCol w:w="420"/>
        <w:gridCol w:w="380"/>
        <w:gridCol w:w="380"/>
        <w:gridCol w:w="400"/>
        <w:gridCol w:w="1485"/>
        <w:gridCol w:w="14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13" w:type="dxa"/>
            <w:vMerge w:val="restart"/>
          </w:tcPr>
          <w:p>
            <w:pPr>
              <w:pStyle w:val="16"/>
              <w:rPr>
                <w:rFonts w:hint="eastAsia" w:ascii="宋体" w:hAnsi="宋体" w:eastAsia="宋体" w:cs="宋体"/>
                <w:sz w:val="18"/>
                <w:szCs w:val="18"/>
              </w:rPr>
            </w:pPr>
          </w:p>
        </w:tc>
        <w:tc>
          <w:tcPr>
            <w:tcW w:w="44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14"/>
              <w:rPr>
                <w:rFonts w:hint="eastAsia" w:ascii="宋体" w:hAnsi="宋体" w:eastAsia="宋体" w:cs="宋体"/>
                <w:b/>
                <w:sz w:val="18"/>
                <w:szCs w:val="18"/>
              </w:rPr>
            </w:pPr>
          </w:p>
          <w:p>
            <w:pPr>
              <w:pStyle w:val="16"/>
              <w:spacing w:line="324" w:lineRule="auto"/>
              <w:ind w:left="39" w:right="28"/>
              <w:jc w:val="both"/>
              <w:rPr>
                <w:rFonts w:hint="eastAsia" w:ascii="宋体" w:hAnsi="宋体" w:eastAsia="宋体" w:cs="宋体"/>
                <w:sz w:val="18"/>
                <w:szCs w:val="18"/>
              </w:rPr>
            </w:pPr>
            <w:r>
              <w:rPr>
                <w:rFonts w:hint="eastAsia" w:ascii="宋体" w:hAnsi="宋体" w:eastAsia="宋体" w:cs="宋体"/>
                <w:sz w:val="18"/>
                <w:szCs w:val="18"/>
              </w:rPr>
              <w:t>专业核心课程</w:t>
            </w:r>
          </w:p>
        </w:tc>
        <w:tc>
          <w:tcPr>
            <w:tcW w:w="1620" w:type="dxa"/>
          </w:tcPr>
          <w:p>
            <w:pPr>
              <w:pStyle w:val="16"/>
              <w:spacing w:before="108"/>
              <w:ind w:left="389" w:right="378"/>
              <w:jc w:val="center"/>
              <w:rPr>
                <w:rFonts w:hint="eastAsia" w:ascii="宋体" w:hAnsi="宋体" w:eastAsia="宋体" w:cs="宋体"/>
                <w:sz w:val="18"/>
                <w:szCs w:val="18"/>
              </w:rPr>
            </w:pPr>
            <w:r>
              <w:rPr>
                <w:rFonts w:hint="eastAsia" w:ascii="宋体" w:hAnsi="宋体" w:eastAsia="宋体" w:cs="宋体"/>
                <w:sz w:val="18"/>
                <w:szCs w:val="18"/>
              </w:rPr>
              <w:t>20710</w:t>
            </w:r>
            <w:r>
              <w:rPr>
                <w:rFonts w:hint="eastAsia" w:ascii="宋体" w:hAnsi="宋体" w:eastAsia="宋体" w:cs="宋体"/>
                <w:sz w:val="18"/>
                <w:szCs w:val="18"/>
                <w:lang w:val="en-US" w:eastAsia="zh-CN"/>
              </w:rPr>
              <w:t>9</w:t>
            </w:r>
            <w:r>
              <w:rPr>
                <w:rFonts w:hint="eastAsia" w:ascii="宋体" w:hAnsi="宋体" w:eastAsia="宋体" w:cs="宋体"/>
                <w:sz w:val="18"/>
                <w:szCs w:val="18"/>
              </w:rPr>
              <w:t>03</w:t>
            </w:r>
          </w:p>
        </w:tc>
        <w:tc>
          <w:tcPr>
            <w:tcW w:w="2660" w:type="dxa"/>
          </w:tcPr>
          <w:p>
            <w:pPr>
              <w:pStyle w:val="16"/>
              <w:spacing w:before="95"/>
              <w:ind w:left="207" w:right="201"/>
              <w:jc w:val="center"/>
              <w:rPr>
                <w:rFonts w:hint="eastAsia" w:ascii="宋体" w:hAnsi="宋体" w:eastAsia="宋体" w:cs="宋体"/>
                <w:sz w:val="18"/>
                <w:szCs w:val="18"/>
              </w:rPr>
            </w:pPr>
            <w:r>
              <w:rPr>
                <w:rFonts w:hint="eastAsia" w:ascii="宋体" w:hAnsi="宋体" w:eastAsia="宋体" w:cs="宋体"/>
                <w:sz w:val="18"/>
                <w:szCs w:val="18"/>
              </w:rPr>
              <w:t>学校体育</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line="324" w:lineRule="auto"/>
              <w:ind w:left="99" w:right="88"/>
              <w:jc w:val="both"/>
              <w:rPr>
                <w:rFonts w:hint="eastAsia" w:ascii="宋体" w:hAnsi="宋体" w:eastAsia="宋体" w:cs="宋体"/>
                <w:sz w:val="18"/>
                <w:szCs w:val="18"/>
              </w:rPr>
            </w:pPr>
            <w:r>
              <w:rPr>
                <w:rFonts w:hint="eastAsia" w:ascii="宋体" w:hAnsi="宋体" w:eastAsia="宋体" w:cs="宋体"/>
                <w:sz w:val="18"/>
                <w:szCs w:val="18"/>
              </w:rPr>
              <w:t>顶岗实习</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8"/>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10</w:t>
            </w:r>
            <w:r>
              <w:rPr>
                <w:rFonts w:hint="eastAsia" w:ascii="宋体" w:hAnsi="宋体" w:eastAsia="宋体" w:cs="宋体"/>
                <w:sz w:val="18"/>
                <w:szCs w:val="18"/>
              </w:rPr>
              <w:t>03</w:t>
            </w:r>
          </w:p>
        </w:tc>
        <w:tc>
          <w:tcPr>
            <w:tcW w:w="2660" w:type="dxa"/>
          </w:tcPr>
          <w:p>
            <w:pPr>
              <w:pStyle w:val="16"/>
              <w:spacing w:before="95"/>
              <w:ind w:left="207" w:right="201"/>
              <w:jc w:val="center"/>
              <w:rPr>
                <w:rFonts w:hint="eastAsia" w:ascii="宋体" w:hAnsi="宋体" w:eastAsia="宋体" w:cs="宋体"/>
                <w:sz w:val="18"/>
                <w:szCs w:val="18"/>
              </w:rPr>
            </w:pPr>
            <w:r>
              <w:rPr>
                <w:rFonts w:hint="eastAsia" w:ascii="宋体" w:hAnsi="宋体" w:eastAsia="宋体" w:cs="宋体"/>
                <w:sz w:val="18"/>
                <w:szCs w:val="18"/>
              </w:rPr>
              <w:t>运动解剖</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24</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40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11</w:t>
            </w:r>
            <w:r>
              <w:rPr>
                <w:rFonts w:hint="eastAsia" w:ascii="宋体" w:hAnsi="宋体" w:eastAsia="宋体" w:cs="宋体"/>
                <w:sz w:val="18"/>
                <w:szCs w:val="18"/>
              </w:rPr>
              <w:t>03</w:t>
            </w:r>
          </w:p>
        </w:tc>
        <w:tc>
          <w:tcPr>
            <w:tcW w:w="2660" w:type="dxa"/>
          </w:tcPr>
          <w:p>
            <w:pPr>
              <w:pStyle w:val="16"/>
              <w:spacing w:before="96"/>
              <w:ind w:left="207" w:right="201"/>
              <w:jc w:val="center"/>
              <w:rPr>
                <w:rFonts w:hint="eastAsia" w:ascii="宋体" w:hAnsi="宋体" w:eastAsia="宋体" w:cs="宋体"/>
                <w:sz w:val="18"/>
                <w:szCs w:val="18"/>
              </w:rPr>
            </w:pPr>
            <w:r>
              <w:rPr>
                <w:rFonts w:hint="eastAsia" w:ascii="宋体" w:hAnsi="宋体" w:eastAsia="宋体" w:cs="宋体"/>
                <w:sz w:val="18"/>
                <w:szCs w:val="18"/>
              </w:rPr>
              <w:t>运动生理</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12</w:t>
            </w:r>
            <w:r>
              <w:rPr>
                <w:rFonts w:hint="eastAsia" w:ascii="宋体" w:hAnsi="宋体" w:eastAsia="宋体" w:cs="宋体"/>
                <w:sz w:val="18"/>
                <w:szCs w:val="18"/>
              </w:rPr>
              <w:t>03</w:t>
            </w:r>
          </w:p>
        </w:tc>
        <w:tc>
          <w:tcPr>
            <w:tcW w:w="2660" w:type="dxa"/>
          </w:tcPr>
          <w:p>
            <w:pPr>
              <w:pStyle w:val="16"/>
              <w:spacing w:before="96"/>
              <w:ind w:left="209" w:right="201"/>
              <w:jc w:val="center"/>
              <w:rPr>
                <w:rFonts w:hint="eastAsia" w:ascii="宋体" w:hAnsi="宋体" w:eastAsia="宋体" w:cs="宋体"/>
                <w:sz w:val="18"/>
                <w:szCs w:val="18"/>
              </w:rPr>
            </w:pPr>
            <w:r>
              <w:rPr>
                <w:rFonts w:hint="eastAsia" w:ascii="宋体" w:hAnsi="宋体" w:eastAsia="宋体" w:cs="宋体"/>
                <w:sz w:val="18"/>
                <w:szCs w:val="18"/>
              </w:rPr>
              <w:t>小学体育教学设计</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10"/>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13</w:t>
            </w:r>
            <w:r>
              <w:rPr>
                <w:rFonts w:hint="eastAsia" w:ascii="宋体" w:hAnsi="宋体" w:eastAsia="宋体" w:cs="宋体"/>
                <w:sz w:val="18"/>
                <w:szCs w:val="18"/>
              </w:rPr>
              <w:t>03</w:t>
            </w:r>
          </w:p>
        </w:tc>
        <w:tc>
          <w:tcPr>
            <w:tcW w:w="2660" w:type="dxa"/>
          </w:tcPr>
          <w:p>
            <w:pPr>
              <w:pStyle w:val="16"/>
              <w:spacing w:before="96"/>
              <w:ind w:left="209" w:right="201"/>
              <w:jc w:val="center"/>
              <w:rPr>
                <w:rFonts w:hint="eastAsia" w:ascii="宋体" w:hAnsi="宋体" w:eastAsia="宋体" w:cs="宋体"/>
                <w:sz w:val="18"/>
                <w:szCs w:val="18"/>
              </w:rPr>
            </w:pPr>
            <w:r>
              <w:rPr>
                <w:rFonts w:hint="eastAsia" w:ascii="宋体" w:hAnsi="宋体" w:eastAsia="宋体" w:cs="宋体"/>
                <w:sz w:val="18"/>
                <w:szCs w:val="18"/>
              </w:rPr>
              <w:t>体育教学模拟训练</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10"/>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14</w:t>
            </w:r>
            <w:r>
              <w:rPr>
                <w:rFonts w:hint="eastAsia" w:ascii="宋体" w:hAnsi="宋体" w:eastAsia="宋体" w:cs="宋体"/>
                <w:sz w:val="18"/>
                <w:szCs w:val="18"/>
              </w:rPr>
              <w:t>03</w:t>
            </w:r>
          </w:p>
        </w:tc>
        <w:tc>
          <w:tcPr>
            <w:tcW w:w="2660" w:type="dxa"/>
          </w:tcPr>
          <w:p>
            <w:pPr>
              <w:pStyle w:val="16"/>
              <w:spacing w:before="97"/>
              <w:ind w:left="209" w:right="201"/>
              <w:jc w:val="center"/>
              <w:rPr>
                <w:rFonts w:hint="eastAsia" w:ascii="宋体" w:hAnsi="宋体" w:eastAsia="宋体" w:cs="宋体"/>
                <w:sz w:val="18"/>
                <w:szCs w:val="18"/>
              </w:rPr>
            </w:pPr>
            <w:r>
              <w:rPr>
                <w:rFonts w:hint="eastAsia" w:ascii="宋体" w:hAnsi="宋体" w:eastAsia="宋体" w:cs="宋体"/>
                <w:sz w:val="18"/>
                <w:szCs w:val="18"/>
              </w:rPr>
              <w:t>运动训练学</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26</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7"/>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7"/>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8"/>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15</w:t>
            </w:r>
            <w:r>
              <w:rPr>
                <w:rFonts w:hint="eastAsia" w:ascii="宋体" w:hAnsi="宋体" w:eastAsia="宋体" w:cs="宋体"/>
                <w:sz w:val="18"/>
                <w:szCs w:val="18"/>
              </w:rPr>
              <w:t>03</w:t>
            </w:r>
          </w:p>
        </w:tc>
        <w:tc>
          <w:tcPr>
            <w:tcW w:w="2660" w:type="dxa"/>
          </w:tcPr>
          <w:p>
            <w:pPr>
              <w:pStyle w:val="16"/>
              <w:spacing w:before="95"/>
              <w:ind w:left="207" w:right="201"/>
              <w:jc w:val="center"/>
              <w:rPr>
                <w:rFonts w:hint="eastAsia" w:ascii="宋体" w:hAnsi="宋体" w:eastAsia="宋体" w:cs="宋体"/>
                <w:sz w:val="18"/>
                <w:szCs w:val="18"/>
              </w:rPr>
            </w:pPr>
            <w:r>
              <w:rPr>
                <w:rFonts w:hint="eastAsia" w:ascii="宋体" w:hAnsi="宋体" w:eastAsia="宋体" w:cs="宋体"/>
                <w:sz w:val="18"/>
                <w:szCs w:val="18"/>
              </w:rPr>
              <w:t>小学体育教材内容分析</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0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8"/>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16</w:t>
            </w:r>
            <w:r>
              <w:rPr>
                <w:rFonts w:hint="eastAsia" w:ascii="宋体" w:hAnsi="宋体" w:eastAsia="宋体" w:cs="宋体"/>
                <w:sz w:val="18"/>
                <w:szCs w:val="18"/>
              </w:rPr>
              <w:t>03</w:t>
            </w:r>
          </w:p>
        </w:tc>
        <w:tc>
          <w:tcPr>
            <w:tcW w:w="2660" w:type="dxa"/>
          </w:tcPr>
          <w:p>
            <w:pPr>
              <w:pStyle w:val="16"/>
              <w:spacing w:before="95"/>
              <w:ind w:left="207" w:right="201"/>
              <w:jc w:val="center"/>
              <w:rPr>
                <w:rFonts w:hint="eastAsia" w:ascii="宋体" w:hAnsi="宋体" w:eastAsia="宋体" w:cs="宋体"/>
                <w:sz w:val="18"/>
                <w:szCs w:val="18"/>
              </w:rPr>
            </w:pPr>
            <w:r>
              <w:rPr>
                <w:rFonts w:hint="eastAsia" w:ascii="宋体" w:hAnsi="宋体" w:eastAsia="宋体" w:cs="宋体"/>
                <w:sz w:val="18"/>
                <w:szCs w:val="18"/>
              </w:rPr>
              <w:t>小学体育课程标准解读</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0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17</w:t>
            </w:r>
            <w:r>
              <w:rPr>
                <w:rFonts w:hint="eastAsia" w:ascii="宋体" w:hAnsi="宋体" w:eastAsia="宋体" w:cs="宋体"/>
                <w:sz w:val="18"/>
                <w:szCs w:val="18"/>
              </w:rPr>
              <w:t>03</w:t>
            </w:r>
          </w:p>
        </w:tc>
        <w:tc>
          <w:tcPr>
            <w:tcW w:w="2660" w:type="dxa"/>
          </w:tcPr>
          <w:p>
            <w:pPr>
              <w:pStyle w:val="16"/>
              <w:spacing w:before="95"/>
              <w:ind w:left="207" w:right="201"/>
              <w:jc w:val="center"/>
              <w:rPr>
                <w:rFonts w:hint="eastAsia" w:ascii="宋体" w:hAnsi="宋体" w:eastAsia="宋体" w:cs="宋体"/>
                <w:sz w:val="18"/>
                <w:szCs w:val="18"/>
              </w:rPr>
            </w:pPr>
            <w:r>
              <w:rPr>
                <w:rFonts w:hint="eastAsia" w:ascii="宋体" w:hAnsi="宋体" w:eastAsia="宋体" w:cs="宋体"/>
                <w:sz w:val="18"/>
                <w:szCs w:val="18"/>
              </w:rPr>
              <w:t>体育游戏</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7" w:right="379"/>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18</w:t>
            </w:r>
            <w:r>
              <w:rPr>
                <w:rFonts w:hint="eastAsia" w:ascii="宋体" w:hAnsi="宋体" w:eastAsia="宋体" w:cs="宋体"/>
                <w:sz w:val="18"/>
                <w:szCs w:val="18"/>
              </w:rPr>
              <w:t>03</w:t>
            </w:r>
          </w:p>
        </w:tc>
        <w:tc>
          <w:tcPr>
            <w:tcW w:w="2660" w:type="dxa"/>
          </w:tcPr>
          <w:p>
            <w:pPr>
              <w:pStyle w:val="16"/>
              <w:spacing w:before="96"/>
              <w:ind w:left="209" w:right="201"/>
              <w:jc w:val="center"/>
              <w:rPr>
                <w:rFonts w:hint="eastAsia" w:ascii="宋体" w:hAnsi="宋体" w:eastAsia="宋体" w:cs="宋体"/>
                <w:sz w:val="18"/>
                <w:szCs w:val="18"/>
              </w:rPr>
            </w:pPr>
            <w:r>
              <w:rPr>
                <w:rFonts w:hint="eastAsia" w:ascii="宋体" w:hAnsi="宋体" w:eastAsia="宋体" w:cs="宋体"/>
                <w:sz w:val="18"/>
                <w:szCs w:val="18"/>
              </w:rPr>
              <w:t>武术</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53"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3"/>
              <w:rPr>
                <w:rFonts w:hint="eastAsia" w:ascii="宋体" w:hAnsi="宋体" w:eastAsia="宋体" w:cs="宋体"/>
                <w:b/>
                <w:sz w:val="18"/>
                <w:szCs w:val="18"/>
              </w:rPr>
            </w:pPr>
          </w:p>
          <w:p>
            <w:pPr>
              <w:pStyle w:val="16"/>
              <w:ind w:left="389" w:right="378"/>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19</w:t>
            </w:r>
            <w:r>
              <w:rPr>
                <w:rFonts w:hint="eastAsia" w:ascii="宋体" w:hAnsi="宋体" w:eastAsia="宋体" w:cs="宋体"/>
                <w:sz w:val="18"/>
                <w:szCs w:val="18"/>
              </w:rPr>
              <w:t>03</w:t>
            </w:r>
          </w:p>
        </w:tc>
        <w:tc>
          <w:tcPr>
            <w:tcW w:w="2660" w:type="dxa"/>
          </w:tcPr>
          <w:p>
            <w:pPr>
              <w:pStyle w:val="16"/>
              <w:spacing w:before="8"/>
              <w:rPr>
                <w:rFonts w:hint="eastAsia" w:ascii="宋体" w:hAnsi="宋体" w:eastAsia="宋体" w:cs="宋体"/>
                <w:b/>
                <w:sz w:val="18"/>
                <w:szCs w:val="18"/>
              </w:rPr>
            </w:pPr>
          </w:p>
          <w:p>
            <w:pPr>
              <w:pStyle w:val="16"/>
              <w:ind w:left="209" w:right="201"/>
              <w:jc w:val="center"/>
              <w:rPr>
                <w:rFonts w:hint="eastAsia" w:ascii="宋体" w:hAnsi="宋体" w:eastAsia="宋体" w:cs="宋体"/>
                <w:sz w:val="18"/>
                <w:szCs w:val="18"/>
              </w:rPr>
            </w:pPr>
            <w:r>
              <w:rPr>
                <w:rFonts w:hint="eastAsia" w:ascii="宋体" w:hAnsi="宋体" w:eastAsia="宋体" w:cs="宋体"/>
                <w:sz w:val="18"/>
                <w:szCs w:val="18"/>
              </w:rPr>
              <w:t>健美操</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8</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56</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8"/>
              <w:rPr>
                <w:rFonts w:hint="eastAsia" w:ascii="宋体" w:hAnsi="宋体" w:eastAsia="宋体" w:cs="宋体"/>
                <w:b/>
                <w:sz w:val="18"/>
                <w:szCs w:val="18"/>
              </w:rPr>
            </w:pPr>
          </w:p>
          <w:p>
            <w:pPr>
              <w:pStyle w:val="1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8"/>
              <w:rPr>
                <w:rFonts w:hint="eastAsia" w:ascii="宋体" w:hAnsi="宋体" w:eastAsia="宋体" w:cs="宋体"/>
                <w:b/>
                <w:sz w:val="18"/>
                <w:szCs w:val="18"/>
              </w:rPr>
            </w:pPr>
          </w:p>
          <w:p>
            <w:pPr>
              <w:pStyle w:val="1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10"/>
              <w:ind w:left="387" w:right="379"/>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20</w:t>
            </w:r>
            <w:r>
              <w:rPr>
                <w:rFonts w:hint="eastAsia" w:ascii="宋体" w:hAnsi="宋体" w:eastAsia="宋体" w:cs="宋体"/>
                <w:sz w:val="18"/>
                <w:szCs w:val="18"/>
              </w:rPr>
              <w:t>03</w:t>
            </w:r>
          </w:p>
        </w:tc>
        <w:tc>
          <w:tcPr>
            <w:tcW w:w="2660" w:type="dxa"/>
          </w:tcPr>
          <w:p>
            <w:pPr>
              <w:pStyle w:val="16"/>
              <w:spacing w:before="96"/>
              <w:ind w:left="209" w:right="201"/>
              <w:jc w:val="center"/>
              <w:rPr>
                <w:rFonts w:hint="eastAsia" w:ascii="宋体" w:hAnsi="宋体" w:eastAsia="宋体" w:cs="宋体"/>
                <w:sz w:val="18"/>
                <w:szCs w:val="18"/>
              </w:rPr>
            </w:pPr>
            <w:r>
              <w:rPr>
                <w:rFonts w:hint="eastAsia" w:ascii="宋体" w:hAnsi="宋体" w:eastAsia="宋体" w:cs="宋体"/>
                <w:sz w:val="18"/>
                <w:szCs w:val="18"/>
              </w:rPr>
              <w:t>篮球</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w:t>
            </w:r>
          </w:p>
        </w:tc>
        <w:tc>
          <w:tcPr>
            <w:tcW w:w="40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10"/>
              <w:ind w:left="387" w:right="379"/>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21</w:t>
            </w:r>
            <w:r>
              <w:rPr>
                <w:rFonts w:hint="eastAsia" w:ascii="宋体" w:hAnsi="宋体" w:eastAsia="宋体" w:cs="宋体"/>
                <w:sz w:val="18"/>
                <w:szCs w:val="18"/>
              </w:rPr>
              <w:t>03</w:t>
            </w:r>
          </w:p>
        </w:tc>
        <w:tc>
          <w:tcPr>
            <w:tcW w:w="2660" w:type="dxa"/>
          </w:tcPr>
          <w:p>
            <w:pPr>
              <w:pStyle w:val="16"/>
              <w:spacing w:before="97"/>
              <w:ind w:left="209" w:right="201"/>
              <w:jc w:val="center"/>
              <w:rPr>
                <w:rFonts w:hint="eastAsia" w:ascii="宋体" w:hAnsi="宋体" w:eastAsia="宋体" w:cs="宋体"/>
                <w:sz w:val="18"/>
                <w:szCs w:val="18"/>
              </w:rPr>
            </w:pPr>
            <w:r>
              <w:rPr>
                <w:rFonts w:hint="eastAsia" w:ascii="宋体" w:hAnsi="宋体" w:eastAsia="宋体" w:cs="宋体"/>
                <w:sz w:val="18"/>
                <w:szCs w:val="18"/>
              </w:rPr>
              <w:t>排球</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485" w:type="dxa"/>
          </w:tcPr>
          <w:p>
            <w:pPr>
              <w:pStyle w:val="16"/>
              <w:spacing w:before="97"/>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7"/>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8"/>
              <w:ind w:left="387" w:right="379"/>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22</w:t>
            </w:r>
            <w:r>
              <w:rPr>
                <w:rFonts w:hint="eastAsia" w:ascii="宋体" w:hAnsi="宋体" w:eastAsia="宋体" w:cs="宋体"/>
                <w:sz w:val="18"/>
                <w:szCs w:val="18"/>
              </w:rPr>
              <w:t>03</w:t>
            </w:r>
          </w:p>
        </w:tc>
        <w:tc>
          <w:tcPr>
            <w:tcW w:w="2660" w:type="dxa"/>
          </w:tcPr>
          <w:p>
            <w:pPr>
              <w:pStyle w:val="16"/>
              <w:spacing w:before="95"/>
              <w:ind w:left="209" w:right="201"/>
              <w:jc w:val="center"/>
              <w:rPr>
                <w:rFonts w:hint="eastAsia" w:ascii="宋体" w:hAnsi="宋体" w:eastAsia="宋体" w:cs="宋体"/>
                <w:sz w:val="18"/>
                <w:szCs w:val="18"/>
              </w:rPr>
            </w:pPr>
            <w:r>
              <w:rPr>
                <w:rFonts w:hint="eastAsia" w:ascii="宋体" w:hAnsi="宋体" w:eastAsia="宋体" w:cs="宋体"/>
                <w:sz w:val="18"/>
                <w:szCs w:val="18"/>
              </w:rPr>
              <w:t>体育赛事组织与管理</w:t>
            </w:r>
          </w:p>
        </w:tc>
        <w:tc>
          <w:tcPr>
            <w:tcW w:w="730" w:type="dxa"/>
          </w:tcPr>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w:t>
            </w:r>
          </w:p>
        </w:tc>
        <w:tc>
          <w:tcPr>
            <w:tcW w:w="1080" w:type="dxa"/>
          </w:tcPr>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7" w:right="379"/>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23</w:t>
            </w:r>
            <w:r>
              <w:rPr>
                <w:rFonts w:hint="eastAsia" w:ascii="宋体" w:hAnsi="宋体" w:eastAsia="宋体" w:cs="宋体"/>
                <w:sz w:val="18"/>
                <w:szCs w:val="18"/>
              </w:rPr>
              <w:t>03</w:t>
            </w:r>
          </w:p>
        </w:tc>
        <w:tc>
          <w:tcPr>
            <w:tcW w:w="2660" w:type="dxa"/>
          </w:tcPr>
          <w:p>
            <w:pPr>
              <w:pStyle w:val="16"/>
              <w:spacing w:before="95"/>
              <w:ind w:left="209" w:right="201"/>
              <w:jc w:val="center"/>
              <w:rPr>
                <w:rFonts w:hint="eastAsia" w:ascii="宋体" w:hAnsi="宋体" w:eastAsia="宋体" w:cs="宋体"/>
                <w:sz w:val="18"/>
                <w:szCs w:val="18"/>
              </w:rPr>
            </w:pPr>
            <w:r>
              <w:rPr>
                <w:rFonts w:hint="eastAsia" w:ascii="宋体" w:hAnsi="宋体" w:eastAsia="宋体" w:cs="宋体"/>
                <w:sz w:val="18"/>
                <w:szCs w:val="18"/>
              </w:rPr>
              <w:t>足球</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5"/>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5"/>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7" w:right="379"/>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24</w:t>
            </w:r>
            <w:r>
              <w:rPr>
                <w:rFonts w:hint="eastAsia" w:ascii="宋体" w:hAnsi="宋体" w:eastAsia="宋体" w:cs="宋体"/>
                <w:sz w:val="18"/>
                <w:szCs w:val="18"/>
              </w:rPr>
              <w:t>03</w:t>
            </w:r>
          </w:p>
        </w:tc>
        <w:tc>
          <w:tcPr>
            <w:tcW w:w="2660" w:type="dxa"/>
          </w:tcPr>
          <w:p>
            <w:pPr>
              <w:pStyle w:val="16"/>
              <w:spacing w:before="96"/>
              <w:ind w:left="209" w:right="201"/>
              <w:jc w:val="center"/>
              <w:rPr>
                <w:rFonts w:hint="eastAsia" w:ascii="宋体" w:hAnsi="宋体" w:eastAsia="宋体" w:cs="宋体"/>
                <w:sz w:val="18"/>
                <w:szCs w:val="18"/>
              </w:rPr>
            </w:pPr>
            <w:r>
              <w:rPr>
                <w:rFonts w:hint="eastAsia" w:ascii="宋体" w:hAnsi="宋体" w:eastAsia="宋体" w:cs="宋体"/>
                <w:sz w:val="18"/>
                <w:szCs w:val="18"/>
              </w:rPr>
              <w:t>田径</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54</w:t>
            </w:r>
          </w:p>
        </w:tc>
        <w:tc>
          <w:tcPr>
            <w:tcW w:w="40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5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420" w:type="dxa"/>
          </w:tcPr>
          <w:p>
            <w:pPr>
              <w:pStyle w:val="16"/>
              <w:spacing w:before="1"/>
              <w:ind w:left="5"/>
              <w:jc w:val="center"/>
              <w:rPr>
                <w:rFonts w:hint="eastAsia" w:ascii="宋体" w:hAnsi="宋体" w:eastAsia="宋体" w:cs="宋体"/>
                <w:sz w:val="18"/>
                <w:szCs w:val="18"/>
                <w:lang w:val="en-US" w:eastAsia="zh-CN"/>
              </w:rPr>
            </w:pPr>
          </w:p>
        </w:tc>
        <w:tc>
          <w:tcPr>
            <w:tcW w:w="380" w:type="dxa"/>
          </w:tcPr>
          <w:p>
            <w:pPr>
              <w:pStyle w:val="16"/>
              <w:spacing w:before="1"/>
              <w:ind w:left="5"/>
              <w:jc w:val="center"/>
              <w:rPr>
                <w:rFonts w:hint="eastAsia" w:ascii="宋体" w:hAnsi="宋体" w:eastAsia="宋体" w:cs="宋体"/>
                <w:sz w:val="18"/>
                <w:szCs w:val="18"/>
                <w:lang w:val="en-US" w:eastAsia="zh-CN"/>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1620" w:type="dxa"/>
          </w:tcPr>
          <w:p>
            <w:pPr>
              <w:pStyle w:val="16"/>
              <w:spacing w:before="109"/>
              <w:ind w:left="387" w:right="379"/>
              <w:jc w:val="center"/>
              <w:rPr>
                <w:rFonts w:hint="eastAsia" w:ascii="宋体" w:hAnsi="宋体" w:eastAsia="宋体" w:cs="宋体"/>
                <w:sz w:val="18"/>
                <w:szCs w:val="18"/>
              </w:rPr>
            </w:pPr>
            <w:r>
              <w:rPr>
                <w:rFonts w:hint="eastAsia" w:ascii="宋体" w:hAnsi="宋体" w:eastAsia="宋体" w:cs="宋体"/>
                <w:sz w:val="18"/>
                <w:szCs w:val="18"/>
              </w:rPr>
              <w:t>2071</w:t>
            </w:r>
            <w:r>
              <w:rPr>
                <w:rFonts w:hint="eastAsia" w:ascii="宋体" w:hAnsi="宋体" w:eastAsia="宋体" w:cs="宋体"/>
                <w:sz w:val="18"/>
                <w:szCs w:val="18"/>
                <w:lang w:val="en-US" w:eastAsia="zh-CN"/>
              </w:rPr>
              <w:t>25</w:t>
            </w:r>
            <w:r>
              <w:rPr>
                <w:rFonts w:hint="eastAsia" w:ascii="宋体" w:hAnsi="宋体" w:eastAsia="宋体" w:cs="宋体"/>
                <w:sz w:val="18"/>
                <w:szCs w:val="18"/>
              </w:rPr>
              <w:t>03</w:t>
            </w:r>
          </w:p>
        </w:tc>
        <w:tc>
          <w:tcPr>
            <w:tcW w:w="2660" w:type="dxa"/>
          </w:tcPr>
          <w:p>
            <w:pPr>
              <w:pStyle w:val="16"/>
              <w:spacing w:before="96"/>
              <w:ind w:left="209" w:right="201"/>
              <w:jc w:val="center"/>
              <w:rPr>
                <w:rFonts w:hint="eastAsia" w:ascii="宋体" w:hAnsi="宋体" w:eastAsia="宋体" w:cs="宋体"/>
                <w:sz w:val="18"/>
                <w:szCs w:val="18"/>
              </w:rPr>
            </w:pPr>
            <w:r>
              <w:rPr>
                <w:rFonts w:hint="eastAsia" w:ascii="宋体" w:hAnsi="宋体" w:eastAsia="宋体" w:cs="宋体"/>
                <w:sz w:val="18"/>
                <w:szCs w:val="18"/>
              </w:rPr>
              <w:t>体操</w:t>
            </w:r>
          </w:p>
        </w:tc>
        <w:tc>
          <w:tcPr>
            <w:tcW w:w="73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97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64</w:t>
            </w:r>
          </w:p>
        </w:tc>
        <w:tc>
          <w:tcPr>
            <w:tcW w:w="109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10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54</w:t>
            </w:r>
          </w:p>
        </w:tc>
        <w:tc>
          <w:tcPr>
            <w:tcW w:w="400" w:type="dxa"/>
          </w:tcPr>
          <w:p>
            <w:pPr>
              <w:pStyle w:val="16"/>
              <w:spacing w:before="1"/>
              <w:ind w:left="5"/>
              <w:jc w:val="center"/>
              <w:rPr>
                <w:rFonts w:hint="eastAsia" w:ascii="宋体" w:hAnsi="宋体" w:eastAsia="宋体" w:cs="宋体"/>
                <w:sz w:val="18"/>
                <w:szCs w:val="18"/>
                <w:lang w:val="en-US" w:eastAsia="zh-CN"/>
              </w:rPr>
            </w:pPr>
          </w:p>
        </w:tc>
        <w:tc>
          <w:tcPr>
            <w:tcW w:w="450" w:type="dxa"/>
          </w:tcPr>
          <w:p>
            <w:pPr>
              <w:pStyle w:val="16"/>
              <w:spacing w:before="1"/>
              <w:ind w:left="5"/>
              <w:jc w:val="center"/>
              <w:rPr>
                <w:rFonts w:hint="eastAsia" w:ascii="宋体" w:hAnsi="宋体" w:eastAsia="宋体" w:cs="宋体"/>
                <w:sz w:val="18"/>
                <w:szCs w:val="18"/>
                <w:lang w:val="en-US" w:eastAsia="zh-CN"/>
              </w:rPr>
            </w:pPr>
          </w:p>
        </w:tc>
        <w:tc>
          <w:tcPr>
            <w:tcW w:w="42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tcPr>
          <w:p>
            <w:pPr>
              <w:pStyle w:val="16"/>
              <w:spacing w:before="1"/>
              <w:ind w:left="5"/>
              <w:jc w:val="center"/>
              <w:rPr>
                <w:rFonts w:hint="eastAsia" w:ascii="宋体" w:hAnsi="宋体" w:eastAsia="宋体" w:cs="宋体"/>
                <w:sz w:val="18"/>
                <w:szCs w:val="18"/>
                <w:lang w:val="en-US" w:eastAsia="zh-CN"/>
              </w:rPr>
            </w:pPr>
          </w:p>
          <w:p>
            <w:pPr>
              <w:pStyle w:val="16"/>
              <w:spacing w:before="1"/>
              <w:ind w:left="5"/>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spacing w:before="96"/>
              <w:ind w:right="331"/>
              <w:jc w:val="right"/>
              <w:rPr>
                <w:rFonts w:hint="eastAsia" w:ascii="宋体" w:hAnsi="宋体" w:eastAsia="宋体" w:cs="宋体"/>
                <w:sz w:val="18"/>
                <w:szCs w:val="18"/>
              </w:rPr>
            </w:pPr>
            <w:r>
              <w:rPr>
                <w:rFonts w:hint="eastAsia" w:ascii="宋体" w:hAnsi="宋体" w:eastAsia="宋体" w:cs="宋体"/>
                <w:w w:val="95"/>
                <w:sz w:val="18"/>
                <w:szCs w:val="18"/>
              </w:rPr>
              <w:t>理实一体</w:t>
            </w:r>
          </w:p>
        </w:tc>
        <w:tc>
          <w:tcPr>
            <w:tcW w:w="1473" w:type="dxa"/>
          </w:tcPr>
          <w:p>
            <w:pPr>
              <w:pStyle w:val="16"/>
              <w:spacing w:before="96"/>
              <w:ind w:left="534"/>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8" w:hRule="atLeast"/>
        </w:trPr>
        <w:tc>
          <w:tcPr>
            <w:tcW w:w="913" w:type="dxa"/>
            <w:vMerge w:val="continue"/>
            <w:tcBorders>
              <w:top w:val="nil"/>
            </w:tcBorders>
          </w:tcPr>
          <w:p>
            <w:pPr>
              <w:rPr>
                <w:rFonts w:hint="eastAsia" w:ascii="宋体" w:hAnsi="宋体" w:eastAsia="宋体" w:cs="宋体"/>
                <w:sz w:val="18"/>
                <w:szCs w:val="18"/>
              </w:rPr>
            </w:pPr>
          </w:p>
        </w:tc>
        <w:tc>
          <w:tcPr>
            <w:tcW w:w="440" w:type="dxa"/>
            <w:vMerge w:val="continue"/>
            <w:tcBorders>
              <w:top w:val="nil"/>
            </w:tcBorders>
          </w:tcPr>
          <w:p>
            <w:pPr>
              <w:rPr>
                <w:rFonts w:hint="eastAsia" w:ascii="宋体" w:hAnsi="宋体" w:eastAsia="宋体" w:cs="宋体"/>
                <w:sz w:val="18"/>
                <w:szCs w:val="18"/>
              </w:rPr>
            </w:pPr>
          </w:p>
        </w:tc>
        <w:tc>
          <w:tcPr>
            <w:tcW w:w="4280" w:type="dxa"/>
            <w:gridSpan w:val="2"/>
          </w:tcPr>
          <w:p>
            <w:pPr>
              <w:pStyle w:val="16"/>
              <w:spacing w:before="57"/>
              <w:ind w:left="1420"/>
              <w:rPr>
                <w:rFonts w:hint="eastAsia" w:ascii="宋体" w:hAnsi="宋体" w:eastAsia="宋体" w:cs="宋体"/>
                <w:sz w:val="18"/>
                <w:szCs w:val="18"/>
              </w:rPr>
            </w:pPr>
            <w:r>
              <w:rPr>
                <w:rFonts w:hint="eastAsia" w:ascii="宋体" w:hAnsi="宋体" w:eastAsia="宋体" w:cs="宋体"/>
                <w:sz w:val="18"/>
                <w:szCs w:val="18"/>
              </w:rPr>
              <w:t>专业技能课程小计</w:t>
            </w:r>
          </w:p>
        </w:tc>
        <w:tc>
          <w:tcPr>
            <w:tcW w:w="730" w:type="dxa"/>
          </w:tcPr>
          <w:p>
            <w:pPr>
              <w:pStyle w:val="16"/>
              <w:spacing w:before="57"/>
              <w:ind w:left="233" w:right="225"/>
              <w:jc w:val="center"/>
              <w:rPr>
                <w:rFonts w:hint="eastAsia" w:ascii="宋体" w:hAnsi="宋体" w:eastAsia="宋体" w:cs="宋体"/>
                <w:b/>
                <w:sz w:val="18"/>
                <w:szCs w:val="18"/>
              </w:rPr>
            </w:pPr>
            <w:r>
              <w:rPr>
                <w:rFonts w:hint="eastAsia" w:ascii="宋体" w:hAnsi="宋体" w:eastAsia="宋体" w:cs="宋体"/>
                <w:b/>
                <w:sz w:val="18"/>
                <w:szCs w:val="18"/>
              </w:rPr>
              <w:t>40</w:t>
            </w:r>
          </w:p>
        </w:tc>
        <w:tc>
          <w:tcPr>
            <w:tcW w:w="970" w:type="dxa"/>
          </w:tcPr>
          <w:p>
            <w:pPr>
              <w:pStyle w:val="16"/>
              <w:spacing w:before="57"/>
              <w:ind w:right="308"/>
              <w:jc w:val="right"/>
              <w:rPr>
                <w:rFonts w:hint="eastAsia" w:ascii="宋体" w:hAnsi="宋体" w:eastAsia="宋体" w:cs="宋体"/>
                <w:b/>
                <w:sz w:val="18"/>
                <w:szCs w:val="18"/>
              </w:rPr>
            </w:pPr>
            <w:r>
              <w:rPr>
                <w:rFonts w:hint="eastAsia" w:ascii="宋体" w:hAnsi="宋体" w:eastAsia="宋体" w:cs="宋体"/>
                <w:b/>
                <w:sz w:val="18"/>
                <w:szCs w:val="18"/>
              </w:rPr>
              <w:t>640</w:t>
            </w:r>
          </w:p>
        </w:tc>
        <w:tc>
          <w:tcPr>
            <w:tcW w:w="1090" w:type="dxa"/>
          </w:tcPr>
          <w:p>
            <w:pPr>
              <w:pStyle w:val="16"/>
              <w:spacing w:before="57"/>
              <w:ind w:left="323" w:right="317"/>
              <w:jc w:val="center"/>
              <w:rPr>
                <w:rFonts w:hint="eastAsia" w:ascii="宋体" w:hAnsi="宋体" w:eastAsia="宋体" w:cs="宋体"/>
                <w:b/>
                <w:sz w:val="18"/>
                <w:szCs w:val="18"/>
              </w:rPr>
            </w:pPr>
            <w:r>
              <w:rPr>
                <w:rFonts w:hint="eastAsia" w:ascii="宋体" w:hAnsi="宋体" w:eastAsia="宋体" w:cs="宋体"/>
                <w:b/>
                <w:sz w:val="18"/>
                <w:szCs w:val="18"/>
              </w:rPr>
              <w:t>258</w:t>
            </w:r>
          </w:p>
        </w:tc>
        <w:tc>
          <w:tcPr>
            <w:tcW w:w="1080" w:type="dxa"/>
          </w:tcPr>
          <w:p>
            <w:pPr>
              <w:pStyle w:val="16"/>
              <w:spacing w:before="57"/>
              <w:ind w:left="351" w:right="345"/>
              <w:jc w:val="center"/>
              <w:rPr>
                <w:rFonts w:hint="eastAsia" w:ascii="宋体" w:hAnsi="宋体" w:eastAsia="宋体" w:cs="宋体"/>
                <w:b/>
                <w:sz w:val="18"/>
                <w:szCs w:val="18"/>
              </w:rPr>
            </w:pPr>
            <w:r>
              <w:rPr>
                <w:rFonts w:hint="eastAsia" w:ascii="宋体" w:hAnsi="宋体" w:eastAsia="宋体" w:cs="宋体"/>
                <w:b/>
                <w:sz w:val="18"/>
                <w:szCs w:val="18"/>
              </w:rPr>
              <w:t>382</w:t>
            </w:r>
          </w:p>
        </w:tc>
        <w:tc>
          <w:tcPr>
            <w:tcW w:w="400" w:type="dxa"/>
          </w:tcPr>
          <w:p>
            <w:pPr>
              <w:pStyle w:val="16"/>
              <w:rPr>
                <w:rFonts w:hint="eastAsia" w:ascii="宋体" w:hAnsi="宋体" w:eastAsia="宋体" w:cs="宋体"/>
                <w:sz w:val="18"/>
                <w:szCs w:val="18"/>
              </w:rPr>
            </w:pPr>
          </w:p>
        </w:tc>
        <w:tc>
          <w:tcPr>
            <w:tcW w:w="450" w:type="dxa"/>
          </w:tcPr>
          <w:p>
            <w:pPr>
              <w:pStyle w:val="16"/>
              <w:rPr>
                <w:rFonts w:hint="eastAsia" w:ascii="宋体" w:hAnsi="宋体" w:eastAsia="宋体" w:cs="宋体"/>
                <w:sz w:val="18"/>
                <w:szCs w:val="18"/>
              </w:rPr>
            </w:pPr>
          </w:p>
        </w:tc>
        <w:tc>
          <w:tcPr>
            <w:tcW w:w="42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rPr>
                <w:rFonts w:hint="eastAsia" w:ascii="宋体" w:hAnsi="宋体" w:eastAsia="宋体" w:cs="宋体"/>
                <w:sz w:val="18"/>
                <w:szCs w:val="18"/>
              </w:rPr>
            </w:pPr>
          </w:p>
        </w:tc>
        <w:tc>
          <w:tcPr>
            <w:tcW w:w="1473"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47" w:hRule="atLeast"/>
        </w:trPr>
        <w:tc>
          <w:tcPr>
            <w:tcW w:w="913" w:type="dxa"/>
            <w:vMerge w:val="continue"/>
            <w:tcBorders>
              <w:top w:val="nil"/>
            </w:tcBorders>
          </w:tcPr>
          <w:p>
            <w:pPr>
              <w:rPr>
                <w:rFonts w:hint="eastAsia" w:ascii="宋体" w:hAnsi="宋体" w:eastAsia="宋体" w:cs="宋体"/>
                <w:sz w:val="18"/>
                <w:szCs w:val="18"/>
              </w:rPr>
            </w:pPr>
          </w:p>
        </w:tc>
        <w:tc>
          <w:tcPr>
            <w:tcW w:w="4720" w:type="dxa"/>
            <w:gridSpan w:val="3"/>
          </w:tcPr>
          <w:p>
            <w:pPr>
              <w:pStyle w:val="16"/>
              <w:spacing w:before="57"/>
              <w:ind w:left="1799" w:right="1790"/>
              <w:jc w:val="center"/>
              <w:rPr>
                <w:rFonts w:hint="eastAsia" w:ascii="宋体" w:hAnsi="宋体" w:eastAsia="宋体" w:cs="宋体"/>
                <w:sz w:val="18"/>
                <w:szCs w:val="18"/>
              </w:rPr>
            </w:pPr>
            <w:r>
              <w:rPr>
                <w:rFonts w:hint="eastAsia" w:ascii="宋体" w:hAnsi="宋体" w:eastAsia="宋体" w:cs="宋体"/>
                <w:sz w:val="18"/>
                <w:szCs w:val="18"/>
              </w:rPr>
              <w:t>必修课程合计</w:t>
            </w:r>
          </w:p>
        </w:tc>
        <w:tc>
          <w:tcPr>
            <w:tcW w:w="730" w:type="dxa"/>
          </w:tcPr>
          <w:p>
            <w:pPr>
              <w:pStyle w:val="16"/>
              <w:spacing w:before="57"/>
              <w:ind w:left="233" w:right="225"/>
              <w:jc w:val="center"/>
              <w:rPr>
                <w:rFonts w:hint="eastAsia" w:ascii="宋体" w:hAnsi="宋体" w:eastAsia="宋体" w:cs="宋体"/>
                <w:b/>
                <w:sz w:val="18"/>
                <w:szCs w:val="18"/>
                <w:lang w:val="en-US" w:eastAsia="zh-CN"/>
              </w:rPr>
            </w:pPr>
            <w:r>
              <w:rPr>
                <w:rFonts w:hint="eastAsia" w:ascii="宋体" w:hAnsi="宋体" w:eastAsia="宋体" w:cs="宋体"/>
                <w:b/>
                <w:sz w:val="18"/>
                <w:szCs w:val="18"/>
              </w:rPr>
              <w:t>9</w:t>
            </w:r>
            <w:r>
              <w:rPr>
                <w:rFonts w:hint="eastAsia" w:ascii="宋体" w:hAnsi="宋体" w:eastAsia="宋体" w:cs="宋体"/>
                <w:b/>
                <w:sz w:val="18"/>
                <w:szCs w:val="18"/>
                <w:lang w:val="en-US" w:eastAsia="zh-CN"/>
              </w:rPr>
              <w:t>5</w:t>
            </w:r>
          </w:p>
        </w:tc>
        <w:tc>
          <w:tcPr>
            <w:tcW w:w="970" w:type="dxa"/>
          </w:tcPr>
          <w:p>
            <w:pPr>
              <w:pStyle w:val="16"/>
              <w:spacing w:before="57"/>
              <w:ind w:right="253"/>
              <w:jc w:val="right"/>
              <w:rPr>
                <w:rFonts w:hint="eastAsia" w:ascii="宋体" w:hAnsi="宋体" w:eastAsia="宋体" w:cs="宋体"/>
                <w:b/>
                <w:sz w:val="18"/>
                <w:szCs w:val="18"/>
                <w:lang w:val="en-US" w:eastAsia="zh-CN"/>
              </w:rPr>
            </w:pPr>
            <w:r>
              <w:rPr>
                <w:rFonts w:hint="eastAsia" w:ascii="宋体" w:hAnsi="宋体" w:eastAsia="宋体" w:cs="宋体"/>
                <w:b/>
                <w:sz w:val="18"/>
                <w:szCs w:val="18"/>
              </w:rPr>
              <w:t>15</w:t>
            </w:r>
            <w:r>
              <w:rPr>
                <w:rFonts w:hint="eastAsia" w:ascii="宋体" w:hAnsi="宋体" w:eastAsia="宋体" w:cs="宋体"/>
                <w:b/>
                <w:sz w:val="18"/>
                <w:szCs w:val="18"/>
                <w:lang w:val="en-US" w:eastAsia="zh-CN"/>
              </w:rPr>
              <w:t>20</w:t>
            </w:r>
          </w:p>
        </w:tc>
        <w:tc>
          <w:tcPr>
            <w:tcW w:w="1090" w:type="dxa"/>
          </w:tcPr>
          <w:p>
            <w:pPr>
              <w:pStyle w:val="16"/>
              <w:spacing w:before="57"/>
              <w:ind w:left="323" w:right="317"/>
              <w:jc w:val="center"/>
              <w:rPr>
                <w:rFonts w:hint="eastAsia" w:ascii="宋体" w:hAnsi="宋体" w:eastAsia="宋体" w:cs="宋体"/>
                <w:b/>
                <w:sz w:val="18"/>
                <w:szCs w:val="18"/>
                <w:lang w:val="en-US" w:eastAsia="zh-CN"/>
              </w:rPr>
            </w:pPr>
            <w:r>
              <w:rPr>
                <w:rFonts w:hint="eastAsia" w:ascii="宋体" w:hAnsi="宋体" w:eastAsia="宋体" w:cs="宋体"/>
                <w:b/>
                <w:sz w:val="18"/>
                <w:szCs w:val="18"/>
              </w:rPr>
              <w:t>8</w:t>
            </w:r>
            <w:r>
              <w:rPr>
                <w:rFonts w:hint="eastAsia" w:ascii="宋体" w:hAnsi="宋体" w:eastAsia="宋体" w:cs="宋体"/>
                <w:b/>
                <w:sz w:val="18"/>
                <w:szCs w:val="18"/>
                <w:lang w:val="en-US" w:eastAsia="zh-CN"/>
              </w:rPr>
              <w:t>46</w:t>
            </w:r>
          </w:p>
        </w:tc>
        <w:tc>
          <w:tcPr>
            <w:tcW w:w="1080" w:type="dxa"/>
          </w:tcPr>
          <w:p>
            <w:pPr>
              <w:pStyle w:val="16"/>
              <w:spacing w:before="57"/>
              <w:ind w:left="351" w:right="345"/>
              <w:jc w:val="center"/>
              <w:rPr>
                <w:rFonts w:hint="eastAsia" w:ascii="宋体" w:hAnsi="宋体" w:eastAsia="宋体" w:cs="宋体"/>
                <w:b/>
                <w:sz w:val="18"/>
                <w:szCs w:val="18"/>
              </w:rPr>
            </w:pPr>
            <w:r>
              <w:rPr>
                <w:rFonts w:hint="eastAsia" w:ascii="宋体" w:hAnsi="宋体" w:eastAsia="宋体" w:cs="宋体"/>
                <w:b/>
                <w:sz w:val="18"/>
                <w:szCs w:val="18"/>
              </w:rPr>
              <w:t>674</w:t>
            </w:r>
          </w:p>
        </w:tc>
        <w:tc>
          <w:tcPr>
            <w:tcW w:w="400" w:type="dxa"/>
          </w:tcPr>
          <w:p>
            <w:pPr>
              <w:pStyle w:val="16"/>
              <w:rPr>
                <w:rFonts w:hint="eastAsia" w:ascii="宋体" w:hAnsi="宋体" w:eastAsia="宋体" w:cs="宋体"/>
                <w:sz w:val="18"/>
                <w:szCs w:val="18"/>
              </w:rPr>
            </w:pPr>
          </w:p>
        </w:tc>
        <w:tc>
          <w:tcPr>
            <w:tcW w:w="450" w:type="dxa"/>
          </w:tcPr>
          <w:p>
            <w:pPr>
              <w:pStyle w:val="16"/>
              <w:rPr>
                <w:rFonts w:hint="eastAsia" w:ascii="宋体" w:hAnsi="宋体" w:eastAsia="宋体" w:cs="宋体"/>
                <w:sz w:val="18"/>
                <w:szCs w:val="18"/>
              </w:rPr>
            </w:pPr>
          </w:p>
        </w:tc>
        <w:tc>
          <w:tcPr>
            <w:tcW w:w="42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vMerge w:val="continue"/>
            <w:tcBorders>
              <w:top w:val="nil"/>
            </w:tcBorders>
          </w:tcPr>
          <w:p>
            <w:pPr>
              <w:rPr>
                <w:rFonts w:hint="eastAsia" w:ascii="宋体" w:hAnsi="宋体" w:eastAsia="宋体" w:cs="宋体"/>
                <w:sz w:val="18"/>
                <w:szCs w:val="18"/>
              </w:rPr>
            </w:pPr>
          </w:p>
        </w:tc>
        <w:tc>
          <w:tcPr>
            <w:tcW w:w="400" w:type="dxa"/>
          </w:tcPr>
          <w:p>
            <w:pPr>
              <w:pStyle w:val="16"/>
              <w:spacing w:before="1"/>
              <w:ind w:left="5"/>
              <w:jc w:val="center"/>
              <w:rPr>
                <w:rFonts w:hint="eastAsia" w:ascii="宋体" w:hAnsi="宋体" w:eastAsia="宋体" w:cs="宋体"/>
                <w:sz w:val="18"/>
                <w:szCs w:val="18"/>
                <w:lang w:val="en-US" w:eastAsia="zh-CN"/>
              </w:rPr>
            </w:pPr>
          </w:p>
        </w:tc>
        <w:tc>
          <w:tcPr>
            <w:tcW w:w="1485" w:type="dxa"/>
          </w:tcPr>
          <w:p>
            <w:pPr>
              <w:pStyle w:val="16"/>
              <w:rPr>
                <w:rFonts w:hint="eastAsia" w:ascii="宋体" w:hAnsi="宋体" w:eastAsia="宋体" w:cs="宋体"/>
                <w:sz w:val="18"/>
                <w:szCs w:val="18"/>
              </w:rPr>
            </w:pPr>
          </w:p>
        </w:tc>
        <w:tc>
          <w:tcPr>
            <w:tcW w:w="1473" w:type="dxa"/>
          </w:tcPr>
          <w:p>
            <w:pPr>
              <w:pStyle w:val="16"/>
              <w:rPr>
                <w:rFonts w:hint="eastAsia" w:ascii="宋体" w:hAnsi="宋体" w:eastAsia="宋体" w:cs="宋体"/>
                <w:sz w:val="18"/>
                <w:szCs w:val="18"/>
              </w:rPr>
            </w:pPr>
          </w:p>
        </w:tc>
      </w:tr>
    </w:tbl>
    <w:p>
      <w:pPr>
        <w:spacing w:after="0"/>
        <w:rPr>
          <w:rFonts w:ascii="Times New Roman"/>
          <w:sz w:val="18"/>
        </w:rPr>
        <w:sectPr>
          <w:pgSz w:w="16840" w:h="11910" w:orient="landscape"/>
          <w:pgMar w:top="1100" w:right="640" w:bottom="1100" w:left="1020" w:header="0" w:footer="913" w:gutter="0"/>
          <w:cols w:space="720" w:num="1"/>
        </w:sectPr>
      </w:pPr>
    </w:p>
    <w:p>
      <w:pPr>
        <w:spacing w:before="48"/>
        <w:ind w:left="420" w:right="0" w:firstLine="0"/>
        <w:jc w:val="left"/>
        <w:rPr>
          <w:sz w:val="36"/>
        </w:rPr>
      </w:pPr>
      <w:r>
        <w:rPr>
          <w:rFonts w:hint="eastAsia" w:ascii="宋体" w:hAnsi="宋体" w:eastAsia="宋体" w:cs="宋体"/>
          <w:b/>
          <w:sz w:val="24"/>
        </w:rPr>
        <w:t>（二）选修课模块</w:t>
      </w:r>
      <w:r>
        <w:rPr>
          <w:sz w:val="24"/>
        </w:rPr>
        <w:t xml:space="preserve">（限选课程 </w:t>
      </w:r>
      <w:r>
        <w:rPr>
          <w:rFonts w:ascii="Times New Roman" w:eastAsia="Times New Roman"/>
          <w:sz w:val="24"/>
        </w:rPr>
        <w:t xml:space="preserve">14 </w:t>
      </w:r>
      <w:r>
        <w:rPr>
          <w:sz w:val="24"/>
        </w:rPr>
        <w:t>学分</w:t>
      </w:r>
      <w:r>
        <w:rPr>
          <w:rFonts w:ascii="Times New Roman" w:eastAsia="Times New Roman"/>
          <w:sz w:val="24"/>
        </w:rPr>
        <w:t>+</w:t>
      </w:r>
      <w:r>
        <w:rPr>
          <w:sz w:val="24"/>
        </w:rPr>
        <w:t xml:space="preserve">任选课程 </w:t>
      </w:r>
      <w:r>
        <w:rPr>
          <w:rFonts w:ascii="Times New Roman" w:eastAsia="Times New Roman"/>
          <w:sz w:val="24"/>
        </w:rPr>
        <w:t xml:space="preserve">8 </w:t>
      </w:r>
      <w:r>
        <w:rPr>
          <w:sz w:val="24"/>
        </w:rPr>
        <w:t>学分</w:t>
      </w:r>
      <w:r>
        <w:rPr>
          <w:rFonts w:ascii="Times New Roman" w:eastAsia="Times New Roman"/>
          <w:sz w:val="24"/>
        </w:rPr>
        <w:t xml:space="preserve">=22 </w:t>
      </w:r>
      <w:r>
        <w:rPr>
          <w:sz w:val="24"/>
        </w:rPr>
        <w:t>学分）</w:t>
      </w:r>
    </w:p>
    <w:p>
      <w:pPr>
        <w:pStyle w:val="15"/>
        <w:numPr>
          <w:ilvl w:val="0"/>
          <w:numId w:val="5"/>
        </w:numPr>
        <w:tabs>
          <w:tab w:val="left" w:pos="1061"/>
        </w:tabs>
        <w:spacing w:before="0" w:after="0" w:line="240" w:lineRule="auto"/>
        <w:ind w:left="1060" w:right="0" w:hanging="212"/>
        <w:jc w:val="left"/>
        <w:rPr>
          <w:rFonts w:hint="eastAsia" w:ascii="宋体" w:hAnsi="宋体" w:eastAsia="宋体" w:cs="宋体"/>
          <w:b/>
          <w:sz w:val="21"/>
        </w:rPr>
      </w:pPr>
      <w:r>
        <w:rPr>
          <w:rFonts w:hint="eastAsia" w:ascii="Microsoft JhengHei" w:eastAsia="Microsoft JhengHei"/>
          <w:b/>
          <w:sz w:val="21"/>
        </w:rPr>
        <w:t>公共选</w:t>
      </w:r>
      <w:r>
        <w:rPr>
          <w:rFonts w:hint="eastAsia" w:ascii="宋体" w:hAnsi="宋体" w:eastAsia="宋体" w:cs="宋体"/>
          <w:b/>
          <w:sz w:val="21"/>
        </w:rPr>
        <w:t>修课程</w:t>
      </w:r>
    </w:p>
    <w:p>
      <w:pPr>
        <w:pStyle w:val="5"/>
        <w:spacing w:before="15"/>
        <w:rPr>
          <w:rFonts w:ascii="Microsoft JhengHei"/>
          <w:b/>
          <w:sz w:val="12"/>
        </w:rPr>
      </w:pPr>
    </w:p>
    <w:tbl>
      <w:tblPr>
        <w:tblStyle w:val="10"/>
        <w:tblW w:w="0" w:type="auto"/>
        <w:tblInd w:w="3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7"/>
        <w:gridCol w:w="1580"/>
        <w:gridCol w:w="1245"/>
        <w:gridCol w:w="2737"/>
        <w:gridCol w:w="720"/>
        <w:gridCol w:w="960"/>
        <w:gridCol w:w="1090"/>
        <w:gridCol w:w="1080"/>
        <w:gridCol w:w="380"/>
        <w:gridCol w:w="380"/>
        <w:gridCol w:w="380"/>
        <w:gridCol w:w="380"/>
        <w:gridCol w:w="380"/>
        <w:gridCol w:w="1080"/>
        <w:gridCol w:w="11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restart"/>
          </w:tcPr>
          <w:p>
            <w:pPr>
              <w:pStyle w:val="16"/>
              <w:spacing w:line="400" w:lineRule="atLeast"/>
              <w:ind w:left="107" w:right="247"/>
              <w:rPr>
                <w:rFonts w:hint="eastAsia" w:ascii="宋体" w:hAnsi="宋体" w:eastAsia="宋体" w:cs="宋体"/>
                <w:sz w:val="18"/>
                <w:szCs w:val="18"/>
              </w:rPr>
            </w:pPr>
            <w:r>
              <w:rPr>
                <w:rFonts w:hint="eastAsia" w:ascii="宋体" w:hAnsi="宋体" w:eastAsia="宋体" w:cs="宋体"/>
                <w:sz w:val="18"/>
                <w:szCs w:val="18"/>
              </w:rPr>
              <w:t>课程模块</w:t>
            </w:r>
          </w:p>
        </w:tc>
        <w:tc>
          <w:tcPr>
            <w:tcW w:w="1580" w:type="dxa"/>
            <w:vMerge w:val="restart"/>
          </w:tcPr>
          <w:p>
            <w:pPr>
              <w:pStyle w:val="16"/>
              <w:spacing w:before="144"/>
              <w:ind w:left="107"/>
              <w:rPr>
                <w:rFonts w:hint="eastAsia" w:ascii="宋体" w:hAnsi="宋体" w:eastAsia="宋体" w:cs="宋体"/>
                <w:sz w:val="18"/>
                <w:szCs w:val="18"/>
              </w:rPr>
            </w:pPr>
            <w:r>
              <w:rPr>
                <w:rFonts w:hint="eastAsia" w:ascii="宋体" w:hAnsi="宋体" w:eastAsia="宋体" w:cs="宋体"/>
                <w:sz w:val="18"/>
                <w:szCs w:val="18"/>
              </w:rPr>
              <w:t>领域</w:t>
            </w:r>
          </w:p>
        </w:tc>
        <w:tc>
          <w:tcPr>
            <w:tcW w:w="1245" w:type="dxa"/>
            <w:vMerge w:val="restart"/>
          </w:tcPr>
          <w:p>
            <w:pPr>
              <w:pStyle w:val="16"/>
              <w:spacing w:before="144"/>
              <w:ind w:left="107"/>
              <w:rPr>
                <w:rFonts w:hint="eastAsia" w:ascii="宋体" w:hAnsi="宋体" w:eastAsia="宋体" w:cs="宋体"/>
                <w:sz w:val="18"/>
                <w:szCs w:val="18"/>
              </w:rPr>
            </w:pPr>
            <w:r>
              <w:rPr>
                <w:rFonts w:hint="eastAsia" w:ascii="宋体" w:hAnsi="宋体" w:eastAsia="宋体" w:cs="宋体"/>
                <w:sz w:val="18"/>
                <w:szCs w:val="18"/>
              </w:rPr>
              <w:t>课程代码</w:t>
            </w:r>
          </w:p>
        </w:tc>
        <w:tc>
          <w:tcPr>
            <w:tcW w:w="2737" w:type="dxa"/>
            <w:vMerge w:val="restart"/>
          </w:tcPr>
          <w:p>
            <w:pPr>
              <w:pStyle w:val="16"/>
              <w:spacing w:before="144"/>
              <w:ind w:left="107"/>
              <w:rPr>
                <w:rFonts w:hint="eastAsia" w:ascii="宋体" w:hAnsi="宋体" w:eastAsia="宋体" w:cs="宋体"/>
                <w:sz w:val="18"/>
                <w:szCs w:val="18"/>
              </w:rPr>
            </w:pPr>
            <w:r>
              <w:rPr>
                <w:rFonts w:hint="eastAsia" w:ascii="宋体" w:hAnsi="宋体" w:eastAsia="宋体" w:cs="宋体"/>
                <w:sz w:val="18"/>
                <w:szCs w:val="18"/>
              </w:rPr>
              <w:t>课程名称</w:t>
            </w:r>
          </w:p>
        </w:tc>
        <w:tc>
          <w:tcPr>
            <w:tcW w:w="720" w:type="dxa"/>
            <w:vMerge w:val="restart"/>
          </w:tcPr>
          <w:p>
            <w:pPr>
              <w:pStyle w:val="16"/>
              <w:spacing w:before="144"/>
              <w:ind w:left="106"/>
              <w:rPr>
                <w:rFonts w:hint="eastAsia" w:ascii="宋体" w:hAnsi="宋体" w:eastAsia="宋体" w:cs="宋体"/>
                <w:sz w:val="18"/>
                <w:szCs w:val="18"/>
              </w:rPr>
            </w:pPr>
            <w:r>
              <w:rPr>
                <w:rFonts w:hint="eastAsia" w:ascii="宋体" w:hAnsi="宋体" w:eastAsia="宋体" w:cs="宋体"/>
                <w:sz w:val="18"/>
                <w:szCs w:val="18"/>
              </w:rPr>
              <w:t>学分</w:t>
            </w:r>
          </w:p>
        </w:tc>
        <w:tc>
          <w:tcPr>
            <w:tcW w:w="3130" w:type="dxa"/>
            <w:gridSpan w:val="3"/>
          </w:tcPr>
          <w:p>
            <w:pPr>
              <w:pStyle w:val="16"/>
              <w:spacing w:before="144" w:line="236" w:lineRule="exact"/>
              <w:ind w:left="106"/>
              <w:rPr>
                <w:rFonts w:hint="eastAsia" w:ascii="宋体" w:hAnsi="宋体" w:eastAsia="宋体" w:cs="宋体"/>
                <w:sz w:val="18"/>
                <w:szCs w:val="18"/>
              </w:rPr>
            </w:pPr>
            <w:r>
              <w:rPr>
                <w:rFonts w:hint="eastAsia" w:ascii="宋体" w:hAnsi="宋体" w:eastAsia="宋体" w:cs="宋体"/>
                <w:sz w:val="18"/>
                <w:szCs w:val="18"/>
              </w:rPr>
              <w:t>学时</w:t>
            </w:r>
          </w:p>
        </w:tc>
        <w:tc>
          <w:tcPr>
            <w:tcW w:w="1900" w:type="dxa"/>
            <w:gridSpan w:val="5"/>
          </w:tcPr>
          <w:p>
            <w:pPr>
              <w:pStyle w:val="16"/>
              <w:spacing w:before="144" w:line="236" w:lineRule="exact"/>
              <w:ind w:left="108"/>
              <w:rPr>
                <w:rFonts w:hint="eastAsia" w:ascii="宋体" w:hAnsi="宋体" w:eastAsia="宋体" w:cs="宋体"/>
                <w:sz w:val="18"/>
                <w:szCs w:val="18"/>
              </w:rPr>
            </w:pPr>
            <w:r>
              <w:rPr>
                <w:rFonts w:hint="eastAsia" w:ascii="宋体" w:hAnsi="宋体" w:eastAsia="宋体" w:cs="宋体"/>
                <w:sz w:val="18"/>
                <w:szCs w:val="18"/>
              </w:rPr>
              <w:t>开设学期、学时数</w:t>
            </w:r>
          </w:p>
        </w:tc>
        <w:tc>
          <w:tcPr>
            <w:tcW w:w="1080"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课程类型</w:t>
            </w:r>
          </w:p>
        </w:tc>
        <w:tc>
          <w:tcPr>
            <w:tcW w:w="1184"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Merge w:val="continue"/>
            <w:tcBorders>
              <w:top w:val="nil"/>
            </w:tcBorders>
          </w:tcPr>
          <w:p>
            <w:pPr>
              <w:rPr>
                <w:rFonts w:hint="eastAsia" w:ascii="宋体" w:hAnsi="宋体" w:eastAsia="宋体" w:cs="宋体"/>
                <w:sz w:val="18"/>
                <w:szCs w:val="18"/>
              </w:rPr>
            </w:pPr>
          </w:p>
        </w:tc>
        <w:tc>
          <w:tcPr>
            <w:tcW w:w="2737" w:type="dxa"/>
            <w:vMerge w:val="continue"/>
            <w:tcBorders>
              <w:top w:val="nil"/>
            </w:tcBorders>
          </w:tcPr>
          <w:p>
            <w:pPr>
              <w:rPr>
                <w:rFonts w:hint="eastAsia" w:ascii="宋体" w:hAnsi="宋体" w:eastAsia="宋体" w:cs="宋体"/>
                <w:sz w:val="18"/>
                <w:szCs w:val="18"/>
              </w:rPr>
            </w:pPr>
          </w:p>
        </w:tc>
        <w:tc>
          <w:tcPr>
            <w:tcW w:w="720" w:type="dxa"/>
            <w:vMerge w:val="continue"/>
            <w:tcBorders>
              <w:top w:val="nil"/>
            </w:tcBorders>
          </w:tcPr>
          <w:p>
            <w:pPr>
              <w:rPr>
                <w:rFonts w:hint="eastAsia" w:ascii="宋体" w:hAnsi="宋体" w:eastAsia="宋体" w:cs="宋体"/>
                <w:sz w:val="18"/>
                <w:szCs w:val="18"/>
              </w:rPr>
            </w:pPr>
          </w:p>
        </w:tc>
        <w:tc>
          <w:tcPr>
            <w:tcW w:w="960" w:type="dxa"/>
          </w:tcPr>
          <w:p>
            <w:pPr>
              <w:pStyle w:val="16"/>
              <w:spacing w:before="142" w:line="238" w:lineRule="exact"/>
              <w:ind w:left="106"/>
              <w:rPr>
                <w:rFonts w:hint="eastAsia" w:ascii="宋体" w:hAnsi="宋体" w:eastAsia="宋体" w:cs="宋体"/>
                <w:sz w:val="18"/>
                <w:szCs w:val="18"/>
              </w:rPr>
            </w:pPr>
            <w:r>
              <w:rPr>
                <w:rFonts w:hint="eastAsia" w:ascii="宋体" w:hAnsi="宋体" w:eastAsia="宋体" w:cs="宋体"/>
                <w:sz w:val="18"/>
                <w:szCs w:val="18"/>
              </w:rPr>
              <w:t>总学时</w:t>
            </w:r>
          </w:p>
        </w:tc>
        <w:tc>
          <w:tcPr>
            <w:tcW w:w="1090" w:type="dxa"/>
          </w:tcPr>
          <w:p>
            <w:pPr>
              <w:pStyle w:val="16"/>
              <w:spacing w:before="142" w:line="238" w:lineRule="exact"/>
              <w:ind w:left="106"/>
              <w:rPr>
                <w:rFonts w:hint="eastAsia" w:ascii="宋体" w:hAnsi="宋体" w:eastAsia="宋体" w:cs="宋体"/>
                <w:sz w:val="18"/>
                <w:szCs w:val="18"/>
              </w:rPr>
            </w:pPr>
            <w:r>
              <w:rPr>
                <w:rFonts w:hint="eastAsia" w:ascii="宋体" w:hAnsi="宋体" w:eastAsia="宋体" w:cs="宋体"/>
                <w:sz w:val="18"/>
                <w:szCs w:val="18"/>
              </w:rPr>
              <w:t>理论学时</w:t>
            </w:r>
          </w:p>
        </w:tc>
        <w:tc>
          <w:tcPr>
            <w:tcW w:w="1080" w:type="dxa"/>
          </w:tcPr>
          <w:p>
            <w:pPr>
              <w:pStyle w:val="16"/>
              <w:spacing w:before="142" w:line="238" w:lineRule="exact"/>
              <w:ind w:left="108"/>
              <w:rPr>
                <w:rFonts w:hint="eastAsia" w:ascii="宋体" w:hAnsi="宋体" w:eastAsia="宋体" w:cs="宋体"/>
                <w:sz w:val="18"/>
                <w:szCs w:val="18"/>
              </w:rPr>
            </w:pPr>
            <w:r>
              <w:rPr>
                <w:rFonts w:hint="eastAsia" w:ascii="宋体" w:hAnsi="宋体" w:eastAsia="宋体" w:cs="宋体"/>
                <w:sz w:val="18"/>
                <w:szCs w:val="18"/>
              </w:rPr>
              <w:t>实践学时</w:t>
            </w:r>
          </w:p>
        </w:tc>
        <w:tc>
          <w:tcPr>
            <w:tcW w:w="380" w:type="dxa"/>
          </w:tcPr>
          <w:p>
            <w:pPr>
              <w:pStyle w:val="16"/>
              <w:spacing w:before="142" w:line="238" w:lineRule="exact"/>
              <w:ind w:left="108"/>
              <w:rPr>
                <w:rFonts w:hint="eastAsia" w:ascii="宋体" w:hAnsi="宋体" w:eastAsia="宋体" w:cs="宋体"/>
                <w:sz w:val="18"/>
                <w:szCs w:val="18"/>
              </w:rPr>
            </w:pPr>
            <w:r>
              <w:rPr>
                <w:rFonts w:hint="eastAsia" w:ascii="宋体" w:hAnsi="宋体" w:eastAsia="宋体" w:cs="宋体"/>
                <w:w w:val="99"/>
                <w:sz w:val="18"/>
                <w:szCs w:val="18"/>
              </w:rPr>
              <w:t>1</w:t>
            </w:r>
          </w:p>
        </w:tc>
        <w:tc>
          <w:tcPr>
            <w:tcW w:w="380"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w w:val="99"/>
                <w:sz w:val="18"/>
                <w:szCs w:val="18"/>
              </w:rPr>
              <w:t>2</w:t>
            </w:r>
          </w:p>
        </w:tc>
        <w:tc>
          <w:tcPr>
            <w:tcW w:w="380"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w w:val="99"/>
                <w:sz w:val="18"/>
                <w:szCs w:val="18"/>
              </w:rPr>
              <w:t>3</w:t>
            </w:r>
          </w:p>
        </w:tc>
        <w:tc>
          <w:tcPr>
            <w:tcW w:w="380" w:type="dxa"/>
          </w:tcPr>
          <w:p>
            <w:pPr>
              <w:pStyle w:val="16"/>
              <w:spacing w:before="142" w:line="238" w:lineRule="exact"/>
              <w:ind w:left="108"/>
              <w:rPr>
                <w:rFonts w:hint="eastAsia" w:ascii="宋体" w:hAnsi="宋体" w:eastAsia="宋体" w:cs="宋体"/>
                <w:sz w:val="18"/>
                <w:szCs w:val="18"/>
              </w:rPr>
            </w:pPr>
            <w:r>
              <w:rPr>
                <w:rFonts w:hint="eastAsia" w:ascii="宋体" w:hAnsi="宋体" w:eastAsia="宋体" w:cs="宋体"/>
                <w:w w:val="99"/>
                <w:sz w:val="18"/>
                <w:szCs w:val="18"/>
              </w:rPr>
              <w:t>4</w:t>
            </w:r>
          </w:p>
        </w:tc>
        <w:tc>
          <w:tcPr>
            <w:tcW w:w="380"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w w:val="99"/>
                <w:sz w:val="18"/>
                <w:szCs w:val="18"/>
              </w:rPr>
              <w:t>5</w:t>
            </w:r>
          </w:p>
        </w:tc>
        <w:tc>
          <w:tcPr>
            <w:tcW w:w="1080" w:type="dxa"/>
          </w:tcPr>
          <w:p>
            <w:pPr>
              <w:pStyle w:val="16"/>
              <w:rPr>
                <w:rFonts w:hint="eastAsia" w:ascii="宋体" w:hAnsi="宋体" w:eastAsia="宋体" w:cs="宋体"/>
                <w:sz w:val="18"/>
                <w:szCs w:val="18"/>
              </w:rPr>
            </w:pPr>
          </w:p>
        </w:tc>
        <w:tc>
          <w:tcPr>
            <w:tcW w:w="1184"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967"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12"/>
              <w:rPr>
                <w:rFonts w:hint="eastAsia" w:ascii="宋体" w:hAnsi="宋体" w:eastAsia="宋体" w:cs="宋体"/>
                <w:b/>
                <w:sz w:val="18"/>
                <w:szCs w:val="18"/>
              </w:rPr>
            </w:pPr>
          </w:p>
          <w:p>
            <w:pPr>
              <w:pStyle w:val="16"/>
              <w:spacing w:line="374" w:lineRule="auto"/>
              <w:ind w:left="107" w:right="247"/>
              <w:rPr>
                <w:rFonts w:hint="eastAsia" w:ascii="宋体" w:hAnsi="宋体" w:eastAsia="宋体" w:cs="宋体"/>
                <w:sz w:val="18"/>
                <w:szCs w:val="18"/>
              </w:rPr>
            </w:pPr>
            <w:r>
              <w:rPr>
                <w:rFonts w:hint="eastAsia" w:ascii="宋体" w:hAnsi="宋体" w:eastAsia="宋体" w:cs="宋体"/>
                <w:sz w:val="18"/>
                <w:szCs w:val="18"/>
              </w:rPr>
              <w:t>公共选修课</w:t>
            </w:r>
          </w:p>
        </w:tc>
        <w:tc>
          <w:tcPr>
            <w:tcW w:w="1580" w:type="dxa"/>
            <w:vMerge w:val="restart"/>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思政素养课程</w:t>
            </w:r>
          </w:p>
          <w:p>
            <w:pPr>
              <w:pStyle w:val="16"/>
              <w:spacing w:before="145"/>
              <w:ind w:left="107"/>
              <w:rPr>
                <w:rFonts w:hint="eastAsia" w:ascii="宋体" w:hAnsi="宋体" w:eastAsia="宋体" w:cs="宋体"/>
                <w:sz w:val="18"/>
                <w:szCs w:val="18"/>
              </w:rPr>
            </w:pPr>
            <w:r>
              <w:rPr>
                <w:rFonts w:hint="eastAsia" w:ascii="宋体" w:hAnsi="宋体" w:eastAsia="宋体" w:cs="宋体"/>
                <w:sz w:val="18"/>
                <w:szCs w:val="18"/>
              </w:rPr>
              <w:t>(必选一门)</w:t>
            </w: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10020101</w:t>
            </w:r>
          </w:p>
        </w:tc>
        <w:tc>
          <w:tcPr>
            <w:tcW w:w="2737" w:type="dxa"/>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党史</w:t>
            </w:r>
          </w:p>
        </w:tc>
        <w:tc>
          <w:tcPr>
            <w:tcW w:w="720" w:type="dxa"/>
          </w:tcPr>
          <w:p>
            <w:pPr>
              <w:pStyle w:val="16"/>
              <w:spacing w:before="4"/>
              <w:rPr>
                <w:rFonts w:hint="eastAsia" w:ascii="宋体" w:hAnsi="宋体" w:eastAsia="宋体" w:cs="宋体"/>
                <w:b/>
                <w:sz w:val="18"/>
                <w:szCs w:val="18"/>
              </w:rPr>
            </w:pPr>
          </w:p>
          <w:p>
            <w:pPr>
              <w:pStyle w:val="16"/>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4"/>
              <w:rPr>
                <w:rFonts w:hint="eastAsia" w:ascii="宋体" w:hAnsi="宋体" w:eastAsia="宋体" w:cs="宋体"/>
                <w:b/>
                <w:sz w:val="18"/>
                <w:szCs w:val="18"/>
              </w:rPr>
            </w:pPr>
          </w:p>
          <w:p>
            <w:pPr>
              <w:pStyle w:val="16"/>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4"/>
              <w:rPr>
                <w:rFonts w:hint="eastAsia" w:ascii="宋体" w:hAnsi="宋体" w:eastAsia="宋体" w:cs="宋体"/>
                <w:b/>
                <w:sz w:val="18"/>
                <w:szCs w:val="18"/>
              </w:rPr>
            </w:pPr>
          </w:p>
          <w:p>
            <w:pPr>
              <w:pStyle w:val="16"/>
              <w:ind w:left="106"/>
              <w:rPr>
                <w:rFonts w:hint="eastAsia" w:ascii="宋体" w:hAnsi="宋体" w:eastAsia="宋体" w:cs="宋体"/>
                <w:sz w:val="18"/>
                <w:szCs w:val="18"/>
              </w:rPr>
            </w:pPr>
            <w:r>
              <w:rPr>
                <w:rFonts w:hint="eastAsia" w:ascii="宋体" w:hAnsi="宋体" w:eastAsia="宋体" w:cs="宋体"/>
                <w:sz w:val="18"/>
                <w:szCs w:val="18"/>
              </w:rPr>
              <w:t>16</w:t>
            </w:r>
          </w:p>
        </w:tc>
        <w:tc>
          <w:tcPr>
            <w:tcW w:w="10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4"/>
              <w:rPr>
                <w:rFonts w:hint="eastAsia" w:ascii="宋体" w:hAnsi="宋体" w:eastAsia="宋体" w:cs="宋体"/>
                <w:b/>
                <w:sz w:val="18"/>
                <w:szCs w:val="18"/>
              </w:rPr>
            </w:pPr>
          </w:p>
          <w:p>
            <w:pPr>
              <w:pStyle w:val="16"/>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理论</w:t>
            </w:r>
          </w:p>
        </w:tc>
        <w:tc>
          <w:tcPr>
            <w:tcW w:w="1184" w:type="dxa"/>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201</w:t>
            </w:r>
          </w:p>
        </w:tc>
        <w:tc>
          <w:tcPr>
            <w:tcW w:w="2737" w:type="dxa"/>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新中国史</w:t>
            </w:r>
          </w:p>
        </w:tc>
        <w:tc>
          <w:tcPr>
            <w:tcW w:w="720" w:type="dxa"/>
          </w:tcPr>
          <w:p>
            <w:pPr>
              <w:pStyle w:val="16"/>
              <w:spacing w:before="4"/>
              <w:rPr>
                <w:rFonts w:hint="eastAsia" w:ascii="宋体" w:hAnsi="宋体" w:eastAsia="宋体" w:cs="宋体"/>
                <w:b/>
                <w:sz w:val="18"/>
                <w:szCs w:val="18"/>
              </w:rPr>
            </w:pPr>
          </w:p>
          <w:p>
            <w:pPr>
              <w:pStyle w:val="16"/>
              <w:spacing w:before="1"/>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4"/>
              <w:rPr>
                <w:rFonts w:hint="eastAsia" w:ascii="宋体" w:hAnsi="宋体" w:eastAsia="宋体" w:cs="宋体"/>
                <w:b/>
                <w:sz w:val="18"/>
                <w:szCs w:val="18"/>
              </w:rPr>
            </w:pPr>
          </w:p>
          <w:p>
            <w:pPr>
              <w:pStyle w:val="16"/>
              <w:spacing w:before="1"/>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4"/>
              <w:rPr>
                <w:rFonts w:hint="eastAsia" w:ascii="宋体" w:hAnsi="宋体" w:eastAsia="宋体" w:cs="宋体"/>
                <w:b/>
                <w:sz w:val="18"/>
                <w:szCs w:val="18"/>
              </w:rPr>
            </w:pPr>
          </w:p>
          <w:p>
            <w:pPr>
              <w:pStyle w:val="16"/>
              <w:spacing w:before="1"/>
              <w:ind w:left="106"/>
              <w:rPr>
                <w:rFonts w:hint="eastAsia" w:ascii="宋体" w:hAnsi="宋体" w:eastAsia="宋体" w:cs="宋体"/>
                <w:sz w:val="18"/>
                <w:szCs w:val="18"/>
              </w:rPr>
            </w:pPr>
            <w:r>
              <w:rPr>
                <w:rFonts w:hint="eastAsia" w:ascii="宋体" w:hAnsi="宋体" w:eastAsia="宋体" w:cs="宋体"/>
                <w:sz w:val="18"/>
                <w:szCs w:val="18"/>
              </w:rPr>
              <w:t>16</w:t>
            </w:r>
          </w:p>
        </w:tc>
        <w:tc>
          <w:tcPr>
            <w:tcW w:w="10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4"/>
              <w:rPr>
                <w:rFonts w:hint="eastAsia" w:ascii="宋体" w:hAnsi="宋体" w:eastAsia="宋体" w:cs="宋体"/>
                <w:b/>
                <w:sz w:val="18"/>
                <w:szCs w:val="18"/>
              </w:rPr>
            </w:pPr>
          </w:p>
          <w:p>
            <w:pPr>
              <w:pStyle w:val="16"/>
              <w:spacing w:before="1"/>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理论</w:t>
            </w:r>
          </w:p>
        </w:tc>
        <w:tc>
          <w:tcPr>
            <w:tcW w:w="1184" w:type="dxa"/>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0301</w:t>
            </w:r>
          </w:p>
        </w:tc>
        <w:tc>
          <w:tcPr>
            <w:tcW w:w="2737" w:type="dxa"/>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改革开放史</w:t>
            </w:r>
          </w:p>
        </w:tc>
        <w:tc>
          <w:tcPr>
            <w:tcW w:w="720" w:type="dxa"/>
          </w:tcPr>
          <w:p>
            <w:pPr>
              <w:pStyle w:val="16"/>
              <w:spacing w:before="2"/>
              <w:rPr>
                <w:rFonts w:hint="eastAsia" w:ascii="宋体" w:hAnsi="宋体" w:eastAsia="宋体" w:cs="宋体"/>
                <w:b/>
                <w:sz w:val="18"/>
                <w:szCs w:val="18"/>
              </w:rPr>
            </w:pPr>
          </w:p>
          <w:p>
            <w:pPr>
              <w:pStyle w:val="16"/>
              <w:spacing w:before="1"/>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2"/>
              <w:rPr>
                <w:rFonts w:hint="eastAsia" w:ascii="宋体" w:hAnsi="宋体" w:eastAsia="宋体" w:cs="宋体"/>
                <w:b/>
                <w:sz w:val="18"/>
                <w:szCs w:val="18"/>
              </w:rPr>
            </w:pPr>
          </w:p>
          <w:p>
            <w:pPr>
              <w:pStyle w:val="16"/>
              <w:spacing w:before="1"/>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2"/>
              <w:rPr>
                <w:rFonts w:hint="eastAsia" w:ascii="宋体" w:hAnsi="宋体" w:eastAsia="宋体" w:cs="宋体"/>
                <w:b/>
                <w:sz w:val="18"/>
                <w:szCs w:val="18"/>
              </w:rPr>
            </w:pPr>
          </w:p>
          <w:p>
            <w:pPr>
              <w:pStyle w:val="16"/>
              <w:spacing w:before="1"/>
              <w:ind w:left="106"/>
              <w:rPr>
                <w:rFonts w:hint="eastAsia" w:ascii="宋体" w:hAnsi="宋体" w:eastAsia="宋体" w:cs="宋体"/>
                <w:sz w:val="18"/>
                <w:szCs w:val="18"/>
              </w:rPr>
            </w:pPr>
            <w:r>
              <w:rPr>
                <w:rFonts w:hint="eastAsia" w:ascii="宋体" w:hAnsi="宋体" w:eastAsia="宋体" w:cs="宋体"/>
                <w:sz w:val="18"/>
                <w:szCs w:val="18"/>
              </w:rPr>
              <w:t>16</w:t>
            </w:r>
          </w:p>
        </w:tc>
        <w:tc>
          <w:tcPr>
            <w:tcW w:w="10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2"/>
              <w:rPr>
                <w:rFonts w:hint="eastAsia" w:ascii="宋体" w:hAnsi="宋体" w:eastAsia="宋体" w:cs="宋体"/>
                <w:b/>
                <w:sz w:val="18"/>
                <w:szCs w:val="18"/>
              </w:rPr>
            </w:pPr>
          </w:p>
          <w:p>
            <w:pPr>
              <w:pStyle w:val="16"/>
              <w:spacing w:before="1"/>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理论</w:t>
            </w:r>
          </w:p>
        </w:tc>
        <w:tc>
          <w:tcPr>
            <w:tcW w:w="1184" w:type="dxa"/>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5"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0401</w:t>
            </w:r>
          </w:p>
        </w:tc>
        <w:tc>
          <w:tcPr>
            <w:tcW w:w="2737" w:type="dxa"/>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社会主义发展史</w:t>
            </w:r>
          </w:p>
        </w:tc>
        <w:tc>
          <w:tcPr>
            <w:tcW w:w="720" w:type="dxa"/>
          </w:tcPr>
          <w:p>
            <w:pPr>
              <w:pStyle w:val="16"/>
              <w:spacing w:before="3"/>
              <w:rPr>
                <w:rFonts w:hint="eastAsia" w:ascii="宋体" w:hAnsi="宋体" w:eastAsia="宋体" w:cs="宋体"/>
                <w:b/>
                <w:sz w:val="18"/>
                <w:szCs w:val="18"/>
              </w:rPr>
            </w:pPr>
          </w:p>
          <w:p>
            <w:pPr>
              <w:pStyle w:val="16"/>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3"/>
              <w:rPr>
                <w:rFonts w:hint="eastAsia" w:ascii="宋体" w:hAnsi="宋体" w:eastAsia="宋体" w:cs="宋体"/>
                <w:b/>
                <w:sz w:val="18"/>
                <w:szCs w:val="18"/>
              </w:rPr>
            </w:pPr>
          </w:p>
          <w:p>
            <w:pPr>
              <w:pStyle w:val="16"/>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3"/>
              <w:rPr>
                <w:rFonts w:hint="eastAsia" w:ascii="宋体" w:hAnsi="宋体" w:eastAsia="宋体" w:cs="宋体"/>
                <w:b/>
                <w:sz w:val="18"/>
                <w:szCs w:val="18"/>
              </w:rPr>
            </w:pPr>
          </w:p>
          <w:p>
            <w:pPr>
              <w:pStyle w:val="16"/>
              <w:ind w:left="106"/>
              <w:rPr>
                <w:rFonts w:hint="eastAsia" w:ascii="宋体" w:hAnsi="宋体" w:eastAsia="宋体" w:cs="宋体"/>
                <w:sz w:val="18"/>
                <w:szCs w:val="18"/>
              </w:rPr>
            </w:pPr>
            <w:r>
              <w:rPr>
                <w:rFonts w:hint="eastAsia" w:ascii="宋体" w:hAnsi="宋体" w:eastAsia="宋体" w:cs="宋体"/>
                <w:sz w:val="18"/>
                <w:szCs w:val="18"/>
              </w:rPr>
              <w:t>16</w:t>
            </w:r>
          </w:p>
        </w:tc>
        <w:tc>
          <w:tcPr>
            <w:tcW w:w="10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3"/>
              <w:rPr>
                <w:rFonts w:hint="eastAsia" w:ascii="宋体" w:hAnsi="宋体" w:eastAsia="宋体" w:cs="宋体"/>
                <w:b/>
                <w:sz w:val="18"/>
                <w:szCs w:val="18"/>
              </w:rPr>
            </w:pPr>
          </w:p>
          <w:p>
            <w:pPr>
              <w:pStyle w:val="16"/>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理论</w:t>
            </w:r>
          </w:p>
        </w:tc>
        <w:tc>
          <w:tcPr>
            <w:tcW w:w="1184" w:type="dxa"/>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restart"/>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科技素养课程</w:t>
            </w: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5</w:t>
            </w:r>
            <w:r>
              <w:rPr>
                <w:rFonts w:hint="eastAsia" w:ascii="宋体" w:hAnsi="宋体" w:eastAsia="宋体" w:cs="宋体"/>
                <w:color w:val="auto"/>
                <w:sz w:val="18"/>
                <w:szCs w:val="18"/>
              </w:rPr>
              <w:t>01</w:t>
            </w:r>
          </w:p>
        </w:tc>
        <w:tc>
          <w:tcPr>
            <w:tcW w:w="2737" w:type="dxa"/>
          </w:tcPr>
          <w:p>
            <w:pPr>
              <w:pStyle w:val="16"/>
              <w:spacing w:before="143" w:line="236" w:lineRule="exact"/>
              <w:ind w:left="107"/>
              <w:rPr>
                <w:rFonts w:hint="eastAsia" w:ascii="宋体" w:hAnsi="宋体" w:eastAsia="宋体" w:cs="宋体"/>
                <w:sz w:val="18"/>
                <w:szCs w:val="18"/>
              </w:rPr>
            </w:pPr>
            <w:r>
              <w:rPr>
                <w:rFonts w:hint="eastAsia" w:ascii="宋体" w:hAnsi="宋体" w:eastAsia="宋体" w:cs="宋体"/>
                <w:sz w:val="18"/>
                <w:szCs w:val="18"/>
              </w:rPr>
              <w:t>生命科技专题</w:t>
            </w:r>
          </w:p>
        </w:tc>
        <w:tc>
          <w:tcPr>
            <w:tcW w:w="720" w:type="dxa"/>
          </w:tcPr>
          <w:p>
            <w:pPr>
              <w:pStyle w:val="16"/>
              <w:spacing w:before="3"/>
              <w:rPr>
                <w:rFonts w:hint="eastAsia" w:ascii="宋体" w:hAnsi="宋体" w:eastAsia="宋体" w:cs="宋体"/>
                <w:b/>
                <w:sz w:val="18"/>
                <w:szCs w:val="18"/>
              </w:rPr>
            </w:pPr>
          </w:p>
          <w:p>
            <w:pPr>
              <w:pStyle w:val="16"/>
              <w:spacing w:line="174" w:lineRule="exact"/>
              <w:ind w:left="106"/>
              <w:rPr>
                <w:rFonts w:hint="eastAsia" w:ascii="宋体" w:hAnsi="宋体" w:eastAsia="宋体" w:cs="宋体"/>
                <w:sz w:val="18"/>
                <w:szCs w:val="18"/>
              </w:rPr>
            </w:pPr>
            <w:r>
              <w:rPr>
                <w:rFonts w:hint="eastAsia" w:ascii="宋体" w:hAnsi="宋体" w:eastAsia="宋体" w:cs="宋体"/>
                <w:w w:val="99"/>
                <w:sz w:val="18"/>
                <w:szCs w:val="18"/>
              </w:rPr>
              <w:t>2</w:t>
            </w:r>
          </w:p>
        </w:tc>
        <w:tc>
          <w:tcPr>
            <w:tcW w:w="960" w:type="dxa"/>
          </w:tcPr>
          <w:p>
            <w:pPr>
              <w:pStyle w:val="16"/>
              <w:spacing w:before="3"/>
              <w:rPr>
                <w:rFonts w:hint="eastAsia" w:ascii="宋体" w:hAnsi="宋体" w:eastAsia="宋体" w:cs="宋体"/>
                <w:b/>
                <w:sz w:val="18"/>
                <w:szCs w:val="18"/>
              </w:rPr>
            </w:pPr>
          </w:p>
          <w:p>
            <w:pPr>
              <w:pStyle w:val="16"/>
              <w:spacing w:line="174" w:lineRule="exact"/>
              <w:ind w:left="106"/>
              <w:rPr>
                <w:rFonts w:hint="eastAsia" w:ascii="宋体" w:hAnsi="宋体" w:eastAsia="宋体" w:cs="宋体"/>
                <w:sz w:val="18"/>
                <w:szCs w:val="18"/>
              </w:rPr>
            </w:pPr>
            <w:r>
              <w:rPr>
                <w:rFonts w:hint="eastAsia" w:ascii="宋体" w:hAnsi="宋体" w:eastAsia="宋体" w:cs="宋体"/>
                <w:sz w:val="18"/>
                <w:szCs w:val="18"/>
              </w:rPr>
              <w:t>32</w:t>
            </w:r>
          </w:p>
        </w:tc>
        <w:tc>
          <w:tcPr>
            <w:tcW w:w="1090" w:type="dxa"/>
          </w:tcPr>
          <w:p>
            <w:pPr>
              <w:pStyle w:val="16"/>
              <w:spacing w:before="3"/>
              <w:rPr>
                <w:rFonts w:hint="eastAsia" w:ascii="宋体" w:hAnsi="宋体" w:eastAsia="宋体" w:cs="宋体"/>
                <w:b/>
                <w:sz w:val="18"/>
                <w:szCs w:val="18"/>
              </w:rPr>
            </w:pPr>
          </w:p>
          <w:p>
            <w:pPr>
              <w:pStyle w:val="16"/>
              <w:spacing w:line="174"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80" w:type="dxa"/>
          </w:tcPr>
          <w:p>
            <w:pPr>
              <w:pStyle w:val="16"/>
              <w:spacing w:before="3"/>
              <w:rPr>
                <w:rFonts w:hint="eastAsia" w:ascii="宋体" w:hAnsi="宋体" w:eastAsia="宋体" w:cs="宋体"/>
                <w:b/>
                <w:sz w:val="18"/>
                <w:szCs w:val="18"/>
              </w:rPr>
            </w:pPr>
          </w:p>
          <w:p>
            <w:pPr>
              <w:pStyle w:val="16"/>
              <w:spacing w:line="174" w:lineRule="exact"/>
              <w:ind w:left="108"/>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spacing w:before="3"/>
              <w:rPr>
                <w:rFonts w:hint="eastAsia" w:ascii="宋体" w:hAnsi="宋体" w:eastAsia="宋体" w:cs="宋体"/>
                <w:b/>
                <w:sz w:val="18"/>
                <w:szCs w:val="18"/>
              </w:rPr>
            </w:pPr>
          </w:p>
          <w:p>
            <w:pPr>
              <w:pStyle w:val="16"/>
              <w:spacing w:line="174" w:lineRule="exact"/>
              <w:ind w:left="107"/>
              <w:rPr>
                <w:rFonts w:hint="eastAsia" w:ascii="宋体" w:hAnsi="宋体" w:eastAsia="宋体" w:cs="宋体"/>
                <w:sz w:val="18"/>
                <w:szCs w:val="18"/>
              </w:rPr>
            </w:pPr>
            <w:r>
              <w:rPr>
                <w:rFonts w:hint="eastAsia" w:ascii="宋体" w:hAnsi="宋体" w:eastAsia="宋体" w:cs="宋体"/>
                <w:sz w:val="18"/>
                <w:szCs w:val="18"/>
              </w:rPr>
              <w:t>32</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3" w:line="236"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3" w:line="236"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6</w:t>
            </w:r>
            <w:r>
              <w:rPr>
                <w:rFonts w:hint="eastAsia" w:ascii="宋体" w:hAnsi="宋体" w:eastAsia="宋体" w:cs="宋体"/>
                <w:color w:val="auto"/>
                <w:sz w:val="18"/>
                <w:szCs w:val="18"/>
              </w:rPr>
              <w:t>01</w:t>
            </w:r>
          </w:p>
        </w:tc>
        <w:tc>
          <w:tcPr>
            <w:tcW w:w="2737"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现代前沿科技讲座</w:t>
            </w:r>
          </w:p>
        </w:tc>
        <w:tc>
          <w:tcPr>
            <w:tcW w:w="720" w:type="dxa"/>
          </w:tcPr>
          <w:p>
            <w:pPr>
              <w:pStyle w:val="16"/>
              <w:spacing w:before="3"/>
              <w:rPr>
                <w:rFonts w:hint="eastAsia" w:ascii="宋体" w:hAnsi="宋体" w:eastAsia="宋体" w:cs="宋体"/>
                <w:b/>
                <w:sz w:val="18"/>
                <w:szCs w:val="18"/>
              </w:rPr>
            </w:pPr>
          </w:p>
          <w:p>
            <w:pPr>
              <w:pStyle w:val="16"/>
              <w:spacing w:before="1" w:line="174" w:lineRule="exact"/>
              <w:ind w:left="106"/>
              <w:rPr>
                <w:rFonts w:hint="eastAsia" w:ascii="宋体" w:hAnsi="宋体" w:eastAsia="宋体" w:cs="宋体"/>
                <w:sz w:val="18"/>
                <w:szCs w:val="18"/>
              </w:rPr>
            </w:pPr>
            <w:r>
              <w:rPr>
                <w:rFonts w:hint="eastAsia" w:ascii="宋体" w:hAnsi="宋体" w:eastAsia="宋体" w:cs="宋体"/>
                <w:w w:val="99"/>
                <w:sz w:val="18"/>
                <w:szCs w:val="18"/>
              </w:rPr>
              <w:t>2</w:t>
            </w:r>
          </w:p>
        </w:tc>
        <w:tc>
          <w:tcPr>
            <w:tcW w:w="960" w:type="dxa"/>
          </w:tcPr>
          <w:p>
            <w:pPr>
              <w:pStyle w:val="16"/>
              <w:spacing w:before="3"/>
              <w:rPr>
                <w:rFonts w:hint="eastAsia" w:ascii="宋体" w:hAnsi="宋体" w:eastAsia="宋体" w:cs="宋体"/>
                <w:b/>
                <w:sz w:val="18"/>
                <w:szCs w:val="18"/>
              </w:rPr>
            </w:pPr>
          </w:p>
          <w:p>
            <w:pPr>
              <w:pStyle w:val="16"/>
              <w:spacing w:before="1" w:line="174" w:lineRule="exact"/>
              <w:ind w:left="106"/>
              <w:rPr>
                <w:rFonts w:hint="eastAsia" w:ascii="宋体" w:hAnsi="宋体" w:eastAsia="宋体" w:cs="宋体"/>
                <w:sz w:val="18"/>
                <w:szCs w:val="18"/>
              </w:rPr>
            </w:pPr>
            <w:r>
              <w:rPr>
                <w:rFonts w:hint="eastAsia" w:ascii="宋体" w:hAnsi="宋体" w:eastAsia="宋体" w:cs="宋体"/>
                <w:sz w:val="18"/>
                <w:szCs w:val="18"/>
              </w:rPr>
              <w:t>32</w:t>
            </w:r>
          </w:p>
        </w:tc>
        <w:tc>
          <w:tcPr>
            <w:tcW w:w="1090" w:type="dxa"/>
          </w:tcPr>
          <w:p>
            <w:pPr>
              <w:pStyle w:val="16"/>
              <w:spacing w:before="3"/>
              <w:rPr>
                <w:rFonts w:hint="eastAsia" w:ascii="宋体" w:hAnsi="宋体" w:eastAsia="宋体" w:cs="宋体"/>
                <w:b/>
                <w:sz w:val="18"/>
                <w:szCs w:val="18"/>
              </w:rPr>
            </w:pPr>
          </w:p>
          <w:p>
            <w:pPr>
              <w:pStyle w:val="16"/>
              <w:spacing w:before="1" w:line="174"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80" w:type="dxa"/>
          </w:tcPr>
          <w:p>
            <w:pPr>
              <w:pStyle w:val="16"/>
              <w:spacing w:before="3"/>
              <w:rPr>
                <w:rFonts w:hint="eastAsia" w:ascii="宋体" w:hAnsi="宋体" w:eastAsia="宋体" w:cs="宋体"/>
                <w:b/>
                <w:sz w:val="18"/>
                <w:szCs w:val="18"/>
              </w:rPr>
            </w:pPr>
          </w:p>
          <w:p>
            <w:pPr>
              <w:pStyle w:val="16"/>
              <w:spacing w:before="1" w:line="174" w:lineRule="exact"/>
              <w:ind w:left="108"/>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3"/>
              <w:rPr>
                <w:rFonts w:hint="eastAsia" w:ascii="宋体" w:hAnsi="宋体" w:eastAsia="宋体" w:cs="宋体"/>
                <w:b/>
                <w:sz w:val="18"/>
                <w:szCs w:val="18"/>
              </w:rPr>
            </w:pPr>
          </w:p>
          <w:p>
            <w:pPr>
              <w:pStyle w:val="16"/>
              <w:spacing w:before="1" w:line="174" w:lineRule="exact"/>
              <w:ind w:left="107"/>
              <w:rPr>
                <w:rFonts w:hint="eastAsia" w:ascii="宋体" w:hAnsi="宋体" w:eastAsia="宋体" w:cs="宋体"/>
                <w:sz w:val="18"/>
                <w:szCs w:val="18"/>
              </w:rPr>
            </w:pPr>
            <w:r>
              <w:rPr>
                <w:rFonts w:hint="eastAsia" w:ascii="宋体" w:hAnsi="宋体" w:eastAsia="宋体" w:cs="宋体"/>
                <w:sz w:val="18"/>
                <w:szCs w:val="18"/>
              </w:rPr>
              <w:t>32</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restart"/>
          </w:tcPr>
          <w:p>
            <w:pPr>
              <w:pStyle w:val="16"/>
              <w:spacing w:before="142"/>
              <w:ind w:left="107"/>
              <w:rPr>
                <w:rFonts w:hint="eastAsia" w:ascii="宋体" w:hAnsi="宋体" w:eastAsia="宋体" w:cs="宋体"/>
                <w:sz w:val="18"/>
                <w:szCs w:val="18"/>
              </w:rPr>
            </w:pPr>
            <w:r>
              <w:rPr>
                <w:rFonts w:hint="eastAsia" w:ascii="宋体" w:hAnsi="宋体" w:eastAsia="宋体" w:cs="宋体"/>
                <w:sz w:val="18"/>
                <w:szCs w:val="18"/>
              </w:rPr>
              <w:t>社会素养课程</w:t>
            </w: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7</w:t>
            </w:r>
            <w:r>
              <w:rPr>
                <w:rFonts w:hint="eastAsia" w:ascii="宋体" w:hAnsi="宋体" w:eastAsia="宋体" w:cs="宋体"/>
                <w:color w:val="auto"/>
                <w:sz w:val="18"/>
                <w:szCs w:val="18"/>
              </w:rPr>
              <w:t>01</w:t>
            </w:r>
          </w:p>
        </w:tc>
        <w:tc>
          <w:tcPr>
            <w:tcW w:w="2737"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sz w:val="18"/>
                <w:szCs w:val="18"/>
              </w:rPr>
              <w:t>民法典解读</w:t>
            </w:r>
          </w:p>
        </w:tc>
        <w:tc>
          <w:tcPr>
            <w:tcW w:w="72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w w:val="99"/>
                <w:sz w:val="18"/>
                <w:szCs w:val="18"/>
              </w:rPr>
              <w:t>8</w:t>
            </w:r>
          </w:p>
        </w:tc>
        <w:tc>
          <w:tcPr>
            <w:tcW w:w="1080" w:type="dxa"/>
          </w:tcPr>
          <w:p>
            <w:pPr>
              <w:pStyle w:val="16"/>
              <w:spacing w:before="4"/>
              <w:rPr>
                <w:rFonts w:hint="eastAsia" w:ascii="宋体" w:hAnsi="宋体" w:eastAsia="宋体" w:cs="宋体"/>
                <w:b/>
                <w:sz w:val="18"/>
                <w:szCs w:val="18"/>
              </w:rPr>
            </w:pPr>
          </w:p>
          <w:p>
            <w:pPr>
              <w:pStyle w:val="16"/>
              <w:spacing w:line="173" w:lineRule="exact"/>
              <w:ind w:left="108"/>
              <w:rPr>
                <w:rFonts w:hint="eastAsia" w:ascii="宋体" w:hAnsi="宋体" w:eastAsia="宋体" w:cs="宋体"/>
                <w:sz w:val="18"/>
                <w:szCs w:val="18"/>
              </w:rPr>
            </w:pPr>
            <w:r>
              <w:rPr>
                <w:rFonts w:hint="eastAsia" w:ascii="宋体" w:hAnsi="宋体" w:eastAsia="宋体" w:cs="宋体"/>
                <w:w w:val="99"/>
                <w:sz w:val="18"/>
                <w:szCs w:val="18"/>
              </w:rPr>
              <w:t>8</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4"/>
              <w:rPr>
                <w:rFonts w:hint="eastAsia" w:ascii="宋体" w:hAnsi="宋体" w:eastAsia="宋体" w:cs="宋体"/>
                <w:b/>
                <w:sz w:val="18"/>
                <w:szCs w:val="18"/>
              </w:rPr>
            </w:pPr>
          </w:p>
          <w:p>
            <w:pPr>
              <w:pStyle w:val="16"/>
              <w:spacing w:line="173" w:lineRule="exact"/>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8</w:t>
            </w:r>
            <w:r>
              <w:rPr>
                <w:rFonts w:hint="eastAsia" w:ascii="宋体" w:hAnsi="宋体" w:eastAsia="宋体" w:cs="宋体"/>
                <w:color w:val="auto"/>
                <w:sz w:val="18"/>
                <w:szCs w:val="18"/>
              </w:rPr>
              <w:t>01</w:t>
            </w:r>
          </w:p>
        </w:tc>
        <w:tc>
          <w:tcPr>
            <w:tcW w:w="2737" w:type="dxa"/>
          </w:tcPr>
          <w:p>
            <w:pPr>
              <w:pStyle w:val="16"/>
              <w:spacing w:before="142" w:line="237" w:lineRule="exact"/>
              <w:ind w:left="107"/>
              <w:rPr>
                <w:rFonts w:hint="eastAsia" w:ascii="宋体" w:hAnsi="宋体" w:eastAsia="宋体" w:cs="宋体"/>
                <w:sz w:val="18"/>
                <w:szCs w:val="18"/>
              </w:rPr>
            </w:pPr>
            <w:r>
              <w:rPr>
                <w:rFonts w:hint="eastAsia" w:ascii="宋体" w:hAnsi="宋体" w:eastAsia="宋体" w:cs="宋体"/>
                <w:sz w:val="18"/>
                <w:szCs w:val="18"/>
              </w:rPr>
              <w:t>金融常识</w:t>
            </w:r>
          </w:p>
        </w:tc>
        <w:tc>
          <w:tcPr>
            <w:tcW w:w="72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w w:val="99"/>
                <w:sz w:val="18"/>
                <w:szCs w:val="18"/>
              </w:rPr>
              <w:t>8</w:t>
            </w:r>
          </w:p>
        </w:tc>
        <w:tc>
          <w:tcPr>
            <w:tcW w:w="1080" w:type="dxa"/>
          </w:tcPr>
          <w:p>
            <w:pPr>
              <w:pStyle w:val="16"/>
              <w:spacing w:before="4"/>
              <w:rPr>
                <w:rFonts w:hint="eastAsia" w:ascii="宋体" w:hAnsi="宋体" w:eastAsia="宋体" w:cs="宋体"/>
                <w:b/>
                <w:sz w:val="18"/>
                <w:szCs w:val="18"/>
              </w:rPr>
            </w:pPr>
          </w:p>
          <w:p>
            <w:pPr>
              <w:pStyle w:val="16"/>
              <w:spacing w:line="173" w:lineRule="exact"/>
              <w:ind w:left="108"/>
              <w:rPr>
                <w:rFonts w:hint="eastAsia" w:ascii="宋体" w:hAnsi="宋体" w:eastAsia="宋体" w:cs="宋体"/>
                <w:sz w:val="18"/>
                <w:szCs w:val="18"/>
              </w:rPr>
            </w:pPr>
            <w:r>
              <w:rPr>
                <w:rFonts w:hint="eastAsia" w:ascii="宋体" w:hAnsi="宋体" w:eastAsia="宋体" w:cs="宋体"/>
                <w:w w:val="99"/>
                <w:sz w:val="18"/>
                <w:szCs w:val="18"/>
              </w:rPr>
              <w:t>8</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4"/>
              <w:rPr>
                <w:rFonts w:hint="eastAsia" w:ascii="宋体" w:hAnsi="宋体" w:eastAsia="宋体" w:cs="宋体"/>
                <w:b/>
                <w:sz w:val="18"/>
                <w:szCs w:val="18"/>
              </w:rPr>
            </w:pPr>
          </w:p>
          <w:p>
            <w:pPr>
              <w:pStyle w:val="16"/>
              <w:spacing w:line="173" w:lineRule="exact"/>
              <w:ind w:left="107"/>
              <w:rPr>
                <w:rFonts w:hint="eastAsia" w:ascii="宋体" w:hAnsi="宋体" w:eastAsia="宋体" w:cs="宋体"/>
                <w:sz w:val="18"/>
                <w:szCs w:val="18"/>
              </w:rPr>
            </w:pPr>
            <w:r>
              <w:rPr>
                <w:rFonts w:hint="eastAsia" w:ascii="宋体" w:hAnsi="宋体" w:eastAsia="宋体" w:cs="宋体"/>
                <w:sz w:val="18"/>
                <w:szCs w:val="18"/>
              </w:rPr>
              <w:t>16</w:t>
            </w:r>
          </w:p>
        </w:tc>
        <w:tc>
          <w:tcPr>
            <w:tcW w:w="1080" w:type="dxa"/>
          </w:tcPr>
          <w:p>
            <w:pPr>
              <w:pStyle w:val="16"/>
              <w:spacing w:before="142" w:line="237"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2" w:line="237"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restart"/>
          </w:tcPr>
          <w:p>
            <w:pPr>
              <w:pStyle w:val="16"/>
              <w:spacing w:before="143"/>
              <w:ind w:left="107"/>
              <w:rPr>
                <w:rFonts w:hint="eastAsia" w:ascii="宋体" w:hAnsi="宋体" w:eastAsia="宋体" w:cs="宋体"/>
                <w:sz w:val="18"/>
                <w:szCs w:val="18"/>
              </w:rPr>
            </w:pPr>
            <w:r>
              <w:rPr>
                <w:rFonts w:hint="eastAsia" w:ascii="宋体" w:hAnsi="宋体" w:eastAsia="宋体" w:cs="宋体"/>
                <w:sz w:val="18"/>
                <w:szCs w:val="18"/>
              </w:rPr>
              <w:t>艺术素养课程</w:t>
            </w: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10020</w:t>
            </w:r>
            <w:r>
              <w:rPr>
                <w:rFonts w:hint="eastAsia" w:ascii="宋体" w:hAnsi="宋体" w:eastAsia="宋体" w:cs="宋体"/>
                <w:color w:val="auto"/>
                <w:sz w:val="18"/>
                <w:szCs w:val="18"/>
                <w:lang w:val="en-US"/>
              </w:rPr>
              <w:t>9</w:t>
            </w:r>
            <w:r>
              <w:rPr>
                <w:rFonts w:hint="eastAsia" w:ascii="宋体" w:hAnsi="宋体" w:eastAsia="宋体" w:cs="宋体"/>
                <w:color w:val="auto"/>
                <w:sz w:val="18"/>
                <w:szCs w:val="18"/>
              </w:rPr>
              <w:t>01</w:t>
            </w:r>
          </w:p>
        </w:tc>
        <w:tc>
          <w:tcPr>
            <w:tcW w:w="2737" w:type="dxa"/>
          </w:tcPr>
          <w:p>
            <w:pPr>
              <w:pStyle w:val="16"/>
              <w:spacing w:before="143" w:line="237" w:lineRule="exact"/>
              <w:ind w:left="107"/>
              <w:rPr>
                <w:rFonts w:hint="eastAsia" w:ascii="宋体" w:hAnsi="宋体" w:eastAsia="宋体" w:cs="宋体"/>
                <w:sz w:val="18"/>
                <w:szCs w:val="18"/>
              </w:rPr>
            </w:pPr>
            <w:r>
              <w:rPr>
                <w:rFonts w:hint="eastAsia" w:ascii="宋体" w:hAnsi="宋体" w:eastAsia="宋体" w:cs="宋体"/>
                <w:sz w:val="18"/>
                <w:szCs w:val="18"/>
              </w:rPr>
              <w:t>民族音乐与舞蹈鉴赏</w:t>
            </w:r>
          </w:p>
        </w:tc>
        <w:tc>
          <w:tcPr>
            <w:tcW w:w="720" w:type="dxa"/>
          </w:tcPr>
          <w:p>
            <w:pPr>
              <w:pStyle w:val="16"/>
              <w:spacing w:before="2"/>
              <w:rPr>
                <w:rFonts w:hint="eastAsia" w:ascii="宋体" w:hAnsi="宋体" w:eastAsia="宋体" w:cs="宋体"/>
                <w:b/>
                <w:sz w:val="18"/>
                <w:szCs w:val="18"/>
              </w:rPr>
            </w:pPr>
          </w:p>
          <w:p>
            <w:pPr>
              <w:pStyle w:val="16"/>
              <w:spacing w:line="175" w:lineRule="exact"/>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2"/>
              <w:rPr>
                <w:rFonts w:hint="eastAsia" w:ascii="宋体" w:hAnsi="宋体" w:eastAsia="宋体" w:cs="宋体"/>
                <w:b/>
                <w:sz w:val="18"/>
                <w:szCs w:val="18"/>
              </w:rPr>
            </w:pPr>
          </w:p>
          <w:p>
            <w:pPr>
              <w:pStyle w:val="16"/>
              <w:spacing w:line="175"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2"/>
              <w:rPr>
                <w:rFonts w:hint="eastAsia" w:ascii="宋体" w:hAnsi="宋体" w:eastAsia="宋体" w:cs="宋体"/>
                <w:b/>
                <w:sz w:val="18"/>
                <w:szCs w:val="18"/>
              </w:rPr>
            </w:pPr>
          </w:p>
          <w:p>
            <w:pPr>
              <w:pStyle w:val="16"/>
              <w:spacing w:line="175" w:lineRule="exact"/>
              <w:ind w:left="106"/>
              <w:rPr>
                <w:rFonts w:hint="eastAsia" w:ascii="宋体" w:hAnsi="宋体" w:eastAsia="宋体" w:cs="宋体"/>
                <w:sz w:val="18"/>
                <w:szCs w:val="18"/>
              </w:rPr>
            </w:pPr>
            <w:r>
              <w:rPr>
                <w:rFonts w:hint="eastAsia" w:ascii="宋体" w:hAnsi="宋体" w:eastAsia="宋体" w:cs="宋体"/>
                <w:w w:val="99"/>
                <w:sz w:val="18"/>
                <w:szCs w:val="18"/>
              </w:rPr>
              <w:t>8</w:t>
            </w:r>
          </w:p>
        </w:tc>
        <w:tc>
          <w:tcPr>
            <w:tcW w:w="1080" w:type="dxa"/>
          </w:tcPr>
          <w:p>
            <w:pPr>
              <w:pStyle w:val="16"/>
              <w:spacing w:before="2"/>
              <w:rPr>
                <w:rFonts w:hint="eastAsia" w:ascii="宋体" w:hAnsi="宋体" w:eastAsia="宋体" w:cs="宋体"/>
                <w:b/>
                <w:sz w:val="18"/>
                <w:szCs w:val="18"/>
              </w:rPr>
            </w:pPr>
          </w:p>
          <w:p>
            <w:pPr>
              <w:pStyle w:val="16"/>
              <w:spacing w:line="175" w:lineRule="exact"/>
              <w:ind w:left="108"/>
              <w:rPr>
                <w:rFonts w:hint="eastAsia" w:ascii="宋体" w:hAnsi="宋体" w:eastAsia="宋体" w:cs="宋体"/>
                <w:sz w:val="18"/>
                <w:szCs w:val="18"/>
              </w:rPr>
            </w:pPr>
            <w:r>
              <w:rPr>
                <w:rFonts w:hint="eastAsia" w:ascii="宋体" w:hAnsi="宋体" w:eastAsia="宋体" w:cs="宋体"/>
                <w:w w:val="99"/>
                <w:sz w:val="18"/>
                <w:szCs w:val="18"/>
              </w:rPr>
              <w:t>8</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2"/>
              <w:rPr>
                <w:rFonts w:hint="eastAsia" w:ascii="宋体" w:hAnsi="宋体" w:eastAsia="宋体" w:cs="宋体"/>
                <w:b/>
                <w:sz w:val="18"/>
                <w:szCs w:val="18"/>
              </w:rPr>
            </w:pPr>
          </w:p>
          <w:p>
            <w:pPr>
              <w:pStyle w:val="16"/>
              <w:spacing w:line="175" w:lineRule="exact"/>
              <w:ind w:left="108"/>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1080" w:type="dxa"/>
          </w:tcPr>
          <w:p>
            <w:pPr>
              <w:pStyle w:val="16"/>
              <w:spacing w:before="143" w:line="237"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3" w:line="237"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10</w:t>
            </w:r>
            <w:r>
              <w:rPr>
                <w:rFonts w:hint="eastAsia" w:ascii="宋体" w:hAnsi="宋体" w:eastAsia="宋体" w:cs="宋体"/>
                <w:color w:val="auto"/>
                <w:sz w:val="18"/>
                <w:szCs w:val="18"/>
              </w:rPr>
              <w:t>01</w:t>
            </w:r>
          </w:p>
        </w:tc>
        <w:tc>
          <w:tcPr>
            <w:tcW w:w="2737" w:type="dxa"/>
          </w:tcPr>
          <w:p>
            <w:pPr>
              <w:pStyle w:val="16"/>
              <w:spacing w:before="143" w:line="237" w:lineRule="exact"/>
              <w:ind w:left="107"/>
              <w:rPr>
                <w:rFonts w:hint="eastAsia" w:ascii="宋体" w:hAnsi="宋体" w:eastAsia="宋体" w:cs="宋体"/>
                <w:sz w:val="18"/>
                <w:szCs w:val="18"/>
              </w:rPr>
            </w:pPr>
            <w:r>
              <w:rPr>
                <w:rFonts w:hint="eastAsia" w:ascii="宋体" w:hAnsi="宋体" w:eastAsia="宋体" w:cs="宋体"/>
                <w:sz w:val="18"/>
                <w:szCs w:val="18"/>
              </w:rPr>
              <w:t>民族民间技艺传承</w:t>
            </w:r>
          </w:p>
        </w:tc>
        <w:tc>
          <w:tcPr>
            <w:tcW w:w="720" w:type="dxa"/>
          </w:tcPr>
          <w:p>
            <w:pPr>
              <w:pStyle w:val="16"/>
              <w:spacing w:before="3"/>
              <w:rPr>
                <w:rFonts w:hint="eastAsia" w:ascii="宋体" w:hAnsi="宋体" w:eastAsia="宋体" w:cs="宋体"/>
                <w:b/>
                <w:sz w:val="18"/>
                <w:szCs w:val="18"/>
              </w:rPr>
            </w:pPr>
          </w:p>
          <w:p>
            <w:pPr>
              <w:pStyle w:val="16"/>
              <w:spacing w:line="175" w:lineRule="exact"/>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3"/>
              <w:rPr>
                <w:rFonts w:hint="eastAsia" w:ascii="宋体" w:hAnsi="宋体" w:eastAsia="宋体" w:cs="宋体"/>
                <w:b/>
                <w:sz w:val="18"/>
                <w:szCs w:val="18"/>
              </w:rPr>
            </w:pPr>
          </w:p>
          <w:p>
            <w:pPr>
              <w:pStyle w:val="16"/>
              <w:spacing w:line="175"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3"/>
              <w:rPr>
                <w:rFonts w:hint="eastAsia" w:ascii="宋体" w:hAnsi="宋体" w:eastAsia="宋体" w:cs="宋体"/>
                <w:b/>
                <w:sz w:val="18"/>
                <w:szCs w:val="18"/>
              </w:rPr>
            </w:pPr>
          </w:p>
          <w:p>
            <w:pPr>
              <w:pStyle w:val="16"/>
              <w:spacing w:line="175" w:lineRule="exact"/>
              <w:ind w:left="106"/>
              <w:rPr>
                <w:rFonts w:hint="eastAsia" w:ascii="宋体" w:hAnsi="宋体" w:eastAsia="宋体" w:cs="宋体"/>
                <w:sz w:val="18"/>
                <w:szCs w:val="18"/>
              </w:rPr>
            </w:pPr>
            <w:r>
              <w:rPr>
                <w:rFonts w:hint="eastAsia" w:ascii="宋体" w:hAnsi="宋体" w:eastAsia="宋体" w:cs="宋体"/>
                <w:w w:val="99"/>
                <w:sz w:val="18"/>
                <w:szCs w:val="18"/>
              </w:rPr>
              <w:t>8</w:t>
            </w:r>
          </w:p>
        </w:tc>
        <w:tc>
          <w:tcPr>
            <w:tcW w:w="1080" w:type="dxa"/>
          </w:tcPr>
          <w:p>
            <w:pPr>
              <w:pStyle w:val="16"/>
              <w:spacing w:before="3"/>
              <w:rPr>
                <w:rFonts w:hint="eastAsia" w:ascii="宋体" w:hAnsi="宋体" w:eastAsia="宋体" w:cs="宋体"/>
                <w:b/>
                <w:sz w:val="18"/>
                <w:szCs w:val="18"/>
              </w:rPr>
            </w:pPr>
          </w:p>
          <w:p>
            <w:pPr>
              <w:pStyle w:val="16"/>
              <w:spacing w:line="175" w:lineRule="exact"/>
              <w:ind w:left="108"/>
              <w:rPr>
                <w:rFonts w:hint="eastAsia" w:ascii="宋体" w:hAnsi="宋体" w:eastAsia="宋体" w:cs="宋体"/>
                <w:sz w:val="18"/>
                <w:szCs w:val="18"/>
              </w:rPr>
            </w:pPr>
            <w:r>
              <w:rPr>
                <w:rFonts w:hint="eastAsia" w:ascii="宋体" w:hAnsi="宋体" w:eastAsia="宋体" w:cs="宋体"/>
                <w:w w:val="99"/>
                <w:sz w:val="18"/>
                <w:szCs w:val="18"/>
              </w:rPr>
              <w:t>8</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3"/>
              <w:rPr>
                <w:rFonts w:hint="eastAsia" w:ascii="宋体" w:hAnsi="宋体" w:eastAsia="宋体" w:cs="宋体"/>
                <w:b/>
                <w:sz w:val="18"/>
                <w:szCs w:val="18"/>
              </w:rPr>
            </w:pPr>
          </w:p>
          <w:p>
            <w:pPr>
              <w:pStyle w:val="16"/>
              <w:spacing w:line="175" w:lineRule="exact"/>
              <w:ind w:left="108"/>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1080" w:type="dxa"/>
          </w:tcPr>
          <w:p>
            <w:pPr>
              <w:pStyle w:val="16"/>
              <w:spacing w:before="143" w:line="237" w:lineRule="exact"/>
              <w:ind w:left="107"/>
              <w:rPr>
                <w:rFonts w:hint="eastAsia" w:ascii="宋体" w:hAnsi="宋体" w:eastAsia="宋体" w:cs="宋体"/>
                <w:sz w:val="18"/>
                <w:szCs w:val="18"/>
              </w:rPr>
            </w:pPr>
            <w:r>
              <w:rPr>
                <w:rFonts w:hint="eastAsia" w:ascii="宋体" w:hAnsi="宋体" w:eastAsia="宋体" w:cs="宋体"/>
                <w:sz w:val="18"/>
                <w:szCs w:val="18"/>
              </w:rPr>
              <w:t>实践</w:t>
            </w:r>
          </w:p>
        </w:tc>
        <w:tc>
          <w:tcPr>
            <w:tcW w:w="1184" w:type="dxa"/>
          </w:tcPr>
          <w:p>
            <w:pPr>
              <w:pStyle w:val="16"/>
              <w:spacing w:before="143" w:line="237"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restart"/>
          </w:tcPr>
          <w:p>
            <w:pPr>
              <w:pStyle w:val="16"/>
              <w:rPr>
                <w:rFonts w:hint="eastAsia" w:ascii="宋体" w:hAnsi="宋体" w:eastAsia="宋体" w:cs="宋体"/>
                <w:b/>
                <w:sz w:val="18"/>
                <w:szCs w:val="18"/>
              </w:rPr>
            </w:pPr>
          </w:p>
          <w:p>
            <w:pPr>
              <w:pStyle w:val="16"/>
              <w:spacing w:before="2"/>
              <w:rPr>
                <w:rFonts w:hint="eastAsia" w:ascii="宋体" w:hAnsi="宋体" w:eastAsia="宋体" w:cs="宋体"/>
                <w:b/>
                <w:sz w:val="18"/>
                <w:szCs w:val="18"/>
              </w:rPr>
            </w:pPr>
          </w:p>
          <w:p>
            <w:pPr>
              <w:pStyle w:val="16"/>
              <w:ind w:left="189"/>
              <w:rPr>
                <w:rFonts w:hint="eastAsia" w:ascii="宋体" w:hAnsi="宋体" w:eastAsia="宋体" w:cs="宋体"/>
                <w:sz w:val="18"/>
                <w:szCs w:val="18"/>
              </w:rPr>
            </w:pPr>
            <w:r>
              <w:rPr>
                <w:rFonts w:hint="eastAsia" w:ascii="宋体" w:hAnsi="宋体" w:eastAsia="宋体" w:cs="宋体"/>
                <w:sz w:val="18"/>
                <w:szCs w:val="18"/>
              </w:rPr>
              <w:t>职业素养课程</w:t>
            </w: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11</w:t>
            </w:r>
            <w:r>
              <w:rPr>
                <w:rFonts w:hint="eastAsia" w:ascii="宋体" w:hAnsi="宋体" w:eastAsia="宋体" w:cs="宋体"/>
                <w:color w:val="auto"/>
                <w:sz w:val="18"/>
                <w:szCs w:val="18"/>
              </w:rPr>
              <w:t>01</w:t>
            </w:r>
          </w:p>
        </w:tc>
        <w:tc>
          <w:tcPr>
            <w:tcW w:w="2737"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演讲与口才</w:t>
            </w:r>
          </w:p>
        </w:tc>
        <w:tc>
          <w:tcPr>
            <w:tcW w:w="720" w:type="dxa"/>
          </w:tcPr>
          <w:p>
            <w:pPr>
              <w:pStyle w:val="16"/>
              <w:spacing w:before="3"/>
              <w:rPr>
                <w:rFonts w:hint="eastAsia" w:ascii="宋体" w:hAnsi="宋体" w:eastAsia="宋体" w:cs="宋体"/>
                <w:b/>
                <w:sz w:val="18"/>
                <w:szCs w:val="18"/>
              </w:rPr>
            </w:pPr>
          </w:p>
          <w:p>
            <w:pPr>
              <w:pStyle w:val="16"/>
              <w:spacing w:line="174" w:lineRule="exact"/>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3"/>
              <w:rPr>
                <w:rFonts w:hint="eastAsia" w:ascii="宋体" w:hAnsi="宋体" w:eastAsia="宋体" w:cs="宋体"/>
                <w:b/>
                <w:sz w:val="18"/>
                <w:szCs w:val="18"/>
              </w:rPr>
            </w:pPr>
          </w:p>
          <w:p>
            <w:pPr>
              <w:pStyle w:val="16"/>
              <w:spacing w:line="174"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3"/>
              <w:rPr>
                <w:rFonts w:hint="eastAsia" w:ascii="宋体" w:hAnsi="宋体" w:eastAsia="宋体" w:cs="宋体"/>
                <w:b/>
                <w:sz w:val="18"/>
                <w:szCs w:val="18"/>
              </w:rPr>
            </w:pPr>
          </w:p>
          <w:p>
            <w:pPr>
              <w:pStyle w:val="16"/>
              <w:spacing w:line="174" w:lineRule="exact"/>
              <w:ind w:left="106"/>
              <w:rPr>
                <w:rFonts w:hint="eastAsia" w:ascii="宋体" w:hAnsi="宋体" w:eastAsia="宋体" w:cs="宋体"/>
                <w:sz w:val="18"/>
                <w:szCs w:val="18"/>
              </w:rPr>
            </w:pPr>
            <w:r>
              <w:rPr>
                <w:rFonts w:hint="eastAsia" w:ascii="宋体" w:hAnsi="宋体" w:eastAsia="宋体" w:cs="宋体"/>
                <w:w w:val="99"/>
                <w:sz w:val="18"/>
                <w:szCs w:val="18"/>
              </w:rPr>
              <w:t>8</w:t>
            </w:r>
          </w:p>
        </w:tc>
        <w:tc>
          <w:tcPr>
            <w:tcW w:w="1080" w:type="dxa"/>
          </w:tcPr>
          <w:p>
            <w:pPr>
              <w:pStyle w:val="16"/>
              <w:spacing w:before="3"/>
              <w:rPr>
                <w:rFonts w:hint="eastAsia" w:ascii="宋体" w:hAnsi="宋体" w:eastAsia="宋体" w:cs="宋体"/>
                <w:b/>
                <w:sz w:val="18"/>
                <w:szCs w:val="18"/>
              </w:rPr>
            </w:pPr>
          </w:p>
          <w:p>
            <w:pPr>
              <w:pStyle w:val="16"/>
              <w:spacing w:line="174" w:lineRule="exact"/>
              <w:ind w:left="108"/>
              <w:rPr>
                <w:rFonts w:hint="eastAsia" w:ascii="宋体" w:hAnsi="宋体" w:eastAsia="宋体" w:cs="宋体"/>
                <w:sz w:val="18"/>
                <w:szCs w:val="18"/>
              </w:rPr>
            </w:pPr>
            <w:r>
              <w:rPr>
                <w:rFonts w:hint="eastAsia" w:ascii="宋体" w:hAnsi="宋体" w:eastAsia="宋体" w:cs="宋体"/>
                <w:w w:val="99"/>
                <w:sz w:val="18"/>
                <w:szCs w:val="18"/>
              </w:rPr>
              <w:t>8</w:t>
            </w:r>
          </w:p>
        </w:tc>
        <w:tc>
          <w:tcPr>
            <w:tcW w:w="380" w:type="dxa"/>
          </w:tcPr>
          <w:p>
            <w:pPr>
              <w:pStyle w:val="16"/>
              <w:rPr>
                <w:rFonts w:hint="eastAsia" w:ascii="宋体" w:hAnsi="宋体" w:eastAsia="宋体" w:cs="宋体"/>
                <w:sz w:val="18"/>
                <w:szCs w:val="18"/>
              </w:rPr>
            </w:pPr>
          </w:p>
        </w:tc>
        <w:tc>
          <w:tcPr>
            <w:tcW w:w="380" w:type="dxa"/>
          </w:tcPr>
          <w:p>
            <w:pPr>
              <w:pStyle w:val="16"/>
              <w:spacing w:before="3"/>
              <w:rPr>
                <w:rFonts w:hint="eastAsia" w:ascii="宋体" w:hAnsi="宋体" w:eastAsia="宋体" w:cs="宋体"/>
                <w:b/>
                <w:sz w:val="18"/>
                <w:szCs w:val="18"/>
              </w:rPr>
            </w:pPr>
          </w:p>
          <w:p>
            <w:pPr>
              <w:pStyle w:val="16"/>
              <w:spacing w:line="174" w:lineRule="exact"/>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12</w:t>
            </w:r>
            <w:r>
              <w:rPr>
                <w:rFonts w:hint="eastAsia" w:ascii="宋体" w:hAnsi="宋体" w:eastAsia="宋体" w:cs="宋体"/>
                <w:color w:val="auto"/>
                <w:sz w:val="18"/>
                <w:szCs w:val="18"/>
              </w:rPr>
              <w:t>01</w:t>
            </w:r>
          </w:p>
        </w:tc>
        <w:tc>
          <w:tcPr>
            <w:tcW w:w="2737"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女性健康</w:t>
            </w:r>
          </w:p>
        </w:tc>
        <w:tc>
          <w:tcPr>
            <w:tcW w:w="720" w:type="dxa"/>
          </w:tcPr>
          <w:p>
            <w:pPr>
              <w:pStyle w:val="16"/>
              <w:spacing w:before="3"/>
              <w:rPr>
                <w:rFonts w:hint="eastAsia" w:ascii="宋体" w:hAnsi="宋体" w:eastAsia="宋体" w:cs="宋体"/>
                <w:b/>
                <w:sz w:val="18"/>
                <w:szCs w:val="18"/>
              </w:rPr>
            </w:pPr>
          </w:p>
          <w:p>
            <w:pPr>
              <w:pStyle w:val="16"/>
              <w:spacing w:before="1" w:line="174" w:lineRule="exact"/>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3"/>
              <w:rPr>
                <w:rFonts w:hint="eastAsia" w:ascii="宋体" w:hAnsi="宋体" w:eastAsia="宋体" w:cs="宋体"/>
                <w:b/>
                <w:sz w:val="18"/>
                <w:szCs w:val="18"/>
              </w:rPr>
            </w:pPr>
          </w:p>
          <w:p>
            <w:pPr>
              <w:pStyle w:val="16"/>
              <w:spacing w:before="1" w:line="174"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3"/>
              <w:rPr>
                <w:rFonts w:hint="eastAsia" w:ascii="宋体" w:hAnsi="宋体" w:eastAsia="宋体" w:cs="宋体"/>
                <w:b/>
                <w:sz w:val="18"/>
                <w:szCs w:val="18"/>
              </w:rPr>
            </w:pPr>
          </w:p>
          <w:p>
            <w:pPr>
              <w:pStyle w:val="16"/>
              <w:spacing w:before="1" w:line="174" w:lineRule="exact"/>
              <w:ind w:left="106"/>
              <w:rPr>
                <w:rFonts w:hint="eastAsia" w:ascii="宋体" w:hAnsi="宋体" w:eastAsia="宋体" w:cs="宋体"/>
                <w:sz w:val="18"/>
                <w:szCs w:val="18"/>
              </w:rPr>
            </w:pPr>
            <w:r>
              <w:rPr>
                <w:rFonts w:hint="eastAsia" w:ascii="宋体" w:hAnsi="宋体" w:eastAsia="宋体" w:cs="宋体"/>
                <w:w w:val="99"/>
                <w:sz w:val="18"/>
                <w:szCs w:val="18"/>
              </w:rPr>
              <w:t>8</w:t>
            </w:r>
          </w:p>
        </w:tc>
        <w:tc>
          <w:tcPr>
            <w:tcW w:w="1080" w:type="dxa"/>
          </w:tcPr>
          <w:p>
            <w:pPr>
              <w:pStyle w:val="16"/>
              <w:spacing w:before="3"/>
              <w:rPr>
                <w:rFonts w:hint="eastAsia" w:ascii="宋体" w:hAnsi="宋体" w:eastAsia="宋体" w:cs="宋体"/>
                <w:b/>
                <w:sz w:val="18"/>
                <w:szCs w:val="18"/>
              </w:rPr>
            </w:pPr>
          </w:p>
          <w:p>
            <w:pPr>
              <w:pStyle w:val="16"/>
              <w:spacing w:before="1" w:line="174" w:lineRule="exact"/>
              <w:ind w:left="108"/>
              <w:rPr>
                <w:rFonts w:hint="eastAsia" w:ascii="宋体" w:hAnsi="宋体" w:eastAsia="宋体" w:cs="宋体"/>
                <w:sz w:val="18"/>
                <w:szCs w:val="18"/>
              </w:rPr>
            </w:pPr>
            <w:r>
              <w:rPr>
                <w:rFonts w:hint="eastAsia" w:ascii="宋体" w:hAnsi="宋体" w:eastAsia="宋体" w:cs="宋体"/>
                <w:w w:val="99"/>
                <w:sz w:val="18"/>
                <w:szCs w:val="18"/>
              </w:rPr>
              <w:t>8</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spacing w:before="3"/>
              <w:rPr>
                <w:rFonts w:hint="eastAsia" w:ascii="宋体" w:hAnsi="宋体" w:eastAsia="宋体" w:cs="宋体"/>
                <w:b/>
                <w:sz w:val="18"/>
                <w:szCs w:val="18"/>
              </w:rPr>
            </w:pPr>
          </w:p>
          <w:p>
            <w:pPr>
              <w:pStyle w:val="16"/>
              <w:spacing w:before="1" w:line="174" w:lineRule="exact"/>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4" w:line="236"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967" w:type="dxa"/>
            <w:vMerge w:val="continue"/>
            <w:tcBorders>
              <w:top w:val="nil"/>
            </w:tcBorders>
          </w:tcPr>
          <w:p>
            <w:pPr>
              <w:rPr>
                <w:rFonts w:hint="eastAsia" w:ascii="宋体" w:hAnsi="宋体" w:eastAsia="宋体" w:cs="宋体"/>
                <w:sz w:val="18"/>
                <w:szCs w:val="18"/>
              </w:rPr>
            </w:pPr>
          </w:p>
        </w:tc>
        <w:tc>
          <w:tcPr>
            <w:tcW w:w="1580" w:type="dxa"/>
            <w:vMerge w:val="continue"/>
            <w:tcBorders>
              <w:top w:val="nil"/>
            </w:tcBorders>
          </w:tcPr>
          <w:p>
            <w:pPr>
              <w:rPr>
                <w:rFonts w:hint="eastAsia" w:ascii="宋体" w:hAnsi="宋体" w:eastAsia="宋体" w:cs="宋体"/>
                <w:sz w:val="18"/>
                <w:szCs w:val="18"/>
              </w:rPr>
            </w:pPr>
          </w:p>
        </w:tc>
        <w:tc>
          <w:tcPr>
            <w:tcW w:w="1245" w:type="dxa"/>
            <w:vAlign w:val="top"/>
          </w:tcPr>
          <w:p>
            <w:pPr>
              <w:pStyle w:val="9"/>
              <w:widowControl/>
              <w:spacing w:line="400" w:lineRule="atLeast"/>
              <w:ind w:left="0" w:leftChars="0" w:right="0" w:rightChars="0"/>
              <w:rPr>
                <w:rFonts w:hint="eastAsia" w:ascii="宋体" w:hAnsi="宋体" w:eastAsia="宋体" w:cs="宋体"/>
                <w:sz w:val="18"/>
                <w:szCs w:val="18"/>
              </w:rPr>
            </w:pPr>
            <w:r>
              <w:rPr>
                <w:rFonts w:hint="eastAsia" w:ascii="宋体" w:hAnsi="宋体" w:eastAsia="宋体" w:cs="宋体"/>
                <w:color w:val="auto"/>
                <w:sz w:val="18"/>
                <w:szCs w:val="18"/>
              </w:rPr>
              <w:t>1002</w:t>
            </w:r>
            <w:r>
              <w:rPr>
                <w:rFonts w:hint="eastAsia" w:ascii="宋体" w:hAnsi="宋体" w:eastAsia="宋体" w:cs="宋体"/>
                <w:color w:val="auto"/>
                <w:sz w:val="18"/>
                <w:szCs w:val="18"/>
                <w:lang w:val="en-US"/>
              </w:rPr>
              <w:t>13</w:t>
            </w:r>
            <w:r>
              <w:rPr>
                <w:rFonts w:hint="eastAsia" w:ascii="宋体" w:hAnsi="宋体" w:eastAsia="宋体" w:cs="宋体"/>
                <w:color w:val="auto"/>
                <w:sz w:val="18"/>
                <w:szCs w:val="18"/>
              </w:rPr>
              <w:t>01</w:t>
            </w:r>
          </w:p>
        </w:tc>
        <w:tc>
          <w:tcPr>
            <w:tcW w:w="2737"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sz w:val="18"/>
                <w:szCs w:val="18"/>
              </w:rPr>
              <w:t>校园安全专题</w:t>
            </w:r>
          </w:p>
        </w:tc>
        <w:tc>
          <w:tcPr>
            <w:tcW w:w="72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w w:val="99"/>
                <w:sz w:val="18"/>
                <w:szCs w:val="18"/>
              </w:rPr>
              <w:t>1</w:t>
            </w:r>
          </w:p>
        </w:tc>
        <w:tc>
          <w:tcPr>
            <w:tcW w:w="96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sz w:val="18"/>
                <w:szCs w:val="18"/>
              </w:rPr>
              <w:t>16</w:t>
            </w:r>
          </w:p>
        </w:tc>
        <w:tc>
          <w:tcPr>
            <w:tcW w:w="109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sz w:val="18"/>
                <w:szCs w:val="18"/>
              </w:rPr>
            </w:pPr>
            <w:r>
              <w:rPr>
                <w:rFonts w:hint="eastAsia" w:ascii="宋体" w:hAnsi="宋体" w:eastAsia="宋体" w:cs="宋体"/>
                <w:w w:val="99"/>
                <w:sz w:val="18"/>
                <w:szCs w:val="18"/>
              </w:rPr>
              <w:t>8</w:t>
            </w:r>
          </w:p>
        </w:tc>
        <w:tc>
          <w:tcPr>
            <w:tcW w:w="1080" w:type="dxa"/>
          </w:tcPr>
          <w:p>
            <w:pPr>
              <w:pStyle w:val="16"/>
              <w:spacing w:before="4"/>
              <w:rPr>
                <w:rFonts w:hint="eastAsia" w:ascii="宋体" w:hAnsi="宋体" w:eastAsia="宋体" w:cs="宋体"/>
                <w:b/>
                <w:sz w:val="18"/>
                <w:szCs w:val="18"/>
              </w:rPr>
            </w:pPr>
          </w:p>
          <w:p>
            <w:pPr>
              <w:pStyle w:val="16"/>
              <w:spacing w:line="173" w:lineRule="exact"/>
              <w:ind w:left="108"/>
              <w:rPr>
                <w:rFonts w:hint="eastAsia" w:ascii="宋体" w:hAnsi="宋体" w:eastAsia="宋体" w:cs="宋体"/>
                <w:sz w:val="18"/>
                <w:szCs w:val="18"/>
              </w:rPr>
            </w:pPr>
            <w:r>
              <w:rPr>
                <w:rFonts w:hint="eastAsia" w:ascii="宋体" w:hAnsi="宋体" w:eastAsia="宋体" w:cs="宋体"/>
                <w:w w:val="99"/>
                <w:sz w:val="18"/>
                <w:szCs w:val="18"/>
              </w:rPr>
              <w:t>8</w:t>
            </w:r>
          </w:p>
        </w:tc>
        <w:tc>
          <w:tcPr>
            <w:tcW w:w="380" w:type="dxa"/>
          </w:tcPr>
          <w:p>
            <w:pPr>
              <w:pStyle w:val="16"/>
              <w:rPr>
                <w:rFonts w:hint="eastAsia" w:ascii="宋体" w:hAnsi="宋体" w:eastAsia="宋体" w:cs="宋体"/>
                <w:sz w:val="18"/>
                <w:szCs w:val="18"/>
              </w:rPr>
            </w:pPr>
          </w:p>
        </w:tc>
        <w:tc>
          <w:tcPr>
            <w:tcW w:w="380" w:type="dxa"/>
          </w:tcPr>
          <w:p>
            <w:pPr>
              <w:pStyle w:val="16"/>
              <w:spacing w:before="4"/>
              <w:rPr>
                <w:rFonts w:hint="eastAsia" w:ascii="宋体" w:hAnsi="宋体" w:eastAsia="宋体" w:cs="宋体"/>
                <w:b/>
                <w:sz w:val="18"/>
                <w:szCs w:val="18"/>
              </w:rPr>
            </w:pPr>
          </w:p>
          <w:p>
            <w:pPr>
              <w:pStyle w:val="16"/>
              <w:spacing w:line="173" w:lineRule="exact"/>
              <w:ind w:left="107"/>
              <w:rPr>
                <w:rFonts w:hint="eastAsia" w:ascii="宋体" w:hAnsi="宋体" w:eastAsia="宋体" w:cs="宋体"/>
                <w:sz w:val="18"/>
                <w:szCs w:val="18"/>
              </w:rPr>
            </w:pPr>
            <w:r>
              <w:rPr>
                <w:rFonts w:hint="eastAsia" w:ascii="宋体" w:hAnsi="宋体" w:eastAsia="宋体" w:cs="宋体"/>
                <w:sz w:val="18"/>
                <w:szCs w:val="18"/>
              </w:rPr>
              <w:t>16</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sz w:val="18"/>
                <w:szCs w:val="18"/>
              </w:rPr>
              <w:t>理实一体</w:t>
            </w:r>
          </w:p>
        </w:tc>
        <w:tc>
          <w:tcPr>
            <w:tcW w:w="1184" w:type="dxa"/>
          </w:tcPr>
          <w:p>
            <w:pPr>
              <w:pStyle w:val="16"/>
              <w:spacing w:before="142" w:line="238" w:lineRule="exact"/>
              <w:ind w:left="107"/>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2547" w:type="dxa"/>
            <w:gridSpan w:val="2"/>
          </w:tcPr>
          <w:p>
            <w:pPr>
              <w:pStyle w:val="16"/>
              <w:spacing w:before="142" w:line="237" w:lineRule="exact"/>
              <w:ind w:left="107"/>
              <w:rPr>
                <w:rFonts w:hint="eastAsia" w:ascii="宋体" w:hAnsi="宋体" w:eastAsia="宋体" w:cs="宋体"/>
                <w:sz w:val="18"/>
                <w:szCs w:val="18"/>
              </w:rPr>
            </w:pPr>
            <w:r>
              <w:rPr>
                <w:rFonts w:hint="eastAsia" w:ascii="宋体" w:hAnsi="宋体" w:eastAsia="宋体" w:cs="宋体"/>
                <w:sz w:val="18"/>
                <w:szCs w:val="18"/>
              </w:rPr>
              <w:t>合计</w:t>
            </w:r>
          </w:p>
        </w:tc>
        <w:tc>
          <w:tcPr>
            <w:tcW w:w="1245" w:type="dxa"/>
          </w:tcPr>
          <w:p>
            <w:pPr>
              <w:pStyle w:val="16"/>
              <w:rPr>
                <w:rFonts w:hint="eastAsia" w:ascii="宋体" w:hAnsi="宋体" w:eastAsia="宋体" w:cs="宋体"/>
                <w:sz w:val="18"/>
                <w:szCs w:val="18"/>
              </w:rPr>
            </w:pPr>
          </w:p>
        </w:tc>
        <w:tc>
          <w:tcPr>
            <w:tcW w:w="2737" w:type="dxa"/>
          </w:tcPr>
          <w:p>
            <w:pPr>
              <w:pStyle w:val="16"/>
              <w:rPr>
                <w:rFonts w:hint="eastAsia" w:ascii="宋体" w:hAnsi="宋体" w:eastAsia="宋体" w:cs="宋体"/>
                <w:sz w:val="18"/>
                <w:szCs w:val="18"/>
              </w:rPr>
            </w:pPr>
          </w:p>
        </w:tc>
        <w:tc>
          <w:tcPr>
            <w:tcW w:w="72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b/>
                <w:sz w:val="18"/>
                <w:szCs w:val="18"/>
              </w:rPr>
            </w:pPr>
            <w:r>
              <w:rPr>
                <w:rFonts w:hint="eastAsia" w:ascii="宋体" w:hAnsi="宋体" w:eastAsia="宋体" w:cs="宋体"/>
                <w:b/>
                <w:w w:val="98"/>
                <w:sz w:val="18"/>
                <w:szCs w:val="18"/>
              </w:rPr>
              <w:t>7</w:t>
            </w:r>
          </w:p>
        </w:tc>
        <w:tc>
          <w:tcPr>
            <w:tcW w:w="96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b/>
                <w:sz w:val="18"/>
                <w:szCs w:val="18"/>
              </w:rPr>
            </w:pPr>
            <w:r>
              <w:rPr>
                <w:rFonts w:hint="eastAsia" w:ascii="宋体" w:hAnsi="宋体" w:eastAsia="宋体" w:cs="宋体"/>
                <w:b/>
                <w:sz w:val="18"/>
                <w:szCs w:val="18"/>
              </w:rPr>
              <w:t>112</w:t>
            </w:r>
          </w:p>
        </w:tc>
        <w:tc>
          <w:tcPr>
            <w:tcW w:w="1090" w:type="dxa"/>
          </w:tcPr>
          <w:p>
            <w:pPr>
              <w:pStyle w:val="16"/>
              <w:spacing w:before="4"/>
              <w:rPr>
                <w:rFonts w:hint="eastAsia" w:ascii="宋体" w:hAnsi="宋体" w:eastAsia="宋体" w:cs="宋体"/>
                <w:b/>
                <w:sz w:val="18"/>
                <w:szCs w:val="18"/>
              </w:rPr>
            </w:pPr>
          </w:p>
          <w:p>
            <w:pPr>
              <w:pStyle w:val="16"/>
              <w:spacing w:line="173" w:lineRule="exact"/>
              <w:ind w:left="106"/>
              <w:rPr>
                <w:rFonts w:hint="eastAsia" w:ascii="宋体" w:hAnsi="宋体" w:eastAsia="宋体" w:cs="宋体"/>
                <w:b/>
                <w:sz w:val="18"/>
                <w:szCs w:val="18"/>
              </w:rPr>
            </w:pPr>
            <w:r>
              <w:rPr>
                <w:rFonts w:hint="eastAsia" w:ascii="宋体" w:hAnsi="宋体" w:eastAsia="宋体" w:cs="宋体"/>
                <w:b/>
                <w:sz w:val="18"/>
                <w:szCs w:val="18"/>
              </w:rPr>
              <w:t>64</w:t>
            </w:r>
          </w:p>
        </w:tc>
        <w:tc>
          <w:tcPr>
            <w:tcW w:w="1080" w:type="dxa"/>
          </w:tcPr>
          <w:p>
            <w:pPr>
              <w:pStyle w:val="16"/>
              <w:spacing w:before="4"/>
              <w:rPr>
                <w:rFonts w:hint="eastAsia" w:ascii="宋体" w:hAnsi="宋体" w:eastAsia="宋体" w:cs="宋体"/>
                <w:b/>
                <w:sz w:val="18"/>
                <w:szCs w:val="18"/>
              </w:rPr>
            </w:pPr>
          </w:p>
          <w:p>
            <w:pPr>
              <w:pStyle w:val="16"/>
              <w:spacing w:line="173" w:lineRule="exact"/>
              <w:ind w:left="108"/>
              <w:rPr>
                <w:rFonts w:hint="eastAsia" w:ascii="宋体" w:hAnsi="宋体" w:eastAsia="宋体" w:cs="宋体"/>
                <w:b/>
                <w:sz w:val="18"/>
                <w:szCs w:val="18"/>
              </w:rPr>
            </w:pPr>
            <w:r>
              <w:rPr>
                <w:rFonts w:hint="eastAsia" w:ascii="宋体" w:hAnsi="宋体" w:eastAsia="宋体" w:cs="宋体"/>
                <w:b/>
                <w:sz w:val="18"/>
                <w:szCs w:val="18"/>
              </w:rPr>
              <w:t>48</w:t>
            </w: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380" w:type="dxa"/>
          </w:tcPr>
          <w:p>
            <w:pPr>
              <w:pStyle w:val="16"/>
              <w:rPr>
                <w:rFonts w:hint="eastAsia" w:ascii="宋体" w:hAnsi="宋体" w:eastAsia="宋体" w:cs="宋体"/>
                <w:sz w:val="18"/>
                <w:szCs w:val="18"/>
              </w:rPr>
            </w:pPr>
          </w:p>
        </w:tc>
        <w:tc>
          <w:tcPr>
            <w:tcW w:w="1080" w:type="dxa"/>
          </w:tcPr>
          <w:p>
            <w:pPr>
              <w:pStyle w:val="16"/>
              <w:rPr>
                <w:rFonts w:hint="eastAsia" w:ascii="宋体" w:hAnsi="宋体" w:eastAsia="宋体" w:cs="宋体"/>
                <w:sz w:val="18"/>
                <w:szCs w:val="18"/>
              </w:rPr>
            </w:pPr>
          </w:p>
        </w:tc>
        <w:tc>
          <w:tcPr>
            <w:tcW w:w="1184" w:type="dxa"/>
          </w:tcPr>
          <w:p>
            <w:pPr>
              <w:pStyle w:val="16"/>
              <w:rPr>
                <w:rFonts w:hint="eastAsia" w:ascii="宋体" w:hAnsi="宋体" w:eastAsia="宋体" w:cs="宋体"/>
                <w:sz w:val="18"/>
                <w:szCs w:val="18"/>
              </w:rPr>
            </w:pPr>
          </w:p>
        </w:tc>
      </w:tr>
    </w:tbl>
    <w:p>
      <w:pPr>
        <w:pStyle w:val="5"/>
        <w:spacing w:before="4"/>
        <w:rPr>
          <w:rFonts w:ascii="Microsoft JhengHei"/>
          <w:b/>
          <w:sz w:val="22"/>
        </w:rPr>
      </w:pPr>
    </w:p>
    <w:p>
      <w:pPr>
        <w:spacing w:before="0"/>
        <w:ind w:left="420" w:right="0" w:firstLine="0"/>
        <w:jc w:val="left"/>
        <w:rPr>
          <w:sz w:val="21"/>
        </w:rPr>
      </w:pPr>
      <w:r>
        <w:rPr>
          <w:sz w:val="20"/>
        </w:rPr>
        <w:t>备注：《现代前沿科技讲座》包括节能减排、绿色环保、人口资源、森林草原与海洋科学等主题；</w:t>
      </w:r>
      <w:r>
        <w:rPr>
          <w:sz w:val="21"/>
        </w:rPr>
        <w:t>公共选修课至少选修 7 个学分，且每个模块至少选一门课。</w:t>
      </w:r>
    </w:p>
    <w:p>
      <w:pPr>
        <w:spacing w:after="0"/>
        <w:jc w:val="left"/>
        <w:rPr>
          <w:sz w:val="21"/>
        </w:rPr>
        <w:sectPr>
          <w:pgSz w:w="16840" w:h="11910" w:orient="landscape"/>
          <w:pgMar w:top="800" w:right="640" w:bottom="1100" w:left="1020" w:header="0" w:footer="913" w:gutter="0"/>
          <w:cols w:space="720" w:num="1"/>
        </w:sectPr>
      </w:pPr>
    </w:p>
    <w:p>
      <w:pPr>
        <w:pStyle w:val="15"/>
        <w:numPr>
          <w:ilvl w:val="0"/>
          <w:numId w:val="5"/>
        </w:numPr>
        <w:tabs>
          <w:tab w:val="left" w:pos="1064"/>
        </w:tabs>
        <w:spacing w:before="0" w:after="0" w:line="360" w:lineRule="exact"/>
        <w:ind w:left="1063" w:right="0" w:hanging="215"/>
        <w:jc w:val="left"/>
        <w:rPr>
          <w:rFonts w:hint="eastAsia" w:ascii="Microsoft JhengHei" w:eastAsia="Microsoft JhengHei"/>
          <w:b/>
          <w:sz w:val="21"/>
        </w:rPr>
      </w:pPr>
      <w:r>
        <w:rPr>
          <w:rFonts w:hint="eastAsia" w:ascii="Microsoft JhengHei" w:eastAsia="Microsoft JhengHei"/>
          <w:b/>
          <w:sz w:val="21"/>
        </w:rPr>
        <w:t>体育教育专业选修课程</w:t>
      </w:r>
    </w:p>
    <w:p>
      <w:pPr>
        <w:pStyle w:val="5"/>
        <w:spacing w:before="13"/>
        <w:rPr>
          <w:rFonts w:ascii="Microsoft JhengHei"/>
          <w:b/>
          <w:sz w:val="12"/>
        </w:rPr>
      </w:pPr>
    </w:p>
    <w:tbl>
      <w:tblPr>
        <w:tblStyle w:val="10"/>
        <w:tblW w:w="0" w:type="auto"/>
        <w:tblInd w:w="104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3"/>
        <w:gridCol w:w="702"/>
        <w:gridCol w:w="750"/>
        <w:gridCol w:w="1265"/>
        <w:gridCol w:w="2040"/>
        <w:gridCol w:w="476"/>
        <w:gridCol w:w="536"/>
        <w:gridCol w:w="511"/>
        <w:gridCol w:w="500"/>
        <w:gridCol w:w="268"/>
        <w:gridCol w:w="440"/>
        <w:gridCol w:w="550"/>
        <w:gridCol w:w="623"/>
        <w:gridCol w:w="527"/>
        <w:gridCol w:w="337"/>
        <w:gridCol w:w="1060"/>
        <w:gridCol w:w="12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1183" w:type="dxa"/>
            <w:vMerge w:val="restart"/>
          </w:tcPr>
          <w:p>
            <w:pPr>
              <w:pStyle w:val="16"/>
              <w:spacing w:before="4"/>
              <w:rPr>
                <w:rFonts w:hint="eastAsia" w:ascii="宋体" w:hAnsi="宋体" w:eastAsia="宋体" w:cs="宋体"/>
                <w:b/>
                <w:sz w:val="18"/>
                <w:szCs w:val="18"/>
              </w:rPr>
            </w:pPr>
          </w:p>
          <w:p>
            <w:pPr>
              <w:pStyle w:val="16"/>
              <w:ind w:left="189"/>
              <w:rPr>
                <w:rFonts w:hint="eastAsia" w:ascii="宋体" w:hAnsi="宋体" w:eastAsia="宋体" w:cs="宋体"/>
                <w:sz w:val="18"/>
                <w:szCs w:val="18"/>
              </w:rPr>
            </w:pPr>
            <w:r>
              <w:rPr>
                <w:rFonts w:hint="eastAsia" w:ascii="宋体" w:hAnsi="宋体" w:eastAsia="宋体" w:cs="宋体"/>
                <w:sz w:val="18"/>
                <w:szCs w:val="18"/>
              </w:rPr>
              <w:t>课程模块</w:t>
            </w:r>
          </w:p>
        </w:tc>
        <w:tc>
          <w:tcPr>
            <w:tcW w:w="702" w:type="dxa"/>
            <w:vMerge w:val="restart"/>
          </w:tcPr>
          <w:p>
            <w:pPr>
              <w:pStyle w:val="16"/>
              <w:spacing w:before="13"/>
              <w:rPr>
                <w:rFonts w:hint="eastAsia" w:ascii="宋体" w:hAnsi="宋体" w:eastAsia="宋体" w:cs="宋体"/>
                <w:b/>
                <w:sz w:val="18"/>
                <w:szCs w:val="18"/>
              </w:rPr>
            </w:pPr>
          </w:p>
          <w:p>
            <w:pPr>
              <w:pStyle w:val="16"/>
              <w:spacing w:before="1" w:line="292" w:lineRule="auto"/>
              <w:ind w:left="151" w:right="140"/>
              <w:rPr>
                <w:rFonts w:hint="eastAsia" w:ascii="宋体" w:hAnsi="宋体" w:eastAsia="宋体" w:cs="宋体"/>
                <w:sz w:val="18"/>
                <w:szCs w:val="18"/>
              </w:rPr>
            </w:pPr>
            <w:r>
              <w:rPr>
                <w:rFonts w:hint="eastAsia" w:ascii="宋体" w:hAnsi="宋体" w:eastAsia="宋体" w:cs="宋体"/>
                <w:sz w:val="18"/>
                <w:szCs w:val="18"/>
              </w:rPr>
              <w:t>课程类别</w:t>
            </w:r>
          </w:p>
        </w:tc>
        <w:tc>
          <w:tcPr>
            <w:tcW w:w="750" w:type="dxa"/>
            <w:vMerge w:val="restart"/>
          </w:tcPr>
          <w:p>
            <w:pPr>
              <w:pStyle w:val="16"/>
              <w:spacing w:before="15"/>
              <w:rPr>
                <w:rFonts w:hint="eastAsia" w:ascii="宋体" w:hAnsi="宋体" w:eastAsia="宋体" w:cs="宋体"/>
                <w:b/>
                <w:sz w:val="18"/>
                <w:szCs w:val="18"/>
              </w:rPr>
            </w:pPr>
          </w:p>
          <w:p>
            <w:pPr>
              <w:pStyle w:val="16"/>
              <w:spacing w:line="218" w:lineRule="auto"/>
              <w:ind w:left="274" w:right="62" w:hanging="200"/>
              <w:rPr>
                <w:rFonts w:hint="eastAsia" w:ascii="宋体" w:hAnsi="宋体" w:eastAsia="宋体" w:cs="宋体"/>
                <w:sz w:val="18"/>
                <w:szCs w:val="18"/>
              </w:rPr>
            </w:pPr>
            <w:r>
              <w:rPr>
                <w:rFonts w:hint="eastAsia" w:ascii="宋体" w:hAnsi="宋体" w:eastAsia="宋体" w:cs="宋体"/>
                <w:sz w:val="18"/>
                <w:szCs w:val="18"/>
              </w:rPr>
              <w:t>选择方式</w:t>
            </w:r>
          </w:p>
        </w:tc>
        <w:tc>
          <w:tcPr>
            <w:tcW w:w="1265" w:type="dxa"/>
            <w:vMerge w:val="restart"/>
          </w:tcPr>
          <w:p>
            <w:pPr>
              <w:pStyle w:val="16"/>
              <w:spacing w:before="4"/>
              <w:rPr>
                <w:rFonts w:hint="eastAsia" w:ascii="宋体" w:hAnsi="宋体" w:eastAsia="宋体" w:cs="宋体"/>
                <w:b/>
                <w:sz w:val="18"/>
                <w:szCs w:val="18"/>
              </w:rPr>
            </w:pPr>
          </w:p>
          <w:p>
            <w:pPr>
              <w:pStyle w:val="16"/>
              <w:ind w:left="230"/>
              <w:rPr>
                <w:rFonts w:hint="eastAsia" w:ascii="宋体" w:hAnsi="宋体" w:eastAsia="宋体" w:cs="宋体"/>
                <w:sz w:val="18"/>
                <w:szCs w:val="18"/>
              </w:rPr>
            </w:pPr>
            <w:r>
              <w:rPr>
                <w:rFonts w:hint="eastAsia" w:ascii="宋体" w:hAnsi="宋体" w:eastAsia="宋体" w:cs="宋体"/>
                <w:sz w:val="18"/>
                <w:szCs w:val="18"/>
              </w:rPr>
              <w:t>课程代码</w:t>
            </w:r>
          </w:p>
        </w:tc>
        <w:tc>
          <w:tcPr>
            <w:tcW w:w="2040" w:type="dxa"/>
            <w:vMerge w:val="restart"/>
          </w:tcPr>
          <w:p>
            <w:pPr>
              <w:pStyle w:val="16"/>
              <w:spacing w:before="4"/>
              <w:rPr>
                <w:rFonts w:hint="eastAsia" w:ascii="宋体" w:hAnsi="宋体" w:eastAsia="宋体" w:cs="宋体"/>
                <w:b/>
                <w:sz w:val="18"/>
                <w:szCs w:val="18"/>
              </w:rPr>
            </w:pPr>
          </w:p>
          <w:p>
            <w:pPr>
              <w:pStyle w:val="16"/>
              <w:ind w:left="619"/>
              <w:rPr>
                <w:rFonts w:hint="eastAsia" w:ascii="宋体" w:hAnsi="宋体" w:eastAsia="宋体" w:cs="宋体"/>
                <w:sz w:val="18"/>
                <w:szCs w:val="18"/>
              </w:rPr>
            </w:pPr>
            <w:r>
              <w:rPr>
                <w:rFonts w:hint="eastAsia" w:ascii="宋体" w:hAnsi="宋体" w:eastAsia="宋体" w:cs="宋体"/>
                <w:sz w:val="18"/>
                <w:szCs w:val="18"/>
              </w:rPr>
              <w:t>课程名称</w:t>
            </w:r>
          </w:p>
        </w:tc>
        <w:tc>
          <w:tcPr>
            <w:tcW w:w="476" w:type="dxa"/>
            <w:vMerge w:val="restart"/>
          </w:tcPr>
          <w:p>
            <w:pPr>
              <w:pStyle w:val="16"/>
              <w:spacing w:before="4"/>
              <w:rPr>
                <w:rFonts w:hint="eastAsia" w:ascii="宋体" w:hAnsi="宋体" w:eastAsia="宋体" w:cs="宋体"/>
                <w:b/>
                <w:sz w:val="18"/>
                <w:szCs w:val="18"/>
              </w:rPr>
            </w:pPr>
          </w:p>
          <w:p>
            <w:pPr>
              <w:pStyle w:val="16"/>
              <w:ind w:left="38"/>
              <w:rPr>
                <w:rFonts w:hint="eastAsia" w:ascii="宋体" w:hAnsi="宋体" w:eastAsia="宋体" w:cs="宋体"/>
                <w:sz w:val="18"/>
                <w:szCs w:val="18"/>
              </w:rPr>
            </w:pPr>
            <w:r>
              <w:rPr>
                <w:rFonts w:hint="eastAsia" w:ascii="宋体" w:hAnsi="宋体" w:eastAsia="宋体" w:cs="宋体"/>
                <w:sz w:val="18"/>
                <w:szCs w:val="18"/>
              </w:rPr>
              <w:t>学分</w:t>
            </w:r>
          </w:p>
        </w:tc>
        <w:tc>
          <w:tcPr>
            <w:tcW w:w="1547" w:type="dxa"/>
            <w:gridSpan w:val="3"/>
          </w:tcPr>
          <w:p>
            <w:pPr>
              <w:pStyle w:val="16"/>
              <w:spacing w:before="40"/>
              <w:ind w:left="373"/>
              <w:rPr>
                <w:rFonts w:hint="eastAsia" w:ascii="宋体" w:hAnsi="宋体" w:eastAsia="宋体" w:cs="宋体"/>
                <w:sz w:val="18"/>
                <w:szCs w:val="18"/>
              </w:rPr>
            </w:pPr>
            <w:r>
              <w:rPr>
                <w:rFonts w:hint="eastAsia" w:ascii="宋体" w:hAnsi="宋体" w:eastAsia="宋体" w:cs="宋体"/>
                <w:sz w:val="18"/>
                <w:szCs w:val="18"/>
              </w:rPr>
              <w:t>学时分配</w:t>
            </w:r>
          </w:p>
        </w:tc>
        <w:tc>
          <w:tcPr>
            <w:tcW w:w="2745" w:type="dxa"/>
            <w:gridSpan w:val="6"/>
          </w:tcPr>
          <w:p>
            <w:pPr>
              <w:pStyle w:val="16"/>
              <w:spacing w:before="40"/>
              <w:ind w:left="571"/>
              <w:rPr>
                <w:rFonts w:hint="eastAsia" w:ascii="宋体" w:hAnsi="宋体" w:eastAsia="宋体" w:cs="宋体"/>
                <w:sz w:val="18"/>
                <w:szCs w:val="18"/>
              </w:rPr>
            </w:pPr>
            <w:r>
              <w:rPr>
                <w:rFonts w:hint="eastAsia" w:ascii="宋体" w:hAnsi="宋体" w:eastAsia="宋体" w:cs="宋体"/>
                <w:sz w:val="18"/>
                <w:szCs w:val="18"/>
              </w:rPr>
              <w:t>学期安排及周学时</w:t>
            </w:r>
          </w:p>
        </w:tc>
        <w:tc>
          <w:tcPr>
            <w:tcW w:w="1060" w:type="dxa"/>
            <w:vMerge w:val="restart"/>
          </w:tcPr>
          <w:p>
            <w:pPr>
              <w:pStyle w:val="16"/>
              <w:spacing w:before="9"/>
              <w:rPr>
                <w:rFonts w:hint="eastAsia" w:ascii="宋体" w:hAnsi="宋体" w:eastAsia="宋体" w:cs="宋体"/>
                <w:b/>
                <w:sz w:val="18"/>
                <w:szCs w:val="18"/>
              </w:rPr>
            </w:pPr>
          </w:p>
          <w:p>
            <w:pPr>
              <w:pStyle w:val="16"/>
              <w:ind w:left="5"/>
              <w:rPr>
                <w:rFonts w:hint="eastAsia" w:ascii="宋体" w:hAnsi="宋体" w:eastAsia="宋体" w:cs="宋体"/>
                <w:sz w:val="18"/>
                <w:szCs w:val="18"/>
              </w:rPr>
            </w:pPr>
            <w:r>
              <w:rPr>
                <w:rFonts w:hint="eastAsia" w:ascii="宋体" w:hAnsi="宋体" w:eastAsia="宋体" w:cs="宋体"/>
                <w:sz w:val="18"/>
                <w:szCs w:val="18"/>
              </w:rPr>
              <w:t>课程类型</w:t>
            </w:r>
          </w:p>
        </w:tc>
        <w:tc>
          <w:tcPr>
            <w:tcW w:w="1258" w:type="dxa"/>
            <w:vMerge w:val="restart"/>
          </w:tcPr>
          <w:p>
            <w:pPr>
              <w:pStyle w:val="16"/>
              <w:spacing w:before="9"/>
              <w:rPr>
                <w:rFonts w:hint="eastAsia" w:ascii="宋体" w:hAnsi="宋体" w:eastAsia="宋体" w:cs="宋体"/>
                <w:b/>
                <w:sz w:val="18"/>
                <w:szCs w:val="18"/>
              </w:rPr>
            </w:pPr>
          </w:p>
          <w:p>
            <w:pPr>
              <w:pStyle w:val="16"/>
              <w:ind w:left="3"/>
              <w:rPr>
                <w:rFonts w:hint="eastAsia" w:ascii="宋体" w:hAnsi="宋体" w:eastAsia="宋体" w:cs="宋体"/>
                <w:sz w:val="18"/>
                <w:szCs w:val="18"/>
              </w:rPr>
            </w:pPr>
            <w:r>
              <w:rPr>
                <w:rFonts w:hint="eastAsia" w:ascii="宋体" w:hAnsi="宋体" w:eastAsia="宋体" w:cs="宋体"/>
                <w:sz w:val="18"/>
                <w:szCs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vMerge w:val="continue"/>
            <w:tcBorders>
              <w:top w:val="nil"/>
            </w:tcBorders>
          </w:tcPr>
          <w:p>
            <w:pPr>
              <w:rPr>
                <w:rFonts w:hint="eastAsia" w:ascii="宋体" w:hAnsi="宋体" w:eastAsia="宋体" w:cs="宋体"/>
                <w:sz w:val="18"/>
                <w:szCs w:val="18"/>
              </w:rPr>
            </w:pPr>
          </w:p>
        </w:tc>
        <w:tc>
          <w:tcPr>
            <w:tcW w:w="2040" w:type="dxa"/>
            <w:vMerge w:val="continue"/>
            <w:tcBorders>
              <w:top w:val="nil"/>
            </w:tcBorders>
          </w:tcPr>
          <w:p>
            <w:pPr>
              <w:rPr>
                <w:rFonts w:hint="eastAsia" w:ascii="宋体" w:hAnsi="宋体" w:eastAsia="宋体" w:cs="宋体"/>
                <w:sz w:val="18"/>
                <w:szCs w:val="18"/>
              </w:rPr>
            </w:pPr>
          </w:p>
        </w:tc>
        <w:tc>
          <w:tcPr>
            <w:tcW w:w="476" w:type="dxa"/>
            <w:vMerge w:val="continue"/>
            <w:tcBorders>
              <w:top w:val="nil"/>
            </w:tcBorders>
          </w:tcPr>
          <w:p>
            <w:pPr>
              <w:rPr>
                <w:rFonts w:hint="eastAsia" w:ascii="宋体" w:hAnsi="宋体" w:eastAsia="宋体" w:cs="宋体"/>
                <w:sz w:val="18"/>
                <w:szCs w:val="18"/>
              </w:rPr>
            </w:pPr>
          </w:p>
        </w:tc>
        <w:tc>
          <w:tcPr>
            <w:tcW w:w="536" w:type="dxa"/>
            <w:vMerge w:val="restart"/>
          </w:tcPr>
          <w:p>
            <w:pPr>
              <w:pStyle w:val="16"/>
              <w:spacing w:before="172" w:line="292" w:lineRule="auto"/>
              <w:ind w:left="167" w:right="57" w:hanging="99"/>
              <w:rPr>
                <w:rFonts w:hint="eastAsia" w:ascii="宋体" w:hAnsi="宋体" w:eastAsia="宋体" w:cs="宋体"/>
                <w:sz w:val="18"/>
                <w:szCs w:val="18"/>
              </w:rPr>
            </w:pPr>
            <w:r>
              <w:rPr>
                <w:rFonts w:hint="eastAsia" w:ascii="宋体" w:hAnsi="宋体" w:eastAsia="宋体" w:cs="宋体"/>
                <w:sz w:val="18"/>
                <w:szCs w:val="18"/>
              </w:rPr>
              <w:t>总学时</w:t>
            </w:r>
          </w:p>
        </w:tc>
        <w:tc>
          <w:tcPr>
            <w:tcW w:w="511" w:type="dxa"/>
            <w:vMerge w:val="restart"/>
          </w:tcPr>
          <w:p>
            <w:pPr>
              <w:pStyle w:val="16"/>
              <w:spacing w:before="172" w:line="292" w:lineRule="auto"/>
              <w:ind w:left="53" w:right="47"/>
              <w:rPr>
                <w:rFonts w:hint="eastAsia" w:ascii="宋体" w:hAnsi="宋体" w:eastAsia="宋体" w:cs="宋体"/>
                <w:sz w:val="18"/>
                <w:szCs w:val="18"/>
              </w:rPr>
            </w:pPr>
            <w:r>
              <w:rPr>
                <w:rFonts w:hint="eastAsia" w:ascii="宋体" w:hAnsi="宋体" w:eastAsia="宋体" w:cs="宋体"/>
                <w:sz w:val="18"/>
                <w:szCs w:val="18"/>
              </w:rPr>
              <w:t>理论学时</w:t>
            </w:r>
          </w:p>
        </w:tc>
        <w:tc>
          <w:tcPr>
            <w:tcW w:w="500" w:type="dxa"/>
            <w:vMerge w:val="restart"/>
          </w:tcPr>
          <w:p>
            <w:pPr>
              <w:pStyle w:val="16"/>
              <w:spacing w:before="172" w:line="292" w:lineRule="auto"/>
              <w:ind w:left="48" w:right="40"/>
              <w:rPr>
                <w:rFonts w:hint="eastAsia" w:ascii="宋体" w:hAnsi="宋体" w:eastAsia="宋体" w:cs="宋体"/>
                <w:sz w:val="18"/>
                <w:szCs w:val="18"/>
              </w:rPr>
            </w:pPr>
            <w:r>
              <w:rPr>
                <w:rFonts w:hint="eastAsia" w:ascii="宋体" w:hAnsi="宋体" w:eastAsia="宋体" w:cs="宋体"/>
                <w:sz w:val="18"/>
                <w:szCs w:val="18"/>
              </w:rPr>
              <w:t>实践学时</w:t>
            </w:r>
          </w:p>
        </w:tc>
        <w:tc>
          <w:tcPr>
            <w:tcW w:w="708" w:type="dxa"/>
            <w:gridSpan w:val="2"/>
          </w:tcPr>
          <w:p>
            <w:pPr>
              <w:pStyle w:val="16"/>
              <w:spacing w:before="43" w:line="244" w:lineRule="auto"/>
              <w:ind w:left="153" w:right="144"/>
              <w:rPr>
                <w:rFonts w:hint="eastAsia" w:ascii="宋体" w:hAnsi="宋体" w:eastAsia="宋体" w:cs="宋体"/>
                <w:sz w:val="18"/>
                <w:szCs w:val="18"/>
              </w:rPr>
            </w:pPr>
            <w:r>
              <w:rPr>
                <w:rFonts w:hint="eastAsia" w:ascii="宋体" w:hAnsi="宋体" w:eastAsia="宋体" w:cs="宋体"/>
                <w:sz w:val="18"/>
                <w:szCs w:val="18"/>
              </w:rPr>
              <w:t>第一学年</w:t>
            </w:r>
          </w:p>
        </w:tc>
        <w:tc>
          <w:tcPr>
            <w:tcW w:w="1173" w:type="dxa"/>
            <w:gridSpan w:val="2"/>
          </w:tcPr>
          <w:p>
            <w:pPr>
              <w:pStyle w:val="16"/>
              <w:spacing w:before="43" w:line="244" w:lineRule="auto"/>
              <w:ind w:left="386" w:right="376"/>
              <w:rPr>
                <w:rFonts w:hint="eastAsia" w:ascii="宋体" w:hAnsi="宋体" w:eastAsia="宋体" w:cs="宋体"/>
                <w:sz w:val="18"/>
                <w:szCs w:val="18"/>
              </w:rPr>
            </w:pPr>
            <w:r>
              <w:rPr>
                <w:rFonts w:hint="eastAsia" w:ascii="宋体" w:hAnsi="宋体" w:eastAsia="宋体" w:cs="宋体"/>
                <w:sz w:val="18"/>
                <w:szCs w:val="18"/>
              </w:rPr>
              <w:t>第二学年</w:t>
            </w:r>
          </w:p>
        </w:tc>
        <w:tc>
          <w:tcPr>
            <w:tcW w:w="864" w:type="dxa"/>
            <w:gridSpan w:val="2"/>
          </w:tcPr>
          <w:p>
            <w:pPr>
              <w:pStyle w:val="16"/>
              <w:spacing w:before="43" w:line="244" w:lineRule="auto"/>
              <w:ind w:left="231" w:right="222"/>
              <w:rPr>
                <w:rFonts w:hint="eastAsia" w:ascii="宋体" w:hAnsi="宋体" w:eastAsia="宋体" w:cs="宋体"/>
                <w:sz w:val="18"/>
                <w:szCs w:val="18"/>
              </w:rPr>
            </w:pPr>
            <w:r>
              <w:rPr>
                <w:rFonts w:hint="eastAsia" w:ascii="宋体" w:hAnsi="宋体" w:eastAsia="宋体" w:cs="宋体"/>
                <w:sz w:val="18"/>
                <w:szCs w:val="18"/>
              </w:rPr>
              <w:t>第三学年</w:t>
            </w:r>
          </w:p>
        </w:tc>
        <w:tc>
          <w:tcPr>
            <w:tcW w:w="1060" w:type="dxa"/>
            <w:vMerge w:val="continue"/>
            <w:tcBorders>
              <w:top w:val="nil"/>
            </w:tcBorders>
          </w:tcPr>
          <w:p>
            <w:pPr>
              <w:rPr>
                <w:rFonts w:hint="eastAsia" w:ascii="宋体" w:hAnsi="宋体" w:eastAsia="宋体" w:cs="宋体"/>
                <w:sz w:val="18"/>
                <w:szCs w:val="18"/>
              </w:rPr>
            </w:pPr>
          </w:p>
        </w:tc>
        <w:tc>
          <w:tcPr>
            <w:tcW w:w="1258" w:type="dxa"/>
            <w:vMerge w:val="continue"/>
            <w:tcBorders>
              <w:top w:val="nil"/>
            </w:tcBorders>
          </w:tcPr>
          <w:p>
            <w:pPr>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vMerge w:val="continue"/>
            <w:tcBorders>
              <w:top w:val="nil"/>
            </w:tcBorders>
          </w:tcPr>
          <w:p>
            <w:pPr>
              <w:rPr>
                <w:rFonts w:hint="eastAsia" w:ascii="宋体" w:hAnsi="宋体" w:eastAsia="宋体" w:cs="宋体"/>
                <w:sz w:val="18"/>
                <w:szCs w:val="18"/>
              </w:rPr>
            </w:pPr>
          </w:p>
        </w:tc>
        <w:tc>
          <w:tcPr>
            <w:tcW w:w="2040" w:type="dxa"/>
            <w:vMerge w:val="continue"/>
            <w:tcBorders>
              <w:top w:val="nil"/>
            </w:tcBorders>
          </w:tcPr>
          <w:p>
            <w:pPr>
              <w:rPr>
                <w:rFonts w:hint="eastAsia" w:ascii="宋体" w:hAnsi="宋体" w:eastAsia="宋体" w:cs="宋体"/>
                <w:sz w:val="18"/>
                <w:szCs w:val="18"/>
              </w:rPr>
            </w:pPr>
          </w:p>
        </w:tc>
        <w:tc>
          <w:tcPr>
            <w:tcW w:w="476" w:type="dxa"/>
            <w:vMerge w:val="continue"/>
            <w:tcBorders>
              <w:top w:val="nil"/>
            </w:tcBorders>
          </w:tcPr>
          <w:p>
            <w:pPr>
              <w:rPr>
                <w:rFonts w:hint="eastAsia" w:ascii="宋体" w:hAnsi="宋体" w:eastAsia="宋体" w:cs="宋体"/>
                <w:sz w:val="18"/>
                <w:szCs w:val="18"/>
              </w:rPr>
            </w:pPr>
          </w:p>
        </w:tc>
        <w:tc>
          <w:tcPr>
            <w:tcW w:w="536" w:type="dxa"/>
            <w:vMerge w:val="continue"/>
            <w:tcBorders>
              <w:top w:val="nil"/>
            </w:tcBorders>
          </w:tcPr>
          <w:p>
            <w:pPr>
              <w:rPr>
                <w:rFonts w:hint="eastAsia" w:ascii="宋体" w:hAnsi="宋体" w:eastAsia="宋体" w:cs="宋体"/>
                <w:sz w:val="18"/>
                <w:szCs w:val="18"/>
              </w:rPr>
            </w:pPr>
          </w:p>
        </w:tc>
        <w:tc>
          <w:tcPr>
            <w:tcW w:w="511" w:type="dxa"/>
            <w:vMerge w:val="continue"/>
            <w:tcBorders>
              <w:top w:val="nil"/>
            </w:tcBorders>
          </w:tcPr>
          <w:p>
            <w:pPr>
              <w:rPr>
                <w:rFonts w:hint="eastAsia" w:ascii="宋体" w:hAnsi="宋体" w:eastAsia="宋体" w:cs="宋体"/>
                <w:sz w:val="18"/>
                <w:szCs w:val="18"/>
              </w:rPr>
            </w:pPr>
          </w:p>
        </w:tc>
        <w:tc>
          <w:tcPr>
            <w:tcW w:w="500" w:type="dxa"/>
            <w:vMerge w:val="continue"/>
            <w:tcBorders>
              <w:top w:val="nil"/>
            </w:tcBorders>
          </w:tcPr>
          <w:p>
            <w:pPr>
              <w:rPr>
                <w:rFonts w:hint="eastAsia" w:ascii="宋体" w:hAnsi="宋体" w:eastAsia="宋体" w:cs="宋体"/>
                <w:sz w:val="18"/>
                <w:szCs w:val="18"/>
              </w:rPr>
            </w:pPr>
          </w:p>
        </w:tc>
        <w:tc>
          <w:tcPr>
            <w:tcW w:w="268" w:type="dxa"/>
          </w:tcPr>
          <w:p>
            <w:pPr>
              <w:pStyle w:val="16"/>
              <w:spacing w:line="292" w:lineRule="exact"/>
              <w:ind w:left="81"/>
              <w:rPr>
                <w:rFonts w:hint="eastAsia" w:ascii="宋体" w:hAnsi="宋体" w:eastAsia="宋体" w:cs="宋体"/>
                <w:sz w:val="18"/>
                <w:szCs w:val="18"/>
              </w:rPr>
            </w:pPr>
            <w:r>
              <w:rPr>
                <w:rFonts w:hint="eastAsia" w:ascii="宋体" w:hAnsi="宋体" w:eastAsia="宋体" w:cs="宋体"/>
                <w:sz w:val="18"/>
                <w:szCs w:val="18"/>
              </w:rPr>
              <w:t>1</w:t>
            </w:r>
          </w:p>
        </w:tc>
        <w:tc>
          <w:tcPr>
            <w:tcW w:w="440" w:type="dxa"/>
          </w:tcPr>
          <w:p>
            <w:pPr>
              <w:pStyle w:val="16"/>
              <w:spacing w:line="292" w:lineRule="exact"/>
              <w:ind w:left="8"/>
              <w:jc w:val="center"/>
              <w:rPr>
                <w:rFonts w:hint="eastAsia" w:ascii="宋体" w:hAnsi="宋体" w:eastAsia="宋体" w:cs="宋体"/>
                <w:sz w:val="18"/>
                <w:szCs w:val="18"/>
              </w:rPr>
            </w:pPr>
            <w:r>
              <w:rPr>
                <w:rFonts w:hint="eastAsia" w:ascii="宋体" w:hAnsi="宋体" w:eastAsia="宋体" w:cs="宋体"/>
                <w:sz w:val="18"/>
                <w:szCs w:val="18"/>
              </w:rPr>
              <w:t>2</w:t>
            </w:r>
          </w:p>
        </w:tc>
        <w:tc>
          <w:tcPr>
            <w:tcW w:w="550" w:type="dxa"/>
          </w:tcPr>
          <w:p>
            <w:pPr>
              <w:pStyle w:val="16"/>
              <w:spacing w:line="292" w:lineRule="exact"/>
              <w:ind w:left="7"/>
              <w:jc w:val="center"/>
              <w:rPr>
                <w:rFonts w:hint="eastAsia" w:ascii="宋体" w:hAnsi="宋体" w:eastAsia="宋体" w:cs="宋体"/>
                <w:sz w:val="18"/>
                <w:szCs w:val="18"/>
              </w:rPr>
            </w:pPr>
            <w:r>
              <w:rPr>
                <w:rFonts w:hint="eastAsia" w:ascii="宋体" w:hAnsi="宋体" w:eastAsia="宋体" w:cs="宋体"/>
                <w:sz w:val="18"/>
                <w:szCs w:val="18"/>
              </w:rPr>
              <w:t>3</w:t>
            </w:r>
          </w:p>
        </w:tc>
        <w:tc>
          <w:tcPr>
            <w:tcW w:w="623" w:type="dxa"/>
          </w:tcPr>
          <w:p>
            <w:pPr>
              <w:pStyle w:val="16"/>
              <w:spacing w:line="292" w:lineRule="exact"/>
              <w:ind w:left="10"/>
              <w:jc w:val="center"/>
              <w:rPr>
                <w:rFonts w:hint="eastAsia" w:ascii="宋体" w:hAnsi="宋体" w:eastAsia="宋体" w:cs="宋体"/>
                <w:sz w:val="18"/>
                <w:szCs w:val="18"/>
              </w:rPr>
            </w:pPr>
            <w:r>
              <w:rPr>
                <w:rFonts w:hint="eastAsia" w:ascii="宋体" w:hAnsi="宋体" w:eastAsia="宋体" w:cs="宋体"/>
                <w:sz w:val="18"/>
                <w:szCs w:val="18"/>
              </w:rPr>
              <w:t>4</w:t>
            </w:r>
          </w:p>
        </w:tc>
        <w:tc>
          <w:tcPr>
            <w:tcW w:w="527" w:type="dxa"/>
          </w:tcPr>
          <w:p>
            <w:pPr>
              <w:pStyle w:val="16"/>
              <w:spacing w:line="292" w:lineRule="exact"/>
              <w:ind w:left="7"/>
              <w:jc w:val="center"/>
              <w:rPr>
                <w:rFonts w:hint="eastAsia" w:ascii="宋体" w:hAnsi="宋体" w:eastAsia="宋体" w:cs="宋体"/>
                <w:sz w:val="18"/>
                <w:szCs w:val="18"/>
              </w:rPr>
            </w:pPr>
            <w:r>
              <w:rPr>
                <w:rFonts w:hint="eastAsia" w:ascii="宋体" w:hAnsi="宋体" w:eastAsia="宋体" w:cs="宋体"/>
                <w:sz w:val="18"/>
                <w:szCs w:val="18"/>
              </w:rPr>
              <w:t>5</w:t>
            </w:r>
          </w:p>
        </w:tc>
        <w:tc>
          <w:tcPr>
            <w:tcW w:w="337" w:type="dxa"/>
          </w:tcPr>
          <w:p>
            <w:pPr>
              <w:pStyle w:val="16"/>
              <w:spacing w:line="292" w:lineRule="exact"/>
              <w:ind w:left="114"/>
              <w:rPr>
                <w:rFonts w:hint="eastAsia" w:ascii="宋体" w:hAnsi="宋体" w:eastAsia="宋体" w:cs="宋体"/>
                <w:sz w:val="18"/>
                <w:szCs w:val="18"/>
              </w:rPr>
            </w:pPr>
            <w:r>
              <w:rPr>
                <w:rFonts w:hint="eastAsia" w:ascii="宋体" w:hAnsi="宋体" w:eastAsia="宋体" w:cs="宋体"/>
                <w:sz w:val="18"/>
                <w:szCs w:val="18"/>
              </w:rPr>
              <w:t>6</w:t>
            </w:r>
          </w:p>
        </w:tc>
        <w:tc>
          <w:tcPr>
            <w:tcW w:w="1060" w:type="dxa"/>
          </w:tcPr>
          <w:p>
            <w:pPr>
              <w:pStyle w:val="16"/>
              <w:rPr>
                <w:rFonts w:hint="eastAsia" w:ascii="宋体" w:hAnsi="宋体" w:eastAsia="宋体" w:cs="宋体"/>
                <w:sz w:val="18"/>
                <w:szCs w:val="18"/>
              </w:rPr>
            </w:pPr>
          </w:p>
        </w:tc>
        <w:tc>
          <w:tcPr>
            <w:tcW w:w="1258"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1183"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5"/>
              <w:rPr>
                <w:rFonts w:hint="eastAsia" w:ascii="宋体" w:hAnsi="宋体" w:eastAsia="宋体" w:cs="宋体"/>
                <w:b/>
                <w:sz w:val="18"/>
                <w:szCs w:val="18"/>
              </w:rPr>
            </w:pPr>
          </w:p>
          <w:p>
            <w:pPr>
              <w:pStyle w:val="16"/>
              <w:ind w:left="189"/>
              <w:rPr>
                <w:rFonts w:hint="eastAsia" w:ascii="宋体" w:hAnsi="宋体" w:eastAsia="宋体" w:cs="宋体"/>
                <w:sz w:val="18"/>
                <w:szCs w:val="18"/>
              </w:rPr>
            </w:pPr>
            <w:r>
              <w:rPr>
                <w:rFonts w:hint="eastAsia" w:ascii="宋体" w:hAnsi="宋体" w:eastAsia="宋体" w:cs="宋体"/>
                <w:sz w:val="18"/>
                <w:szCs w:val="18"/>
              </w:rPr>
              <w:t>选修课程</w:t>
            </w:r>
          </w:p>
        </w:tc>
        <w:tc>
          <w:tcPr>
            <w:tcW w:w="702"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5"/>
              <w:rPr>
                <w:rFonts w:hint="eastAsia" w:ascii="宋体" w:hAnsi="宋体" w:eastAsia="宋体" w:cs="宋体"/>
                <w:b/>
                <w:sz w:val="18"/>
                <w:szCs w:val="18"/>
              </w:rPr>
            </w:pPr>
          </w:p>
          <w:p>
            <w:pPr>
              <w:pStyle w:val="16"/>
              <w:spacing w:line="292" w:lineRule="auto"/>
              <w:ind w:left="50" w:right="39"/>
              <w:jc w:val="center"/>
              <w:rPr>
                <w:rFonts w:hint="eastAsia" w:ascii="宋体" w:hAnsi="宋体" w:eastAsia="宋体" w:cs="宋体"/>
                <w:sz w:val="18"/>
                <w:szCs w:val="18"/>
              </w:rPr>
            </w:pPr>
            <w:r>
              <w:rPr>
                <w:rFonts w:hint="eastAsia" w:ascii="宋体" w:hAnsi="宋体" w:eastAsia="宋体" w:cs="宋体"/>
                <w:sz w:val="18"/>
                <w:szCs w:val="18"/>
              </w:rPr>
              <w:t>专业限选修课程</w:t>
            </w:r>
          </w:p>
        </w:tc>
        <w:tc>
          <w:tcPr>
            <w:tcW w:w="75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12"/>
              <w:rPr>
                <w:rFonts w:hint="eastAsia" w:ascii="宋体" w:hAnsi="宋体" w:eastAsia="宋体" w:cs="宋体"/>
                <w:b/>
                <w:sz w:val="18"/>
                <w:szCs w:val="18"/>
              </w:rPr>
            </w:pPr>
          </w:p>
          <w:p>
            <w:pPr>
              <w:pStyle w:val="16"/>
              <w:spacing w:line="288" w:lineRule="auto"/>
              <w:ind w:left="111" w:hanging="53"/>
              <w:rPr>
                <w:rFonts w:hint="eastAsia" w:ascii="宋体" w:hAnsi="宋体" w:eastAsia="宋体" w:cs="宋体"/>
                <w:sz w:val="18"/>
                <w:szCs w:val="18"/>
              </w:rPr>
            </w:pPr>
            <w:r>
              <w:rPr>
                <w:rFonts w:hint="eastAsia" w:ascii="宋体" w:hAnsi="宋体" w:eastAsia="宋体" w:cs="宋体"/>
                <w:spacing w:val="-6"/>
                <w:sz w:val="18"/>
                <w:szCs w:val="18"/>
              </w:rPr>
              <w:t xml:space="preserve">限选： </w:t>
            </w:r>
            <w:r>
              <w:rPr>
                <w:rFonts w:hint="eastAsia" w:ascii="宋体" w:hAnsi="宋体" w:eastAsia="宋体" w:cs="宋体"/>
                <w:sz w:val="18"/>
                <w:szCs w:val="18"/>
              </w:rPr>
              <w:t>7</w:t>
            </w:r>
            <w:r>
              <w:rPr>
                <w:rFonts w:hint="eastAsia" w:ascii="宋体" w:hAnsi="宋体" w:eastAsia="宋体" w:cs="宋体"/>
                <w:spacing w:val="-36"/>
                <w:sz w:val="18"/>
                <w:szCs w:val="18"/>
              </w:rPr>
              <w:t xml:space="preserve"> 选 </w:t>
            </w:r>
            <w:r>
              <w:rPr>
                <w:rFonts w:hint="eastAsia" w:ascii="宋体" w:hAnsi="宋体" w:eastAsia="宋体" w:cs="宋体"/>
                <w:sz w:val="18"/>
                <w:szCs w:val="18"/>
              </w:rPr>
              <w:t>1</w:t>
            </w:r>
          </w:p>
        </w:tc>
        <w:tc>
          <w:tcPr>
            <w:tcW w:w="1265" w:type="dxa"/>
          </w:tcPr>
          <w:p>
            <w:pPr>
              <w:pStyle w:val="16"/>
              <w:spacing w:before="119"/>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3</w:t>
            </w:r>
            <w:r>
              <w:rPr>
                <w:rFonts w:hint="eastAsia" w:ascii="宋体" w:hAnsi="宋体" w:eastAsia="宋体" w:cs="宋体"/>
                <w:w w:val="95"/>
                <w:sz w:val="18"/>
                <w:szCs w:val="18"/>
              </w:rPr>
              <w:t>0103</w:t>
            </w:r>
          </w:p>
        </w:tc>
        <w:tc>
          <w:tcPr>
            <w:tcW w:w="2040" w:type="dxa"/>
          </w:tcPr>
          <w:p>
            <w:pPr>
              <w:pStyle w:val="16"/>
              <w:spacing w:before="106"/>
              <w:ind w:left="9"/>
              <w:jc w:val="center"/>
              <w:rPr>
                <w:rFonts w:hint="eastAsia" w:ascii="宋体" w:hAnsi="宋体" w:eastAsia="宋体" w:cs="宋体"/>
                <w:sz w:val="18"/>
                <w:szCs w:val="18"/>
              </w:rPr>
            </w:pPr>
            <w:r>
              <w:rPr>
                <w:rFonts w:hint="eastAsia" w:ascii="宋体" w:hAnsi="宋体" w:eastAsia="宋体" w:cs="宋体"/>
                <w:sz w:val="18"/>
                <w:szCs w:val="18"/>
              </w:rPr>
              <w:t>足球专项理论与实践</w:t>
            </w:r>
          </w:p>
        </w:tc>
        <w:tc>
          <w:tcPr>
            <w:tcW w:w="476" w:type="dxa"/>
          </w:tcPr>
          <w:p>
            <w:pPr>
              <w:pStyle w:val="16"/>
              <w:spacing w:before="8"/>
              <w:rPr>
                <w:rFonts w:hint="eastAsia" w:ascii="宋体" w:hAnsi="宋体" w:eastAsia="宋体" w:cs="宋体"/>
                <w:b/>
                <w:sz w:val="18"/>
                <w:szCs w:val="18"/>
              </w:rPr>
            </w:pPr>
          </w:p>
          <w:p>
            <w:pPr>
              <w:pStyle w:val="16"/>
              <w:ind w:left="106" w:right="97"/>
              <w:jc w:val="center"/>
              <w:rPr>
                <w:rFonts w:hint="eastAsia" w:ascii="宋体" w:hAnsi="宋体" w:eastAsia="宋体" w:cs="宋体"/>
                <w:sz w:val="18"/>
                <w:szCs w:val="18"/>
              </w:rPr>
            </w:pPr>
            <w:r>
              <w:rPr>
                <w:rFonts w:hint="eastAsia" w:ascii="宋体" w:hAnsi="宋体" w:eastAsia="宋体" w:cs="宋体"/>
                <w:sz w:val="18"/>
                <w:szCs w:val="18"/>
              </w:rPr>
              <w:t>10</w:t>
            </w:r>
          </w:p>
        </w:tc>
        <w:tc>
          <w:tcPr>
            <w:tcW w:w="536" w:type="dxa"/>
          </w:tcPr>
          <w:p>
            <w:pPr>
              <w:pStyle w:val="16"/>
              <w:spacing w:before="8"/>
              <w:rPr>
                <w:rFonts w:hint="eastAsia" w:ascii="宋体" w:hAnsi="宋体" w:eastAsia="宋体" w:cs="宋体"/>
                <w:b/>
                <w:sz w:val="18"/>
                <w:szCs w:val="18"/>
              </w:rPr>
            </w:pPr>
          </w:p>
          <w:p>
            <w:pPr>
              <w:pStyle w:val="16"/>
              <w:ind w:left="79" w:right="72"/>
              <w:jc w:val="center"/>
              <w:rPr>
                <w:rFonts w:hint="eastAsia" w:ascii="宋体" w:hAnsi="宋体" w:eastAsia="宋体" w:cs="宋体"/>
                <w:sz w:val="18"/>
                <w:szCs w:val="18"/>
              </w:rPr>
            </w:pPr>
            <w:r>
              <w:rPr>
                <w:rFonts w:hint="eastAsia" w:ascii="宋体" w:hAnsi="宋体" w:eastAsia="宋体" w:cs="宋体"/>
                <w:sz w:val="18"/>
                <w:szCs w:val="18"/>
              </w:rPr>
              <w:t>160</w:t>
            </w:r>
          </w:p>
        </w:tc>
        <w:tc>
          <w:tcPr>
            <w:tcW w:w="511" w:type="dxa"/>
          </w:tcPr>
          <w:p>
            <w:pPr>
              <w:pStyle w:val="16"/>
              <w:spacing w:before="8"/>
              <w:rPr>
                <w:rFonts w:hint="eastAsia" w:ascii="宋体" w:hAnsi="宋体" w:eastAsia="宋体" w:cs="宋体"/>
                <w:b/>
                <w:sz w:val="18"/>
                <w:szCs w:val="18"/>
              </w:rPr>
            </w:pPr>
          </w:p>
          <w:p>
            <w:pPr>
              <w:pStyle w:val="16"/>
              <w:ind w:left="68" w:right="59"/>
              <w:jc w:val="center"/>
              <w:rPr>
                <w:rFonts w:hint="eastAsia" w:ascii="宋体" w:hAnsi="宋体" w:eastAsia="宋体" w:cs="宋体"/>
                <w:sz w:val="18"/>
                <w:szCs w:val="18"/>
              </w:rPr>
            </w:pPr>
            <w:r>
              <w:rPr>
                <w:rFonts w:hint="eastAsia" w:ascii="宋体" w:hAnsi="宋体" w:eastAsia="宋体" w:cs="宋体"/>
                <w:sz w:val="18"/>
                <w:szCs w:val="18"/>
              </w:rPr>
              <w:t>10</w:t>
            </w:r>
          </w:p>
        </w:tc>
        <w:tc>
          <w:tcPr>
            <w:tcW w:w="500" w:type="dxa"/>
          </w:tcPr>
          <w:p>
            <w:pPr>
              <w:pStyle w:val="16"/>
              <w:spacing w:before="8"/>
              <w:rPr>
                <w:rFonts w:hint="eastAsia" w:ascii="宋体" w:hAnsi="宋体" w:eastAsia="宋体" w:cs="宋体"/>
                <w:b/>
                <w:sz w:val="18"/>
                <w:szCs w:val="18"/>
              </w:rPr>
            </w:pPr>
          </w:p>
          <w:p>
            <w:pPr>
              <w:pStyle w:val="16"/>
              <w:ind w:left="61" w:right="53"/>
              <w:jc w:val="center"/>
              <w:rPr>
                <w:rFonts w:hint="eastAsia" w:ascii="宋体" w:hAnsi="宋体" w:eastAsia="宋体" w:cs="宋体"/>
                <w:sz w:val="18"/>
                <w:szCs w:val="18"/>
              </w:rPr>
            </w:pPr>
            <w:r>
              <w:rPr>
                <w:rFonts w:hint="eastAsia" w:ascii="宋体" w:hAnsi="宋体" w:eastAsia="宋体" w:cs="宋体"/>
                <w:sz w:val="18"/>
                <w:szCs w:val="18"/>
              </w:rPr>
              <w:t>150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spacing w:before="8"/>
              <w:rPr>
                <w:rFonts w:hint="eastAsia" w:ascii="宋体" w:hAnsi="宋体" w:eastAsia="宋体" w:cs="宋体"/>
                <w:b/>
                <w:sz w:val="18"/>
                <w:szCs w:val="18"/>
              </w:rPr>
            </w:pPr>
          </w:p>
          <w:p>
            <w:pPr>
              <w:pStyle w:val="16"/>
              <w:ind w:left="28" w:right="21"/>
              <w:jc w:val="center"/>
              <w:rPr>
                <w:rFonts w:hint="eastAsia" w:ascii="宋体" w:hAnsi="宋体" w:eastAsia="宋体" w:cs="宋体"/>
                <w:sz w:val="18"/>
                <w:szCs w:val="18"/>
              </w:rPr>
            </w:pPr>
            <w:r>
              <w:rPr>
                <w:rFonts w:hint="eastAsia" w:ascii="宋体" w:hAnsi="宋体" w:eastAsia="宋体" w:cs="宋体"/>
                <w:sz w:val="18"/>
                <w:szCs w:val="18"/>
              </w:rPr>
              <w:t>64</w:t>
            </w:r>
          </w:p>
        </w:tc>
        <w:tc>
          <w:tcPr>
            <w:tcW w:w="623" w:type="dxa"/>
          </w:tcPr>
          <w:p>
            <w:pPr>
              <w:pStyle w:val="16"/>
              <w:spacing w:before="8"/>
              <w:rPr>
                <w:rFonts w:hint="eastAsia" w:ascii="宋体" w:hAnsi="宋体" w:eastAsia="宋体" w:cs="宋体"/>
                <w:b/>
                <w:sz w:val="18"/>
                <w:szCs w:val="18"/>
              </w:rPr>
            </w:pPr>
          </w:p>
          <w:p>
            <w:pPr>
              <w:pStyle w:val="16"/>
              <w:ind w:left="214" w:right="209"/>
              <w:jc w:val="center"/>
              <w:rPr>
                <w:rFonts w:hint="eastAsia" w:ascii="宋体" w:hAnsi="宋体" w:eastAsia="宋体" w:cs="宋体"/>
                <w:sz w:val="18"/>
                <w:szCs w:val="18"/>
              </w:rPr>
            </w:pPr>
            <w:r>
              <w:rPr>
                <w:rFonts w:hint="eastAsia" w:ascii="宋体" w:hAnsi="宋体" w:eastAsia="宋体" w:cs="宋体"/>
                <w:sz w:val="18"/>
                <w:szCs w:val="18"/>
              </w:rPr>
              <w:t>64</w:t>
            </w:r>
          </w:p>
        </w:tc>
        <w:tc>
          <w:tcPr>
            <w:tcW w:w="527" w:type="dxa"/>
            <w:vMerge w:val="restart"/>
          </w:tcPr>
          <w:p>
            <w:pPr>
              <w:pStyle w:val="16"/>
              <w:rPr>
                <w:rFonts w:hint="eastAsia" w:ascii="宋体" w:hAnsi="宋体" w:eastAsia="宋体" w:cs="宋体"/>
                <w:b/>
                <w:sz w:val="18"/>
                <w:szCs w:val="18"/>
              </w:rPr>
            </w:pPr>
          </w:p>
          <w:p>
            <w:pPr>
              <w:pStyle w:val="16"/>
              <w:spacing w:before="17"/>
              <w:rPr>
                <w:rFonts w:hint="eastAsia" w:ascii="宋体" w:hAnsi="宋体" w:eastAsia="宋体" w:cs="宋体"/>
                <w:b/>
                <w:sz w:val="18"/>
                <w:szCs w:val="18"/>
              </w:rPr>
            </w:pPr>
          </w:p>
          <w:p>
            <w:pPr>
              <w:pStyle w:val="16"/>
              <w:spacing w:line="225" w:lineRule="auto"/>
              <w:ind w:left="173" w:right="161"/>
              <w:jc w:val="both"/>
              <w:rPr>
                <w:rFonts w:hint="eastAsia" w:ascii="宋体" w:hAnsi="宋体" w:eastAsia="宋体" w:cs="宋体"/>
                <w:sz w:val="18"/>
                <w:szCs w:val="18"/>
              </w:rPr>
            </w:pPr>
            <w:r>
              <w:rPr>
                <w:rFonts w:hint="eastAsia" w:ascii="宋体" w:hAnsi="宋体" w:eastAsia="宋体" w:cs="宋体"/>
                <w:sz w:val="18"/>
                <w:szCs w:val="18"/>
              </w:rPr>
              <w:t>顶岗实习</w:t>
            </w:r>
          </w:p>
        </w:tc>
        <w:tc>
          <w:tcPr>
            <w:tcW w:w="337" w:type="dxa"/>
          </w:tcPr>
          <w:p>
            <w:pPr>
              <w:pStyle w:val="16"/>
              <w:spacing w:before="66"/>
              <w:ind w:left="61"/>
              <w:rPr>
                <w:rFonts w:hint="eastAsia" w:ascii="宋体" w:hAnsi="宋体" w:eastAsia="宋体" w:cs="宋体"/>
                <w:sz w:val="18"/>
                <w:szCs w:val="18"/>
              </w:rPr>
            </w:pPr>
            <w:r>
              <w:rPr>
                <w:rFonts w:hint="eastAsia" w:ascii="宋体" w:hAnsi="宋体" w:eastAsia="宋体" w:cs="宋体"/>
                <w:sz w:val="18"/>
                <w:szCs w:val="18"/>
              </w:rPr>
              <w:t>32</w:t>
            </w:r>
          </w:p>
        </w:tc>
        <w:tc>
          <w:tcPr>
            <w:tcW w:w="1060" w:type="dxa"/>
          </w:tcPr>
          <w:p>
            <w:pPr>
              <w:pStyle w:val="16"/>
              <w:spacing w:before="106"/>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106"/>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rPr>
                <w:rFonts w:hint="eastAsia" w:ascii="宋体" w:hAnsi="宋体" w:eastAsia="宋体" w:cs="宋体"/>
                <w:b/>
                <w:sz w:val="18"/>
                <w:szCs w:val="18"/>
              </w:rPr>
            </w:pPr>
          </w:p>
          <w:p>
            <w:pPr>
              <w:pStyle w:val="16"/>
              <w:spacing w:before="1"/>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3</w:t>
            </w:r>
            <w:r>
              <w:rPr>
                <w:rFonts w:hint="eastAsia" w:ascii="宋体" w:hAnsi="宋体" w:eastAsia="宋体" w:cs="宋体"/>
                <w:w w:val="95"/>
                <w:sz w:val="18"/>
                <w:szCs w:val="18"/>
              </w:rPr>
              <w:t>0203</w:t>
            </w:r>
          </w:p>
        </w:tc>
        <w:tc>
          <w:tcPr>
            <w:tcW w:w="2040" w:type="dxa"/>
          </w:tcPr>
          <w:p>
            <w:pPr>
              <w:pStyle w:val="16"/>
              <w:spacing w:before="5"/>
              <w:rPr>
                <w:rFonts w:hint="eastAsia" w:ascii="宋体" w:hAnsi="宋体" w:eastAsia="宋体" w:cs="宋体"/>
                <w:b/>
                <w:sz w:val="18"/>
                <w:szCs w:val="18"/>
              </w:rPr>
            </w:pPr>
          </w:p>
          <w:p>
            <w:pPr>
              <w:pStyle w:val="16"/>
              <w:spacing w:before="1"/>
              <w:ind w:left="9"/>
              <w:jc w:val="center"/>
              <w:rPr>
                <w:rFonts w:hint="eastAsia" w:ascii="宋体" w:hAnsi="宋体" w:eastAsia="宋体" w:cs="宋体"/>
                <w:sz w:val="18"/>
                <w:szCs w:val="18"/>
              </w:rPr>
            </w:pPr>
            <w:r>
              <w:rPr>
                <w:rFonts w:hint="eastAsia" w:ascii="宋体" w:hAnsi="宋体" w:eastAsia="宋体" w:cs="宋体"/>
                <w:sz w:val="18"/>
                <w:szCs w:val="18"/>
              </w:rPr>
              <w:t>篮球专项理论与实践</w:t>
            </w:r>
          </w:p>
        </w:tc>
        <w:tc>
          <w:tcPr>
            <w:tcW w:w="476" w:type="dxa"/>
          </w:tcPr>
          <w:p>
            <w:pPr>
              <w:pStyle w:val="16"/>
              <w:spacing w:before="18"/>
              <w:rPr>
                <w:rFonts w:hint="eastAsia" w:ascii="宋体" w:hAnsi="宋体" w:eastAsia="宋体" w:cs="宋体"/>
                <w:b/>
                <w:sz w:val="18"/>
                <w:szCs w:val="18"/>
              </w:rPr>
            </w:pPr>
          </w:p>
          <w:p>
            <w:pPr>
              <w:pStyle w:val="16"/>
              <w:ind w:left="106" w:right="97"/>
              <w:jc w:val="center"/>
              <w:rPr>
                <w:rFonts w:hint="eastAsia" w:ascii="宋体" w:hAnsi="宋体" w:eastAsia="宋体" w:cs="宋体"/>
                <w:sz w:val="18"/>
                <w:szCs w:val="18"/>
              </w:rPr>
            </w:pPr>
            <w:r>
              <w:rPr>
                <w:rFonts w:hint="eastAsia" w:ascii="宋体" w:hAnsi="宋体" w:eastAsia="宋体" w:cs="宋体"/>
                <w:sz w:val="18"/>
                <w:szCs w:val="18"/>
              </w:rPr>
              <w:t>10</w:t>
            </w:r>
          </w:p>
        </w:tc>
        <w:tc>
          <w:tcPr>
            <w:tcW w:w="536" w:type="dxa"/>
          </w:tcPr>
          <w:p>
            <w:pPr>
              <w:pStyle w:val="16"/>
              <w:spacing w:before="18"/>
              <w:rPr>
                <w:rFonts w:hint="eastAsia" w:ascii="宋体" w:hAnsi="宋体" w:eastAsia="宋体" w:cs="宋体"/>
                <w:b/>
                <w:sz w:val="18"/>
                <w:szCs w:val="18"/>
              </w:rPr>
            </w:pPr>
          </w:p>
          <w:p>
            <w:pPr>
              <w:pStyle w:val="16"/>
              <w:ind w:left="79" w:right="72"/>
              <w:jc w:val="center"/>
              <w:rPr>
                <w:rFonts w:hint="eastAsia" w:ascii="宋体" w:hAnsi="宋体" w:eastAsia="宋体" w:cs="宋体"/>
                <w:sz w:val="18"/>
                <w:szCs w:val="18"/>
              </w:rPr>
            </w:pPr>
            <w:r>
              <w:rPr>
                <w:rFonts w:hint="eastAsia" w:ascii="宋体" w:hAnsi="宋体" w:eastAsia="宋体" w:cs="宋体"/>
                <w:sz w:val="18"/>
                <w:szCs w:val="18"/>
              </w:rPr>
              <w:t>160</w:t>
            </w:r>
          </w:p>
        </w:tc>
        <w:tc>
          <w:tcPr>
            <w:tcW w:w="511" w:type="dxa"/>
          </w:tcPr>
          <w:p>
            <w:pPr>
              <w:pStyle w:val="16"/>
              <w:spacing w:before="18"/>
              <w:rPr>
                <w:rFonts w:hint="eastAsia" w:ascii="宋体" w:hAnsi="宋体" w:eastAsia="宋体" w:cs="宋体"/>
                <w:b/>
                <w:sz w:val="18"/>
                <w:szCs w:val="18"/>
              </w:rPr>
            </w:pPr>
          </w:p>
          <w:p>
            <w:pPr>
              <w:pStyle w:val="16"/>
              <w:ind w:left="68" w:right="59"/>
              <w:jc w:val="center"/>
              <w:rPr>
                <w:rFonts w:hint="eastAsia" w:ascii="宋体" w:hAnsi="宋体" w:eastAsia="宋体" w:cs="宋体"/>
                <w:sz w:val="18"/>
                <w:szCs w:val="18"/>
              </w:rPr>
            </w:pPr>
            <w:r>
              <w:rPr>
                <w:rFonts w:hint="eastAsia" w:ascii="宋体" w:hAnsi="宋体" w:eastAsia="宋体" w:cs="宋体"/>
                <w:sz w:val="18"/>
                <w:szCs w:val="18"/>
              </w:rPr>
              <w:t>10</w:t>
            </w:r>
          </w:p>
        </w:tc>
        <w:tc>
          <w:tcPr>
            <w:tcW w:w="500" w:type="dxa"/>
          </w:tcPr>
          <w:p>
            <w:pPr>
              <w:pStyle w:val="16"/>
              <w:spacing w:before="18"/>
              <w:rPr>
                <w:rFonts w:hint="eastAsia" w:ascii="宋体" w:hAnsi="宋体" w:eastAsia="宋体" w:cs="宋体"/>
                <w:b/>
                <w:sz w:val="18"/>
                <w:szCs w:val="18"/>
              </w:rPr>
            </w:pPr>
          </w:p>
          <w:p>
            <w:pPr>
              <w:pStyle w:val="16"/>
              <w:ind w:left="61" w:right="53"/>
              <w:jc w:val="center"/>
              <w:rPr>
                <w:rFonts w:hint="eastAsia" w:ascii="宋体" w:hAnsi="宋体" w:eastAsia="宋体" w:cs="宋体"/>
                <w:sz w:val="18"/>
                <w:szCs w:val="18"/>
              </w:rPr>
            </w:pPr>
            <w:r>
              <w:rPr>
                <w:rFonts w:hint="eastAsia" w:ascii="宋体" w:hAnsi="宋体" w:eastAsia="宋体" w:cs="宋体"/>
                <w:sz w:val="18"/>
                <w:szCs w:val="18"/>
              </w:rPr>
              <w:t>150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spacing w:before="18"/>
              <w:rPr>
                <w:rFonts w:hint="eastAsia" w:ascii="宋体" w:hAnsi="宋体" w:eastAsia="宋体" w:cs="宋体"/>
                <w:b/>
                <w:sz w:val="18"/>
                <w:szCs w:val="18"/>
              </w:rPr>
            </w:pPr>
          </w:p>
          <w:p>
            <w:pPr>
              <w:pStyle w:val="16"/>
              <w:ind w:left="28" w:right="21"/>
              <w:jc w:val="center"/>
              <w:rPr>
                <w:rFonts w:hint="eastAsia" w:ascii="宋体" w:hAnsi="宋体" w:eastAsia="宋体" w:cs="宋体"/>
                <w:sz w:val="18"/>
                <w:szCs w:val="18"/>
              </w:rPr>
            </w:pPr>
            <w:r>
              <w:rPr>
                <w:rFonts w:hint="eastAsia" w:ascii="宋体" w:hAnsi="宋体" w:eastAsia="宋体" w:cs="宋体"/>
                <w:sz w:val="18"/>
                <w:szCs w:val="18"/>
              </w:rPr>
              <w:t>64</w:t>
            </w:r>
          </w:p>
        </w:tc>
        <w:tc>
          <w:tcPr>
            <w:tcW w:w="623" w:type="dxa"/>
          </w:tcPr>
          <w:p>
            <w:pPr>
              <w:pStyle w:val="16"/>
              <w:spacing w:before="18"/>
              <w:rPr>
                <w:rFonts w:hint="eastAsia" w:ascii="宋体" w:hAnsi="宋体" w:eastAsia="宋体" w:cs="宋体"/>
                <w:b/>
                <w:sz w:val="18"/>
                <w:szCs w:val="18"/>
              </w:rPr>
            </w:pPr>
          </w:p>
          <w:p>
            <w:pPr>
              <w:pStyle w:val="16"/>
              <w:ind w:left="214" w:right="209"/>
              <w:jc w:val="center"/>
              <w:rPr>
                <w:rFonts w:hint="eastAsia" w:ascii="宋体" w:hAnsi="宋体" w:eastAsia="宋体" w:cs="宋体"/>
                <w:sz w:val="18"/>
                <w:szCs w:val="18"/>
              </w:rPr>
            </w:pPr>
            <w:r>
              <w:rPr>
                <w:rFonts w:hint="eastAsia" w:ascii="宋体" w:hAnsi="宋体" w:eastAsia="宋体" w:cs="宋体"/>
                <w:sz w:val="18"/>
                <w:szCs w:val="18"/>
              </w:rPr>
              <w:t>64</w:t>
            </w:r>
          </w:p>
        </w:tc>
        <w:tc>
          <w:tcPr>
            <w:tcW w:w="527" w:type="dxa"/>
            <w:vMerge w:val="continue"/>
            <w:tcBorders>
              <w:top w:val="nil"/>
            </w:tcBorders>
          </w:tcPr>
          <w:p>
            <w:pPr>
              <w:rPr>
                <w:rFonts w:hint="eastAsia" w:ascii="宋体" w:hAnsi="宋体" w:eastAsia="宋体" w:cs="宋体"/>
                <w:sz w:val="18"/>
                <w:szCs w:val="18"/>
              </w:rPr>
            </w:pPr>
          </w:p>
        </w:tc>
        <w:tc>
          <w:tcPr>
            <w:tcW w:w="337" w:type="dxa"/>
          </w:tcPr>
          <w:p>
            <w:pPr>
              <w:pStyle w:val="16"/>
              <w:spacing w:before="170"/>
              <w:ind w:left="61"/>
              <w:rPr>
                <w:rFonts w:hint="eastAsia" w:ascii="宋体" w:hAnsi="宋体" w:eastAsia="宋体" w:cs="宋体"/>
                <w:sz w:val="18"/>
                <w:szCs w:val="18"/>
              </w:rPr>
            </w:pPr>
            <w:r>
              <w:rPr>
                <w:rFonts w:hint="eastAsia" w:ascii="宋体" w:hAnsi="宋体" w:eastAsia="宋体" w:cs="宋体"/>
                <w:sz w:val="18"/>
                <w:szCs w:val="18"/>
              </w:rPr>
              <w:t>32</w:t>
            </w:r>
          </w:p>
        </w:tc>
        <w:tc>
          <w:tcPr>
            <w:tcW w:w="1060" w:type="dxa"/>
          </w:tcPr>
          <w:p>
            <w:pPr>
              <w:pStyle w:val="16"/>
              <w:spacing w:before="5"/>
              <w:rPr>
                <w:rFonts w:hint="eastAsia" w:ascii="宋体" w:hAnsi="宋体" w:eastAsia="宋体" w:cs="宋体"/>
                <w:b/>
                <w:sz w:val="18"/>
                <w:szCs w:val="18"/>
              </w:rPr>
            </w:pPr>
          </w:p>
          <w:p>
            <w:pPr>
              <w:pStyle w:val="16"/>
              <w:spacing w:before="1"/>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5"/>
              <w:rPr>
                <w:rFonts w:hint="eastAsia" w:ascii="宋体" w:hAnsi="宋体" w:eastAsia="宋体" w:cs="宋体"/>
                <w:b/>
                <w:sz w:val="18"/>
                <w:szCs w:val="18"/>
              </w:rPr>
            </w:pPr>
          </w:p>
          <w:p>
            <w:pPr>
              <w:pStyle w:val="16"/>
              <w:spacing w:before="1"/>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6"/>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3</w:t>
            </w:r>
            <w:r>
              <w:rPr>
                <w:rFonts w:hint="eastAsia" w:ascii="宋体" w:hAnsi="宋体" w:eastAsia="宋体" w:cs="宋体"/>
                <w:w w:val="95"/>
                <w:sz w:val="18"/>
                <w:szCs w:val="18"/>
              </w:rPr>
              <w:t>0303</w:t>
            </w:r>
          </w:p>
        </w:tc>
        <w:tc>
          <w:tcPr>
            <w:tcW w:w="2040" w:type="dxa"/>
          </w:tcPr>
          <w:p>
            <w:pPr>
              <w:pStyle w:val="16"/>
              <w:spacing w:before="92"/>
              <w:ind w:left="9"/>
              <w:jc w:val="center"/>
              <w:rPr>
                <w:rFonts w:hint="eastAsia" w:ascii="宋体" w:hAnsi="宋体" w:eastAsia="宋体" w:cs="宋体"/>
                <w:sz w:val="18"/>
                <w:szCs w:val="18"/>
              </w:rPr>
            </w:pPr>
            <w:r>
              <w:rPr>
                <w:rFonts w:hint="eastAsia" w:ascii="宋体" w:hAnsi="宋体" w:eastAsia="宋体" w:cs="宋体"/>
                <w:sz w:val="18"/>
                <w:szCs w:val="18"/>
              </w:rPr>
              <w:t>排球专项理论与实践</w:t>
            </w:r>
          </w:p>
        </w:tc>
        <w:tc>
          <w:tcPr>
            <w:tcW w:w="476" w:type="dxa"/>
          </w:tcPr>
          <w:p>
            <w:pPr>
              <w:pStyle w:val="16"/>
              <w:spacing w:before="123"/>
              <w:ind w:left="106" w:right="97"/>
              <w:jc w:val="center"/>
              <w:rPr>
                <w:rFonts w:hint="eastAsia" w:ascii="宋体" w:hAnsi="宋体" w:eastAsia="宋体" w:cs="宋体"/>
                <w:sz w:val="18"/>
                <w:szCs w:val="18"/>
              </w:rPr>
            </w:pPr>
            <w:r>
              <w:rPr>
                <w:rFonts w:hint="eastAsia" w:ascii="宋体" w:hAnsi="宋体" w:eastAsia="宋体" w:cs="宋体"/>
                <w:sz w:val="18"/>
                <w:szCs w:val="18"/>
              </w:rPr>
              <w:t>10</w:t>
            </w:r>
          </w:p>
        </w:tc>
        <w:tc>
          <w:tcPr>
            <w:tcW w:w="536" w:type="dxa"/>
          </w:tcPr>
          <w:p>
            <w:pPr>
              <w:pStyle w:val="16"/>
              <w:spacing w:before="123"/>
              <w:ind w:left="79" w:right="72"/>
              <w:jc w:val="center"/>
              <w:rPr>
                <w:rFonts w:hint="eastAsia" w:ascii="宋体" w:hAnsi="宋体" w:eastAsia="宋体" w:cs="宋体"/>
                <w:sz w:val="18"/>
                <w:szCs w:val="18"/>
              </w:rPr>
            </w:pPr>
            <w:r>
              <w:rPr>
                <w:rFonts w:hint="eastAsia" w:ascii="宋体" w:hAnsi="宋体" w:eastAsia="宋体" w:cs="宋体"/>
                <w:sz w:val="18"/>
                <w:szCs w:val="18"/>
              </w:rPr>
              <w:t>160</w:t>
            </w:r>
          </w:p>
        </w:tc>
        <w:tc>
          <w:tcPr>
            <w:tcW w:w="511" w:type="dxa"/>
          </w:tcPr>
          <w:p>
            <w:pPr>
              <w:pStyle w:val="16"/>
              <w:spacing w:before="123"/>
              <w:ind w:left="68" w:right="59"/>
              <w:jc w:val="center"/>
              <w:rPr>
                <w:rFonts w:hint="eastAsia" w:ascii="宋体" w:hAnsi="宋体" w:eastAsia="宋体" w:cs="宋体"/>
                <w:sz w:val="18"/>
                <w:szCs w:val="18"/>
              </w:rPr>
            </w:pPr>
            <w:r>
              <w:rPr>
                <w:rFonts w:hint="eastAsia" w:ascii="宋体" w:hAnsi="宋体" w:eastAsia="宋体" w:cs="宋体"/>
                <w:sz w:val="18"/>
                <w:szCs w:val="18"/>
              </w:rPr>
              <w:t>10</w:t>
            </w:r>
          </w:p>
        </w:tc>
        <w:tc>
          <w:tcPr>
            <w:tcW w:w="500" w:type="dxa"/>
          </w:tcPr>
          <w:p>
            <w:pPr>
              <w:pStyle w:val="16"/>
              <w:spacing w:before="123"/>
              <w:ind w:left="61" w:right="53"/>
              <w:jc w:val="center"/>
              <w:rPr>
                <w:rFonts w:hint="eastAsia" w:ascii="宋体" w:hAnsi="宋体" w:eastAsia="宋体" w:cs="宋体"/>
                <w:sz w:val="18"/>
                <w:szCs w:val="18"/>
              </w:rPr>
            </w:pPr>
            <w:r>
              <w:rPr>
                <w:rFonts w:hint="eastAsia" w:ascii="宋体" w:hAnsi="宋体" w:eastAsia="宋体" w:cs="宋体"/>
                <w:sz w:val="18"/>
                <w:szCs w:val="18"/>
              </w:rPr>
              <w:t>150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spacing w:before="123"/>
              <w:ind w:left="28" w:right="21"/>
              <w:jc w:val="center"/>
              <w:rPr>
                <w:rFonts w:hint="eastAsia" w:ascii="宋体" w:hAnsi="宋体" w:eastAsia="宋体" w:cs="宋体"/>
                <w:sz w:val="18"/>
                <w:szCs w:val="18"/>
              </w:rPr>
            </w:pPr>
            <w:r>
              <w:rPr>
                <w:rFonts w:hint="eastAsia" w:ascii="宋体" w:hAnsi="宋体" w:eastAsia="宋体" w:cs="宋体"/>
                <w:sz w:val="18"/>
                <w:szCs w:val="18"/>
              </w:rPr>
              <w:t>64</w:t>
            </w:r>
          </w:p>
        </w:tc>
        <w:tc>
          <w:tcPr>
            <w:tcW w:w="623" w:type="dxa"/>
          </w:tcPr>
          <w:p>
            <w:pPr>
              <w:pStyle w:val="16"/>
              <w:spacing w:before="123"/>
              <w:ind w:left="214" w:right="209"/>
              <w:jc w:val="center"/>
              <w:rPr>
                <w:rFonts w:hint="eastAsia" w:ascii="宋体" w:hAnsi="宋体" w:eastAsia="宋体" w:cs="宋体"/>
                <w:sz w:val="18"/>
                <w:szCs w:val="18"/>
              </w:rPr>
            </w:pPr>
            <w:r>
              <w:rPr>
                <w:rFonts w:hint="eastAsia" w:ascii="宋体" w:hAnsi="宋体" w:eastAsia="宋体" w:cs="宋体"/>
                <w:sz w:val="18"/>
                <w:szCs w:val="18"/>
              </w:rPr>
              <w:t>64</w:t>
            </w:r>
          </w:p>
        </w:tc>
        <w:tc>
          <w:tcPr>
            <w:tcW w:w="527" w:type="dxa"/>
            <w:vMerge w:val="continue"/>
            <w:tcBorders>
              <w:top w:val="nil"/>
            </w:tcBorders>
          </w:tcPr>
          <w:p>
            <w:pPr>
              <w:rPr>
                <w:rFonts w:hint="eastAsia" w:ascii="宋体" w:hAnsi="宋体" w:eastAsia="宋体" w:cs="宋体"/>
                <w:sz w:val="18"/>
                <w:szCs w:val="18"/>
              </w:rPr>
            </w:pPr>
          </w:p>
        </w:tc>
        <w:tc>
          <w:tcPr>
            <w:tcW w:w="337" w:type="dxa"/>
          </w:tcPr>
          <w:p>
            <w:pPr>
              <w:pStyle w:val="16"/>
              <w:spacing w:before="52"/>
              <w:ind w:left="61"/>
              <w:rPr>
                <w:rFonts w:hint="eastAsia" w:ascii="宋体" w:hAnsi="宋体" w:eastAsia="宋体" w:cs="宋体"/>
                <w:sz w:val="18"/>
                <w:szCs w:val="18"/>
              </w:rPr>
            </w:pPr>
            <w:r>
              <w:rPr>
                <w:rFonts w:hint="eastAsia" w:ascii="宋体" w:hAnsi="宋体" w:eastAsia="宋体" w:cs="宋体"/>
                <w:sz w:val="18"/>
                <w:szCs w:val="18"/>
              </w:rPr>
              <w:t>32</w:t>
            </w:r>
          </w:p>
        </w:tc>
        <w:tc>
          <w:tcPr>
            <w:tcW w:w="1060" w:type="dxa"/>
          </w:tcPr>
          <w:p>
            <w:pPr>
              <w:pStyle w:val="16"/>
              <w:spacing w:before="92"/>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2"/>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6"/>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3</w:t>
            </w:r>
            <w:r>
              <w:rPr>
                <w:rFonts w:hint="eastAsia" w:ascii="宋体" w:hAnsi="宋体" w:eastAsia="宋体" w:cs="宋体"/>
                <w:w w:val="95"/>
                <w:sz w:val="18"/>
                <w:szCs w:val="18"/>
              </w:rPr>
              <w:t>0403</w:t>
            </w:r>
          </w:p>
        </w:tc>
        <w:tc>
          <w:tcPr>
            <w:tcW w:w="2040" w:type="dxa"/>
          </w:tcPr>
          <w:p>
            <w:pPr>
              <w:pStyle w:val="16"/>
              <w:spacing w:before="92"/>
              <w:ind w:left="9"/>
              <w:jc w:val="center"/>
              <w:rPr>
                <w:rFonts w:hint="eastAsia" w:ascii="宋体" w:hAnsi="宋体" w:eastAsia="宋体" w:cs="宋体"/>
                <w:sz w:val="18"/>
                <w:szCs w:val="18"/>
              </w:rPr>
            </w:pPr>
            <w:r>
              <w:rPr>
                <w:rFonts w:hint="eastAsia" w:ascii="宋体" w:hAnsi="宋体" w:eastAsia="宋体" w:cs="宋体"/>
                <w:sz w:val="18"/>
                <w:szCs w:val="18"/>
              </w:rPr>
              <w:t>田径专项理论与实践</w:t>
            </w:r>
          </w:p>
        </w:tc>
        <w:tc>
          <w:tcPr>
            <w:tcW w:w="476" w:type="dxa"/>
          </w:tcPr>
          <w:p>
            <w:pPr>
              <w:pStyle w:val="16"/>
              <w:spacing w:before="123"/>
              <w:ind w:left="106" w:right="97"/>
              <w:jc w:val="center"/>
              <w:rPr>
                <w:rFonts w:hint="eastAsia" w:ascii="宋体" w:hAnsi="宋体" w:eastAsia="宋体" w:cs="宋体"/>
                <w:sz w:val="18"/>
                <w:szCs w:val="18"/>
              </w:rPr>
            </w:pPr>
            <w:r>
              <w:rPr>
                <w:rFonts w:hint="eastAsia" w:ascii="宋体" w:hAnsi="宋体" w:eastAsia="宋体" w:cs="宋体"/>
                <w:sz w:val="18"/>
                <w:szCs w:val="18"/>
              </w:rPr>
              <w:t>10</w:t>
            </w:r>
          </w:p>
        </w:tc>
        <w:tc>
          <w:tcPr>
            <w:tcW w:w="536" w:type="dxa"/>
          </w:tcPr>
          <w:p>
            <w:pPr>
              <w:pStyle w:val="16"/>
              <w:spacing w:before="123"/>
              <w:ind w:left="79" w:right="72"/>
              <w:jc w:val="center"/>
              <w:rPr>
                <w:rFonts w:hint="eastAsia" w:ascii="宋体" w:hAnsi="宋体" w:eastAsia="宋体" w:cs="宋体"/>
                <w:sz w:val="18"/>
                <w:szCs w:val="18"/>
              </w:rPr>
            </w:pPr>
            <w:r>
              <w:rPr>
                <w:rFonts w:hint="eastAsia" w:ascii="宋体" w:hAnsi="宋体" w:eastAsia="宋体" w:cs="宋体"/>
                <w:sz w:val="18"/>
                <w:szCs w:val="18"/>
              </w:rPr>
              <w:t>160</w:t>
            </w:r>
          </w:p>
        </w:tc>
        <w:tc>
          <w:tcPr>
            <w:tcW w:w="511" w:type="dxa"/>
          </w:tcPr>
          <w:p>
            <w:pPr>
              <w:pStyle w:val="16"/>
              <w:spacing w:before="123"/>
              <w:ind w:left="68" w:right="59"/>
              <w:jc w:val="center"/>
              <w:rPr>
                <w:rFonts w:hint="eastAsia" w:ascii="宋体" w:hAnsi="宋体" w:eastAsia="宋体" w:cs="宋体"/>
                <w:sz w:val="18"/>
                <w:szCs w:val="18"/>
              </w:rPr>
            </w:pPr>
            <w:r>
              <w:rPr>
                <w:rFonts w:hint="eastAsia" w:ascii="宋体" w:hAnsi="宋体" w:eastAsia="宋体" w:cs="宋体"/>
                <w:sz w:val="18"/>
                <w:szCs w:val="18"/>
              </w:rPr>
              <w:t>10</w:t>
            </w:r>
          </w:p>
        </w:tc>
        <w:tc>
          <w:tcPr>
            <w:tcW w:w="500" w:type="dxa"/>
          </w:tcPr>
          <w:p>
            <w:pPr>
              <w:pStyle w:val="16"/>
              <w:spacing w:before="123"/>
              <w:ind w:left="61" w:right="53"/>
              <w:jc w:val="center"/>
              <w:rPr>
                <w:rFonts w:hint="eastAsia" w:ascii="宋体" w:hAnsi="宋体" w:eastAsia="宋体" w:cs="宋体"/>
                <w:sz w:val="18"/>
                <w:szCs w:val="18"/>
              </w:rPr>
            </w:pPr>
            <w:r>
              <w:rPr>
                <w:rFonts w:hint="eastAsia" w:ascii="宋体" w:hAnsi="宋体" w:eastAsia="宋体" w:cs="宋体"/>
                <w:sz w:val="18"/>
                <w:szCs w:val="18"/>
              </w:rPr>
              <w:t>150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spacing w:before="123"/>
              <w:ind w:left="28" w:right="21"/>
              <w:jc w:val="center"/>
              <w:rPr>
                <w:rFonts w:hint="eastAsia" w:ascii="宋体" w:hAnsi="宋体" w:eastAsia="宋体" w:cs="宋体"/>
                <w:sz w:val="18"/>
                <w:szCs w:val="18"/>
              </w:rPr>
            </w:pPr>
            <w:r>
              <w:rPr>
                <w:rFonts w:hint="eastAsia" w:ascii="宋体" w:hAnsi="宋体" w:eastAsia="宋体" w:cs="宋体"/>
                <w:sz w:val="18"/>
                <w:szCs w:val="18"/>
              </w:rPr>
              <w:t>64</w:t>
            </w:r>
          </w:p>
        </w:tc>
        <w:tc>
          <w:tcPr>
            <w:tcW w:w="623" w:type="dxa"/>
          </w:tcPr>
          <w:p>
            <w:pPr>
              <w:pStyle w:val="16"/>
              <w:spacing w:before="123"/>
              <w:ind w:left="214" w:right="209"/>
              <w:jc w:val="center"/>
              <w:rPr>
                <w:rFonts w:hint="eastAsia" w:ascii="宋体" w:hAnsi="宋体" w:eastAsia="宋体" w:cs="宋体"/>
                <w:sz w:val="18"/>
                <w:szCs w:val="18"/>
              </w:rPr>
            </w:pPr>
            <w:r>
              <w:rPr>
                <w:rFonts w:hint="eastAsia" w:ascii="宋体" w:hAnsi="宋体" w:eastAsia="宋体" w:cs="宋体"/>
                <w:sz w:val="18"/>
                <w:szCs w:val="18"/>
              </w:rPr>
              <w:t>64</w:t>
            </w:r>
          </w:p>
        </w:tc>
        <w:tc>
          <w:tcPr>
            <w:tcW w:w="527" w:type="dxa"/>
            <w:vMerge w:val="continue"/>
            <w:tcBorders>
              <w:top w:val="nil"/>
            </w:tcBorders>
          </w:tcPr>
          <w:p>
            <w:pPr>
              <w:rPr>
                <w:rFonts w:hint="eastAsia" w:ascii="宋体" w:hAnsi="宋体" w:eastAsia="宋体" w:cs="宋体"/>
                <w:sz w:val="18"/>
                <w:szCs w:val="18"/>
              </w:rPr>
            </w:pPr>
          </w:p>
        </w:tc>
        <w:tc>
          <w:tcPr>
            <w:tcW w:w="337" w:type="dxa"/>
          </w:tcPr>
          <w:p>
            <w:pPr>
              <w:pStyle w:val="16"/>
              <w:spacing w:before="53"/>
              <w:ind w:left="61"/>
              <w:rPr>
                <w:rFonts w:hint="eastAsia" w:ascii="宋体" w:hAnsi="宋体" w:eastAsia="宋体" w:cs="宋体"/>
                <w:sz w:val="18"/>
                <w:szCs w:val="18"/>
              </w:rPr>
            </w:pPr>
            <w:r>
              <w:rPr>
                <w:rFonts w:hint="eastAsia" w:ascii="宋体" w:hAnsi="宋体" w:eastAsia="宋体" w:cs="宋体"/>
                <w:sz w:val="18"/>
                <w:szCs w:val="18"/>
              </w:rPr>
              <w:t>32</w:t>
            </w:r>
          </w:p>
        </w:tc>
        <w:tc>
          <w:tcPr>
            <w:tcW w:w="1060" w:type="dxa"/>
          </w:tcPr>
          <w:p>
            <w:pPr>
              <w:pStyle w:val="16"/>
              <w:spacing w:before="92"/>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2"/>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6"/>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3</w:t>
            </w:r>
            <w:r>
              <w:rPr>
                <w:rFonts w:hint="eastAsia" w:ascii="宋体" w:hAnsi="宋体" w:eastAsia="宋体" w:cs="宋体"/>
                <w:w w:val="95"/>
                <w:sz w:val="18"/>
                <w:szCs w:val="18"/>
              </w:rPr>
              <w:t>0503</w:t>
            </w:r>
          </w:p>
        </w:tc>
        <w:tc>
          <w:tcPr>
            <w:tcW w:w="2040" w:type="dxa"/>
          </w:tcPr>
          <w:p>
            <w:pPr>
              <w:pStyle w:val="16"/>
              <w:spacing w:before="93"/>
              <w:ind w:left="7"/>
              <w:jc w:val="center"/>
              <w:rPr>
                <w:rFonts w:hint="eastAsia" w:ascii="宋体" w:hAnsi="宋体" w:eastAsia="宋体" w:cs="宋体"/>
                <w:sz w:val="18"/>
                <w:szCs w:val="18"/>
              </w:rPr>
            </w:pPr>
            <w:r>
              <w:rPr>
                <w:rFonts w:hint="eastAsia" w:ascii="宋体" w:hAnsi="宋体" w:eastAsia="宋体" w:cs="宋体"/>
                <w:sz w:val="18"/>
                <w:szCs w:val="18"/>
              </w:rPr>
              <w:t>健美操专项理论与实践</w:t>
            </w:r>
          </w:p>
        </w:tc>
        <w:tc>
          <w:tcPr>
            <w:tcW w:w="476" w:type="dxa"/>
          </w:tcPr>
          <w:p>
            <w:pPr>
              <w:pStyle w:val="16"/>
              <w:spacing w:before="123"/>
              <w:ind w:left="106" w:right="97"/>
              <w:jc w:val="center"/>
              <w:rPr>
                <w:rFonts w:hint="eastAsia" w:ascii="宋体" w:hAnsi="宋体" w:eastAsia="宋体" w:cs="宋体"/>
                <w:sz w:val="18"/>
                <w:szCs w:val="18"/>
              </w:rPr>
            </w:pPr>
            <w:r>
              <w:rPr>
                <w:rFonts w:hint="eastAsia" w:ascii="宋体" w:hAnsi="宋体" w:eastAsia="宋体" w:cs="宋体"/>
                <w:sz w:val="18"/>
                <w:szCs w:val="18"/>
              </w:rPr>
              <w:t>10</w:t>
            </w:r>
          </w:p>
        </w:tc>
        <w:tc>
          <w:tcPr>
            <w:tcW w:w="536" w:type="dxa"/>
          </w:tcPr>
          <w:p>
            <w:pPr>
              <w:pStyle w:val="16"/>
              <w:spacing w:before="123"/>
              <w:ind w:left="79" w:right="72"/>
              <w:jc w:val="center"/>
              <w:rPr>
                <w:rFonts w:hint="eastAsia" w:ascii="宋体" w:hAnsi="宋体" w:eastAsia="宋体" w:cs="宋体"/>
                <w:sz w:val="18"/>
                <w:szCs w:val="18"/>
              </w:rPr>
            </w:pPr>
            <w:r>
              <w:rPr>
                <w:rFonts w:hint="eastAsia" w:ascii="宋体" w:hAnsi="宋体" w:eastAsia="宋体" w:cs="宋体"/>
                <w:sz w:val="18"/>
                <w:szCs w:val="18"/>
              </w:rPr>
              <w:t>160</w:t>
            </w:r>
          </w:p>
        </w:tc>
        <w:tc>
          <w:tcPr>
            <w:tcW w:w="511" w:type="dxa"/>
          </w:tcPr>
          <w:p>
            <w:pPr>
              <w:pStyle w:val="16"/>
              <w:spacing w:before="123"/>
              <w:ind w:left="68" w:right="59"/>
              <w:jc w:val="center"/>
              <w:rPr>
                <w:rFonts w:hint="eastAsia" w:ascii="宋体" w:hAnsi="宋体" w:eastAsia="宋体" w:cs="宋体"/>
                <w:sz w:val="18"/>
                <w:szCs w:val="18"/>
              </w:rPr>
            </w:pPr>
            <w:r>
              <w:rPr>
                <w:rFonts w:hint="eastAsia" w:ascii="宋体" w:hAnsi="宋体" w:eastAsia="宋体" w:cs="宋体"/>
                <w:sz w:val="18"/>
                <w:szCs w:val="18"/>
              </w:rPr>
              <w:t>10</w:t>
            </w:r>
          </w:p>
        </w:tc>
        <w:tc>
          <w:tcPr>
            <w:tcW w:w="500" w:type="dxa"/>
          </w:tcPr>
          <w:p>
            <w:pPr>
              <w:pStyle w:val="16"/>
              <w:spacing w:before="123"/>
              <w:ind w:left="61" w:right="53"/>
              <w:jc w:val="center"/>
              <w:rPr>
                <w:rFonts w:hint="eastAsia" w:ascii="宋体" w:hAnsi="宋体" w:eastAsia="宋体" w:cs="宋体"/>
                <w:sz w:val="18"/>
                <w:szCs w:val="18"/>
              </w:rPr>
            </w:pPr>
            <w:r>
              <w:rPr>
                <w:rFonts w:hint="eastAsia" w:ascii="宋体" w:hAnsi="宋体" w:eastAsia="宋体" w:cs="宋体"/>
                <w:sz w:val="18"/>
                <w:szCs w:val="18"/>
              </w:rPr>
              <w:t>150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spacing w:before="123"/>
              <w:ind w:left="28" w:right="21"/>
              <w:jc w:val="center"/>
              <w:rPr>
                <w:rFonts w:hint="eastAsia" w:ascii="宋体" w:hAnsi="宋体" w:eastAsia="宋体" w:cs="宋体"/>
                <w:sz w:val="18"/>
                <w:szCs w:val="18"/>
              </w:rPr>
            </w:pPr>
            <w:r>
              <w:rPr>
                <w:rFonts w:hint="eastAsia" w:ascii="宋体" w:hAnsi="宋体" w:eastAsia="宋体" w:cs="宋体"/>
                <w:sz w:val="18"/>
                <w:szCs w:val="18"/>
              </w:rPr>
              <w:t>64</w:t>
            </w:r>
          </w:p>
        </w:tc>
        <w:tc>
          <w:tcPr>
            <w:tcW w:w="623" w:type="dxa"/>
          </w:tcPr>
          <w:p>
            <w:pPr>
              <w:pStyle w:val="16"/>
              <w:spacing w:before="123"/>
              <w:ind w:left="214" w:right="209"/>
              <w:jc w:val="center"/>
              <w:rPr>
                <w:rFonts w:hint="eastAsia" w:ascii="宋体" w:hAnsi="宋体" w:eastAsia="宋体" w:cs="宋体"/>
                <w:sz w:val="18"/>
                <w:szCs w:val="18"/>
              </w:rPr>
            </w:pPr>
            <w:r>
              <w:rPr>
                <w:rFonts w:hint="eastAsia" w:ascii="宋体" w:hAnsi="宋体" w:eastAsia="宋体" w:cs="宋体"/>
                <w:sz w:val="18"/>
                <w:szCs w:val="18"/>
              </w:rPr>
              <w:t>64</w:t>
            </w:r>
          </w:p>
        </w:tc>
        <w:tc>
          <w:tcPr>
            <w:tcW w:w="527" w:type="dxa"/>
            <w:vMerge w:val="continue"/>
            <w:tcBorders>
              <w:top w:val="nil"/>
            </w:tcBorders>
          </w:tcPr>
          <w:p>
            <w:pPr>
              <w:rPr>
                <w:rFonts w:hint="eastAsia" w:ascii="宋体" w:hAnsi="宋体" w:eastAsia="宋体" w:cs="宋体"/>
                <w:sz w:val="18"/>
                <w:szCs w:val="18"/>
              </w:rPr>
            </w:pPr>
          </w:p>
        </w:tc>
        <w:tc>
          <w:tcPr>
            <w:tcW w:w="337" w:type="dxa"/>
          </w:tcPr>
          <w:p>
            <w:pPr>
              <w:pStyle w:val="16"/>
              <w:spacing w:before="53"/>
              <w:ind w:left="61"/>
              <w:rPr>
                <w:rFonts w:hint="eastAsia" w:ascii="宋体" w:hAnsi="宋体" w:eastAsia="宋体" w:cs="宋体"/>
                <w:sz w:val="18"/>
                <w:szCs w:val="18"/>
              </w:rPr>
            </w:pPr>
            <w:r>
              <w:rPr>
                <w:rFonts w:hint="eastAsia" w:ascii="宋体" w:hAnsi="宋体" w:eastAsia="宋体" w:cs="宋体"/>
                <w:sz w:val="18"/>
                <w:szCs w:val="18"/>
              </w:rPr>
              <w:t>32</w:t>
            </w:r>
          </w:p>
        </w:tc>
        <w:tc>
          <w:tcPr>
            <w:tcW w:w="1060" w:type="dxa"/>
          </w:tcPr>
          <w:p>
            <w:pPr>
              <w:pStyle w:val="16"/>
              <w:spacing w:before="93"/>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3"/>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6"/>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3</w:t>
            </w:r>
            <w:r>
              <w:rPr>
                <w:rFonts w:hint="eastAsia" w:ascii="宋体" w:hAnsi="宋体" w:eastAsia="宋体" w:cs="宋体"/>
                <w:w w:val="95"/>
                <w:sz w:val="18"/>
                <w:szCs w:val="18"/>
              </w:rPr>
              <w:t>0603</w:t>
            </w:r>
          </w:p>
        </w:tc>
        <w:tc>
          <w:tcPr>
            <w:tcW w:w="2040" w:type="dxa"/>
          </w:tcPr>
          <w:p>
            <w:pPr>
              <w:pStyle w:val="16"/>
              <w:spacing w:before="93"/>
              <w:ind w:left="9"/>
              <w:jc w:val="center"/>
              <w:rPr>
                <w:rFonts w:hint="eastAsia" w:ascii="宋体" w:hAnsi="宋体" w:eastAsia="宋体" w:cs="宋体"/>
                <w:sz w:val="18"/>
                <w:szCs w:val="18"/>
              </w:rPr>
            </w:pPr>
            <w:r>
              <w:rPr>
                <w:rFonts w:hint="eastAsia" w:ascii="宋体" w:hAnsi="宋体" w:eastAsia="宋体" w:cs="宋体"/>
                <w:sz w:val="18"/>
                <w:szCs w:val="18"/>
              </w:rPr>
              <w:t>武术专项理论与实践</w:t>
            </w:r>
          </w:p>
        </w:tc>
        <w:tc>
          <w:tcPr>
            <w:tcW w:w="476" w:type="dxa"/>
          </w:tcPr>
          <w:p>
            <w:pPr>
              <w:pStyle w:val="16"/>
              <w:spacing w:before="124"/>
              <w:ind w:left="106" w:right="97"/>
              <w:jc w:val="center"/>
              <w:rPr>
                <w:rFonts w:hint="eastAsia" w:ascii="宋体" w:hAnsi="宋体" w:eastAsia="宋体" w:cs="宋体"/>
                <w:sz w:val="18"/>
                <w:szCs w:val="18"/>
              </w:rPr>
            </w:pPr>
            <w:r>
              <w:rPr>
                <w:rFonts w:hint="eastAsia" w:ascii="宋体" w:hAnsi="宋体" w:eastAsia="宋体" w:cs="宋体"/>
                <w:sz w:val="18"/>
                <w:szCs w:val="18"/>
              </w:rPr>
              <w:t>10</w:t>
            </w:r>
          </w:p>
        </w:tc>
        <w:tc>
          <w:tcPr>
            <w:tcW w:w="536" w:type="dxa"/>
          </w:tcPr>
          <w:p>
            <w:pPr>
              <w:pStyle w:val="16"/>
              <w:spacing w:before="124"/>
              <w:ind w:left="79" w:right="72"/>
              <w:jc w:val="center"/>
              <w:rPr>
                <w:rFonts w:hint="eastAsia" w:ascii="宋体" w:hAnsi="宋体" w:eastAsia="宋体" w:cs="宋体"/>
                <w:sz w:val="18"/>
                <w:szCs w:val="18"/>
              </w:rPr>
            </w:pPr>
            <w:r>
              <w:rPr>
                <w:rFonts w:hint="eastAsia" w:ascii="宋体" w:hAnsi="宋体" w:eastAsia="宋体" w:cs="宋体"/>
                <w:sz w:val="18"/>
                <w:szCs w:val="18"/>
              </w:rPr>
              <w:t>160</w:t>
            </w:r>
          </w:p>
        </w:tc>
        <w:tc>
          <w:tcPr>
            <w:tcW w:w="511" w:type="dxa"/>
          </w:tcPr>
          <w:p>
            <w:pPr>
              <w:pStyle w:val="16"/>
              <w:spacing w:before="124"/>
              <w:ind w:left="68" w:right="59"/>
              <w:jc w:val="center"/>
              <w:rPr>
                <w:rFonts w:hint="eastAsia" w:ascii="宋体" w:hAnsi="宋体" w:eastAsia="宋体" w:cs="宋体"/>
                <w:sz w:val="18"/>
                <w:szCs w:val="18"/>
              </w:rPr>
            </w:pPr>
            <w:r>
              <w:rPr>
                <w:rFonts w:hint="eastAsia" w:ascii="宋体" w:hAnsi="宋体" w:eastAsia="宋体" w:cs="宋体"/>
                <w:sz w:val="18"/>
                <w:szCs w:val="18"/>
              </w:rPr>
              <w:t>10</w:t>
            </w:r>
          </w:p>
        </w:tc>
        <w:tc>
          <w:tcPr>
            <w:tcW w:w="500" w:type="dxa"/>
          </w:tcPr>
          <w:p>
            <w:pPr>
              <w:pStyle w:val="16"/>
              <w:spacing w:before="124"/>
              <w:ind w:left="61" w:right="53"/>
              <w:jc w:val="center"/>
              <w:rPr>
                <w:rFonts w:hint="eastAsia" w:ascii="宋体" w:hAnsi="宋体" w:eastAsia="宋体" w:cs="宋体"/>
                <w:sz w:val="18"/>
                <w:szCs w:val="18"/>
              </w:rPr>
            </w:pPr>
            <w:r>
              <w:rPr>
                <w:rFonts w:hint="eastAsia" w:ascii="宋体" w:hAnsi="宋体" w:eastAsia="宋体" w:cs="宋体"/>
                <w:sz w:val="18"/>
                <w:szCs w:val="18"/>
              </w:rPr>
              <w:t>150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spacing w:before="124"/>
              <w:ind w:left="28" w:right="21"/>
              <w:jc w:val="center"/>
              <w:rPr>
                <w:rFonts w:hint="eastAsia" w:ascii="宋体" w:hAnsi="宋体" w:eastAsia="宋体" w:cs="宋体"/>
                <w:sz w:val="18"/>
                <w:szCs w:val="18"/>
              </w:rPr>
            </w:pPr>
            <w:r>
              <w:rPr>
                <w:rFonts w:hint="eastAsia" w:ascii="宋体" w:hAnsi="宋体" w:eastAsia="宋体" w:cs="宋体"/>
                <w:sz w:val="18"/>
                <w:szCs w:val="18"/>
              </w:rPr>
              <w:t>64</w:t>
            </w:r>
          </w:p>
        </w:tc>
        <w:tc>
          <w:tcPr>
            <w:tcW w:w="623" w:type="dxa"/>
          </w:tcPr>
          <w:p>
            <w:pPr>
              <w:pStyle w:val="16"/>
              <w:spacing w:before="124"/>
              <w:ind w:left="214" w:right="209"/>
              <w:jc w:val="center"/>
              <w:rPr>
                <w:rFonts w:hint="eastAsia" w:ascii="宋体" w:hAnsi="宋体" w:eastAsia="宋体" w:cs="宋体"/>
                <w:sz w:val="18"/>
                <w:szCs w:val="18"/>
              </w:rPr>
            </w:pPr>
            <w:r>
              <w:rPr>
                <w:rFonts w:hint="eastAsia" w:ascii="宋体" w:hAnsi="宋体" w:eastAsia="宋体" w:cs="宋体"/>
                <w:sz w:val="18"/>
                <w:szCs w:val="18"/>
              </w:rPr>
              <w:t>64</w:t>
            </w:r>
          </w:p>
        </w:tc>
        <w:tc>
          <w:tcPr>
            <w:tcW w:w="527" w:type="dxa"/>
            <w:vMerge w:val="continue"/>
            <w:tcBorders>
              <w:top w:val="nil"/>
            </w:tcBorders>
          </w:tcPr>
          <w:p>
            <w:pPr>
              <w:rPr>
                <w:rFonts w:hint="eastAsia" w:ascii="宋体" w:hAnsi="宋体" w:eastAsia="宋体" w:cs="宋体"/>
                <w:sz w:val="18"/>
                <w:szCs w:val="18"/>
              </w:rPr>
            </w:pPr>
          </w:p>
        </w:tc>
        <w:tc>
          <w:tcPr>
            <w:tcW w:w="337" w:type="dxa"/>
          </w:tcPr>
          <w:p>
            <w:pPr>
              <w:pStyle w:val="16"/>
              <w:spacing w:before="53"/>
              <w:ind w:left="61"/>
              <w:rPr>
                <w:rFonts w:hint="eastAsia" w:ascii="宋体" w:hAnsi="宋体" w:eastAsia="宋体" w:cs="宋体"/>
                <w:sz w:val="18"/>
                <w:szCs w:val="18"/>
              </w:rPr>
            </w:pPr>
            <w:r>
              <w:rPr>
                <w:rFonts w:hint="eastAsia" w:ascii="宋体" w:hAnsi="宋体" w:eastAsia="宋体" w:cs="宋体"/>
                <w:sz w:val="18"/>
                <w:szCs w:val="18"/>
              </w:rPr>
              <w:t>32</w:t>
            </w:r>
          </w:p>
        </w:tc>
        <w:tc>
          <w:tcPr>
            <w:tcW w:w="1060" w:type="dxa"/>
          </w:tcPr>
          <w:p>
            <w:pPr>
              <w:pStyle w:val="16"/>
              <w:spacing w:before="93"/>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3"/>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4"/>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3</w:t>
            </w:r>
            <w:r>
              <w:rPr>
                <w:rFonts w:hint="eastAsia" w:ascii="宋体" w:hAnsi="宋体" w:eastAsia="宋体" w:cs="宋体"/>
                <w:w w:val="95"/>
                <w:sz w:val="18"/>
                <w:szCs w:val="18"/>
              </w:rPr>
              <w:t>0703</w:t>
            </w:r>
          </w:p>
        </w:tc>
        <w:tc>
          <w:tcPr>
            <w:tcW w:w="2040" w:type="dxa"/>
          </w:tcPr>
          <w:p>
            <w:pPr>
              <w:pStyle w:val="16"/>
              <w:spacing w:before="28"/>
              <w:ind w:left="7"/>
              <w:jc w:val="center"/>
              <w:rPr>
                <w:rFonts w:hint="eastAsia" w:ascii="宋体" w:hAnsi="宋体" w:eastAsia="宋体" w:cs="宋体"/>
                <w:sz w:val="18"/>
                <w:szCs w:val="18"/>
              </w:rPr>
            </w:pPr>
            <w:r>
              <w:rPr>
                <w:rFonts w:hint="eastAsia" w:ascii="宋体" w:hAnsi="宋体" w:eastAsia="宋体" w:cs="宋体"/>
                <w:sz w:val="18"/>
                <w:szCs w:val="18"/>
              </w:rPr>
              <w:t>羽毛球专项理论与实践</w:t>
            </w:r>
          </w:p>
        </w:tc>
        <w:tc>
          <w:tcPr>
            <w:tcW w:w="476" w:type="dxa"/>
          </w:tcPr>
          <w:p>
            <w:pPr>
              <w:pStyle w:val="16"/>
              <w:spacing w:before="124"/>
              <w:ind w:left="106" w:right="97"/>
              <w:jc w:val="center"/>
              <w:rPr>
                <w:rFonts w:hint="eastAsia" w:ascii="宋体" w:hAnsi="宋体" w:eastAsia="宋体" w:cs="宋体"/>
                <w:sz w:val="18"/>
                <w:szCs w:val="18"/>
              </w:rPr>
            </w:pPr>
            <w:r>
              <w:rPr>
                <w:rFonts w:hint="eastAsia" w:ascii="宋体" w:hAnsi="宋体" w:eastAsia="宋体" w:cs="宋体"/>
                <w:sz w:val="18"/>
                <w:szCs w:val="18"/>
              </w:rPr>
              <w:t>10</w:t>
            </w:r>
          </w:p>
        </w:tc>
        <w:tc>
          <w:tcPr>
            <w:tcW w:w="536" w:type="dxa"/>
          </w:tcPr>
          <w:p>
            <w:pPr>
              <w:pStyle w:val="16"/>
              <w:spacing w:before="124"/>
              <w:ind w:left="79" w:right="72"/>
              <w:jc w:val="center"/>
              <w:rPr>
                <w:rFonts w:hint="eastAsia" w:ascii="宋体" w:hAnsi="宋体" w:eastAsia="宋体" w:cs="宋体"/>
                <w:sz w:val="18"/>
                <w:szCs w:val="18"/>
              </w:rPr>
            </w:pPr>
            <w:r>
              <w:rPr>
                <w:rFonts w:hint="eastAsia" w:ascii="宋体" w:hAnsi="宋体" w:eastAsia="宋体" w:cs="宋体"/>
                <w:sz w:val="18"/>
                <w:szCs w:val="18"/>
              </w:rPr>
              <w:t>160</w:t>
            </w:r>
          </w:p>
        </w:tc>
        <w:tc>
          <w:tcPr>
            <w:tcW w:w="511" w:type="dxa"/>
          </w:tcPr>
          <w:p>
            <w:pPr>
              <w:pStyle w:val="16"/>
              <w:spacing w:before="124"/>
              <w:ind w:left="68" w:right="59"/>
              <w:jc w:val="center"/>
              <w:rPr>
                <w:rFonts w:hint="eastAsia" w:ascii="宋体" w:hAnsi="宋体" w:eastAsia="宋体" w:cs="宋体"/>
                <w:sz w:val="18"/>
                <w:szCs w:val="18"/>
              </w:rPr>
            </w:pPr>
            <w:r>
              <w:rPr>
                <w:rFonts w:hint="eastAsia" w:ascii="宋体" w:hAnsi="宋体" w:eastAsia="宋体" w:cs="宋体"/>
                <w:sz w:val="18"/>
                <w:szCs w:val="18"/>
              </w:rPr>
              <w:t>10</w:t>
            </w:r>
          </w:p>
        </w:tc>
        <w:tc>
          <w:tcPr>
            <w:tcW w:w="500" w:type="dxa"/>
          </w:tcPr>
          <w:p>
            <w:pPr>
              <w:pStyle w:val="16"/>
              <w:spacing w:before="124"/>
              <w:ind w:left="61" w:right="53"/>
              <w:jc w:val="center"/>
              <w:rPr>
                <w:rFonts w:hint="eastAsia" w:ascii="宋体" w:hAnsi="宋体" w:eastAsia="宋体" w:cs="宋体"/>
                <w:sz w:val="18"/>
                <w:szCs w:val="18"/>
              </w:rPr>
            </w:pPr>
            <w:r>
              <w:rPr>
                <w:rFonts w:hint="eastAsia" w:ascii="宋体" w:hAnsi="宋体" w:eastAsia="宋体" w:cs="宋体"/>
                <w:sz w:val="18"/>
                <w:szCs w:val="18"/>
              </w:rPr>
              <w:t>150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spacing w:before="124"/>
              <w:ind w:left="28" w:right="21"/>
              <w:jc w:val="center"/>
              <w:rPr>
                <w:rFonts w:hint="eastAsia" w:ascii="宋体" w:hAnsi="宋体" w:eastAsia="宋体" w:cs="宋体"/>
                <w:sz w:val="18"/>
                <w:szCs w:val="18"/>
              </w:rPr>
            </w:pPr>
            <w:r>
              <w:rPr>
                <w:rFonts w:hint="eastAsia" w:ascii="宋体" w:hAnsi="宋体" w:eastAsia="宋体" w:cs="宋体"/>
                <w:sz w:val="18"/>
                <w:szCs w:val="18"/>
              </w:rPr>
              <w:t>64</w:t>
            </w:r>
          </w:p>
        </w:tc>
        <w:tc>
          <w:tcPr>
            <w:tcW w:w="623" w:type="dxa"/>
          </w:tcPr>
          <w:p>
            <w:pPr>
              <w:pStyle w:val="16"/>
              <w:spacing w:before="124"/>
              <w:ind w:left="214" w:right="209"/>
              <w:jc w:val="center"/>
              <w:rPr>
                <w:rFonts w:hint="eastAsia" w:ascii="宋体" w:hAnsi="宋体" w:eastAsia="宋体" w:cs="宋体"/>
                <w:sz w:val="18"/>
                <w:szCs w:val="18"/>
              </w:rPr>
            </w:pPr>
            <w:r>
              <w:rPr>
                <w:rFonts w:hint="eastAsia" w:ascii="宋体" w:hAnsi="宋体" w:eastAsia="宋体" w:cs="宋体"/>
                <w:sz w:val="18"/>
                <w:szCs w:val="18"/>
              </w:rPr>
              <w:t>64</w:t>
            </w:r>
          </w:p>
        </w:tc>
        <w:tc>
          <w:tcPr>
            <w:tcW w:w="527" w:type="dxa"/>
            <w:vMerge w:val="continue"/>
            <w:tcBorders>
              <w:top w:val="nil"/>
            </w:tcBorders>
          </w:tcPr>
          <w:p>
            <w:pPr>
              <w:rPr>
                <w:rFonts w:hint="eastAsia" w:ascii="宋体" w:hAnsi="宋体" w:eastAsia="宋体" w:cs="宋体"/>
                <w:sz w:val="18"/>
                <w:szCs w:val="18"/>
              </w:rPr>
            </w:pPr>
          </w:p>
        </w:tc>
        <w:tc>
          <w:tcPr>
            <w:tcW w:w="337" w:type="dxa"/>
          </w:tcPr>
          <w:p>
            <w:pPr>
              <w:pStyle w:val="16"/>
              <w:spacing w:before="53"/>
              <w:ind w:left="61"/>
              <w:rPr>
                <w:rFonts w:hint="eastAsia" w:ascii="宋体" w:hAnsi="宋体" w:eastAsia="宋体" w:cs="宋体"/>
                <w:sz w:val="18"/>
                <w:szCs w:val="18"/>
              </w:rPr>
            </w:pPr>
            <w:r>
              <w:rPr>
                <w:rFonts w:hint="eastAsia" w:ascii="宋体" w:hAnsi="宋体" w:eastAsia="宋体" w:cs="宋体"/>
                <w:sz w:val="18"/>
                <w:szCs w:val="18"/>
              </w:rPr>
              <w:t>32</w:t>
            </w:r>
          </w:p>
        </w:tc>
        <w:tc>
          <w:tcPr>
            <w:tcW w:w="1060" w:type="dxa"/>
          </w:tcPr>
          <w:p>
            <w:pPr>
              <w:pStyle w:val="16"/>
              <w:spacing w:before="91"/>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1"/>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restart"/>
          </w:tcPr>
          <w:p>
            <w:pPr>
              <w:pStyle w:val="16"/>
              <w:rPr>
                <w:rFonts w:hint="eastAsia" w:ascii="宋体" w:hAnsi="宋体" w:eastAsia="宋体" w:cs="宋体"/>
                <w:b/>
                <w:sz w:val="18"/>
                <w:szCs w:val="18"/>
              </w:rPr>
            </w:pPr>
          </w:p>
          <w:p>
            <w:pPr>
              <w:pStyle w:val="16"/>
              <w:rPr>
                <w:rFonts w:hint="eastAsia" w:ascii="宋体" w:hAnsi="宋体" w:eastAsia="宋体" w:cs="宋体"/>
                <w:b/>
                <w:sz w:val="18"/>
                <w:szCs w:val="18"/>
              </w:rPr>
            </w:pPr>
          </w:p>
          <w:p>
            <w:pPr>
              <w:pStyle w:val="16"/>
              <w:spacing w:before="8"/>
              <w:rPr>
                <w:rFonts w:hint="eastAsia" w:ascii="宋体" w:hAnsi="宋体" w:eastAsia="宋体" w:cs="宋体"/>
                <w:b/>
                <w:sz w:val="18"/>
                <w:szCs w:val="18"/>
              </w:rPr>
            </w:pPr>
          </w:p>
          <w:p>
            <w:pPr>
              <w:pStyle w:val="16"/>
              <w:ind w:left="26" w:right="18"/>
              <w:jc w:val="center"/>
              <w:rPr>
                <w:rFonts w:hint="eastAsia" w:ascii="宋体" w:hAnsi="宋体" w:eastAsia="宋体" w:cs="宋体"/>
                <w:sz w:val="18"/>
                <w:szCs w:val="18"/>
              </w:rPr>
            </w:pPr>
            <w:r>
              <w:rPr>
                <w:rFonts w:hint="eastAsia" w:ascii="宋体" w:hAnsi="宋体" w:eastAsia="宋体" w:cs="宋体"/>
                <w:sz w:val="18"/>
                <w:szCs w:val="18"/>
              </w:rPr>
              <w:t>任选 6</w:t>
            </w:r>
          </w:p>
          <w:p>
            <w:pPr>
              <w:pStyle w:val="16"/>
              <w:spacing w:before="50"/>
              <w:ind w:left="26" w:right="18"/>
              <w:jc w:val="center"/>
              <w:rPr>
                <w:rFonts w:hint="eastAsia" w:ascii="宋体" w:hAnsi="宋体" w:eastAsia="宋体" w:cs="宋体"/>
                <w:sz w:val="18"/>
                <w:szCs w:val="18"/>
              </w:rPr>
            </w:pPr>
            <w:r>
              <w:rPr>
                <w:rFonts w:hint="eastAsia" w:ascii="宋体" w:hAnsi="宋体" w:eastAsia="宋体" w:cs="宋体"/>
                <w:sz w:val="18"/>
                <w:szCs w:val="18"/>
              </w:rPr>
              <w:t>选 2</w:t>
            </w:r>
          </w:p>
        </w:tc>
        <w:tc>
          <w:tcPr>
            <w:tcW w:w="1265" w:type="dxa"/>
          </w:tcPr>
          <w:p>
            <w:pPr>
              <w:pStyle w:val="16"/>
              <w:spacing w:before="104"/>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2</w:t>
            </w:r>
            <w:r>
              <w:rPr>
                <w:rFonts w:hint="eastAsia" w:ascii="宋体" w:hAnsi="宋体" w:eastAsia="宋体" w:cs="宋体"/>
                <w:w w:val="95"/>
                <w:sz w:val="18"/>
                <w:szCs w:val="18"/>
              </w:rPr>
              <w:t>0</w:t>
            </w:r>
            <w:r>
              <w:rPr>
                <w:rFonts w:hint="eastAsia" w:ascii="宋体" w:hAnsi="宋体" w:eastAsia="宋体" w:cs="宋体"/>
                <w:w w:val="95"/>
                <w:sz w:val="18"/>
                <w:szCs w:val="18"/>
                <w:lang w:val="en-US" w:eastAsia="zh-CN"/>
              </w:rPr>
              <w:t>1</w:t>
            </w:r>
            <w:r>
              <w:rPr>
                <w:rFonts w:hint="eastAsia" w:ascii="宋体" w:hAnsi="宋体" w:eastAsia="宋体" w:cs="宋体"/>
                <w:w w:val="95"/>
                <w:sz w:val="18"/>
                <w:szCs w:val="18"/>
              </w:rPr>
              <w:t>03</w:t>
            </w:r>
          </w:p>
        </w:tc>
        <w:tc>
          <w:tcPr>
            <w:tcW w:w="2040" w:type="dxa"/>
          </w:tcPr>
          <w:p>
            <w:pPr>
              <w:pStyle w:val="16"/>
              <w:spacing w:before="28"/>
              <w:ind w:left="7"/>
              <w:jc w:val="center"/>
              <w:rPr>
                <w:rFonts w:hint="eastAsia" w:ascii="宋体" w:hAnsi="宋体" w:eastAsia="宋体" w:cs="宋体"/>
                <w:sz w:val="18"/>
                <w:szCs w:val="18"/>
              </w:rPr>
            </w:pPr>
            <w:r>
              <w:rPr>
                <w:rFonts w:hint="eastAsia" w:ascii="宋体" w:hAnsi="宋体" w:eastAsia="宋体" w:cs="宋体"/>
                <w:sz w:val="18"/>
                <w:szCs w:val="18"/>
              </w:rPr>
              <w:t>体育统计</w:t>
            </w:r>
          </w:p>
        </w:tc>
        <w:tc>
          <w:tcPr>
            <w:tcW w:w="476" w:type="dxa"/>
          </w:tcPr>
          <w:p>
            <w:pPr>
              <w:pStyle w:val="16"/>
              <w:spacing w:before="122"/>
              <w:ind w:left="6"/>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36" w:type="dxa"/>
          </w:tcPr>
          <w:p>
            <w:pPr>
              <w:pStyle w:val="16"/>
              <w:spacing w:before="122"/>
              <w:ind w:left="79" w:right="69"/>
              <w:jc w:val="center"/>
              <w:rPr>
                <w:rFonts w:hint="eastAsia" w:ascii="宋体" w:hAnsi="宋体" w:eastAsia="宋体" w:cs="宋体"/>
                <w:sz w:val="18"/>
                <w:szCs w:val="18"/>
              </w:rPr>
            </w:pPr>
            <w:r>
              <w:rPr>
                <w:rFonts w:hint="eastAsia" w:ascii="宋体" w:hAnsi="宋体" w:eastAsia="宋体" w:cs="宋体"/>
                <w:sz w:val="18"/>
                <w:szCs w:val="18"/>
              </w:rPr>
              <w:t>32</w:t>
            </w:r>
          </w:p>
        </w:tc>
        <w:tc>
          <w:tcPr>
            <w:tcW w:w="511" w:type="dxa"/>
          </w:tcPr>
          <w:p>
            <w:pPr>
              <w:pStyle w:val="16"/>
              <w:spacing w:before="122"/>
              <w:ind w:left="68" w:right="59"/>
              <w:jc w:val="center"/>
              <w:rPr>
                <w:rFonts w:hint="eastAsia" w:ascii="宋体" w:hAnsi="宋体" w:eastAsia="宋体" w:cs="宋体"/>
                <w:sz w:val="18"/>
                <w:szCs w:val="18"/>
              </w:rPr>
            </w:pPr>
            <w:r>
              <w:rPr>
                <w:rFonts w:hint="eastAsia" w:ascii="宋体" w:hAnsi="宋体" w:eastAsia="宋体" w:cs="宋体"/>
                <w:sz w:val="18"/>
                <w:szCs w:val="18"/>
              </w:rPr>
              <w:t>30</w:t>
            </w:r>
          </w:p>
        </w:tc>
        <w:tc>
          <w:tcPr>
            <w:tcW w:w="500" w:type="dxa"/>
          </w:tcPr>
          <w:p>
            <w:pPr>
              <w:pStyle w:val="16"/>
              <w:spacing w:before="122"/>
              <w:ind w:left="8"/>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vMerge w:val="restart"/>
          </w:tcPr>
          <w:p>
            <w:pPr>
              <w:pStyle w:val="16"/>
              <w:spacing w:before="10"/>
              <w:rPr>
                <w:rFonts w:hint="eastAsia" w:ascii="宋体" w:hAnsi="宋体" w:eastAsia="宋体" w:cs="宋体"/>
                <w:b/>
                <w:sz w:val="18"/>
                <w:szCs w:val="18"/>
              </w:rPr>
            </w:pPr>
          </w:p>
          <w:p>
            <w:pPr>
              <w:pStyle w:val="16"/>
              <w:ind w:left="28" w:right="21"/>
              <w:jc w:val="center"/>
              <w:rPr>
                <w:rFonts w:hint="eastAsia" w:ascii="宋体" w:hAnsi="宋体" w:eastAsia="宋体" w:cs="宋体"/>
                <w:sz w:val="18"/>
                <w:szCs w:val="18"/>
              </w:rPr>
            </w:pPr>
            <w:r>
              <w:rPr>
                <w:rFonts w:hint="eastAsia" w:ascii="宋体" w:hAnsi="宋体" w:eastAsia="宋体" w:cs="宋体"/>
                <w:sz w:val="18"/>
                <w:szCs w:val="18"/>
              </w:rPr>
              <w:t>2 选一</w:t>
            </w:r>
          </w:p>
          <w:p>
            <w:pPr>
              <w:pStyle w:val="16"/>
              <w:spacing w:before="120"/>
              <w:ind w:left="28" w:right="21"/>
              <w:jc w:val="center"/>
              <w:rPr>
                <w:rFonts w:hint="eastAsia" w:ascii="宋体" w:hAnsi="宋体" w:eastAsia="宋体" w:cs="宋体"/>
                <w:sz w:val="18"/>
                <w:szCs w:val="18"/>
              </w:rPr>
            </w:pPr>
            <w:r>
              <w:rPr>
                <w:rFonts w:hint="eastAsia" w:ascii="宋体" w:hAnsi="宋体" w:eastAsia="宋体" w:cs="宋体"/>
                <w:sz w:val="18"/>
                <w:szCs w:val="18"/>
              </w:rPr>
              <w:t>32</w:t>
            </w:r>
          </w:p>
        </w:tc>
        <w:tc>
          <w:tcPr>
            <w:tcW w:w="623" w:type="dxa"/>
          </w:tcPr>
          <w:p>
            <w:pPr>
              <w:pStyle w:val="16"/>
              <w:rPr>
                <w:rFonts w:hint="eastAsia" w:ascii="宋体" w:hAnsi="宋体" w:eastAsia="宋体" w:cs="宋体"/>
                <w:sz w:val="18"/>
                <w:szCs w:val="18"/>
              </w:rPr>
            </w:pPr>
          </w:p>
        </w:tc>
        <w:tc>
          <w:tcPr>
            <w:tcW w:w="527" w:type="dxa"/>
          </w:tcPr>
          <w:p>
            <w:pPr>
              <w:pStyle w:val="16"/>
              <w:rPr>
                <w:rFonts w:hint="eastAsia" w:ascii="宋体" w:hAnsi="宋体" w:eastAsia="宋体" w:cs="宋体"/>
                <w:sz w:val="18"/>
                <w:szCs w:val="18"/>
              </w:rPr>
            </w:pPr>
          </w:p>
        </w:tc>
        <w:tc>
          <w:tcPr>
            <w:tcW w:w="337" w:type="dxa"/>
          </w:tcPr>
          <w:p>
            <w:pPr>
              <w:pStyle w:val="16"/>
              <w:rPr>
                <w:rFonts w:hint="eastAsia" w:ascii="宋体" w:hAnsi="宋体" w:eastAsia="宋体" w:cs="宋体"/>
                <w:sz w:val="18"/>
                <w:szCs w:val="18"/>
              </w:rPr>
            </w:pPr>
          </w:p>
        </w:tc>
        <w:tc>
          <w:tcPr>
            <w:tcW w:w="1060" w:type="dxa"/>
          </w:tcPr>
          <w:p>
            <w:pPr>
              <w:pStyle w:val="16"/>
              <w:spacing w:before="91"/>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1"/>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4"/>
              <w:ind w:right="222"/>
              <w:jc w:val="right"/>
              <w:rPr>
                <w:rFonts w:hint="eastAsia" w:ascii="宋体" w:hAnsi="宋体" w:eastAsia="宋体" w:cs="宋体"/>
                <w:sz w:val="18"/>
                <w:szCs w:val="18"/>
              </w:rPr>
            </w:pPr>
            <w:r>
              <w:rPr>
                <w:rFonts w:hint="eastAsia" w:ascii="宋体" w:hAnsi="宋体" w:eastAsia="宋体" w:cs="宋体"/>
                <w:w w:val="95"/>
                <w:sz w:val="18"/>
                <w:szCs w:val="18"/>
              </w:rPr>
              <w:t>207</w:t>
            </w:r>
            <w:r>
              <w:rPr>
                <w:rFonts w:hint="eastAsia" w:ascii="宋体" w:hAnsi="宋体" w:eastAsia="宋体" w:cs="宋体"/>
                <w:w w:val="95"/>
                <w:sz w:val="18"/>
                <w:szCs w:val="18"/>
                <w:lang w:val="en-US" w:eastAsia="zh-CN"/>
              </w:rPr>
              <w:t>2</w:t>
            </w:r>
            <w:r>
              <w:rPr>
                <w:rFonts w:hint="eastAsia" w:ascii="宋体" w:hAnsi="宋体" w:eastAsia="宋体" w:cs="宋体"/>
                <w:w w:val="95"/>
                <w:sz w:val="18"/>
                <w:szCs w:val="18"/>
              </w:rPr>
              <w:t>0</w:t>
            </w:r>
            <w:r>
              <w:rPr>
                <w:rFonts w:hint="eastAsia" w:ascii="宋体" w:hAnsi="宋体" w:eastAsia="宋体" w:cs="宋体"/>
                <w:w w:val="95"/>
                <w:sz w:val="18"/>
                <w:szCs w:val="18"/>
                <w:lang w:val="en-US" w:eastAsia="zh-CN"/>
              </w:rPr>
              <w:t>2</w:t>
            </w:r>
            <w:r>
              <w:rPr>
                <w:rFonts w:hint="eastAsia" w:ascii="宋体" w:hAnsi="宋体" w:eastAsia="宋体" w:cs="宋体"/>
                <w:w w:val="95"/>
                <w:sz w:val="18"/>
                <w:szCs w:val="18"/>
              </w:rPr>
              <w:t>03</w:t>
            </w:r>
          </w:p>
        </w:tc>
        <w:tc>
          <w:tcPr>
            <w:tcW w:w="2040" w:type="dxa"/>
          </w:tcPr>
          <w:p>
            <w:pPr>
              <w:pStyle w:val="16"/>
              <w:spacing w:before="29"/>
              <w:ind w:left="7"/>
              <w:jc w:val="center"/>
              <w:rPr>
                <w:rFonts w:hint="eastAsia" w:ascii="宋体" w:hAnsi="宋体" w:eastAsia="宋体" w:cs="宋体"/>
                <w:sz w:val="18"/>
                <w:szCs w:val="18"/>
              </w:rPr>
            </w:pPr>
            <w:r>
              <w:rPr>
                <w:rFonts w:hint="eastAsia" w:ascii="宋体" w:hAnsi="宋体" w:eastAsia="宋体" w:cs="宋体"/>
                <w:sz w:val="18"/>
                <w:szCs w:val="18"/>
              </w:rPr>
              <w:t>体育概论</w:t>
            </w:r>
          </w:p>
        </w:tc>
        <w:tc>
          <w:tcPr>
            <w:tcW w:w="476" w:type="dxa"/>
          </w:tcPr>
          <w:p>
            <w:pPr>
              <w:pStyle w:val="16"/>
              <w:spacing w:before="122"/>
              <w:ind w:left="6"/>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36" w:type="dxa"/>
          </w:tcPr>
          <w:p>
            <w:pPr>
              <w:pStyle w:val="16"/>
              <w:spacing w:before="122"/>
              <w:ind w:left="79" w:right="69"/>
              <w:jc w:val="center"/>
              <w:rPr>
                <w:rFonts w:hint="eastAsia" w:ascii="宋体" w:hAnsi="宋体" w:eastAsia="宋体" w:cs="宋体"/>
                <w:sz w:val="18"/>
                <w:szCs w:val="18"/>
              </w:rPr>
            </w:pPr>
            <w:r>
              <w:rPr>
                <w:rFonts w:hint="eastAsia" w:ascii="宋体" w:hAnsi="宋体" w:eastAsia="宋体" w:cs="宋体"/>
                <w:sz w:val="18"/>
                <w:szCs w:val="18"/>
              </w:rPr>
              <w:t>32</w:t>
            </w:r>
          </w:p>
        </w:tc>
        <w:tc>
          <w:tcPr>
            <w:tcW w:w="511" w:type="dxa"/>
          </w:tcPr>
          <w:p>
            <w:pPr>
              <w:pStyle w:val="16"/>
              <w:spacing w:before="122"/>
              <w:ind w:left="68" w:right="59"/>
              <w:jc w:val="center"/>
              <w:rPr>
                <w:rFonts w:hint="eastAsia" w:ascii="宋体" w:hAnsi="宋体" w:eastAsia="宋体" w:cs="宋体"/>
                <w:sz w:val="18"/>
                <w:szCs w:val="18"/>
              </w:rPr>
            </w:pPr>
            <w:r>
              <w:rPr>
                <w:rFonts w:hint="eastAsia" w:ascii="宋体" w:hAnsi="宋体" w:eastAsia="宋体" w:cs="宋体"/>
                <w:sz w:val="18"/>
                <w:szCs w:val="18"/>
              </w:rPr>
              <w:t>30</w:t>
            </w:r>
          </w:p>
        </w:tc>
        <w:tc>
          <w:tcPr>
            <w:tcW w:w="500" w:type="dxa"/>
          </w:tcPr>
          <w:p>
            <w:pPr>
              <w:pStyle w:val="16"/>
              <w:spacing w:before="122"/>
              <w:ind w:left="8"/>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vMerge w:val="continue"/>
            <w:tcBorders>
              <w:top w:val="nil"/>
            </w:tcBorders>
          </w:tcPr>
          <w:p>
            <w:pPr>
              <w:rPr>
                <w:rFonts w:hint="eastAsia" w:ascii="宋体" w:hAnsi="宋体" w:eastAsia="宋体" w:cs="宋体"/>
                <w:sz w:val="18"/>
                <w:szCs w:val="18"/>
              </w:rPr>
            </w:pPr>
          </w:p>
        </w:tc>
        <w:tc>
          <w:tcPr>
            <w:tcW w:w="623" w:type="dxa"/>
          </w:tcPr>
          <w:p>
            <w:pPr>
              <w:pStyle w:val="16"/>
              <w:rPr>
                <w:rFonts w:hint="eastAsia" w:ascii="宋体" w:hAnsi="宋体" w:eastAsia="宋体" w:cs="宋体"/>
                <w:sz w:val="18"/>
                <w:szCs w:val="18"/>
              </w:rPr>
            </w:pPr>
          </w:p>
        </w:tc>
        <w:tc>
          <w:tcPr>
            <w:tcW w:w="527" w:type="dxa"/>
          </w:tcPr>
          <w:p>
            <w:pPr>
              <w:pStyle w:val="16"/>
              <w:rPr>
                <w:rFonts w:hint="eastAsia" w:ascii="宋体" w:hAnsi="宋体" w:eastAsia="宋体" w:cs="宋体"/>
                <w:sz w:val="18"/>
                <w:szCs w:val="18"/>
              </w:rPr>
            </w:pPr>
          </w:p>
        </w:tc>
        <w:tc>
          <w:tcPr>
            <w:tcW w:w="337" w:type="dxa"/>
          </w:tcPr>
          <w:p>
            <w:pPr>
              <w:pStyle w:val="16"/>
              <w:rPr>
                <w:rFonts w:hint="eastAsia" w:ascii="宋体" w:hAnsi="宋体" w:eastAsia="宋体" w:cs="宋体"/>
                <w:sz w:val="18"/>
                <w:szCs w:val="18"/>
              </w:rPr>
            </w:pPr>
          </w:p>
        </w:tc>
        <w:tc>
          <w:tcPr>
            <w:tcW w:w="1060" w:type="dxa"/>
          </w:tcPr>
          <w:p>
            <w:pPr>
              <w:pStyle w:val="16"/>
              <w:spacing w:before="91"/>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1"/>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5"/>
              <w:ind w:right="222"/>
              <w:jc w:val="right"/>
              <w:rPr>
                <w:rFonts w:hint="eastAsia" w:ascii="宋体" w:hAnsi="宋体" w:eastAsia="宋体" w:cs="宋体"/>
                <w:sz w:val="18"/>
                <w:szCs w:val="18"/>
              </w:rPr>
            </w:pPr>
            <w:r>
              <w:rPr>
                <w:rFonts w:hint="eastAsia" w:ascii="宋体" w:hAnsi="宋体" w:eastAsia="宋体" w:cs="宋体"/>
                <w:w w:val="95"/>
                <w:sz w:val="18"/>
                <w:szCs w:val="18"/>
              </w:rPr>
              <w:t>2072</w:t>
            </w:r>
            <w:r>
              <w:rPr>
                <w:rFonts w:hint="eastAsia" w:ascii="宋体" w:hAnsi="宋体" w:eastAsia="宋体" w:cs="宋体"/>
                <w:w w:val="95"/>
                <w:sz w:val="18"/>
                <w:szCs w:val="18"/>
                <w:lang w:val="en-US" w:eastAsia="zh-CN"/>
              </w:rPr>
              <w:t>03</w:t>
            </w:r>
            <w:r>
              <w:rPr>
                <w:rFonts w:hint="eastAsia" w:ascii="宋体" w:hAnsi="宋体" w:eastAsia="宋体" w:cs="宋体"/>
                <w:w w:val="95"/>
                <w:sz w:val="18"/>
                <w:szCs w:val="18"/>
              </w:rPr>
              <w:t>03</w:t>
            </w:r>
          </w:p>
        </w:tc>
        <w:tc>
          <w:tcPr>
            <w:tcW w:w="2040" w:type="dxa"/>
          </w:tcPr>
          <w:p>
            <w:pPr>
              <w:pStyle w:val="16"/>
              <w:spacing w:before="29"/>
              <w:ind w:left="7"/>
              <w:jc w:val="center"/>
              <w:rPr>
                <w:rFonts w:hint="eastAsia" w:ascii="宋体" w:hAnsi="宋体" w:eastAsia="宋体" w:cs="宋体"/>
                <w:sz w:val="18"/>
                <w:szCs w:val="18"/>
              </w:rPr>
            </w:pPr>
            <w:r>
              <w:rPr>
                <w:rFonts w:hint="eastAsia" w:ascii="宋体" w:hAnsi="宋体" w:eastAsia="宋体" w:cs="宋体"/>
                <w:sz w:val="18"/>
                <w:szCs w:val="18"/>
              </w:rPr>
              <w:t>定向运动</w:t>
            </w:r>
          </w:p>
        </w:tc>
        <w:tc>
          <w:tcPr>
            <w:tcW w:w="476" w:type="dxa"/>
          </w:tcPr>
          <w:p>
            <w:pPr>
              <w:pStyle w:val="16"/>
              <w:spacing w:before="122"/>
              <w:ind w:left="6"/>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36" w:type="dxa"/>
          </w:tcPr>
          <w:p>
            <w:pPr>
              <w:pStyle w:val="16"/>
              <w:spacing w:before="122"/>
              <w:ind w:left="79" w:right="69"/>
              <w:jc w:val="center"/>
              <w:rPr>
                <w:rFonts w:hint="eastAsia" w:ascii="宋体" w:hAnsi="宋体" w:eastAsia="宋体" w:cs="宋体"/>
                <w:sz w:val="18"/>
                <w:szCs w:val="18"/>
              </w:rPr>
            </w:pPr>
            <w:r>
              <w:rPr>
                <w:rFonts w:hint="eastAsia" w:ascii="宋体" w:hAnsi="宋体" w:eastAsia="宋体" w:cs="宋体"/>
                <w:sz w:val="18"/>
                <w:szCs w:val="18"/>
              </w:rPr>
              <w:t>32</w:t>
            </w:r>
          </w:p>
        </w:tc>
        <w:tc>
          <w:tcPr>
            <w:tcW w:w="511" w:type="dxa"/>
          </w:tcPr>
          <w:p>
            <w:pPr>
              <w:pStyle w:val="16"/>
              <w:spacing w:before="122"/>
              <w:ind w:left="7"/>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00" w:type="dxa"/>
          </w:tcPr>
          <w:p>
            <w:pPr>
              <w:pStyle w:val="16"/>
              <w:spacing w:before="122"/>
              <w:ind w:left="61" w:right="55"/>
              <w:jc w:val="center"/>
              <w:rPr>
                <w:rFonts w:hint="eastAsia" w:ascii="宋体" w:hAnsi="宋体" w:eastAsia="宋体" w:cs="宋体"/>
                <w:sz w:val="18"/>
                <w:szCs w:val="18"/>
              </w:rPr>
            </w:pPr>
            <w:r>
              <w:rPr>
                <w:rFonts w:hint="eastAsia" w:ascii="宋体" w:hAnsi="宋体" w:eastAsia="宋体" w:cs="宋体"/>
                <w:sz w:val="18"/>
                <w:szCs w:val="18"/>
              </w:rPr>
              <w:t>30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rPr>
                <w:rFonts w:hint="eastAsia" w:ascii="宋体" w:hAnsi="宋体" w:eastAsia="宋体" w:cs="宋体"/>
                <w:sz w:val="18"/>
                <w:szCs w:val="18"/>
              </w:rPr>
            </w:pPr>
          </w:p>
        </w:tc>
        <w:tc>
          <w:tcPr>
            <w:tcW w:w="623" w:type="dxa"/>
          </w:tcPr>
          <w:p>
            <w:pPr>
              <w:pStyle w:val="16"/>
              <w:spacing w:before="122"/>
              <w:ind w:left="214" w:right="209"/>
              <w:jc w:val="center"/>
              <w:rPr>
                <w:rFonts w:hint="eastAsia" w:ascii="宋体" w:hAnsi="宋体" w:eastAsia="宋体" w:cs="宋体"/>
                <w:sz w:val="18"/>
                <w:szCs w:val="18"/>
              </w:rPr>
            </w:pPr>
            <w:r>
              <w:rPr>
                <w:rFonts w:hint="eastAsia" w:ascii="宋体" w:hAnsi="宋体" w:eastAsia="宋体" w:cs="宋体"/>
                <w:sz w:val="18"/>
                <w:szCs w:val="18"/>
              </w:rPr>
              <w:t>32</w:t>
            </w:r>
          </w:p>
        </w:tc>
        <w:tc>
          <w:tcPr>
            <w:tcW w:w="527" w:type="dxa"/>
          </w:tcPr>
          <w:p>
            <w:pPr>
              <w:pStyle w:val="16"/>
              <w:rPr>
                <w:rFonts w:hint="eastAsia" w:ascii="宋体" w:hAnsi="宋体" w:eastAsia="宋体" w:cs="宋体"/>
                <w:sz w:val="18"/>
                <w:szCs w:val="18"/>
              </w:rPr>
            </w:pPr>
          </w:p>
        </w:tc>
        <w:tc>
          <w:tcPr>
            <w:tcW w:w="337" w:type="dxa"/>
          </w:tcPr>
          <w:p>
            <w:pPr>
              <w:pStyle w:val="16"/>
              <w:rPr>
                <w:rFonts w:hint="eastAsia" w:ascii="宋体" w:hAnsi="宋体" w:eastAsia="宋体" w:cs="宋体"/>
                <w:sz w:val="18"/>
                <w:szCs w:val="18"/>
              </w:rPr>
            </w:pPr>
          </w:p>
        </w:tc>
        <w:tc>
          <w:tcPr>
            <w:tcW w:w="1060" w:type="dxa"/>
          </w:tcPr>
          <w:p>
            <w:pPr>
              <w:pStyle w:val="16"/>
              <w:spacing w:before="91"/>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1"/>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5"/>
              <w:ind w:right="224"/>
              <w:jc w:val="right"/>
              <w:rPr>
                <w:rFonts w:hint="eastAsia" w:ascii="宋体" w:hAnsi="宋体" w:eastAsia="宋体" w:cs="宋体"/>
                <w:sz w:val="18"/>
                <w:szCs w:val="18"/>
              </w:rPr>
            </w:pPr>
            <w:r>
              <w:rPr>
                <w:rFonts w:hint="eastAsia" w:ascii="宋体" w:hAnsi="宋体" w:eastAsia="宋体" w:cs="宋体"/>
                <w:w w:val="95"/>
                <w:sz w:val="18"/>
                <w:szCs w:val="18"/>
              </w:rPr>
              <w:t>2072</w:t>
            </w:r>
            <w:r>
              <w:rPr>
                <w:rFonts w:hint="eastAsia" w:ascii="宋体" w:hAnsi="宋体" w:eastAsia="宋体" w:cs="宋体"/>
                <w:w w:val="95"/>
                <w:sz w:val="18"/>
                <w:szCs w:val="18"/>
                <w:lang w:val="en-US" w:eastAsia="zh-CN"/>
              </w:rPr>
              <w:t>04</w:t>
            </w:r>
            <w:r>
              <w:rPr>
                <w:rFonts w:hint="eastAsia" w:ascii="宋体" w:hAnsi="宋体" w:eastAsia="宋体" w:cs="宋体"/>
                <w:w w:val="95"/>
                <w:sz w:val="18"/>
                <w:szCs w:val="18"/>
              </w:rPr>
              <w:t>03</w:t>
            </w:r>
          </w:p>
        </w:tc>
        <w:tc>
          <w:tcPr>
            <w:tcW w:w="2040" w:type="dxa"/>
          </w:tcPr>
          <w:p>
            <w:pPr>
              <w:pStyle w:val="16"/>
              <w:spacing w:before="27"/>
              <w:ind w:left="9"/>
              <w:jc w:val="center"/>
              <w:rPr>
                <w:rFonts w:hint="eastAsia" w:ascii="宋体" w:hAnsi="宋体" w:eastAsia="宋体" w:cs="宋体"/>
                <w:sz w:val="18"/>
                <w:szCs w:val="18"/>
              </w:rPr>
            </w:pPr>
            <w:r>
              <w:rPr>
                <w:rFonts w:hint="eastAsia" w:ascii="宋体" w:hAnsi="宋体" w:eastAsia="宋体" w:cs="宋体"/>
                <w:sz w:val="18"/>
                <w:szCs w:val="18"/>
              </w:rPr>
              <w:t>民族传统体育</w:t>
            </w:r>
          </w:p>
        </w:tc>
        <w:tc>
          <w:tcPr>
            <w:tcW w:w="476" w:type="dxa"/>
          </w:tcPr>
          <w:p>
            <w:pPr>
              <w:pStyle w:val="16"/>
              <w:spacing w:before="122"/>
              <w:ind w:left="6"/>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36" w:type="dxa"/>
          </w:tcPr>
          <w:p>
            <w:pPr>
              <w:pStyle w:val="16"/>
              <w:spacing w:before="122"/>
              <w:ind w:left="79" w:right="69"/>
              <w:jc w:val="center"/>
              <w:rPr>
                <w:rFonts w:hint="eastAsia" w:ascii="宋体" w:hAnsi="宋体" w:eastAsia="宋体" w:cs="宋体"/>
                <w:sz w:val="18"/>
                <w:szCs w:val="18"/>
              </w:rPr>
            </w:pPr>
            <w:r>
              <w:rPr>
                <w:rFonts w:hint="eastAsia" w:ascii="宋体" w:hAnsi="宋体" w:eastAsia="宋体" w:cs="宋体"/>
                <w:sz w:val="18"/>
                <w:szCs w:val="18"/>
              </w:rPr>
              <w:t>32</w:t>
            </w:r>
          </w:p>
        </w:tc>
        <w:tc>
          <w:tcPr>
            <w:tcW w:w="511" w:type="dxa"/>
          </w:tcPr>
          <w:p>
            <w:pPr>
              <w:pStyle w:val="16"/>
              <w:spacing w:before="122"/>
              <w:ind w:left="7"/>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00" w:type="dxa"/>
          </w:tcPr>
          <w:p>
            <w:pPr>
              <w:pStyle w:val="16"/>
              <w:spacing w:before="122"/>
              <w:ind w:left="61" w:right="55"/>
              <w:jc w:val="center"/>
              <w:rPr>
                <w:rFonts w:hint="eastAsia" w:ascii="宋体" w:hAnsi="宋体" w:eastAsia="宋体" w:cs="宋体"/>
                <w:sz w:val="18"/>
                <w:szCs w:val="18"/>
              </w:rPr>
            </w:pPr>
            <w:r>
              <w:rPr>
                <w:rFonts w:hint="eastAsia" w:ascii="宋体" w:hAnsi="宋体" w:eastAsia="宋体" w:cs="宋体"/>
                <w:sz w:val="18"/>
                <w:szCs w:val="18"/>
              </w:rPr>
              <w:t>30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rPr>
                <w:rFonts w:hint="eastAsia" w:ascii="宋体" w:hAnsi="宋体" w:eastAsia="宋体" w:cs="宋体"/>
                <w:sz w:val="18"/>
                <w:szCs w:val="18"/>
              </w:rPr>
            </w:pPr>
          </w:p>
        </w:tc>
        <w:tc>
          <w:tcPr>
            <w:tcW w:w="623" w:type="dxa"/>
          </w:tcPr>
          <w:p>
            <w:pPr>
              <w:pStyle w:val="16"/>
              <w:spacing w:before="122"/>
              <w:ind w:left="214" w:right="209"/>
              <w:jc w:val="center"/>
              <w:rPr>
                <w:rFonts w:hint="eastAsia" w:ascii="宋体" w:hAnsi="宋体" w:eastAsia="宋体" w:cs="宋体"/>
                <w:sz w:val="18"/>
                <w:szCs w:val="18"/>
              </w:rPr>
            </w:pPr>
            <w:r>
              <w:rPr>
                <w:rFonts w:hint="eastAsia" w:ascii="宋体" w:hAnsi="宋体" w:eastAsia="宋体" w:cs="宋体"/>
                <w:sz w:val="18"/>
                <w:szCs w:val="18"/>
              </w:rPr>
              <w:t>32</w:t>
            </w:r>
          </w:p>
        </w:tc>
        <w:tc>
          <w:tcPr>
            <w:tcW w:w="527" w:type="dxa"/>
          </w:tcPr>
          <w:p>
            <w:pPr>
              <w:pStyle w:val="16"/>
              <w:rPr>
                <w:rFonts w:hint="eastAsia" w:ascii="宋体" w:hAnsi="宋体" w:eastAsia="宋体" w:cs="宋体"/>
                <w:sz w:val="18"/>
                <w:szCs w:val="18"/>
              </w:rPr>
            </w:pPr>
          </w:p>
        </w:tc>
        <w:tc>
          <w:tcPr>
            <w:tcW w:w="337" w:type="dxa"/>
          </w:tcPr>
          <w:p>
            <w:pPr>
              <w:pStyle w:val="16"/>
              <w:rPr>
                <w:rFonts w:hint="eastAsia" w:ascii="宋体" w:hAnsi="宋体" w:eastAsia="宋体" w:cs="宋体"/>
                <w:sz w:val="18"/>
                <w:szCs w:val="18"/>
              </w:rPr>
            </w:pPr>
          </w:p>
        </w:tc>
        <w:tc>
          <w:tcPr>
            <w:tcW w:w="1060" w:type="dxa"/>
          </w:tcPr>
          <w:p>
            <w:pPr>
              <w:pStyle w:val="16"/>
              <w:spacing w:before="92"/>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2"/>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5"/>
              <w:ind w:right="222"/>
              <w:jc w:val="right"/>
              <w:rPr>
                <w:rFonts w:hint="eastAsia" w:ascii="宋体" w:hAnsi="宋体" w:eastAsia="宋体" w:cs="宋体"/>
                <w:sz w:val="18"/>
                <w:szCs w:val="18"/>
              </w:rPr>
            </w:pPr>
            <w:r>
              <w:rPr>
                <w:rFonts w:hint="eastAsia" w:ascii="宋体" w:hAnsi="宋体" w:eastAsia="宋体" w:cs="宋体"/>
                <w:w w:val="95"/>
                <w:sz w:val="18"/>
                <w:szCs w:val="18"/>
              </w:rPr>
              <w:t>2072</w:t>
            </w:r>
            <w:r>
              <w:rPr>
                <w:rFonts w:hint="eastAsia" w:ascii="宋体" w:hAnsi="宋体" w:eastAsia="宋体" w:cs="宋体"/>
                <w:w w:val="95"/>
                <w:sz w:val="18"/>
                <w:szCs w:val="18"/>
                <w:lang w:val="en-US" w:eastAsia="zh-CN"/>
              </w:rPr>
              <w:t>05</w:t>
            </w:r>
            <w:r>
              <w:rPr>
                <w:rFonts w:hint="eastAsia" w:ascii="宋体" w:hAnsi="宋体" w:eastAsia="宋体" w:cs="宋体"/>
                <w:w w:val="95"/>
                <w:sz w:val="18"/>
                <w:szCs w:val="18"/>
              </w:rPr>
              <w:t>03</w:t>
            </w:r>
          </w:p>
        </w:tc>
        <w:tc>
          <w:tcPr>
            <w:tcW w:w="2040" w:type="dxa"/>
          </w:tcPr>
          <w:p>
            <w:pPr>
              <w:pStyle w:val="16"/>
              <w:spacing w:before="92"/>
              <w:ind w:left="7"/>
              <w:jc w:val="center"/>
              <w:rPr>
                <w:rFonts w:hint="eastAsia" w:ascii="宋体" w:hAnsi="宋体" w:eastAsia="宋体" w:cs="宋体"/>
                <w:sz w:val="18"/>
                <w:szCs w:val="18"/>
              </w:rPr>
            </w:pPr>
            <w:r>
              <w:rPr>
                <w:rFonts w:hint="eastAsia" w:ascii="宋体" w:hAnsi="宋体" w:eastAsia="宋体" w:cs="宋体"/>
                <w:sz w:val="18"/>
                <w:szCs w:val="18"/>
              </w:rPr>
              <w:t>运动安全与防护</w:t>
            </w:r>
          </w:p>
        </w:tc>
        <w:tc>
          <w:tcPr>
            <w:tcW w:w="476" w:type="dxa"/>
          </w:tcPr>
          <w:p>
            <w:pPr>
              <w:pStyle w:val="16"/>
              <w:spacing w:before="122"/>
              <w:ind w:left="6"/>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36" w:type="dxa"/>
          </w:tcPr>
          <w:p>
            <w:pPr>
              <w:pStyle w:val="16"/>
              <w:spacing w:before="122"/>
              <w:ind w:left="79" w:right="69"/>
              <w:jc w:val="center"/>
              <w:rPr>
                <w:rFonts w:hint="eastAsia" w:ascii="宋体" w:hAnsi="宋体" w:eastAsia="宋体" w:cs="宋体"/>
                <w:sz w:val="18"/>
                <w:szCs w:val="18"/>
              </w:rPr>
            </w:pPr>
            <w:r>
              <w:rPr>
                <w:rFonts w:hint="eastAsia" w:ascii="宋体" w:hAnsi="宋体" w:eastAsia="宋体" w:cs="宋体"/>
                <w:sz w:val="18"/>
                <w:szCs w:val="18"/>
              </w:rPr>
              <w:t>32</w:t>
            </w:r>
          </w:p>
        </w:tc>
        <w:tc>
          <w:tcPr>
            <w:tcW w:w="511" w:type="dxa"/>
          </w:tcPr>
          <w:p>
            <w:pPr>
              <w:pStyle w:val="16"/>
              <w:spacing w:before="122"/>
              <w:ind w:left="7"/>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00" w:type="dxa"/>
          </w:tcPr>
          <w:p>
            <w:pPr>
              <w:pStyle w:val="16"/>
              <w:spacing w:before="122"/>
              <w:ind w:left="61" w:right="55"/>
              <w:jc w:val="center"/>
              <w:rPr>
                <w:rFonts w:hint="eastAsia" w:ascii="宋体" w:hAnsi="宋体" w:eastAsia="宋体" w:cs="宋体"/>
                <w:sz w:val="18"/>
                <w:szCs w:val="18"/>
              </w:rPr>
            </w:pPr>
            <w:r>
              <w:rPr>
                <w:rFonts w:hint="eastAsia" w:ascii="宋体" w:hAnsi="宋体" w:eastAsia="宋体" w:cs="宋体"/>
                <w:sz w:val="18"/>
                <w:szCs w:val="18"/>
              </w:rPr>
              <w:t>30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rPr>
                <w:rFonts w:hint="eastAsia" w:ascii="宋体" w:hAnsi="宋体" w:eastAsia="宋体" w:cs="宋体"/>
                <w:sz w:val="18"/>
                <w:szCs w:val="18"/>
              </w:rPr>
            </w:pPr>
          </w:p>
        </w:tc>
        <w:tc>
          <w:tcPr>
            <w:tcW w:w="623" w:type="dxa"/>
          </w:tcPr>
          <w:p>
            <w:pPr>
              <w:pStyle w:val="16"/>
              <w:rPr>
                <w:rFonts w:hint="eastAsia" w:ascii="宋体" w:hAnsi="宋体" w:eastAsia="宋体" w:cs="宋体"/>
                <w:sz w:val="18"/>
                <w:szCs w:val="18"/>
              </w:rPr>
            </w:pPr>
          </w:p>
        </w:tc>
        <w:tc>
          <w:tcPr>
            <w:tcW w:w="527" w:type="dxa"/>
          </w:tcPr>
          <w:p>
            <w:pPr>
              <w:pStyle w:val="16"/>
              <w:spacing w:before="122"/>
              <w:ind w:left="167" w:right="160"/>
              <w:jc w:val="center"/>
              <w:rPr>
                <w:rFonts w:hint="eastAsia" w:ascii="宋体" w:hAnsi="宋体" w:eastAsia="宋体" w:cs="宋体"/>
                <w:sz w:val="18"/>
                <w:szCs w:val="18"/>
              </w:rPr>
            </w:pPr>
            <w:r>
              <w:rPr>
                <w:rFonts w:hint="eastAsia" w:ascii="宋体" w:hAnsi="宋体" w:eastAsia="宋体" w:cs="宋体"/>
                <w:sz w:val="18"/>
                <w:szCs w:val="18"/>
              </w:rPr>
              <w:t>32</w:t>
            </w:r>
          </w:p>
        </w:tc>
        <w:tc>
          <w:tcPr>
            <w:tcW w:w="337" w:type="dxa"/>
          </w:tcPr>
          <w:p>
            <w:pPr>
              <w:pStyle w:val="16"/>
              <w:rPr>
                <w:rFonts w:hint="eastAsia" w:ascii="宋体" w:hAnsi="宋体" w:eastAsia="宋体" w:cs="宋体"/>
                <w:sz w:val="18"/>
                <w:szCs w:val="18"/>
              </w:rPr>
            </w:pPr>
          </w:p>
        </w:tc>
        <w:tc>
          <w:tcPr>
            <w:tcW w:w="1060" w:type="dxa"/>
          </w:tcPr>
          <w:p>
            <w:pPr>
              <w:pStyle w:val="16"/>
              <w:spacing w:before="92"/>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2"/>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183" w:type="dxa"/>
            <w:vMerge w:val="continue"/>
            <w:tcBorders>
              <w:top w:val="nil"/>
            </w:tcBorders>
          </w:tcPr>
          <w:p>
            <w:pPr>
              <w:rPr>
                <w:rFonts w:hint="eastAsia" w:ascii="宋体" w:hAnsi="宋体" w:eastAsia="宋体" w:cs="宋体"/>
                <w:sz w:val="18"/>
                <w:szCs w:val="18"/>
              </w:rPr>
            </w:pPr>
          </w:p>
        </w:tc>
        <w:tc>
          <w:tcPr>
            <w:tcW w:w="702" w:type="dxa"/>
            <w:vMerge w:val="continue"/>
            <w:tcBorders>
              <w:top w:val="nil"/>
            </w:tcBorders>
          </w:tcPr>
          <w:p>
            <w:pPr>
              <w:rPr>
                <w:rFonts w:hint="eastAsia" w:ascii="宋体" w:hAnsi="宋体" w:eastAsia="宋体" w:cs="宋体"/>
                <w:sz w:val="18"/>
                <w:szCs w:val="18"/>
              </w:rPr>
            </w:pPr>
          </w:p>
        </w:tc>
        <w:tc>
          <w:tcPr>
            <w:tcW w:w="750" w:type="dxa"/>
            <w:vMerge w:val="continue"/>
            <w:tcBorders>
              <w:top w:val="nil"/>
            </w:tcBorders>
          </w:tcPr>
          <w:p>
            <w:pPr>
              <w:rPr>
                <w:rFonts w:hint="eastAsia" w:ascii="宋体" w:hAnsi="宋体" w:eastAsia="宋体" w:cs="宋体"/>
                <w:sz w:val="18"/>
                <w:szCs w:val="18"/>
              </w:rPr>
            </w:pPr>
          </w:p>
        </w:tc>
        <w:tc>
          <w:tcPr>
            <w:tcW w:w="1265" w:type="dxa"/>
          </w:tcPr>
          <w:p>
            <w:pPr>
              <w:pStyle w:val="16"/>
              <w:spacing w:before="105"/>
              <w:ind w:right="222"/>
              <w:jc w:val="right"/>
              <w:rPr>
                <w:rFonts w:hint="eastAsia" w:ascii="宋体" w:hAnsi="宋体" w:eastAsia="宋体" w:cs="宋体"/>
                <w:sz w:val="18"/>
                <w:szCs w:val="18"/>
              </w:rPr>
            </w:pPr>
            <w:r>
              <w:rPr>
                <w:rFonts w:hint="eastAsia" w:ascii="宋体" w:hAnsi="宋体" w:eastAsia="宋体" w:cs="宋体"/>
                <w:w w:val="95"/>
                <w:sz w:val="18"/>
                <w:szCs w:val="18"/>
              </w:rPr>
              <w:t>2072</w:t>
            </w:r>
            <w:r>
              <w:rPr>
                <w:rFonts w:hint="eastAsia" w:ascii="宋体" w:hAnsi="宋体" w:eastAsia="宋体" w:cs="宋体"/>
                <w:w w:val="95"/>
                <w:sz w:val="18"/>
                <w:szCs w:val="18"/>
                <w:lang w:val="en-US" w:eastAsia="zh-CN"/>
              </w:rPr>
              <w:t>06</w:t>
            </w:r>
            <w:r>
              <w:rPr>
                <w:rFonts w:hint="eastAsia" w:ascii="宋体" w:hAnsi="宋体" w:eastAsia="宋体" w:cs="宋体"/>
                <w:w w:val="95"/>
                <w:sz w:val="18"/>
                <w:szCs w:val="18"/>
              </w:rPr>
              <w:t>03</w:t>
            </w:r>
          </w:p>
        </w:tc>
        <w:tc>
          <w:tcPr>
            <w:tcW w:w="2040" w:type="dxa"/>
          </w:tcPr>
          <w:p>
            <w:pPr>
              <w:pStyle w:val="16"/>
              <w:spacing w:before="92"/>
              <w:ind w:left="9"/>
              <w:jc w:val="center"/>
              <w:rPr>
                <w:rFonts w:hint="eastAsia" w:ascii="宋体" w:hAnsi="宋体" w:eastAsia="宋体" w:cs="宋体"/>
                <w:sz w:val="18"/>
                <w:szCs w:val="18"/>
              </w:rPr>
            </w:pPr>
            <w:r>
              <w:rPr>
                <w:rFonts w:hint="eastAsia" w:ascii="宋体" w:hAnsi="宋体" w:eastAsia="宋体" w:cs="宋体"/>
                <w:sz w:val="18"/>
                <w:szCs w:val="18"/>
              </w:rPr>
              <w:t>羽毛球</w:t>
            </w:r>
          </w:p>
        </w:tc>
        <w:tc>
          <w:tcPr>
            <w:tcW w:w="476" w:type="dxa"/>
          </w:tcPr>
          <w:p>
            <w:pPr>
              <w:pStyle w:val="16"/>
              <w:spacing w:before="123"/>
              <w:ind w:left="6"/>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36" w:type="dxa"/>
          </w:tcPr>
          <w:p>
            <w:pPr>
              <w:pStyle w:val="16"/>
              <w:spacing w:before="123"/>
              <w:ind w:left="79" w:right="69"/>
              <w:jc w:val="center"/>
              <w:rPr>
                <w:rFonts w:hint="eastAsia" w:ascii="宋体" w:hAnsi="宋体" w:eastAsia="宋体" w:cs="宋体"/>
                <w:sz w:val="18"/>
                <w:szCs w:val="18"/>
              </w:rPr>
            </w:pPr>
            <w:r>
              <w:rPr>
                <w:rFonts w:hint="eastAsia" w:ascii="宋体" w:hAnsi="宋体" w:eastAsia="宋体" w:cs="宋体"/>
                <w:sz w:val="18"/>
                <w:szCs w:val="18"/>
              </w:rPr>
              <w:t>32</w:t>
            </w:r>
          </w:p>
        </w:tc>
        <w:tc>
          <w:tcPr>
            <w:tcW w:w="511" w:type="dxa"/>
          </w:tcPr>
          <w:p>
            <w:pPr>
              <w:pStyle w:val="16"/>
              <w:spacing w:before="123"/>
              <w:ind w:left="7"/>
              <w:jc w:val="center"/>
              <w:rPr>
                <w:rFonts w:hint="eastAsia" w:ascii="宋体" w:hAnsi="宋体" w:eastAsia="宋体" w:cs="宋体"/>
                <w:sz w:val="18"/>
                <w:szCs w:val="18"/>
              </w:rPr>
            </w:pPr>
            <w:r>
              <w:rPr>
                <w:rFonts w:hint="eastAsia" w:ascii="宋体" w:hAnsi="宋体" w:eastAsia="宋体" w:cs="宋体"/>
                <w:w w:val="99"/>
                <w:sz w:val="18"/>
                <w:szCs w:val="18"/>
              </w:rPr>
              <w:t>2</w:t>
            </w:r>
          </w:p>
        </w:tc>
        <w:tc>
          <w:tcPr>
            <w:tcW w:w="500" w:type="dxa"/>
          </w:tcPr>
          <w:p>
            <w:pPr>
              <w:pStyle w:val="16"/>
              <w:spacing w:before="123"/>
              <w:ind w:left="61" w:right="55"/>
              <w:jc w:val="center"/>
              <w:rPr>
                <w:rFonts w:hint="eastAsia" w:ascii="宋体" w:hAnsi="宋体" w:eastAsia="宋体" w:cs="宋体"/>
                <w:sz w:val="18"/>
                <w:szCs w:val="18"/>
              </w:rPr>
            </w:pPr>
            <w:r>
              <w:rPr>
                <w:rFonts w:hint="eastAsia" w:ascii="宋体" w:hAnsi="宋体" w:eastAsia="宋体" w:cs="宋体"/>
                <w:sz w:val="18"/>
                <w:szCs w:val="18"/>
              </w:rPr>
              <w:t>30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rPr>
                <w:rFonts w:hint="eastAsia" w:ascii="宋体" w:hAnsi="宋体" w:eastAsia="宋体" w:cs="宋体"/>
                <w:sz w:val="18"/>
                <w:szCs w:val="18"/>
              </w:rPr>
            </w:pPr>
          </w:p>
        </w:tc>
        <w:tc>
          <w:tcPr>
            <w:tcW w:w="623" w:type="dxa"/>
          </w:tcPr>
          <w:p>
            <w:pPr>
              <w:pStyle w:val="16"/>
              <w:rPr>
                <w:rFonts w:hint="eastAsia" w:ascii="宋体" w:hAnsi="宋体" w:eastAsia="宋体" w:cs="宋体"/>
                <w:sz w:val="18"/>
                <w:szCs w:val="18"/>
              </w:rPr>
            </w:pPr>
          </w:p>
        </w:tc>
        <w:tc>
          <w:tcPr>
            <w:tcW w:w="527" w:type="dxa"/>
          </w:tcPr>
          <w:p>
            <w:pPr>
              <w:pStyle w:val="16"/>
              <w:spacing w:before="123"/>
              <w:ind w:left="167" w:right="160"/>
              <w:jc w:val="center"/>
              <w:rPr>
                <w:rFonts w:hint="eastAsia" w:ascii="宋体" w:hAnsi="宋体" w:eastAsia="宋体" w:cs="宋体"/>
                <w:sz w:val="18"/>
                <w:szCs w:val="18"/>
              </w:rPr>
            </w:pPr>
            <w:r>
              <w:rPr>
                <w:rFonts w:hint="eastAsia" w:ascii="宋体" w:hAnsi="宋体" w:eastAsia="宋体" w:cs="宋体"/>
                <w:sz w:val="18"/>
                <w:szCs w:val="18"/>
              </w:rPr>
              <w:t>32</w:t>
            </w:r>
          </w:p>
        </w:tc>
        <w:tc>
          <w:tcPr>
            <w:tcW w:w="337" w:type="dxa"/>
          </w:tcPr>
          <w:p>
            <w:pPr>
              <w:pStyle w:val="16"/>
              <w:rPr>
                <w:rFonts w:hint="eastAsia" w:ascii="宋体" w:hAnsi="宋体" w:eastAsia="宋体" w:cs="宋体"/>
                <w:sz w:val="18"/>
                <w:szCs w:val="18"/>
              </w:rPr>
            </w:pPr>
          </w:p>
        </w:tc>
        <w:tc>
          <w:tcPr>
            <w:tcW w:w="1060" w:type="dxa"/>
          </w:tcPr>
          <w:p>
            <w:pPr>
              <w:pStyle w:val="16"/>
              <w:spacing w:before="92"/>
              <w:ind w:left="130"/>
              <w:rPr>
                <w:rFonts w:hint="eastAsia" w:ascii="宋体" w:hAnsi="宋体" w:eastAsia="宋体" w:cs="宋体"/>
                <w:sz w:val="18"/>
                <w:szCs w:val="18"/>
              </w:rPr>
            </w:pPr>
            <w:r>
              <w:rPr>
                <w:rFonts w:hint="eastAsia" w:ascii="宋体" w:hAnsi="宋体" w:eastAsia="宋体" w:cs="宋体"/>
                <w:sz w:val="18"/>
                <w:szCs w:val="18"/>
              </w:rPr>
              <w:t>理实一体</w:t>
            </w:r>
          </w:p>
        </w:tc>
        <w:tc>
          <w:tcPr>
            <w:tcW w:w="1258" w:type="dxa"/>
          </w:tcPr>
          <w:p>
            <w:pPr>
              <w:pStyle w:val="16"/>
              <w:spacing w:before="92"/>
              <w:ind w:left="428"/>
              <w:rPr>
                <w:rFonts w:hint="eastAsia" w:ascii="宋体" w:hAnsi="宋体" w:eastAsia="宋体" w:cs="宋体"/>
                <w:sz w:val="18"/>
                <w:szCs w:val="18"/>
              </w:rPr>
            </w:pPr>
            <w:r>
              <w:rPr>
                <w:rFonts w:hint="eastAsia" w:ascii="宋体" w:hAnsi="宋体" w:eastAsia="宋体" w:cs="宋体"/>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885" w:type="dxa"/>
            <w:gridSpan w:val="2"/>
          </w:tcPr>
          <w:p>
            <w:pPr>
              <w:pStyle w:val="16"/>
              <w:rPr>
                <w:rFonts w:hint="eastAsia" w:ascii="宋体" w:hAnsi="宋体" w:eastAsia="宋体" w:cs="宋体"/>
                <w:sz w:val="18"/>
                <w:szCs w:val="18"/>
              </w:rPr>
            </w:pPr>
          </w:p>
        </w:tc>
        <w:tc>
          <w:tcPr>
            <w:tcW w:w="2015" w:type="dxa"/>
            <w:gridSpan w:val="2"/>
          </w:tcPr>
          <w:p>
            <w:pPr>
              <w:pStyle w:val="16"/>
              <w:spacing w:before="106"/>
              <w:ind w:left="774" w:right="770"/>
              <w:jc w:val="center"/>
              <w:rPr>
                <w:rFonts w:hint="eastAsia" w:ascii="宋体" w:hAnsi="宋体" w:eastAsia="宋体" w:cs="宋体"/>
                <w:sz w:val="18"/>
                <w:szCs w:val="18"/>
              </w:rPr>
            </w:pPr>
            <w:r>
              <w:rPr>
                <w:rFonts w:hint="eastAsia" w:ascii="宋体" w:hAnsi="宋体" w:eastAsia="宋体" w:cs="宋体"/>
                <w:sz w:val="18"/>
                <w:szCs w:val="18"/>
              </w:rPr>
              <w:t>合计</w:t>
            </w:r>
          </w:p>
        </w:tc>
        <w:tc>
          <w:tcPr>
            <w:tcW w:w="2040" w:type="dxa"/>
          </w:tcPr>
          <w:p>
            <w:pPr>
              <w:pStyle w:val="16"/>
              <w:rPr>
                <w:rFonts w:hint="eastAsia" w:ascii="宋体" w:hAnsi="宋体" w:eastAsia="宋体" w:cs="宋体"/>
                <w:sz w:val="18"/>
                <w:szCs w:val="18"/>
              </w:rPr>
            </w:pPr>
          </w:p>
        </w:tc>
        <w:tc>
          <w:tcPr>
            <w:tcW w:w="476" w:type="dxa"/>
          </w:tcPr>
          <w:p>
            <w:pPr>
              <w:pStyle w:val="16"/>
              <w:spacing w:before="123"/>
              <w:ind w:left="106" w:right="97"/>
              <w:jc w:val="center"/>
              <w:rPr>
                <w:rFonts w:hint="eastAsia" w:ascii="宋体" w:hAnsi="宋体" w:eastAsia="宋体" w:cs="宋体"/>
                <w:sz w:val="18"/>
                <w:szCs w:val="18"/>
              </w:rPr>
            </w:pPr>
            <w:r>
              <w:rPr>
                <w:rFonts w:hint="eastAsia" w:ascii="宋体" w:hAnsi="宋体" w:eastAsia="宋体" w:cs="宋体"/>
                <w:sz w:val="18"/>
                <w:szCs w:val="18"/>
              </w:rPr>
              <w:t>14</w:t>
            </w:r>
          </w:p>
        </w:tc>
        <w:tc>
          <w:tcPr>
            <w:tcW w:w="536" w:type="dxa"/>
          </w:tcPr>
          <w:p>
            <w:pPr>
              <w:pStyle w:val="16"/>
              <w:spacing w:before="123"/>
              <w:ind w:left="79" w:right="72"/>
              <w:jc w:val="center"/>
              <w:rPr>
                <w:rFonts w:hint="eastAsia" w:ascii="宋体" w:hAnsi="宋体" w:eastAsia="宋体" w:cs="宋体"/>
                <w:sz w:val="18"/>
                <w:szCs w:val="18"/>
              </w:rPr>
            </w:pPr>
            <w:r>
              <w:rPr>
                <w:rFonts w:hint="eastAsia" w:ascii="宋体" w:hAnsi="宋体" w:eastAsia="宋体" w:cs="宋体"/>
                <w:sz w:val="18"/>
                <w:szCs w:val="18"/>
              </w:rPr>
              <w:t>224</w:t>
            </w:r>
          </w:p>
        </w:tc>
        <w:tc>
          <w:tcPr>
            <w:tcW w:w="511" w:type="dxa"/>
          </w:tcPr>
          <w:p>
            <w:pPr>
              <w:pStyle w:val="16"/>
              <w:spacing w:before="123"/>
              <w:ind w:left="68" w:right="59"/>
              <w:jc w:val="center"/>
              <w:rPr>
                <w:rFonts w:hint="eastAsia" w:ascii="宋体" w:hAnsi="宋体" w:eastAsia="宋体" w:cs="宋体"/>
                <w:sz w:val="18"/>
                <w:szCs w:val="18"/>
              </w:rPr>
            </w:pPr>
            <w:r>
              <w:rPr>
                <w:rFonts w:hint="eastAsia" w:ascii="宋体" w:hAnsi="宋体" w:eastAsia="宋体" w:cs="宋体"/>
                <w:sz w:val="18"/>
                <w:szCs w:val="18"/>
              </w:rPr>
              <w:t>42</w:t>
            </w:r>
          </w:p>
        </w:tc>
        <w:tc>
          <w:tcPr>
            <w:tcW w:w="500" w:type="dxa"/>
          </w:tcPr>
          <w:p>
            <w:pPr>
              <w:pStyle w:val="16"/>
              <w:spacing w:before="123"/>
              <w:ind w:left="61" w:right="53"/>
              <w:jc w:val="center"/>
              <w:rPr>
                <w:rFonts w:hint="eastAsia" w:ascii="宋体" w:hAnsi="宋体" w:eastAsia="宋体" w:cs="宋体"/>
                <w:sz w:val="18"/>
                <w:szCs w:val="18"/>
              </w:rPr>
            </w:pPr>
            <w:r>
              <w:rPr>
                <w:rFonts w:hint="eastAsia" w:ascii="宋体" w:hAnsi="宋体" w:eastAsia="宋体" w:cs="宋体"/>
                <w:sz w:val="18"/>
                <w:szCs w:val="18"/>
              </w:rPr>
              <w:t>182</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rPr>
                <w:rFonts w:hint="eastAsia" w:ascii="宋体" w:hAnsi="宋体" w:eastAsia="宋体" w:cs="宋体"/>
                <w:sz w:val="18"/>
                <w:szCs w:val="18"/>
              </w:rPr>
            </w:pPr>
          </w:p>
        </w:tc>
        <w:tc>
          <w:tcPr>
            <w:tcW w:w="623" w:type="dxa"/>
          </w:tcPr>
          <w:p>
            <w:pPr>
              <w:pStyle w:val="16"/>
              <w:rPr>
                <w:rFonts w:hint="eastAsia" w:ascii="宋体" w:hAnsi="宋体" w:eastAsia="宋体" w:cs="宋体"/>
                <w:sz w:val="18"/>
                <w:szCs w:val="18"/>
              </w:rPr>
            </w:pPr>
          </w:p>
        </w:tc>
        <w:tc>
          <w:tcPr>
            <w:tcW w:w="527" w:type="dxa"/>
          </w:tcPr>
          <w:p>
            <w:pPr>
              <w:pStyle w:val="16"/>
              <w:rPr>
                <w:rFonts w:hint="eastAsia" w:ascii="宋体" w:hAnsi="宋体" w:eastAsia="宋体" w:cs="宋体"/>
                <w:sz w:val="18"/>
                <w:szCs w:val="18"/>
              </w:rPr>
            </w:pPr>
          </w:p>
        </w:tc>
        <w:tc>
          <w:tcPr>
            <w:tcW w:w="337" w:type="dxa"/>
          </w:tcPr>
          <w:p>
            <w:pPr>
              <w:pStyle w:val="16"/>
              <w:rPr>
                <w:rFonts w:hint="eastAsia" w:ascii="宋体" w:hAnsi="宋体" w:eastAsia="宋体" w:cs="宋体"/>
                <w:sz w:val="18"/>
                <w:szCs w:val="18"/>
              </w:rPr>
            </w:pPr>
          </w:p>
        </w:tc>
        <w:tc>
          <w:tcPr>
            <w:tcW w:w="1060" w:type="dxa"/>
          </w:tcPr>
          <w:p>
            <w:pPr>
              <w:pStyle w:val="16"/>
              <w:rPr>
                <w:rFonts w:hint="eastAsia" w:ascii="宋体" w:hAnsi="宋体" w:eastAsia="宋体" w:cs="宋体"/>
                <w:sz w:val="18"/>
                <w:szCs w:val="18"/>
              </w:rPr>
            </w:pPr>
          </w:p>
        </w:tc>
        <w:tc>
          <w:tcPr>
            <w:tcW w:w="1258" w:type="dxa"/>
          </w:tcPr>
          <w:p>
            <w:pPr>
              <w:pStyle w:val="16"/>
              <w:rPr>
                <w:rFonts w:hint="eastAsia" w:ascii="宋体" w:hAnsi="宋体" w:eastAsia="宋体" w:cs="宋体"/>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1183" w:type="dxa"/>
          </w:tcPr>
          <w:p>
            <w:pPr>
              <w:pStyle w:val="16"/>
              <w:rPr>
                <w:rFonts w:hint="eastAsia" w:ascii="宋体" w:hAnsi="宋体" w:eastAsia="宋体" w:cs="宋体"/>
                <w:sz w:val="18"/>
                <w:szCs w:val="18"/>
              </w:rPr>
            </w:pPr>
          </w:p>
        </w:tc>
        <w:tc>
          <w:tcPr>
            <w:tcW w:w="4757" w:type="dxa"/>
            <w:gridSpan w:val="4"/>
          </w:tcPr>
          <w:p>
            <w:pPr>
              <w:pStyle w:val="16"/>
              <w:spacing w:before="112"/>
              <w:ind w:left="1758" w:right="1749"/>
              <w:jc w:val="center"/>
              <w:rPr>
                <w:rFonts w:hint="eastAsia" w:ascii="宋体" w:hAnsi="宋体" w:eastAsia="宋体" w:cs="宋体"/>
                <w:sz w:val="18"/>
                <w:szCs w:val="18"/>
              </w:rPr>
            </w:pPr>
            <w:r>
              <w:rPr>
                <w:rFonts w:hint="eastAsia" w:ascii="宋体" w:hAnsi="宋体" w:eastAsia="宋体" w:cs="宋体"/>
                <w:sz w:val="18"/>
                <w:szCs w:val="18"/>
              </w:rPr>
              <w:t>选修课程合计</w:t>
            </w:r>
          </w:p>
        </w:tc>
        <w:tc>
          <w:tcPr>
            <w:tcW w:w="476" w:type="dxa"/>
          </w:tcPr>
          <w:p>
            <w:pPr>
              <w:pStyle w:val="16"/>
              <w:spacing w:before="52"/>
              <w:ind w:left="106" w:right="97"/>
              <w:jc w:val="center"/>
              <w:rPr>
                <w:rFonts w:hint="eastAsia" w:ascii="宋体" w:hAnsi="宋体" w:eastAsia="宋体" w:cs="宋体"/>
                <w:b/>
                <w:sz w:val="18"/>
                <w:szCs w:val="18"/>
              </w:rPr>
            </w:pPr>
            <w:r>
              <w:rPr>
                <w:rFonts w:hint="eastAsia" w:ascii="宋体" w:hAnsi="宋体" w:eastAsia="宋体" w:cs="宋体"/>
                <w:b/>
                <w:sz w:val="18"/>
                <w:szCs w:val="18"/>
              </w:rPr>
              <w:t>21</w:t>
            </w:r>
          </w:p>
        </w:tc>
        <w:tc>
          <w:tcPr>
            <w:tcW w:w="536" w:type="dxa"/>
          </w:tcPr>
          <w:p>
            <w:pPr>
              <w:pStyle w:val="16"/>
              <w:spacing w:before="52"/>
              <w:ind w:left="79" w:right="74"/>
              <w:jc w:val="center"/>
              <w:rPr>
                <w:rFonts w:hint="eastAsia" w:ascii="宋体" w:hAnsi="宋体" w:eastAsia="宋体" w:cs="宋体"/>
                <w:b/>
                <w:sz w:val="18"/>
                <w:szCs w:val="18"/>
              </w:rPr>
            </w:pPr>
            <w:r>
              <w:rPr>
                <w:rFonts w:hint="eastAsia" w:ascii="宋体" w:hAnsi="宋体" w:eastAsia="宋体" w:cs="宋体"/>
                <w:b/>
                <w:sz w:val="18"/>
                <w:szCs w:val="18"/>
              </w:rPr>
              <w:t>336</w:t>
            </w:r>
          </w:p>
        </w:tc>
        <w:tc>
          <w:tcPr>
            <w:tcW w:w="511" w:type="dxa"/>
          </w:tcPr>
          <w:p>
            <w:pPr>
              <w:pStyle w:val="16"/>
              <w:spacing w:before="52"/>
              <w:ind w:left="68" w:right="59"/>
              <w:jc w:val="center"/>
              <w:rPr>
                <w:rFonts w:hint="eastAsia" w:ascii="宋体" w:hAnsi="宋体" w:eastAsia="宋体" w:cs="宋体"/>
                <w:b/>
                <w:sz w:val="18"/>
                <w:szCs w:val="18"/>
              </w:rPr>
            </w:pPr>
            <w:r>
              <w:rPr>
                <w:rFonts w:hint="eastAsia" w:ascii="宋体" w:hAnsi="宋体" w:eastAsia="宋体" w:cs="宋体"/>
                <w:b/>
                <w:sz w:val="18"/>
                <w:szCs w:val="18"/>
              </w:rPr>
              <w:t>106</w:t>
            </w:r>
          </w:p>
        </w:tc>
        <w:tc>
          <w:tcPr>
            <w:tcW w:w="500" w:type="dxa"/>
          </w:tcPr>
          <w:p>
            <w:pPr>
              <w:pStyle w:val="16"/>
              <w:spacing w:before="52"/>
              <w:ind w:left="61" w:right="55"/>
              <w:jc w:val="center"/>
              <w:rPr>
                <w:rFonts w:hint="eastAsia" w:ascii="宋体" w:hAnsi="宋体" w:eastAsia="宋体" w:cs="宋体"/>
                <w:b/>
                <w:sz w:val="18"/>
                <w:szCs w:val="18"/>
              </w:rPr>
            </w:pPr>
            <w:r>
              <w:rPr>
                <w:rFonts w:hint="eastAsia" w:ascii="宋体" w:hAnsi="宋体" w:eastAsia="宋体" w:cs="宋体"/>
                <w:b/>
                <w:sz w:val="18"/>
                <w:szCs w:val="18"/>
              </w:rPr>
              <w:t>230</w:t>
            </w:r>
          </w:p>
        </w:tc>
        <w:tc>
          <w:tcPr>
            <w:tcW w:w="268" w:type="dxa"/>
          </w:tcPr>
          <w:p>
            <w:pPr>
              <w:pStyle w:val="16"/>
              <w:rPr>
                <w:rFonts w:hint="eastAsia" w:ascii="宋体" w:hAnsi="宋体" w:eastAsia="宋体" w:cs="宋体"/>
                <w:sz w:val="18"/>
                <w:szCs w:val="18"/>
              </w:rPr>
            </w:pPr>
          </w:p>
        </w:tc>
        <w:tc>
          <w:tcPr>
            <w:tcW w:w="440" w:type="dxa"/>
          </w:tcPr>
          <w:p>
            <w:pPr>
              <w:pStyle w:val="16"/>
              <w:rPr>
                <w:rFonts w:hint="eastAsia" w:ascii="宋体" w:hAnsi="宋体" w:eastAsia="宋体" w:cs="宋体"/>
                <w:sz w:val="18"/>
                <w:szCs w:val="18"/>
              </w:rPr>
            </w:pPr>
          </w:p>
        </w:tc>
        <w:tc>
          <w:tcPr>
            <w:tcW w:w="550" w:type="dxa"/>
          </w:tcPr>
          <w:p>
            <w:pPr>
              <w:pStyle w:val="16"/>
              <w:rPr>
                <w:rFonts w:hint="eastAsia" w:ascii="宋体" w:hAnsi="宋体" w:eastAsia="宋体" w:cs="宋体"/>
                <w:sz w:val="18"/>
                <w:szCs w:val="18"/>
              </w:rPr>
            </w:pPr>
          </w:p>
        </w:tc>
        <w:tc>
          <w:tcPr>
            <w:tcW w:w="623" w:type="dxa"/>
          </w:tcPr>
          <w:p>
            <w:pPr>
              <w:pStyle w:val="16"/>
              <w:rPr>
                <w:rFonts w:hint="eastAsia" w:ascii="宋体" w:hAnsi="宋体" w:eastAsia="宋体" w:cs="宋体"/>
                <w:sz w:val="18"/>
                <w:szCs w:val="18"/>
              </w:rPr>
            </w:pPr>
          </w:p>
        </w:tc>
        <w:tc>
          <w:tcPr>
            <w:tcW w:w="527" w:type="dxa"/>
          </w:tcPr>
          <w:p>
            <w:pPr>
              <w:pStyle w:val="16"/>
              <w:rPr>
                <w:rFonts w:hint="eastAsia" w:ascii="宋体" w:hAnsi="宋体" w:eastAsia="宋体" w:cs="宋体"/>
                <w:sz w:val="18"/>
                <w:szCs w:val="18"/>
              </w:rPr>
            </w:pPr>
          </w:p>
        </w:tc>
        <w:tc>
          <w:tcPr>
            <w:tcW w:w="337" w:type="dxa"/>
          </w:tcPr>
          <w:p>
            <w:pPr>
              <w:pStyle w:val="16"/>
              <w:rPr>
                <w:rFonts w:hint="eastAsia" w:ascii="宋体" w:hAnsi="宋体" w:eastAsia="宋体" w:cs="宋体"/>
                <w:sz w:val="18"/>
                <w:szCs w:val="18"/>
              </w:rPr>
            </w:pPr>
          </w:p>
        </w:tc>
        <w:tc>
          <w:tcPr>
            <w:tcW w:w="1060" w:type="dxa"/>
          </w:tcPr>
          <w:p>
            <w:pPr>
              <w:pStyle w:val="16"/>
              <w:rPr>
                <w:rFonts w:hint="eastAsia" w:ascii="宋体" w:hAnsi="宋体" w:eastAsia="宋体" w:cs="宋体"/>
                <w:sz w:val="18"/>
                <w:szCs w:val="18"/>
              </w:rPr>
            </w:pPr>
          </w:p>
        </w:tc>
        <w:tc>
          <w:tcPr>
            <w:tcW w:w="1258" w:type="dxa"/>
          </w:tcPr>
          <w:p>
            <w:pPr>
              <w:pStyle w:val="16"/>
              <w:rPr>
                <w:rFonts w:hint="eastAsia" w:ascii="宋体" w:hAnsi="宋体" w:eastAsia="宋体" w:cs="宋体"/>
                <w:sz w:val="18"/>
                <w:szCs w:val="18"/>
              </w:rPr>
            </w:pPr>
          </w:p>
        </w:tc>
      </w:tr>
    </w:tbl>
    <w:p>
      <w:pPr>
        <w:spacing w:before="28"/>
        <w:ind w:left="820" w:right="0" w:firstLine="0"/>
        <w:jc w:val="left"/>
        <w:rPr>
          <w:sz w:val="20"/>
        </w:rPr>
      </w:pPr>
      <w:r>
        <w:rPr>
          <w:sz w:val="20"/>
        </w:rPr>
        <w:t>专业选修课程说明：限选课程</w:t>
      </w:r>
      <w:r>
        <w:rPr>
          <w:rFonts w:hint="eastAsia"/>
          <w:sz w:val="20"/>
          <w:lang w:val="en-US" w:eastAsia="zh-CN"/>
        </w:rPr>
        <w:t>10</w:t>
      </w:r>
      <w:r>
        <w:rPr>
          <w:sz w:val="20"/>
        </w:rPr>
        <w:t>学分+</w:t>
      </w:r>
      <w:r>
        <w:rPr>
          <w:rFonts w:hint="eastAsia"/>
          <w:sz w:val="20"/>
          <w:lang w:val="en-US" w:eastAsia="zh-CN"/>
        </w:rPr>
        <w:t>专业</w:t>
      </w:r>
      <w:r>
        <w:rPr>
          <w:sz w:val="20"/>
        </w:rPr>
        <w:t>任选课程</w:t>
      </w:r>
      <w:r>
        <w:rPr>
          <w:rFonts w:hint="eastAsia"/>
          <w:sz w:val="20"/>
          <w:lang w:val="en-US" w:eastAsia="zh-CN"/>
        </w:rPr>
        <w:t>4</w:t>
      </w:r>
      <w:r>
        <w:rPr>
          <w:sz w:val="20"/>
        </w:rPr>
        <w:t>学分</w:t>
      </w:r>
      <w:r>
        <w:rPr>
          <w:rFonts w:hint="eastAsia"/>
          <w:sz w:val="20"/>
          <w:lang w:val="en-US" w:eastAsia="zh-CN"/>
        </w:rPr>
        <w:t>+公共选修课程7学分</w:t>
      </w:r>
      <w:r>
        <w:rPr>
          <w:sz w:val="20"/>
        </w:rPr>
        <w:t>=</w:t>
      </w:r>
      <w:r>
        <w:rPr>
          <w:rFonts w:hint="eastAsia"/>
          <w:sz w:val="20"/>
          <w:lang w:val="en-US" w:eastAsia="zh-CN"/>
        </w:rPr>
        <w:t>21</w:t>
      </w:r>
      <w:r>
        <w:rPr>
          <w:sz w:val="20"/>
        </w:rPr>
        <w:t>学分。</w:t>
      </w:r>
    </w:p>
    <w:p>
      <w:pPr>
        <w:spacing w:after="0"/>
        <w:jc w:val="left"/>
        <w:rPr>
          <w:sz w:val="20"/>
        </w:rPr>
        <w:sectPr>
          <w:pgSz w:w="16840" w:h="11910" w:orient="landscape"/>
          <w:pgMar w:top="800" w:right="640" w:bottom="1180" w:left="1020" w:header="0" w:footer="913" w:gutter="0"/>
          <w:cols w:space="720" w:num="1"/>
        </w:sectPr>
      </w:pPr>
    </w:p>
    <w:p>
      <w:pPr>
        <w:pStyle w:val="5"/>
        <w:spacing w:before="2"/>
      </w:pPr>
    </w:p>
    <w:p>
      <w:pPr>
        <w:spacing w:before="48"/>
        <w:ind w:left="420" w:right="0" w:firstLine="0"/>
        <w:jc w:val="left"/>
        <w:rPr>
          <w:rFonts w:hint="eastAsia" w:ascii="宋体" w:hAnsi="宋体" w:eastAsia="宋体" w:cs="宋体"/>
          <w:b/>
          <w:sz w:val="24"/>
        </w:rPr>
      </w:pPr>
      <w:bookmarkStart w:id="12" w:name="_TOC_250008"/>
      <w:bookmarkEnd w:id="12"/>
      <w:r>
        <w:rPr>
          <w:rFonts w:hint="eastAsia" w:ascii="宋体" w:hAnsi="宋体" w:eastAsia="宋体" w:cs="宋体"/>
          <w:b/>
          <w:sz w:val="24"/>
        </w:rPr>
        <w:t>（三）专业实践教学模块</w:t>
      </w:r>
    </w:p>
    <w:p>
      <w:pPr>
        <w:pStyle w:val="5"/>
        <w:spacing w:before="9"/>
        <w:rPr>
          <w:b/>
          <w:sz w:val="20"/>
        </w:rPr>
      </w:pPr>
    </w:p>
    <w:p>
      <w:pPr>
        <w:spacing w:before="2"/>
        <w:ind w:left="584" w:right="0" w:firstLine="632" w:firstLineChars="300"/>
        <w:jc w:val="left"/>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1.实践教学环节</w:t>
      </w:r>
    </w:p>
    <w:p>
      <w:pPr>
        <w:pStyle w:val="5"/>
        <w:spacing w:before="11"/>
        <w:rPr>
          <w:b/>
          <w:sz w:val="15"/>
        </w:rPr>
      </w:pPr>
    </w:p>
    <w:p>
      <w:pPr>
        <w:spacing w:before="62"/>
        <w:ind w:left="5602" w:right="4556" w:firstLine="0"/>
        <w:jc w:val="center"/>
        <w:rPr>
          <w:b/>
          <w:sz w:val="28"/>
        </w:rPr>
      </w:pPr>
      <w:r>
        <w:rPr>
          <w:b/>
          <w:sz w:val="28"/>
        </w:rPr>
        <w:t>实践教学环节学时学分一览表</w:t>
      </w:r>
    </w:p>
    <w:p>
      <w:pPr>
        <w:pStyle w:val="5"/>
        <w:spacing w:before="3"/>
        <w:rPr>
          <w:b/>
          <w:sz w:val="10"/>
        </w:rPr>
      </w:pPr>
    </w:p>
    <w:tbl>
      <w:tblPr>
        <w:tblStyle w:val="10"/>
        <w:tblW w:w="0" w:type="auto"/>
        <w:tblInd w:w="67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43"/>
        <w:gridCol w:w="1110"/>
        <w:gridCol w:w="2590"/>
        <w:gridCol w:w="4001"/>
        <w:gridCol w:w="692"/>
        <w:gridCol w:w="650"/>
        <w:gridCol w:w="610"/>
        <w:gridCol w:w="610"/>
        <w:gridCol w:w="530"/>
        <w:gridCol w:w="540"/>
        <w:gridCol w:w="108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6" w:hRule="atLeast"/>
        </w:trPr>
        <w:tc>
          <w:tcPr>
            <w:tcW w:w="1343" w:type="dxa"/>
            <w:vMerge w:val="restart"/>
          </w:tcPr>
          <w:p>
            <w:pPr>
              <w:pStyle w:val="16"/>
              <w:rPr>
                <w:b/>
                <w:sz w:val="18"/>
                <w:szCs w:val="18"/>
              </w:rPr>
            </w:pPr>
          </w:p>
          <w:p>
            <w:pPr>
              <w:pStyle w:val="16"/>
              <w:spacing w:before="5"/>
              <w:rPr>
                <w:b/>
                <w:sz w:val="18"/>
                <w:szCs w:val="18"/>
              </w:rPr>
            </w:pPr>
          </w:p>
          <w:p>
            <w:pPr>
              <w:pStyle w:val="16"/>
              <w:ind w:left="271"/>
              <w:rPr>
                <w:sz w:val="18"/>
                <w:szCs w:val="18"/>
              </w:rPr>
            </w:pPr>
            <w:r>
              <w:rPr>
                <w:sz w:val="18"/>
                <w:szCs w:val="18"/>
              </w:rPr>
              <w:t>课程名称</w:t>
            </w:r>
          </w:p>
        </w:tc>
        <w:tc>
          <w:tcPr>
            <w:tcW w:w="1110" w:type="dxa"/>
            <w:vMerge w:val="restart"/>
          </w:tcPr>
          <w:p>
            <w:pPr>
              <w:pStyle w:val="16"/>
              <w:rPr>
                <w:b/>
                <w:sz w:val="18"/>
                <w:szCs w:val="18"/>
              </w:rPr>
            </w:pPr>
          </w:p>
          <w:p>
            <w:pPr>
              <w:pStyle w:val="16"/>
              <w:spacing w:before="5"/>
              <w:rPr>
                <w:b/>
                <w:sz w:val="18"/>
                <w:szCs w:val="18"/>
              </w:rPr>
            </w:pPr>
          </w:p>
          <w:p>
            <w:pPr>
              <w:pStyle w:val="16"/>
              <w:ind w:left="353"/>
              <w:rPr>
                <w:sz w:val="18"/>
                <w:szCs w:val="18"/>
              </w:rPr>
            </w:pPr>
            <w:r>
              <w:rPr>
                <w:sz w:val="18"/>
                <w:szCs w:val="18"/>
              </w:rPr>
              <w:t>学分</w:t>
            </w:r>
          </w:p>
        </w:tc>
        <w:tc>
          <w:tcPr>
            <w:tcW w:w="2590" w:type="dxa"/>
            <w:vMerge w:val="restart"/>
          </w:tcPr>
          <w:p>
            <w:pPr>
              <w:pStyle w:val="16"/>
              <w:rPr>
                <w:b/>
                <w:sz w:val="18"/>
                <w:szCs w:val="18"/>
              </w:rPr>
            </w:pPr>
          </w:p>
          <w:p>
            <w:pPr>
              <w:pStyle w:val="16"/>
              <w:spacing w:before="144" w:line="292" w:lineRule="auto"/>
              <w:ind w:left="1094" w:right="1075"/>
              <w:jc w:val="center"/>
              <w:rPr>
                <w:sz w:val="18"/>
                <w:szCs w:val="18"/>
              </w:rPr>
            </w:pPr>
            <w:r>
              <w:rPr>
                <w:sz w:val="18"/>
                <w:szCs w:val="18"/>
              </w:rPr>
              <w:t>实践学时</w:t>
            </w:r>
          </w:p>
        </w:tc>
        <w:tc>
          <w:tcPr>
            <w:tcW w:w="4001" w:type="dxa"/>
            <w:vMerge w:val="restart"/>
          </w:tcPr>
          <w:p>
            <w:pPr>
              <w:pStyle w:val="16"/>
              <w:rPr>
                <w:b/>
                <w:sz w:val="18"/>
                <w:szCs w:val="18"/>
              </w:rPr>
            </w:pPr>
          </w:p>
          <w:p>
            <w:pPr>
              <w:pStyle w:val="16"/>
              <w:spacing w:before="5"/>
              <w:rPr>
                <w:b/>
                <w:sz w:val="18"/>
                <w:szCs w:val="18"/>
              </w:rPr>
            </w:pPr>
          </w:p>
          <w:p>
            <w:pPr>
              <w:pStyle w:val="16"/>
              <w:ind w:left="379" w:right="361"/>
              <w:jc w:val="center"/>
              <w:rPr>
                <w:sz w:val="18"/>
                <w:szCs w:val="18"/>
              </w:rPr>
            </w:pPr>
            <w:r>
              <w:rPr>
                <w:sz w:val="18"/>
                <w:szCs w:val="18"/>
              </w:rPr>
              <w:t>实践内容</w:t>
            </w:r>
          </w:p>
        </w:tc>
        <w:tc>
          <w:tcPr>
            <w:tcW w:w="3632" w:type="dxa"/>
            <w:gridSpan w:val="6"/>
          </w:tcPr>
          <w:p>
            <w:pPr>
              <w:pStyle w:val="16"/>
              <w:spacing w:before="84"/>
              <w:ind w:left="1014"/>
              <w:rPr>
                <w:sz w:val="18"/>
                <w:szCs w:val="18"/>
              </w:rPr>
            </w:pPr>
            <w:r>
              <w:rPr>
                <w:sz w:val="18"/>
                <w:szCs w:val="18"/>
              </w:rPr>
              <w:t>时间安排（学时）</w:t>
            </w:r>
          </w:p>
        </w:tc>
        <w:tc>
          <w:tcPr>
            <w:tcW w:w="1089" w:type="dxa"/>
            <w:vMerge w:val="restart"/>
          </w:tcPr>
          <w:p>
            <w:pPr>
              <w:pStyle w:val="16"/>
              <w:rPr>
                <w:b/>
                <w:sz w:val="18"/>
                <w:szCs w:val="18"/>
              </w:rPr>
            </w:pPr>
          </w:p>
          <w:p>
            <w:pPr>
              <w:pStyle w:val="16"/>
              <w:spacing w:before="5"/>
              <w:rPr>
                <w:b/>
                <w:sz w:val="18"/>
                <w:szCs w:val="18"/>
              </w:rPr>
            </w:pPr>
          </w:p>
          <w:p>
            <w:pPr>
              <w:pStyle w:val="16"/>
              <w:ind w:left="142"/>
              <w:rPr>
                <w:sz w:val="18"/>
                <w:szCs w:val="18"/>
              </w:rPr>
            </w:pPr>
            <w:r>
              <w:rPr>
                <w:sz w:val="18"/>
                <w:szCs w:val="18"/>
              </w:rPr>
              <w:t>实践地点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1" w:hRule="atLeast"/>
        </w:trPr>
        <w:tc>
          <w:tcPr>
            <w:tcW w:w="1343" w:type="dxa"/>
            <w:vMerge w:val="continue"/>
            <w:tcBorders>
              <w:top w:val="nil"/>
            </w:tcBorders>
          </w:tcPr>
          <w:p>
            <w:pPr>
              <w:rPr>
                <w:sz w:val="18"/>
                <w:szCs w:val="18"/>
              </w:rPr>
            </w:pPr>
          </w:p>
        </w:tc>
        <w:tc>
          <w:tcPr>
            <w:tcW w:w="1110" w:type="dxa"/>
            <w:vMerge w:val="continue"/>
            <w:tcBorders>
              <w:top w:val="nil"/>
            </w:tcBorders>
          </w:tcPr>
          <w:p>
            <w:pPr>
              <w:rPr>
                <w:sz w:val="18"/>
                <w:szCs w:val="18"/>
              </w:rPr>
            </w:pPr>
          </w:p>
        </w:tc>
        <w:tc>
          <w:tcPr>
            <w:tcW w:w="2590" w:type="dxa"/>
            <w:vMerge w:val="continue"/>
            <w:tcBorders>
              <w:top w:val="nil"/>
            </w:tcBorders>
          </w:tcPr>
          <w:p>
            <w:pPr>
              <w:rPr>
                <w:sz w:val="18"/>
                <w:szCs w:val="18"/>
              </w:rPr>
            </w:pPr>
          </w:p>
        </w:tc>
        <w:tc>
          <w:tcPr>
            <w:tcW w:w="4001" w:type="dxa"/>
            <w:vMerge w:val="continue"/>
            <w:tcBorders>
              <w:top w:val="nil"/>
            </w:tcBorders>
          </w:tcPr>
          <w:p>
            <w:pPr>
              <w:rPr>
                <w:sz w:val="18"/>
                <w:szCs w:val="18"/>
              </w:rPr>
            </w:pPr>
          </w:p>
        </w:tc>
        <w:tc>
          <w:tcPr>
            <w:tcW w:w="692" w:type="dxa"/>
          </w:tcPr>
          <w:p>
            <w:pPr>
              <w:pStyle w:val="16"/>
              <w:spacing w:before="177"/>
              <w:ind w:left="246"/>
              <w:rPr>
                <w:sz w:val="18"/>
                <w:szCs w:val="18"/>
              </w:rPr>
            </w:pPr>
            <w:r>
              <w:rPr>
                <w:w w:val="99"/>
                <w:sz w:val="18"/>
                <w:szCs w:val="18"/>
              </w:rPr>
              <w:t>一</w:t>
            </w:r>
          </w:p>
        </w:tc>
        <w:tc>
          <w:tcPr>
            <w:tcW w:w="650" w:type="dxa"/>
          </w:tcPr>
          <w:p>
            <w:pPr>
              <w:pStyle w:val="16"/>
              <w:spacing w:before="177"/>
              <w:ind w:left="17"/>
              <w:jc w:val="center"/>
              <w:rPr>
                <w:sz w:val="18"/>
                <w:szCs w:val="18"/>
              </w:rPr>
            </w:pPr>
            <w:r>
              <w:rPr>
                <w:w w:val="99"/>
                <w:sz w:val="18"/>
                <w:szCs w:val="18"/>
              </w:rPr>
              <w:t>二</w:t>
            </w:r>
          </w:p>
        </w:tc>
        <w:tc>
          <w:tcPr>
            <w:tcW w:w="610" w:type="dxa"/>
          </w:tcPr>
          <w:p>
            <w:pPr>
              <w:pStyle w:val="16"/>
              <w:spacing w:before="177"/>
              <w:ind w:left="19"/>
              <w:jc w:val="center"/>
              <w:rPr>
                <w:sz w:val="18"/>
                <w:szCs w:val="18"/>
              </w:rPr>
            </w:pPr>
            <w:r>
              <w:rPr>
                <w:w w:val="99"/>
                <w:sz w:val="18"/>
                <w:szCs w:val="18"/>
              </w:rPr>
              <w:t>三</w:t>
            </w:r>
          </w:p>
        </w:tc>
        <w:tc>
          <w:tcPr>
            <w:tcW w:w="610" w:type="dxa"/>
          </w:tcPr>
          <w:p>
            <w:pPr>
              <w:pStyle w:val="16"/>
              <w:spacing w:before="177"/>
              <w:ind w:left="18"/>
              <w:jc w:val="center"/>
              <w:rPr>
                <w:sz w:val="18"/>
                <w:szCs w:val="18"/>
              </w:rPr>
            </w:pPr>
            <w:r>
              <w:rPr>
                <w:w w:val="99"/>
                <w:sz w:val="18"/>
                <w:szCs w:val="18"/>
              </w:rPr>
              <w:t>四</w:t>
            </w:r>
          </w:p>
        </w:tc>
        <w:tc>
          <w:tcPr>
            <w:tcW w:w="530" w:type="dxa"/>
          </w:tcPr>
          <w:p>
            <w:pPr>
              <w:pStyle w:val="16"/>
              <w:spacing w:before="177"/>
              <w:ind w:left="163"/>
              <w:rPr>
                <w:sz w:val="18"/>
                <w:szCs w:val="18"/>
              </w:rPr>
            </w:pPr>
            <w:r>
              <w:rPr>
                <w:w w:val="99"/>
                <w:sz w:val="18"/>
                <w:szCs w:val="18"/>
              </w:rPr>
              <w:t>五</w:t>
            </w:r>
          </w:p>
        </w:tc>
        <w:tc>
          <w:tcPr>
            <w:tcW w:w="540" w:type="dxa"/>
          </w:tcPr>
          <w:p>
            <w:pPr>
              <w:pStyle w:val="16"/>
              <w:spacing w:before="177"/>
              <w:ind w:left="168"/>
              <w:rPr>
                <w:sz w:val="18"/>
                <w:szCs w:val="18"/>
              </w:rPr>
            </w:pPr>
            <w:r>
              <w:rPr>
                <w:w w:val="99"/>
                <w:sz w:val="18"/>
                <w:szCs w:val="18"/>
              </w:rPr>
              <w:t>六</w:t>
            </w:r>
          </w:p>
        </w:tc>
        <w:tc>
          <w:tcPr>
            <w:tcW w:w="1089" w:type="dxa"/>
            <w:vMerge w:val="continue"/>
            <w:tcBorders>
              <w:top w:val="nil"/>
            </w:tcBorders>
          </w:tcPr>
          <w:p>
            <w:pPr>
              <w:rPr>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343" w:type="dxa"/>
          </w:tcPr>
          <w:p>
            <w:pPr>
              <w:pStyle w:val="16"/>
              <w:spacing w:before="27"/>
              <w:ind w:left="49" w:right="33"/>
              <w:jc w:val="center"/>
              <w:rPr>
                <w:sz w:val="18"/>
                <w:szCs w:val="18"/>
              </w:rPr>
            </w:pPr>
            <w:r>
              <w:rPr>
                <w:sz w:val="18"/>
                <w:szCs w:val="18"/>
              </w:rPr>
              <w:t>入学教育与军</w:t>
            </w:r>
          </w:p>
          <w:p>
            <w:pPr>
              <w:pStyle w:val="16"/>
              <w:spacing w:before="56"/>
              <w:ind w:left="18"/>
              <w:jc w:val="center"/>
              <w:rPr>
                <w:sz w:val="18"/>
                <w:szCs w:val="18"/>
              </w:rPr>
            </w:pPr>
            <w:r>
              <w:rPr>
                <w:w w:val="99"/>
                <w:sz w:val="18"/>
                <w:szCs w:val="18"/>
              </w:rPr>
              <w:t>训</w:t>
            </w:r>
          </w:p>
        </w:tc>
        <w:tc>
          <w:tcPr>
            <w:tcW w:w="1110" w:type="dxa"/>
          </w:tcPr>
          <w:p>
            <w:pPr>
              <w:pStyle w:val="16"/>
              <w:spacing w:before="9"/>
              <w:rPr>
                <w:b/>
                <w:sz w:val="18"/>
                <w:szCs w:val="18"/>
              </w:rPr>
            </w:pPr>
          </w:p>
          <w:p>
            <w:pPr>
              <w:pStyle w:val="16"/>
              <w:ind w:left="517"/>
              <w:rPr>
                <w:sz w:val="18"/>
                <w:szCs w:val="18"/>
              </w:rPr>
            </w:pPr>
            <w:r>
              <w:rPr>
                <w:w w:val="99"/>
                <w:sz w:val="18"/>
                <w:szCs w:val="18"/>
              </w:rPr>
              <w:t>2</w:t>
            </w:r>
          </w:p>
        </w:tc>
        <w:tc>
          <w:tcPr>
            <w:tcW w:w="2590" w:type="dxa"/>
          </w:tcPr>
          <w:p>
            <w:pPr>
              <w:pStyle w:val="16"/>
              <w:spacing w:before="9"/>
              <w:rPr>
                <w:b/>
                <w:sz w:val="18"/>
                <w:szCs w:val="18"/>
              </w:rPr>
            </w:pPr>
          </w:p>
          <w:p>
            <w:pPr>
              <w:pStyle w:val="16"/>
              <w:ind w:left="1092" w:right="1075"/>
              <w:jc w:val="center"/>
              <w:rPr>
                <w:sz w:val="18"/>
                <w:szCs w:val="18"/>
              </w:rPr>
            </w:pPr>
            <w:r>
              <w:rPr>
                <w:sz w:val="18"/>
                <w:szCs w:val="18"/>
              </w:rPr>
              <w:t>48</w:t>
            </w:r>
          </w:p>
        </w:tc>
        <w:tc>
          <w:tcPr>
            <w:tcW w:w="4001" w:type="dxa"/>
          </w:tcPr>
          <w:p>
            <w:pPr>
              <w:pStyle w:val="16"/>
              <w:spacing w:before="4"/>
              <w:rPr>
                <w:b/>
                <w:sz w:val="18"/>
                <w:szCs w:val="18"/>
              </w:rPr>
            </w:pPr>
          </w:p>
          <w:p>
            <w:pPr>
              <w:pStyle w:val="16"/>
              <w:ind w:left="379" w:right="361"/>
              <w:jc w:val="center"/>
              <w:rPr>
                <w:sz w:val="18"/>
                <w:szCs w:val="18"/>
              </w:rPr>
            </w:pPr>
            <w:r>
              <w:rPr>
                <w:sz w:val="18"/>
                <w:szCs w:val="18"/>
              </w:rPr>
              <w:t>聆听讲座报告、小组讨论、心得体会</w:t>
            </w:r>
          </w:p>
        </w:tc>
        <w:tc>
          <w:tcPr>
            <w:tcW w:w="692" w:type="dxa"/>
          </w:tcPr>
          <w:p>
            <w:pPr>
              <w:pStyle w:val="16"/>
              <w:spacing w:before="9"/>
              <w:rPr>
                <w:b/>
                <w:sz w:val="18"/>
                <w:szCs w:val="18"/>
              </w:rPr>
            </w:pPr>
          </w:p>
          <w:p>
            <w:pPr>
              <w:pStyle w:val="16"/>
              <w:ind w:left="270"/>
              <w:rPr>
                <w:sz w:val="18"/>
                <w:szCs w:val="18"/>
              </w:rPr>
            </w:pPr>
            <w:r>
              <w:rPr>
                <w:sz w:val="18"/>
                <w:szCs w:val="18"/>
              </w:rPr>
              <w:t>48</w:t>
            </w:r>
          </w:p>
        </w:tc>
        <w:tc>
          <w:tcPr>
            <w:tcW w:w="650" w:type="dxa"/>
          </w:tcPr>
          <w:p>
            <w:pPr>
              <w:pStyle w:val="16"/>
              <w:rPr>
                <w:rFonts w:ascii="Times New Roman"/>
                <w:sz w:val="18"/>
                <w:szCs w:val="18"/>
              </w:rPr>
            </w:pPr>
          </w:p>
        </w:tc>
        <w:tc>
          <w:tcPr>
            <w:tcW w:w="610" w:type="dxa"/>
          </w:tcPr>
          <w:p>
            <w:pPr>
              <w:pStyle w:val="16"/>
              <w:rPr>
                <w:rFonts w:ascii="Times New Roman"/>
                <w:sz w:val="18"/>
                <w:szCs w:val="18"/>
              </w:rPr>
            </w:pPr>
          </w:p>
        </w:tc>
        <w:tc>
          <w:tcPr>
            <w:tcW w:w="610" w:type="dxa"/>
          </w:tcPr>
          <w:p>
            <w:pPr>
              <w:pStyle w:val="16"/>
              <w:rPr>
                <w:rFonts w:ascii="Times New Roman"/>
                <w:sz w:val="18"/>
                <w:szCs w:val="18"/>
              </w:rPr>
            </w:pPr>
          </w:p>
        </w:tc>
        <w:tc>
          <w:tcPr>
            <w:tcW w:w="530" w:type="dxa"/>
          </w:tcPr>
          <w:p>
            <w:pPr>
              <w:pStyle w:val="16"/>
              <w:rPr>
                <w:rFonts w:ascii="Times New Roman"/>
                <w:sz w:val="18"/>
                <w:szCs w:val="18"/>
              </w:rPr>
            </w:pPr>
          </w:p>
        </w:tc>
        <w:tc>
          <w:tcPr>
            <w:tcW w:w="540" w:type="dxa"/>
          </w:tcPr>
          <w:p>
            <w:pPr>
              <w:pStyle w:val="16"/>
              <w:rPr>
                <w:rFonts w:ascii="Times New Roman"/>
                <w:sz w:val="18"/>
                <w:szCs w:val="18"/>
              </w:rPr>
            </w:pPr>
          </w:p>
        </w:tc>
        <w:tc>
          <w:tcPr>
            <w:tcW w:w="1089" w:type="dxa"/>
          </w:tcPr>
          <w:p>
            <w:pPr>
              <w:pStyle w:val="16"/>
              <w:spacing w:before="4"/>
              <w:rPr>
                <w:b/>
                <w:sz w:val="18"/>
                <w:szCs w:val="18"/>
              </w:rPr>
            </w:pPr>
          </w:p>
          <w:p>
            <w:pPr>
              <w:pStyle w:val="16"/>
              <w:ind w:left="73" w:right="56"/>
              <w:jc w:val="center"/>
              <w:rPr>
                <w:sz w:val="18"/>
                <w:szCs w:val="18"/>
              </w:rPr>
            </w:pPr>
            <w:r>
              <w:rPr>
                <w:sz w:val="18"/>
                <w:szCs w:val="18"/>
              </w:rPr>
              <w:t>校内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23" w:hRule="atLeast"/>
        </w:trPr>
        <w:tc>
          <w:tcPr>
            <w:tcW w:w="1343" w:type="dxa"/>
          </w:tcPr>
          <w:p>
            <w:pPr>
              <w:pStyle w:val="16"/>
              <w:spacing w:before="29"/>
              <w:ind w:left="49" w:right="31"/>
              <w:jc w:val="center"/>
              <w:rPr>
                <w:sz w:val="18"/>
                <w:szCs w:val="18"/>
              </w:rPr>
            </w:pPr>
            <w:r>
              <w:rPr>
                <w:sz w:val="18"/>
                <w:szCs w:val="18"/>
              </w:rPr>
              <w:t>社会实践</w:t>
            </w:r>
          </w:p>
        </w:tc>
        <w:tc>
          <w:tcPr>
            <w:tcW w:w="1110" w:type="dxa"/>
          </w:tcPr>
          <w:p>
            <w:pPr>
              <w:pStyle w:val="16"/>
              <w:spacing w:before="11"/>
              <w:rPr>
                <w:b/>
                <w:sz w:val="18"/>
                <w:szCs w:val="18"/>
              </w:rPr>
            </w:pPr>
          </w:p>
          <w:p>
            <w:pPr>
              <w:pStyle w:val="16"/>
              <w:ind w:left="517"/>
              <w:rPr>
                <w:sz w:val="18"/>
                <w:szCs w:val="18"/>
              </w:rPr>
            </w:pPr>
            <w:r>
              <w:rPr>
                <w:w w:val="99"/>
                <w:sz w:val="18"/>
                <w:szCs w:val="18"/>
              </w:rPr>
              <w:t>1</w:t>
            </w:r>
          </w:p>
        </w:tc>
        <w:tc>
          <w:tcPr>
            <w:tcW w:w="2590" w:type="dxa"/>
          </w:tcPr>
          <w:p>
            <w:pPr>
              <w:pStyle w:val="16"/>
              <w:spacing w:before="11"/>
              <w:rPr>
                <w:b/>
                <w:sz w:val="18"/>
                <w:szCs w:val="18"/>
              </w:rPr>
            </w:pPr>
          </w:p>
          <w:p>
            <w:pPr>
              <w:pStyle w:val="16"/>
              <w:ind w:left="1092" w:right="1075"/>
              <w:jc w:val="center"/>
              <w:rPr>
                <w:sz w:val="18"/>
                <w:szCs w:val="18"/>
              </w:rPr>
            </w:pPr>
            <w:r>
              <w:rPr>
                <w:sz w:val="18"/>
                <w:szCs w:val="18"/>
              </w:rPr>
              <w:t>24</w:t>
            </w:r>
          </w:p>
        </w:tc>
        <w:tc>
          <w:tcPr>
            <w:tcW w:w="4001" w:type="dxa"/>
          </w:tcPr>
          <w:p>
            <w:pPr>
              <w:pStyle w:val="16"/>
              <w:spacing w:before="6"/>
              <w:rPr>
                <w:b/>
                <w:sz w:val="18"/>
                <w:szCs w:val="18"/>
              </w:rPr>
            </w:pPr>
          </w:p>
          <w:p>
            <w:pPr>
              <w:pStyle w:val="16"/>
              <w:ind w:left="379" w:right="361"/>
              <w:jc w:val="center"/>
              <w:rPr>
                <w:sz w:val="18"/>
                <w:szCs w:val="18"/>
              </w:rPr>
            </w:pPr>
            <w:r>
              <w:rPr>
                <w:sz w:val="18"/>
                <w:szCs w:val="18"/>
              </w:rPr>
              <w:t>社会实践</w:t>
            </w:r>
          </w:p>
        </w:tc>
        <w:tc>
          <w:tcPr>
            <w:tcW w:w="692" w:type="dxa"/>
          </w:tcPr>
          <w:p>
            <w:pPr>
              <w:pStyle w:val="16"/>
              <w:spacing w:before="11"/>
              <w:rPr>
                <w:b/>
                <w:sz w:val="18"/>
                <w:szCs w:val="18"/>
              </w:rPr>
            </w:pPr>
          </w:p>
          <w:p>
            <w:pPr>
              <w:pStyle w:val="16"/>
              <w:ind w:left="270"/>
              <w:rPr>
                <w:sz w:val="18"/>
                <w:szCs w:val="18"/>
              </w:rPr>
            </w:pPr>
            <w:r>
              <w:rPr>
                <w:sz w:val="18"/>
                <w:szCs w:val="18"/>
              </w:rPr>
              <w:t>12</w:t>
            </w:r>
          </w:p>
        </w:tc>
        <w:tc>
          <w:tcPr>
            <w:tcW w:w="650" w:type="dxa"/>
          </w:tcPr>
          <w:p>
            <w:pPr>
              <w:pStyle w:val="16"/>
              <w:rPr>
                <w:rFonts w:ascii="Times New Roman"/>
                <w:sz w:val="18"/>
                <w:szCs w:val="18"/>
              </w:rPr>
            </w:pPr>
          </w:p>
        </w:tc>
        <w:tc>
          <w:tcPr>
            <w:tcW w:w="610" w:type="dxa"/>
          </w:tcPr>
          <w:p>
            <w:pPr>
              <w:pStyle w:val="16"/>
              <w:spacing w:before="11"/>
              <w:rPr>
                <w:b/>
                <w:sz w:val="18"/>
                <w:szCs w:val="18"/>
              </w:rPr>
            </w:pPr>
          </w:p>
          <w:p>
            <w:pPr>
              <w:pStyle w:val="16"/>
              <w:ind w:left="17"/>
              <w:jc w:val="center"/>
              <w:rPr>
                <w:sz w:val="18"/>
                <w:szCs w:val="18"/>
              </w:rPr>
            </w:pPr>
            <w:r>
              <w:rPr>
                <w:sz w:val="18"/>
                <w:szCs w:val="18"/>
              </w:rPr>
              <w:t>12</w:t>
            </w:r>
          </w:p>
        </w:tc>
        <w:tc>
          <w:tcPr>
            <w:tcW w:w="610" w:type="dxa"/>
          </w:tcPr>
          <w:p>
            <w:pPr>
              <w:pStyle w:val="16"/>
              <w:rPr>
                <w:rFonts w:ascii="Times New Roman"/>
                <w:sz w:val="18"/>
                <w:szCs w:val="18"/>
              </w:rPr>
            </w:pPr>
          </w:p>
        </w:tc>
        <w:tc>
          <w:tcPr>
            <w:tcW w:w="530" w:type="dxa"/>
          </w:tcPr>
          <w:p>
            <w:pPr>
              <w:pStyle w:val="16"/>
              <w:rPr>
                <w:rFonts w:ascii="Times New Roman"/>
                <w:sz w:val="18"/>
                <w:szCs w:val="18"/>
              </w:rPr>
            </w:pPr>
          </w:p>
        </w:tc>
        <w:tc>
          <w:tcPr>
            <w:tcW w:w="540" w:type="dxa"/>
          </w:tcPr>
          <w:p>
            <w:pPr>
              <w:pStyle w:val="16"/>
              <w:rPr>
                <w:rFonts w:ascii="Times New Roman"/>
                <w:sz w:val="18"/>
                <w:szCs w:val="18"/>
              </w:rPr>
            </w:pPr>
          </w:p>
        </w:tc>
        <w:tc>
          <w:tcPr>
            <w:tcW w:w="1089" w:type="dxa"/>
          </w:tcPr>
          <w:p>
            <w:pPr>
              <w:pStyle w:val="16"/>
              <w:spacing w:before="6"/>
              <w:rPr>
                <w:b/>
                <w:sz w:val="18"/>
                <w:szCs w:val="18"/>
              </w:rPr>
            </w:pPr>
          </w:p>
          <w:p>
            <w:pPr>
              <w:pStyle w:val="16"/>
              <w:ind w:left="73" w:right="56"/>
              <w:jc w:val="center"/>
              <w:rPr>
                <w:sz w:val="18"/>
                <w:szCs w:val="18"/>
              </w:rPr>
            </w:pPr>
            <w:r>
              <w:rPr>
                <w:sz w:val="18"/>
                <w:szCs w:val="18"/>
              </w:rPr>
              <w:t>校内/校外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2" w:hRule="atLeast"/>
        </w:trPr>
        <w:tc>
          <w:tcPr>
            <w:tcW w:w="1343" w:type="dxa"/>
          </w:tcPr>
          <w:p>
            <w:pPr>
              <w:pStyle w:val="16"/>
              <w:spacing w:before="122"/>
              <w:ind w:left="49" w:right="31"/>
              <w:jc w:val="center"/>
              <w:rPr>
                <w:sz w:val="18"/>
                <w:szCs w:val="18"/>
              </w:rPr>
            </w:pPr>
            <w:r>
              <w:rPr>
                <w:sz w:val="18"/>
                <w:szCs w:val="18"/>
              </w:rPr>
              <w:t>劳动教育</w:t>
            </w:r>
          </w:p>
        </w:tc>
        <w:tc>
          <w:tcPr>
            <w:tcW w:w="1110" w:type="dxa"/>
          </w:tcPr>
          <w:p>
            <w:pPr>
              <w:pStyle w:val="16"/>
              <w:spacing w:before="1"/>
              <w:rPr>
                <w:b/>
                <w:sz w:val="18"/>
                <w:szCs w:val="18"/>
              </w:rPr>
            </w:pPr>
          </w:p>
          <w:p>
            <w:pPr>
              <w:pStyle w:val="16"/>
              <w:ind w:left="517"/>
              <w:rPr>
                <w:sz w:val="18"/>
                <w:szCs w:val="18"/>
              </w:rPr>
            </w:pPr>
            <w:r>
              <w:rPr>
                <w:w w:val="99"/>
                <w:sz w:val="18"/>
                <w:szCs w:val="18"/>
              </w:rPr>
              <w:t>1</w:t>
            </w:r>
          </w:p>
        </w:tc>
        <w:tc>
          <w:tcPr>
            <w:tcW w:w="2590" w:type="dxa"/>
          </w:tcPr>
          <w:p>
            <w:pPr>
              <w:pStyle w:val="16"/>
              <w:spacing w:before="1"/>
              <w:rPr>
                <w:b/>
                <w:sz w:val="18"/>
                <w:szCs w:val="18"/>
              </w:rPr>
            </w:pPr>
          </w:p>
          <w:p>
            <w:pPr>
              <w:pStyle w:val="16"/>
              <w:ind w:left="1092" w:right="1075"/>
              <w:jc w:val="center"/>
              <w:rPr>
                <w:sz w:val="18"/>
                <w:szCs w:val="18"/>
              </w:rPr>
            </w:pPr>
            <w:r>
              <w:rPr>
                <w:sz w:val="18"/>
                <w:szCs w:val="18"/>
              </w:rPr>
              <w:t>24</w:t>
            </w:r>
          </w:p>
        </w:tc>
        <w:tc>
          <w:tcPr>
            <w:tcW w:w="4001" w:type="dxa"/>
          </w:tcPr>
          <w:p>
            <w:pPr>
              <w:pStyle w:val="16"/>
              <w:spacing w:before="122"/>
              <w:ind w:left="379" w:right="361"/>
              <w:jc w:val="center"/>
              <w:rPr>
                <w:sz w:val="18"/>
                <w:szCs w:val="18"/>
              </w:rPr>
            </w:pPr>
            <w:r>
              <w:rPr>
                <w:sz w:val="18"/>
                <w:szCs w:val="18"/>
              </w:rPr>
              <w:t>劳动教育</w:t>
            </w:r>
          </w:p>
        </w:tc>
        <w:tc>
          <w:tcPr>
            <w:tcW w:w="692" w:type="dxa"/>
          </w:tcPr>
          <w:p>
            <w:pPr>
              <w:pStyle w:val="16"/>
              <w:rPr>
                <w:rFonts w:ascii="Times New Roman"/>
                <w:sz w:val="18"/>
                <w:szCs w:val="18"/>
              </w:rPr>
            </w:pPr>
          </w:p>
        </w:tc>
        <w:tc>
          <w:tcPr>
            <w:tcW w:w="650" w:type="dxa"/>
          </w:tcPr>
          <w:p>
            <w:pPr>
              <w:pStyle w:val="16"/>
              <w:spacing w:before="1"/>
              <w:rPr>
                <w:b/>
                <w:sz w:val="18"/>
                <w:szCs w:val="18"/>
              </w:rPr>
            </w:pPr>
          </w:p>
          <w:p>
            <w:pPr>
              <w:pStyle w:val="16"/>
              <w:ind w:left="40" w:right="25"/>
              <w:jc w:val="center"/>
              <w:rPr>
                <w:sz w:val="18"/>
                <w:szCs w:val="18"/>
              </w:rPr>
            </w:pPr>
            <w:r>
              <w:rPr>
                <w:sz w:val="18"/>
                <w:szCs w:val="18"/>
              </w:rPr>
              <w:t>12（8）</w:t>
            </w:r>
          </w:p>
        </w:tc>
        <w:tc>
          <w:tcPr>
            <w:tcW w:w="610" w:type="dxa"/>
          </w:tcPr>
          <w:p>
            <w:pPr>
              <w:pStyle w:val="16"/>
              <w:rPr>
                <w:rFonts w:ascii="Times New Roman"/>
                <w:sz w:val="18"/>
                <w:szCs w:val="18"/>
              </w:rPr>
            </w:pPr>
          </w:p>
        </w:tc>
        <w:tc>
          <w:tcPr>
            <w:tcW w:w="610" w:type="dxa"/>
          </w:tcPr>
          <w:p>
            <w:pPr>
              <w:pStyle w:val="16"/>
              <w:spacing w:before="1"/>
              <w:rPr>
                <w:b/>
                <w:sz w:val="18"/>
                <w:szCs w:val="18"/>
              </w:rPr>
            </w:pPr>
          </w:p>
          <w:p>
            <w:pPr>
              <w:pStyle w:val="16"/>
              <w:ind w:left="36"/>
              <w:jc w:val="center"/>
              <w:rPr>
                <w:sz w:val="18"/>
                <w:szCs w:val="18"/>
              </w:rPr>
            </w:pPr>
            <w:r>
              <w:rPr>
                <w:sz w:val="18"/>
                <w:szCs w:val="18"/>
              </w:rPr>
              <w:t>12（8）</w:t>
            </w:r>
          </w:p>
        </w:tc>
        <w:tc>
          <w:tcPr>
            <w:tcW w:w="530" w:type="dxa"/>
          </w:tcPr>
          <w:p>
            <w:pPr>
              <w:pStyle w:val="16"/>
              <w:rPr>
                <w:rFonts w:ascii="Times New Roman"/>
                <w:sz w:val="18"/>
                <w:szCs w:val="18"/>
              </w:rPr>
            </w:pPr>
          </w:p>
        </w:tc>
        <w:tc>
          <w:tcPr>
            <w:tcW w:w="540" w:type="dxa"/>
          </w:tcPr>
          <w:p>
            <w:pPr>
              <w:pStyle w:val="16"/>
              <w:rPr>
                <w:rFonts w:ascii="Times New Roman"/>
                <w:sz w:val="18"/>
                <w:szCs w:val="18"/>
              </w:rPr>
            </w:pPr>
          </w:p>
        </w:tc>
        <w:tc>
          <w:tcPr>
            <w:tcW w:w="1089" w:type="dxa"/>
          </w:tcPr>
          <w:p>
            <w:pPr>
              <w:pStyle w:val="16"/>
              <w:spacing w:before="122"/>
              <w:ind w:left="73" w:right="56"/>
              <w:jc w:val="center"/>
              <w:rPr>
                <w:sz w:val="18"/>
                <w:szCs w:val="18"/>
              </w:rPr>
            </w:pPr>
            <w:r>
              <w:rPr>
                <w:sz w:val="18"/>
                <w:szCs w:val="18"/>
              </w:rPr>
              <w:t>校内/校外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343" w:type="dxa"/>
          </w:tcPr>
          <w:p>
            <w:pPr>
              <w:pStyle w:val="16"/>
              <w:spacing w:before="104"/>
              <w:ind w:left="49" w:right="31"/>
              <w:jc w:val="center"/>
              <w:rPr>
                <w:sz w:val="18"/>
                <w:szCs w:val="18"/>
              </w:rPr>
            </w:pPr>
            <w:r>
              <w:rPr>
                <w:sz w:val="18"/>
                <w:szCs w:val="18"/>
              </w:rPr>
              <w:t>微格教学</w:t>
            </w:r>
          </w:p>
        </w:tc>
        <w:tc>
          <w:tcPr>
            <w:tcW w:w="1110" w:type="dxa"/>
          </w:tcPr>
          <w:p>
            <w:pPr>
              <w:pStyle w:val="16"/>
              <w:spacing w:before="6"/>
              <w:rPr>
                <w:b/>
                <w:sz w:val="18"/>
                <w:szCs w:val="18"/>
              </w:rPr>
            </w:pPr>
          </w:p>
          <w:p>
            <w:pPr>
              <w:pStyle w:val="16"/>
              <w:spacing w:before="1"/>
              <w:ind w:left="517"/>
              <w:rPr>
                <w:sz w:val="18"/>
                <w:szCs w:val="18"/>
              </w:rPr>
            </w:pPr>
            <w:r>
              <w:rPr>
                <w:w w:val="99"/>
                <w:sz w:val="18"/>
                <w:szCs w:val="18"/>
              </w:rPr>
              <w:t>2</w:t>
            </w:r>
          </w:p>
        </w:tc>
        <w:tc>
          <w:tcPr>
            <w:tcW w:w="2590" w:type="dxa"/>
          </w:tcPr>
          <w:p>
            <w:pPr>
              <w:pStyle w:val="16"/>
              <w:spacing w:before="6"/>
              <w:rPr>
                <w:b/>
                <w:sz w:val="18"/>
                <w:szCs w:val="18"/>
              </w:rPr>
            </w:pPr>
          </w:p>
          <w:p>
            <w:pPr>
              <w:pStyle w:val="16"/>
              <w:spacing w:before="1"/>
              <w:ind w:left="1092" w:right="1075"/>
              <w:jc w:val="center"/>
              <w:rPr>
                <w:sz w:val="18"/>
                <w:szCs w:val="18"/>
              </w:rPr>
            </w:pPr>
            <w:r>
              <w:rPr>
                <w:sz w:val="18"/>
                <w:szCs w:val="18"/>
              </w:rPr>
              <w:t>48</w:t>
            </w:r>
          </w:p>
        </w:tc>
        <w:tc>
          <w:tcPr>
            <w:tcW w:w="4001" w:type="dxa"/>
          </w:tcPr>
          <w:p>
            <w:pPr>
              <w:pStyle w:val="16"/>
              <w:spacing w:before="104"/>
              <w:ind w:left="377" w:right="361"/>
              <w:jc w:val="center"/>
              <w:rPr>
                <w:sz w:val="18"/>
                <w:szCs w:val="18"/>
              </w:rPr>
            </w:pPr>
            <w:r>
              <w:rPr>
                <w:sz w:val="18"/>
                <w:szCs w:val="18"/>
              </w:rPr>
              <w:t>试讲</w:t>
            </w:r>
          </w:p>
        </w:tc>
        <w:tc>
          <w:tcPr>
            <w:tcW w:w="692" w:type="dxa"/>
          </w:tcPr>
          <w:p>
            <w:pPr>
              <w:pStyle w:val="16"/>
              <w:rPr>
                <w:rFonts w:ascii="Times New Roman"/>
                <w:sz w:val="18"/>
                <w:szCs w:val="18"/>
              </w:rPr>
            </w:pPr>
          </w:p>
        </w:tc>
        <w:tc>
          <w:tcPr>
            <w:tcW w:w="650" w:type="dxa"/>
          </w:tcPr>
          <w:p>
            <w:pPr>
              <w:pStyle w:val="16"/>
              <w:rPr>
                <w:rFonts w:ascii="Times New Roman"/>
                <w:sz w:val="18"/>
                <w:szCs w:val="18"/>
              </w:rPr>
            </w:pPr>
          </w:p>
        </w:tc>
        <w:tc>
          <w:tcPr>
            <w:tcW w:w="610" w:type="dxa"/>
          </w:tcPr>
          <w:p>
            <w:pPr>
              <w:pStyle w:val="16"/>
              <w:spacing w:before="6"/>
              <w:rPr>
                <w:b/>
                <w:sz w:val="18"/>
                <w:szCs w:val="18"/>
              </w:rPr>
            </w:pPr>
          </w:p>
          <w:p>
            <w:pPr>
              <w:pStyle w:val="16"/>
              <w:spacing w:before="1"/>
              <w:ind w:left="17"/>
              <w:jc w:val="center"/>
              <w:rPr>
                <w:sz w:val="18"/>
                <w:szCs w:val="18"/>
              </w:rPr>
            </w:pPr>
            <w:r>
              <w:rPr>
                <w:sz w:val="18"/>
                <w:szCs w:val="18"/>
              </w:rPr>
              <w:t>24</w:t>
            </w:r>
          </w:p>
        </w:tc>
        <w:tc>
          <w:tcPr>
            <w:tcW w:w="610" w:type="dxa"/>
          </w:tcPr>
          <w:p>
            <w:pPr>
              <w:pStyle w:val="16"/>
              <w:spacing w:before="6"/>
              <w:rPr>
                <w:b/>
                <w:sz w:val="18"/>
                <w:szCs w:val="18"/>
              </w:rPr>
            </w:pPr>
          </w:p>
          <w:p>
            <w:pPr>
              <w:pStyle w:val="16"/>
              <w:spacing w:before="1"/>
              <w:ind w:left="16"/>
              <w:jc w:val="center"/>
              <w:rPr>
                <w:sz w:val="18"/>
                <w:szCs w:val="18"/>
              </w:rPr>
            </w:pPr>
            <w:r>
              <w:rPr>
                <w:sz w:val="18"/>
                <w:szCs w:val="18"/>
              </w:rPr>
              <w:t>12</w:t>
            </w:r>
          </w:p>
        </w:tc>
        <w:tc>
          <w:tcPr>
            <w:tcW w:w="530" w:type="dxa"/>
          </w:tcPr>
          <w:p>
            <w:pPr>
              <w:pStyle w:val="16"/>
              <w:spacing w:before="6"/>
              <w:rPr>
                <w:b/>
                <w:sz w:val="18"/>
                <w:szCs w:val="18"/>
              </w:rPr>
            </w:pPr>
          </w:p>
          <w:p>
            <w:pPr>
              <w:pStyle w:val="16"/>
              <w:spacing w:before="1"/>
              <w:ind w:left="190"/>
              <w:rPr>
                <w:sz w:val="18"/>
                <w:szCs w:val="18"/>
              </w:rPr>
            </w:pPr>
            <w:r>
              <w:rPr>
                <w:sz w:val="18"/>
                <w:szCs w:val="18"/>
              </w:rPr>
              <w:t>12</w:t>
            </w:r>
          </w:p>
        </w:tc>
        <w:tc>
          <w:tcPr>
            <w:tcW w:w="540" w:type="dxa"/>
          </w:tcPr>
          <w:p>
            <w:pPr>
              <w:pStyle w:val="16"/>
              <w:rPr>
                <w:rFonts w:ascii="Times New Roman"/>
                <w:sz w:val="18"/>
                <w:szCs w:val="18"/>
              </w:rPr>
            </w:pPr>
          </w:p>
        </w:tc>
        <w:tc>
          <w:tcPr>
            <w:tcW w:w="1089" w:type="dxa"/>
          </w:tcPr>
          <w:p>
            <w:pPr>
              <w:pStyle w:val="16"/>
              <w:spacing w:before="104"/>
              <w:ind w:left="73" w:right="56"/>
              <w:jc w:val="center"/>
              <w:rPr>
                <w:sz w:val="18"/>
                <w:szCs w:val="18"/>
              </w:rPr>
            </w:pPr>
            <w:r>
              <w:rPr>
                <w:sz w:val="18"/>
                <w:szCs w:val="18"/>
              </w:rPr>
              <w:t>校内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5" w:hRule="atLeast"/>
        </w:trPr>
        <w:tc>
          <w:tcPr>
            <w:tcW w:w="1343" w:type="dxa"/>
          </w:tcPr>
          <w:p>
            <w:pPr>
              <w:pStyle w:val="16"/>
              <w:spacing w:before="104"/>
              <w:ind w:left="49" w:right="31"/>
              <w:jc w:val="center"/>
              <w:rPr>
                <w:sz w:val="18"/>
                <w:szCs w:val="18"/>
              </w:rPr>
            </w:pPr>
            <w:r>
              <w:rPr>
                <w:sz w:val="18"/>
                <w:szCs w:val="18"/>
              </w:rPr>
              <w:t>顶岗实习</w:t>
            </w:r>
          </w:p>
        </w:tc>
        <w:tc>
          <w:tcPr>
            <w:tcW w:w="1110" w:type="dxa"/>
          </w:tcPr>
          <w:p>
            <w:pPr>
              <w:pStyle w:val="16"/>
              <w:spacing w:before="6"/>
              <w:rPr>
                <w:b/>
                <w:sz w:val="18"/>
                <w:szCs w:val="18"/>
              </w:rPr>
            </w:pPr>
          </w:p>
          <w:p>
            <w:pPr>
              <w:pStyle w:val="16"/>
              <w:ind w:left="478"/>
              <w:rPr>
                <w:sz w:val="18"/>
                <w:szCs w:val="18"/>
              </w:rPr>
            </w:pPr>
            <w:r>
              <w:rPr>
                <w:sz w:val="18"/>
                <w:szCs w:val="18"/>
              </w:rPr>
              <w:t>20</w:t>
            </w:r>
          </w:p>
        </w:tc>
        <w:tc>
          <w:tcPr>
            <w:tcW w:w="2590" w:type="dxa"/>
          </w:tcPr>
          <w:p>
            <w:pPr>
              <w:pStyle w:val="16"/>
              <w:spacing w:before="6"/>
              <w:rPr>
                <w:b/>
                <w:sz w:val="18"/>
                <w:szCs w:val="18"/>
              </w:rPr>
            </w:pPr>
          </w:p>
          <w:p>
            <w:pPr>
              <w:pStyle w:val="16"/>
              <w:ind w:left="1089" w:right="1075"/>
              <w:jc w:val="center"/>
              <w:rPr>
                <w:sz w:val="18"/>
                <w:szCs w:val="18"/>
              </w:rPr>
            </w:pPr>
            <w:r>
              <w:rPr>
                <w:sz w:val="18"/>
                <w:szCs w:val="18"/>
              </w:rPr>
              <w:t>480</w:t>
            </w:r>
          </w:p>
        </w:tc>
        <w:tc>
          <w:tcPr>
            <w:tcW w:w="4001" w:type="dxa"/>
          </w:tcPr>
          <w:p>
            <w:pPr>
              <w:pStyle w:val="16"/>
              <w:spacing w:before="104"/>
              <w:ind w:left="377" w:right="361"/>
              <w:jc w:val="center"/>
              <w:rPr>
                <w:sz w:val="18"/>
                <w:szCs w:val="18"/>
              </w:rPr>
            </w:pPr>
            <w:r>
              <w:rPr>
                <w:sz w:val="18"/>
                <w:szCs w:val="18"/>
              </w:rPr>
              <w:t>到小学独立开展教学活动</w:t>
            </w:r>
          </w:p>
        </w:tc>
        <w:tc>
          <w:tcPr>
            <w:tcW w:w="692" w:type="dxa"/>
          </w:tcPr>
          <w:p>
            <w:pPr>
              <w:pStyle w:val="16"/>
              <w:rPr>
                <w:rFonts w:ascii="Times New Roman"/>
                <w:sz w:val="18"/>
                <w:szCs w:val="18"/>
              </w:rPr>
            </w:pPr>
          </w:p>
        </w:tc>
        <w:tc>
          <w:tcPr>
            <w:tcW w:w="650" w:type="dxa"/>
          </w:tcPr>
          <w:p>
            <w:pPr>
              <w:pStyle w:val="16"/>
              <w:rPr>
                <w:rFonts w:ascii="Times New Roman"/>
                <w:sz w:val="18"/>
                <w:szCs w:val="18"/>
              </w:rPr>
            </w:pPr>
          </w:p>
        </w:tc>
        <w:tc>
          <w:tcPr>
            <w:tcW w:w="610" w:type="dxa"/>
          </w:tcPr>
          <w:p>
            <w:pPr>
              <w:pStyle w:val="16"/>
              <w:rPr>
                <w:rFonts w:ascii="Times New Roman"/>
                <w:sz w:val="18"/>
                <w:szCs w:val="18"/>
              </w:rPr>
            </w:pPr>
          </w:p>
        </w:tc>
        <w:tc>
          <w:tcPr>
            <w:tcW w:w="610" w:type="dxa"/>
          </w:tcPr>
          <w:p>
            <w:pPr>
              <w:pStyle w:val="16"/>
              <w:rPr>
                <w:rFonts w:ascii="Times New Roman"/>
                <w:sz w:val="18"/>
                <w:szCs w:val="18"/>
              </w:rPr>
            </w:pPr>
          </w:p>
        </w:tc>
        <w:tc>
          <w:tcPr>
            <w:tcW w:w="530" w:type="dxa"/>
          </w:tcPr>
          <w:p>
            <w:pPr>
              <w:pStyle w:val="16"/>
              <w:spacing w:before="6"/>
              <w:rPr>
                <w:b/>
                <w:sz w:val="18"/>
                <w:szCs w:val="18"/>
              </w:rPr>
            </w:pPr>
          </w:p>
          <w:p>
            <w:pPr>
              <w:pStyle w:val="16"/>
              <w:ind w:left="151"/>
              <w:rPr>
                <w:sz w:val="18"/>
                <w:szCs w:val="18"/>
              </w:rPr>
            </w:pPr>
            <w:r>
              <w:rPr>
                <w:sz w:val="18"/>
                <w:szCs w:val="18"/>
              </w:rPr>
              <w:t>480</w:t>
            </w:r>
          </w:p>
        </w:tc>
        <w:tc>
          <w:tcPr>
            <w:tcW w:w="540" w:type="dxa"/>
          </w:tcPr>
          <w:p>
            <w:pPr>
              <w:pStyle w:val="16"/>
              <w:rPr>
                <w:rFonts w:ascii="Times New Roman"/>
                <w:sz w:val="18"/>
                <w:szCs w:val="18"/>
              </w:rPr>
            </w:pPr>
          </w:p>
        </w:tc>
        <w:tc>
          <w:tcPr>
            <w:tcW w:w="1089" w:type="dxa"/>
          </w:tcPr>
          <w:p>
            <w:pPr>
              <w:pStyle w:val="16"/>
              <w:spacing w:before="104"/>
              <w:ind w:left="73" w:right="56"/>
              <w:jc w:val="center"/>
              <w:rPr>
                <w:sz w:val="18"/>
                <w:szCs w:val="18"/>
              </w:rPr>
            </w:pPr>
            <w:r>
              <w:rPr>
                <w:sz w:val="18"/>
                <w:szCs w:val="18"/>
              </w:rPr>
              <w:t>小学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343" w:type="dxa"/>
          </w:tcPr>
          <w:p>
            <w:pPr>
              <w:pStyle w:val="16"/>
              <w:spacing w:before="99"/>
              <w:ind w:left="49" w:right="31"/>
              <w:jc w:val="center"/>
              <w:rPr>
                <w:sz w:val="18"/>
                <w:szCs w:val="18"/>
              </w:rPr>
            </w:pPr>
            <w:r>
              <w:rPr>
                <w:sz w:val="18"/>
                <w:szCs w:val="18"/>
              </w:rPr>
              <w:t>毕业设计</w:t>
            </w:r>
          </w:p>
        </w:tc>
        <w:tc>
          <w:tcPr>
            <w:tcW w:w="1110" w:type="dxa"/>
          </w:tcPr>
          <w:p>
            <w:pPr>
              <w:pStyle w:val="16"/>
              <w:spacing w:before="1"/>
              <w:rPr>
                <w:b/>
                <w:sz w:val="18"/>
                <w:szCs w:val="18"/>
              </w:rPr>
            </w:pPr>
          </w:p>
          <w:p>
            <w:pPr>
              <w:pStyle w:val="16"/>
              <w:ind w:left="517"/>
              <w:rPr>
                <w:sz w:val="18"/>
                <w:szCs w:val="18"/>
              </w:rPr>
            </w:pPr>
            <w:r>
              <w:rPr>
                <w:w w:val="99"/>
                <w:sz w:val="18"/>
                <w:szCs w:val="18"/>
              </w:rPr>
              <w:t>2</w:t>
            </w:r>
          </w:p>
        </w:tc>
        <w:tc>
          <w:tcPr>
            <w:tcW w:w="2590" w:type="dxa"/>
          </w:tcPr>
          <w:p>
            <w:pPr>
              <w:pStyle w:val="16"/>
              <w:spacing w:before="1"/>
              <w:rPr>
                <w:b/>
                <w:sz w:val="18"/>
                <w:szCs w:val="18"/>
              </w:rPr>
            </w:pPr>
          </w:p>
          <w:p>
            <w:pPr>
              <w:pStyle w:val="16"/>
              <w:ind w:left="1092" w:right="1075"/>
              <w:jc w:val="center"/>
              <w:rPr>
                <w:sz w:val="18"/>
                <w:szCs w:val="18"/>
              </w:rPr>
            </w:pPr>
            <w:r>
              <w:rPr>
                <w:sz w:val="18"/>
                <w:szCs w:val="18"/>
              </w:rPr>
              <w:t>48</w:t>
            </w:r>
          </w:p>
        </w:tc>
        <w:tc>
          <w:tcPr>
            <w:tcW w:w="4001" w:type="dxa"/>
          </w:tcPr>
          <w:p>
            <w:pPr>
              <w:pStyle w:val="16"/>
              <w:spacing w:before="99"/>
              <w:ind w:left="379" w:right="361"/>
              <w:jc w:val="center"/>
              <w:rPr>
                <w:sz w:val="18"/>
                <w:szCs w:val="18"/>
              </w:rPr>
            </w:pPr>
            <w:r>
              <w:rPr>
                <w:sz w:val="18"/>
                <w:szCs w:val="18"/>
              </w:rPr>
              <w:t>毕业调研和写作</w:t>
            </w:r>
          </w:p>
        </w:tc>
        <w:tc>
          <w:tcPr>
            <w:tcW w:w="692" w:type="dxa"/>
          </w:tcPr>
          <w:p>
            <w:pPr>
              <w:pStyle w:val="16"/>
              <w:rPr>
                <w:rFonts w:ascii="Times New Roman"/>
                <w:sz w:val="18"/>
                <w:szCs w:val="18"/>
              </w:rPr>
            </w:pPr>
          </w:p>
        </w:tc>
        <w:tc>
          <w:tcPr>
            <w:tcW w:w="650" w:type="dxa"/>
          </w:tcPr>
          <w:p>
            <w:pPr>
              <w:pStyle w:val="16"/>
              <w:rPr>
                <w:rFonts w:ascii="Times New Roman"/>
                <w:sz w:val="18"/>
                <w:szCs w:val="18"/>
              </w:rPr>
            </w:pPr>
          </w:p>
        </w:tc>
        <w:tc>
          <w:tcPr>
            <w:tcW w:w="610" w:type="dxa"/>
          </w:tcPr>
          <w:p>
            <w:pPr>
              <w:pStyle w:val="16"/>
              <w:rPr>
                <w:rFonts w:ascii="Times New Roman"/>
                <w:sz w:val="18"/>
                <w:szCs w:val="18"/>
              </w:rPr>
            </w:pPr>
          </w:p>
        </w:tc>
        <w:tc>
          <w:tcPr>
            <w:tcW w:w="610" w:type="dxa"/>
          </w:tcPr>
          <w:p>
            <w:pPr>
              <w:pStyle w:val="16"/>
              <w:rPr>
                <w:rFonts w:ascii="Times New Roman"/>
                <w:sz w:val="18"/>
                <w:szCs w:val="18"/>
              </w:rPr>
            </w:pPr>
          </w:p>
        </w:tc>
        <w:tc>
          <w:tcPr>
            <w:tcW w:w="530" w:type="dxa"/>
          </w:tcPr>
          <w:p>
            <w:pPr>
              <w:pStyle w:val="16"/>
              <w:rPr>
                <w:rFonts w:ascii="Times New Roman"/>
                <w:sz w:val="18"/>
                <w:szCs w:val="18"/>
              </w:rPr>
            </w:pPr>
          </w:p>
        </w:tc>
        <w:tc>
          <w:tcPr>
            <w:tcW w:w="540" w:type="dxa"/>
          </w:tcPr>
          <w:p>
            <w:pPr>
              <w:pStyle w:val="16"/>
              <w:spacing w:before="1"/>
              <w:rPr>
                <w:b/>
                <w:sz w:val="18"/>
                <w:szCs w:val="18"/>
              </w:rPr>
            </w:pPr>
          </w:p>
          <w:p>
            <w:pPr>
              <w:pStyle w:val="16"/>
              <w:ind w:left="195"/>
              <w:rPr>
                <w:sz w:val="18"/>
                <w:szCs w:val="18"/>
              </w:rPr>
            </w:pPr>
            <w:r>
              <w:rPr>
                <w:sz w:val="18"/>
                <w:szCs w:val="18"/>
              </w:rPr>
              <w:t>48</w:t>
            </w:r>
          </w:p>
        </w:tc>
        <w:tc>
          <w:tcPr>
            <w:tcW w:w="1089" w:type="dxa"/>
          </w:tcPr>
          <w:p>
            <w:pPr>
              <w:pStyle w:val="16"/>
              <w:spacing w:before="99"/>
              <w:ind w:left="73" w:right="56"/>
              <w:jc w:val="center"/>
              <w:rPr>
                <w:sz w:val="18"/>
                <w:szCs w:val="18"/>
              </w:rPr>
            </w:pPr>
            <w:r>
              <w:rPr>
                <w:sz w:val="18"/>
                <w:szCs w:val="18"/>
              </w:rPr>
              <w:t>校内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25" w:hRule="atLeast"/>
        </w:trPr>
        <w:tc>
          <w:tcPr>
            <w:tcW w:w="1343" w:type="dxa"/>
          </w:tcPr>
          <w:p>
            <w:pPr>
              <w:pStyle w:val="16"/>
              <w:spacing w:before="135"/>
              <w:ind w:left="49" w:right="31"/>
              <w:jc w:val="center"/>
              <w:rPr>
                <w:sz w:val="18"/>
                <w:szCs w:val="18"/>
              </w:rPr>
            </w:pPr>
            <w:r>
              <w:rPr>
                <w:sz w:val="18"/>
                <w:szCs w:val="18"/>
              </w:rPr>
              <w:t>跟岗实习</w:t>
            </w:r>
          </w:p>
        </w:tc>
        <w:tc>
          <w:tcPr>
            <w:tcW w:w="1110" w:type="dxa"/>
          </w:tcPr>
          <w:p>
            <w:pPr>
              <w:pStyle w:val="16"/>
              <w:spacing w:before="12"/>
              <w:rPr>
                <w:b/>
                <w:sz w:val="18"/>
                <w:szCs w:val="18"/>
              </w:rPr>
            </w:pPr>
          </w:p>
          <w:p>
            <w:pPr>
              <w:pStyle w:val="16"/>
              <w:ind w:left="517"/>
              <w:rPr>
                <w:sz w:val="18"/>
                <w:szCs w:val="18"/>
              </w:rPr>
            </w:pPr>
            <w:r>
              <w:rPr>
                <w:w w:val="99"/>
                <w:sz w:val="18"/>
                <w:szCs w:val="18"/>
              </w:rPr>
              <w:t>4</w:t>
            </w:r>
          </w:p>
        </w:tc>
        <w:tc>
          <w:tcPr>
            <w:tcW w:w="2590" w:type="dxa"/>
          </w:tcPr>
          <w:p>
            <w:pPr>
              <w:pStyle w:val="16"/>
              <w:spacing w:before="12"/>
              <w:rPr>
                <w:b/>
                <w:sz w:val="18"/>
                <w:szCs w:val="18"/>
              </w:rPr>
            </w:pPr>
          </w:p>
          <w:p>
            <w:pPr>
              <w:pStyle w:val="16"/>
              <w:ind w:left="1092" w:right="1075"/>
              <w:jc w:val="center"/>
              <w:rPr>
                <w:sz w:val="18"/>
                <w:szCs w:val="18"/>
              </w:rPr>
            </w:pPr>
            <w:r>
              <w:rPr>
                <w:sz w:val="18"/>
                <w:szCs w:val="18"/>
              </w:rPr>
              <w:t>96</w:t>
            </w:r>
          </w:p>
        </w:tc>
        <w:tc>
          <w:tcPr>
            <w:tcW w:w="4001" w:type="dxa"/>
          </w:tcPr>
          <w:p>
            <w:pPr>
              <w:pStyle w:val="16"/>
              <w:spacing w:before="135"/>
              <w:ind w:left="377" w:right="361"/>
              <w:jc w:val="center"/>
              <w:rPr>
                <w:sz w:val="18"/>
                <w:szCs w:val="18"/>
              </w:rPr>
            </w:pPr>
            <w:r>
              <w:rPr>
                <w:sz w:val="18"/>
                <w:szCs w:val="18"/>
              </w:rPr>
              <w:t>到小学见习、观摩</w:t>
            </w:r>
          </w:p>
        </w:tc>
        <w:tc>
          <w:tcPr>
            <w:tcW w:w="692" w:type="dxa"/>
          </w:tcPr>
          <w:p>
            <w:pPr>
              <w:pStyle w:val="16"/>
              <w:rPr>
                <w:rFonts w:ascii="Times New Roman"/>
                <w:sz w:val="18"/>
                <w:szCs w:val="18"/>
              </w:rPr>
            </w:pPr>
          </w:p>
        </w:tc>
        <w:tc>
          <w:tcPr>
            <w:tcW w:w="650" w:type="dxa"/>
          </w:tcPr>
          <w:p>
            <w:pPr>
              <w:pStyle w:val="16"/>
              <w:spacing w:before="12"/>
              <w:rPr>
                <w:b/>
                <w:sz w:val="18"/>
                <w:szCs w:val="18"/>
              </w:rPr>
            </w:pPr>
          </w:p>
          <w:p>
            <w:pPr>
              <w:pStyle w:val="16"/>
              <w:ind w:left="40" w:right="20"/>
              <w:jc w:val="center"/>
              <w:rPr>
                <w:sz w:val="18"/>
                <w:szCs w:val="18"/>
              </w:rPr>
            </w:pPr>
            <w:r>
              <w:rPr>
                <w:sz w:val="18"/>
                <w:szCs w:val="18"/>
              </w:rPr>
              <w:t>24</w:t>
            </w:r>
          </w:p>
        </w:tc>
        <w:tc>
          <w:tcPr>
            <w:tcW w:w="610" w:type="dxa"/>
          </w:tcPr>
          <w:p>
            <w:pPr>
              <w:pStyle w:val="16"/>
              <w:spacing w:before="12"/>
              <w:rPr>
                <w:b/>
                <w:sz w:val="18"/>
                <w:szCs w:val="18"/>
              </w:rPr>
            </w:pPr>
          </w:p>
          <w:p>
            <w:pPr>
              <w:pStyle w:val="16"/>
              <w:ind w:left="17"/>
              <w:jc w:val="center"/>
              <w:rPr>
                <w:sz w:val="18"/>
                <w:szCs w:val="18"/>
              </w:rPr>
            </w:pPr>
            <w:r>
              <w:rPr>
                <w:sz w:val="18"/>
                <w:szCs w:val="18"/>
              </w:rPr>
              <w:t>24</w:t>
            </w:r>
          </w:p>
        </w:tc>
        <w:tc>
          <w:tcPr>
            <w:tcW w:w="610" w:type="dxa"/>
          </w:tcPr>
          <w:p>
            <w:pPr>
              <w:pStyle w:val="16"/>
              <w:spacing w:before="12"/>
              <w:rPr>
                <w:b/>
                <w:sz w:val="18"/>
                <w:szCs w:val="18"/>
              </w:rPr>
            </w:pPr>
          </w:p>
          <w:p>
            <w:pPr>
              <w:pStyle w:val="16"/>
              <w:ind w:left="16"/>
              <w:jc w:val="center"/>
              <w:rPr>
                <w:sz w:val="18"/>
                <w:szCs w:val="18"/>
              </w:rPr>
            </w:pPr>
            <w:r>
              <w:rPr>
                <w:sz w:val="18"/>
                <w:szCs w:val="18"/>
              </w:rPr>
              <w:t>24</w:t>
            </w:r>
          </w:p>
        </w:tc>
        <w:tc>
          <w:tcPr>
            <w:tcW w:w="530" w:type="dxa"/>
          </w:tcPr>
          <w:p>
            <w:pPr>
              <w:pStyle w:val="16"/>
              <w:spacing w:before="12"/>
              <w:rPr>
                <w:b/>
                <w:sz w:val="18"/>
                <w:szCs w:val="18"/>
              </w:rPr>
            </w:pPr>
          </w:p>
          <w:p>
            <w:pPr>
              <w:pStyle w:val="16"/>
              <w:ind w:left="190"/>
              <w:rPr>
                <w:sz w:val="18"/>
                <w:szCs w:val="18"/>
              </w:rPr>
            </w:pPr>
            <w:r>
              <w:rPr>
                <w:sz w:val="18"/>
                <w:szCs w:val="18"/>
              </w:rPr>
              <w:t>24</w:t>
            </w:r>
          </w:p>
        </w:tc>
        <w:tc>
          <w:tcPr>
            <w:tcW w:w="540" w:type="dxa"/>
          </w:tcPr>
          <w:p>
            <w:pPr>
              <w:pStyle w:val="16"/>
              <w:rPr>
                <w:rFonts w:ascii="Times New Roman"/>
                <w:sz w:val="18"/>
                <w:szCs w:val="18"/>
              </w:rPr>
            </w:pPr>
          </w:p>
        </w:tc>
        <w:tc>
          <w:tcPr>
            <w:tcW w:w="1089" w:type="dxa"/>
          </w:tcPr>
          <w:p>
            <w:pPr>
              <w:pStyle w:val="16"/>
              <w:spacing w:before="135"/>
              <w:ind w:left="73" w:right="56"/>
              <w:jc w:val="center"/>
              <w:rPr>
                <w:sz w:val="18"/>
                <w:szCs w:val="18"/>
              </w:rPr>
            </w:pPr>
            <w:r>
              <w:rPr>
                <w:sz w:val="18"/>
                <w:szCs w:val="18"/>
              </w:rPr>
              <w:t>小学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6" w:hRule="atLeast"/>
        </w:trPr>
        <w:tc>
          <w:tcPr>
            <w:tcW w:w="1343" w:type="dxa"/>
          </w:tcPr>
          <w:p>
            <w:pPr>
              <w:pStyle w:val="16"/>
              <w:spacing w:before="161"/>
              <w:ind w:left="49" w:right="31"/>
              <w:jc w:val="center"/>
              <w:rPr>
                <w:sz w:val="18"/>
                <w:szCs w:val="18"/>
              </w:rPr>
            </w:pPr>
            <w:r>
              <w:rPr>
                <w:sz w:val="18"/>
                <w:szCs w:val="18"/>
              </w:rPr>
              <w:t>安全教育</w:t>
            </w:r>
          </w:p>
        </w:tc>
        <w:tc>
          <w:tcPr>
            <w:tcW w:w="1110" w:type="dxa"/>
          </w:tcPr>
          <w:p>
            <w:pPr>
              <w:pStyle w:val="16"/>
              <w:rPr>
                <w:b/>
                <w:sz w:val="18"/>
                <w:szCs w:val="18"/>
              </w:rPr>
            </w:pPr>
          </w:p>
          <w:p>
            <w:pPr>
              <w:pStyle w:val="16"/>
              <w:ind w:left="517"/>
              <w:rPr>
                <w:sz w:val="18"/>
                <w:szCs w:val="18"/>
              </w:rPr>
            </w:pPr>
            <w:r>
              <w:rPr>
                <w:w w:val="99"/>
                <w:sz w:val="18"/>
                <w:szCs w:val="18"/>
              </w:rPr>
              <w:t>2</w:t>
            </w:r>
          </w:p>
        </w:tc>
        <w:tc>
          <w:tcPr>
            <w:tcW w:w="2590" w:type="dxa"/>
          </w:tcPr>
          <w:p>
            <w:pPr>
              <w:pStyle w:val="16"/>
              <w:rPr>
                <w:b/>
                <w:sz w:val="18"/>
                <w:szCs w:val="18"/>
              </w:rPr>
            </w:pPr>
          </w:p>
          <w:p>
            <w:pPr>
              <w:pStyle w:val="16"/>
              <w:ind w:left="1092" w:right="1075"/>
              <w:jc w:val="center"/>
              <w:rPr>
                <w:sz w:val="18"/>
                <w:szCs w:val="18"/>
              </w:rPr>
            </w:pPr>
            <w:r>
              <w:rPr>
                <w:sz w:val="18"/>
                <w:szCs w:val="18"/>
              </w:rPr>
              <w:t>48</w:t>
            </w:r>
          </w:p>
        </w:tc>
        <w:tc>
          <w:tcPr>
            <w:tcW w:w="4001" w:type="dxa"/>
          </w:tcPr>
          <w:p>
            <w:pPr>
              <w:pStyle w:val="16"/>
              <w:spacing w:before="161"/>
              <w:ind w:left="379" w:right="361"/>
              <w:jc w:val="center"/>
              <w:rPr>
                <w:sz w:val="18"/>
                <w:szCs w:val="18"/>
              </w:rPr>
            </w:pPr>
            <w:r>
              <w:rPr>
                <w:sz w:val="18"/>
                <w:szCs w:val="18"/>
              </w:rPr>
              <w:t>安全培训、应急演练等</w:t>
            </w:r>
          </w:p>
        </w:tc>
        <w:tc>
          <w:tcPr>
            <w:tcW w:w="692" w:type="dxa"/>
          </w:tcPr>
          <w:p>
            <w:pPr>
              <w:pStyle w:val="16"/>
              <w:rPr>
                <w:b/>
                <w:sz w:val="18"/>
                <w:szCs w:val="18"/>
              </w:rPr>
            </w:pPr>
          </w:p>
          <w:p>
            <w:pPr>
              <w:pStyle w:val="16"/>
              <w:ind w:left="270"/>
              <w:rPr>
                <w:sz w:val="18"/>
                <w:szCs w:val="18"/>
              </w:rPr>
            </w:pPr>
            <w:r>
              <w:rPr>
                <w:sz w:val="18"/>
                <w:szCs w:val="18"/>
              </w:rPr>
              <w:t>10</w:t>
            </w:r>
          </w:p>
        </w:tc>
        <w:tc>
          <w:tcPr>
            <w:tcW w:w="650" w:type="dxa"/>
          </w:tcPr>
          <w:p>
            <w:pPr>
              <w:pStyle w:val="16"/>
              <w:rPr>
                <w:b/>
                <w:sz w:val="18"/>
                <w:szCs w:val="18"/>
              </w:rPr>
            </w:pPr>
          </w:p>
          <w:p>
            <w:pPr>
              <w:pStyle w:val="16"/>
              <w:ind w:left="40" w:right="20"/>
              <w:jc w:val="center"/>
              <w:rPr>
                <w:sz w:val="18"/>
                <w:szCs w:val="18"/>
              </w:rPr>
            </w:pPr>
            <w:r>
              <w:rPr>
                <w:sz w:val="18"/>
                <w:szCs w:val="18"/>
              </w:rPr>
              <w:t>10</w:t>
            </w:r>
          </w:p>
        </w:tc>
        <w:tc>
          <w:tcPr>
            <w:tcW w:w="610" w:type="dxa"/>
          </w:tcPr>
          <w:p>
            <w:pPr>
              <w:pStyle w:val="16"/>
              <w:rPr>
                <w:b/>
                <w:sz w:val="18"/>
                <w:szCs w:val="18"/>
              </w:rPr>
            </w:pPr>
          </w:p>
          <w:p>
            <w:pPr>
              <w:pStyle w:val="16"/>
              <w:ind w:left="17"/>
              <w:jc w:val="center"/>
              <w:rPr>
                <w:sz w:val="18"/>
                <w:szCs w:val="18"/>
              </w:rPr>
            </w:pPr>
            <w:r>
              <w:rPr>
                <w:sz w:val="18"/>
                <w:szCs w:val="18"/>
              </w:rPr>
              <w:t>10</w:t>
            </w:r>
          </w:p>
        </w:tc>
        <w:tc>
          <w:tcPr>
            <w:tcW w:w="610" w:type="dxa"/>
          </w:tcPr>
          <w:p>
            <w:pPr>
              <w:pStyle w:val="16"/>
              <w:rPr>
                <w:b/>
                <w:sz w:val="18"/>
                <w:szCs w:val="18"/>
              </w:rPr>
            </w:pPr>
          </w:p>
          <w:p>
            <w:pPr>
              <w:pStyle w:val="16"/>
              <w:ind w:left="16"/>
              <w:jc w:val="center"/>
              <w:rPr>
                <w:sz w:val="18"/>
                <w:szCs w:val="18"/>
              </w:rPr>
            </w:pPr>
            <w:r>
              <w:rPr>
                <w:sz w:val="18"/>
                <w:szCs w:val="18"/>
              </w:rPr>
              <w:t>10</w:t>
            </w:r>
          </w:p>
        </w:tc>
        <w:tc>
          <w:tcPr>
            <w:tcW w:w="530" w:type="dxa"/>
          </w:tcPr>
          <w:p>
            <w:pPr>
              <w:pStyle w:val="16"/>
              <w:rPr>
                <w:rFonts w:ascii="Times New Roman"/>
                <w:sz w:val="18"/>
                <w:szCs w:val="18"/>
              </w:rPr>
            </w:pPr>
          </w:p>
        </w:tc>
        <w:tc>
          <w:tcPr>
            <w:tcW w:w="540" w:type="dxa"/>
          </w:tcPr>
          <w:p>
            <w:pPr>
              <w:pStyle w:val="16"/>
              <w:rPr>
                <w:b/>
                <w:sz w:val="18"/>
                <w:szCs w:val="18"/>
              </w:rPr>
            </w:pPr>
          </w:p>
          <w:p>
            <w:pPr>
              <w:pStyle w:val="16"/>
              <w:ind w:left="231"/>
              <w:rPr>
                <w:sz w:val="18"/>
                <w:szCs w:val="18"/>
              </w:rPr>
            </w:pPr>
            <w:r>
              <w:rPr>
                <w:w w:val="99"/>
                <w:sz w:val="18"/>
                <w:szCs w:val="18"/>
              </w:rPr>
              <w:t>8</w:t>
            </w:r>
          </w:p>
        </w:tc>
        <w:tc>
          <w:tcPr>
            <w:tcW w:w="1089" w:type="dxa"/>
          </w:tcPr>
          <w:p>
            <w:pPr>
              <w:pStyle w:val="16"/>
              <w:spacing w:before="161"/>
              <w:ind w:left="73" w:right="56"/>
              <w:jc w:val="center"/>
              <w:rPr>
                <w:sz w:val="18"/>
                <w:szCs w:val="18"/>
              </w:rPr>
            </w:pPr>
            <w:r>
              <w:rPr>
                <w:sz w:val="18"/>
                <w:szCs w:val="18"/>
              </w:rPr>
              <w:t>校内</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5" w:hRule="atLeast"/>
        </w:trPr>
        <w:tc>
          <w:tcPr>
            <w:tcW w:w="1343" w:type="dxa"/>
          </w:tcPr>
          <w:p>
            <w:pPr>
              <w:pStyle w:val="16"/>
              <w:spacing w:before="160"/>
              <w:ind w:left="49" w:right="33"/>
              <w:jc w:val="center"/>
              <w:rPr>
                <w:sz w:val="18"/>
                <w:szCs w:val="18"/>
              </w:rPr>
            </w:pPr>
            <w:r>
              <w:rPr>
                <w:sz w:val="18"/>
                <w:szCs w:val="18"/>
              </w:rPr>
              <w:t>合计</w:t>
            </w:r>
          </w:p>
        </w:tc>
        <w:tc>
          <w:tcPr>
            <w:tcW w:w="1110" w:type="dxa"/>
          </w:tcPr>
          <w:p>
            <w:pPr>
              <w:pStyle w:val="16"/>
              <w:spacing w:before="12"/>
              <w:rPr>
                <w:b/>
                <w:sz w:val="18"/>
                <w:szCs w:val="18"/>
              </w:rPr>
            </w:pPr>
          </w:p>
          <w:p>
            <w:pPr>
              <w:pStyle w:val="16"/>
              <w:ind w:left="478"/>
              <w:rPr>
                <w:sz w:val="18"/>
                <w:szCs w:val="18"/>
              </w:rPr>
            </w:pPr>
            <w:r>
              <w:rPr>
                <w:sz w:val="18"/>
                <w:szCs w:val="18"/>
              </w:rPr>
              <w:t>34</w:t>
            </w:r>
          </w:p>
        </w:tc>
        <w:tc>
          <w:tcPr>
            <w:tcW w:w="2590" w:type="dxa"/>
          </w:tcPr>
          <w:p>
            <w:pPr>
              <w:pStyle w:val="16"/>
              <w:spacing w:before="12"/>
              <w:rPr>
                <w:b/>
                <w:sz w:val="18"/>
                <w:szCs w:val="18"/>
              </w:rPr>
            </w:pPr>
          </w:p>
          <w:p>
            <w:pPr>
              <w:pStyle w:val="16"/>
              <w:ind w:left="1089" w:right="1075"/>
              <w:jc w:val="center"/>
              <w:rPr>
                <w:sz w:val="18"/>
                <w:szCs w:val="18"/>
              </w:rPr>
            </w:pPr>
            <w:r>
              <w:rPr>
                <w:sz w:val="18"/>
                <w:szCs w:val="18"/>
              </w:rPr>
              <w:t>816</w:t>
            </w:r>
          </w:p>
        </w:tc>
        <w:tc>
          <w:tcPr>
            <w:tcW w:w="4001" w:type="dxa"/>
          </w:tcPr>
          <w:p>
            <w:pPr>
              <w:pStyle w:val="16"/>
              <w:rPr>
                <w:rFonts w:ascii="Times New Roman"/>
                <w:sz w:val="18"/>
                <w:szCs w:val="18"/>
              </w:rPr>
            </w:pPr>
          </w:p>
        </w:tc>
        <w:tc>
          <w:tcPr>
            <w:tcW w:w="692" w:type="dxa"/>
          </w:tcPr>
          <w:p>
            <w:pPr>
              <w:pStyle w:val="16"/>
              <w:rPr>
                <w:rFonts w:ascii="Times New Roman"/>
                <w:sz w:val="18"/>
                <w:szCs w:val="18"/>
              </w:rPr>
            </w:pPr>
          </w:p>
        </w:tc>
        <w:tc>
          <w:tcPr>
            <w:tcW w:w="650" w:type="dxa"/>
          </w:tcPr>
          <w:p>
            <w:pPr>
              <w:pStyle w:val="16"/>
              <w:rPr>
                <w:rFonts w:ascii="Times New Roman"/>
                <w:sz w:val="18"/>
                <w:szCs w:val="18"/>
              </w:rPr>
            </w:pPr>
          </w:p>
        </w:tc>
        <w:tc>
          <w:tcPr>
            <w:tcW w:w="610" w:type="dxa"/>
          </w:tcPr>
          <w:p>
            <w:pPr>
              <w:pStyle w:val="16"/>
              <w:rPr>
                <w:rFonts w:ascii="Times New Roman"/>
                <w:sz w:val="18"/>
                <w:szCs w:val="18"/>
              </w:rPr>
            </w:pPr>
          </w:p>
        </w:tc>
        <w:tc>
          <w:tcPr>
            <w:tcW w:w="610" w:type="dxa"/>
          </w:tcPr>
          <w:p>
            <w:pPr>
              <w:pStyle w:val="16"/>
              <w:rPr>
                <w:rFonts w:ascii="Times New Roman"/>
                <w:sz w:val="18"/>
                <w:szCs w:val="18"/>
              </w:rPr>
            </w:pPr>
          </w:p>
        </w:tc>
        <w:tc>
          <w:tcPr>
            <w:tcW w:w="530" w:type="dxa"/>
          </w:tcPr>
          <w:p>
            <w:pPr>
              <w:pStyle w:val="16"/>
              <w:rPr>
                <w:rFonts w:ascii="Times New Roman"/>
                <w:sz w:val="18"/>
                <w:szCs w:val="18"/>
              </w:rPr>
            </w:pPr>
          </w:p>
        </w:tc>
        <w:tc>
          <w:tcPr>
            <w:tcW w:w="540" w:type="dxa"/>
          </w:tcPr>
          <w:p>
            <w:pPr>
              <w:pStyle w:val="16"/>
              <w:rPr>
                <w:rFonts w:ascii="Times New Roman"/>
                <w:sz w:val="18"/>
                <w:szCs w:val="18"/>
              </w:rPr>
            </w:pPr>
          </w:p>
        </w:tc>
        <w:tc>
          <w:tcPr>
            <w:tcW w:w="1089" w:type="dxa"/>
          </w:tcPr>
          <w:p>
            <w:pPr>
              <w:pStyle w:val="16"/>
              <w:rPr>
                <w:rFonts w:ascii="Times New Roman"/>
                <w:sz w:val="18"/>
                <w:szCs w:val="18"/>
              </w:rPr>
            </w:pPr>
          </w:p>
        </w:tc>
      </w:tr>
    </w:tbl>
    <w:p>
      <w:pPr>
        <w:spacing w:before="28"/>
        <w:ind w:left="820" w:right="0" w:firstLine="0"/>
        <w:jc w:val="left"/>
        <w:rPr>
          <w:sz w:val="20"/>
        </w:rPr>
      </w:pPr>
      <w:r>
        <w:rPr>
          <w:spacing w:val="-8"/>
          <w:sz w:val="20"/>
        </w:rPr>
        <w:t xml:space="preserve">说明：实践教学每周按 </w:t>
      </w:r>
      <w:r>
        <w:rPr>
          <w:sz w:val="20"/>
        </w:rPr>
        <w:t>24</w:t>
      </w:r>
      <w:r>
        <w:rPr>
          <w:spacing w:val="-11"/>
          <w:sz w:val="20"/>
        </w:rPr>
        <w:t xml:space="preserve"> 学时计算，</w:t>
      </w:r>
      <w:r>
        <w:rPr>
          <w:spacing w:val="-4"/>
          <w:sz w:val="20"/>
        </w:rPr>
        <w:t>24</w:t>
      </w:r>
      <w:r>
        <w:rPr>
          <w:spacing w:val="-12"/>
          <w:sz w:val="20"/>
        </w:rPr>
        <w:t xml:space="preserve"> 学时为一学分，实践教学学分确定为 </w:t>
      </w:r>
      <w:r>
        <w:rPr>
          <w:sz w:val="20"/>
        </w:rPr>
        <w:t>34</w:t>
      </w:r>
      <w:r>
        <w:rPr>
          <w:spacing w:val="-14"/>
          <w:sz w:val="20"/>
        </w:rPr>
        <w:t xml:space="preserve"> 学分，顶岗实习 </w:t>
      </w:r>
      <w:r>
        <w:rPr>
          <w:sz w:val="20"/>
        </w:rPr>
        <w:t>20</w:t>
      </w:r>
      <w:r>
        <w:rPr>
          <w:spacing w:val="-14"/>
          <w:sz w:val="20"/>
        </w:rPr>
        <w:t xml:space="preserve"> 学分，毕业设计 </w:t>
      </w:r>
      <w:r>
        <w:rPr>
          <w:sz w:val="20"/>
        </w:rPr>
        <w:t>2</w:t>
      </w:r>
      <w:r>
        <w:rPr>
          <w:spacing w:val="-13"/>
          <w:sz w:val="20"/>
        </w:rPr>
        <w:t xml:space="preserve"> 学分，认知、跟岗实习 </w:t>
      </w:r>
      <w:r>
        <w:rPr>
          <w:sz w:val="20"/>
        </w:rPr>
        <w:t>4</w:t>
      </w:r>
      <w:r>
        <w:rPr>
          <w:spacing w:val="-9"/>
          <w:sz w:val="20"/>
        </w:rPr>
        <w:t xml:space="preserve"> 学分，劳动教育</w:t>
      </w:r>
    </w:p>
    <w:p>
      <w:pPr>
        <w:spacing w:before="56"/>
        <w:ind w:left="420" w:right="0" w:firstLine="0"/>
        <w:jc w:val="left"/>
        <w:rPr>
          <w:sz w:val="20"/>
        </w:rPr>
      </w:pPr>
      <w:r>
        <w:rPr>
          <w:sz w:val="20"/>
        </w:rPr>
        <w:t>2 学分，社会实践 2 学分，入学教育与军训 2 学分。</w:t>
      </w:r>
    </w:p>
    <w:p>
      <w:pPr>
        <w:spacing w:after="0"/>
        <w:jc w:val="left"/>
        <w:rPr>
          <w:sz w:val="20"/>
        </w:rPr>
        <w:sectPr>
          <w:footerReference r:id="rId8" w:type="default"/>
          <w:pgSz w:w="16840" w:h="11910" w:orient="landscape"/>
          <w:pgMar w:top="1100" w:right="640" w:bottom="1180" w:left="1020" w:header="0" w:footer="993" w:gutter="0"/>
          <w:pgNumType w:start="20"/>
          <w:cols w:space="720" w:num="1"/>
        </w:sectPr>
      </w:pPr>
    </w:p>
    <w:p>
      <w:pPr>
        <w:pStyle w:val="5"/>
        <w:spacing w:before="2"/>
      </w:pPr>
    </w:p>
    <w:p>
      <w:pPr>
        <w:pStyle w:val="5"/>
        <w:spacing w:before="154" w:line="364" w:lineRule="auto"/>
        <w:ind w:left="857" w:right="890" w:firstLine="480"/>
        <w:jc w:val="both"/>
        <w:rPr>
          <w:sz w:val="21"/>
          <w:szCs w:val="21"/>
        </w:rPr>
      </w:pPr>
      <w:r>
        <w:rPr>
          <w:rFonts w:hint="eastAsia" w:cs="宋体"/>
          <w:b/>
          <w:sz w:val="21"/>
          <w:szCs w:val="21"/>
          <w:lang w:val="en-US" w:eastAsia="zh-CN" w:bidi="zh-CN"/>
        </w:rPr>
        <mc:AlternateContent>
          <mc:Choice Requires="wps">
            <w:drawing>
              <wp:anchor distT="0" distB="0" distL="114300" distR="114300" simplePos="0" relativeHeight="251677696" behindDoc="0" locked="0" layoutInCell="1" allowOverlap="1">
                <wp:simplePos x="0" y="0"/>
                <wp:positionH relativeFrom="page">
                  <wp:posOffset>929640</wp:posOffset>
                </wp:positionH>
                <wp:positionV relativeFrom="paragraph">
                  <wp:posOffset>647700</wp:posOffset>
                </wp:positionV>
                <wp:extent cx="9030335" cy="5177155"/>
                <wp:effectExtent l="0" t="0" r="0" b="0"/>
                <wp:wrapNone/>
                <wp:docPr id="73" name="文本框 72"/>
                <wp:cNvGraphicFramePr/>
                <a:graphic xmlns:a="http://schemas.openxmlformats.org/drawingml/2006/main">
                  <a:graphicData uri="http://schemas.microsoft.com/office/word/2010/wordprocessingShape">
                    <wps:wsp>
                      <wps:cNvSpPr txBox="1"/>
                      <wps:spPr>
                        <a:xfrm>
                          <a:off x="0" y="0"/>
                          <a:ext cx="9030335" cy="5177155"/>
                        </a:xfrm>
                        <a:prstGeom prst="rect">
                          <a:avLst/>
                        </a:prstGeom>
                        <a:noFill/>
                        <a:ln>
                          <a:noFill/>
                        </a:ln>
                      </wps:spPr>
                      <wps:txbx>
                        <w:txbxContent>
                          <w:tbl>
                            <w:tblPr>
                              <w:tblStyle w:val="10"/>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0"/>
                              <w:gridCol w:w="1090"/>
                              <w:gridCol w:w="970"/>
                              <w:gridCol w:w="5530"/>
                              <w:gridCol w:w="19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4650" w:type="dxa"/>
                                </w:tcPr>
                                <w:p>
                                  <w:pPr>
                                    <w:pStyle w:val="16"/>
                                    <w:spacing w:before="7"/>
                                    <w:rPr>
                                      <w:sz w:val="18"/>
                                      <w:szCs w:val="18"/>
                                    </w:rPr>
                                  </w:pPr>
                                </w:p>
                                <w:p>
                                  <w:pPr>
                                    <w:pStyle w:val="16"/>
                                    <w:spacing w:before="1"/>
                                    <w:ind w:left="302" w:right="295"/>
                                    <w:jc w:val="center"/>
                                    <w:rPr>
                                      <w:sz w:val="18"/>
                                      <w:szCs w:val="18"/>
                                    </w:rPr>
                                  </w:pPr>
                                  <w:r>
                                    <w:rPr>
                                      <w:sz w:val="18"/>
                                      <w:szCs w:val="18"/>
                                    </w:rPr>
                                    <w:t>课程名称</w:t>
                                  </w:r>
                                </w:p>
                              </w:tc>
                              <w:tc>
                                <w:tcPr>
                                  <w:tcW w:w="1090" w:type="dxa"/>
                                </w:tcPr>
                                <w:p>
                                  <w:pPr>
                                    <w:pStyle w:val="16"/>
                                    <w:spacing w:before="7"/>
                                    <w:rPr>
                                      <w:sz w:val="18"/>
                                      <w:szCs w:val="18"/>
                                    </w:rPr>
                                  </w:pPr>
                                </w:p>
                                <w:p>
                                  <w:pPr>
                                    <w:pStyle w:val="16"/>
                                    <w:spacing w:before="1"/>
                                    <w:ind w:left="323" w:right="317"/>
                                    <w:jc w:val="center"/>
                                    <w:rPr>
                                      <w:sz w:val="18"/>
                                      <w:szCs w:val="18"/>
                                    </w:rPr>
                                  </w:pPr>
                                  <w:r>
                                    <w:rPr>
                                      <w:sz w:val="18"/>
                                      <w:szCs w:val="18"/>
                                    </w:rPr>
                                    <w:t>学分</w:t>
                                  </w:r>
                                </w:p>
                              </w:tc>
                              <w:tc>
                                <w:tcPr>
                                  <w:tcW w:w="970" w:type="dxa"/>
                                </w:tcPr>
                                <w:p>
                                  <w:pPr>
                                    <w:pStyle w:val="16"/>
                                    <w:spacing w:before="31"/>
                                    <w:ind w:left="283"/>
                                    <w:rPr>
                                      <w:sz w:val="18"/>
                                      <w:szCs w:val="18"/>
                                    </w:rPr>
                                  </w:pPr>
                                  <w:r>
                                    <w:rPr>
                                      <w:w w:val="95"/>
                                      <w:sz w:val="18"/>
                                      <w:szCs w:val="18"/>
                                    </w:rPr>
                                    <w:t>实践</w:t>
                                  </w:r>
                                </w:p>
                                <w:p>
                                  <w:pPr>
                                    <w:pStyle w:val="16"/>
                                    <w:spacing w:before="56"/>
                                    <w:ind w:left="283"/>
                                    <w:rPr>
                                      <w:sz w:val="18"/>
                                      <w:szCs w:val="18"/>
                                    </w:rPr>
                                  </w:pPr>
                                  <w:r>
                                    <w:rPr>
                                      <w:w w:val="95"/>
                                      <w:sz w:val="18"/>
                                      <w:szCs w:val="18"/>
                                    </w:rPr>
                                    <w:t>学时</w:t>
                                  </w:r>
                                </w:p>
                              </w:tc>
                              <w:tc>
                                <w:tcPr>
                                  <w:tcW w:w="5530" w:type="dxa"/>
                                </w:tcPr>
                                <w:p>
                                  <w:pPr>
                                    <w:pStyle w:val="16"/>
                                    <w:spacing w:before="7"/>
                                    <w:rPr>
                                      <w:sz w:val="18"/>
                                      <w:szCs w:val="18"/>
                                    </w:rPr>
                                  </w:pPr>
                                </w:p>
                                <w:p>
                                  <w:pPr>
                                    <w:pStyle w:val="16"/>
                                    <w:spacing w:before="1"/>
                                    <w:ind w:left="6"/>
                                    <w:jc w:val="center"/>
                                    <w:rPr>
                                      <w:sz w:val="18"/>
                                      <w:szCs w:val="18"/>
                                    </w:rPr>
                                  </w:pPr>
                                  <w:r>
                                    <w:rPr>
                                      <w:sz w:val="18"/>
                                      <w:szCs w:val="18"/>
                                    </w:rPr>
                                    <w:t>实践内容</w:t>
                                  </w:r>
                                </w:p>
                              </w:tc>
                              <w:tc>
                                <w:tcPr>
                                  <w:tcW w:w="1966" w:type="dxa"/>
                                </w:tcPr>
                                <w:p>
                                  <w:pPr>
                                    <w:pStyle w:val="16"/>
                                    <w:spacing w:before="7"/>
                                    <w:rPr>
                                      <w:sz w:val="18"/>
                                      <w:szCs w:val="18"/>
                                    </w:rPr>
                                  </w:pPr>
                                </w:p>
                                <w:p>
                                  <w:pPr>
                                    <w:pStyle w:val="16"/>
                                    <w:spacing w:before="1"/>
                                    <w:ind w:left="161" w:right="153"/>
                                    <w:jc w:val="center"/>
                                    <w:rPr>
                                      <w:sz w:val="18"/>
                                      <w:szCs w:val="18"/>
                                    </w:rPr>
                                  </w:pPr>
                                  <w:r>
                                    <w:rPr>
                                      <w:sz w:val="18"/>
                                      <w:szCs w:val="18"/>
                                    </w:rPr>
                                    <w:t>实践地点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50" w:type="dxa"/>
                                </w:tcPr>
                                <w:p>
                                  <w:pPr>
                                    <w:pStyle w:val="16"/>
                                    <w:spacing w:before="5"/>
                                    <w:rPr>
                                      <w:sz w:val="18"/>
                                      <w:szCs w:val="18"/>
                                    </w:rPr>
                                  </w:pPr>
                                </w:p>
                                <w:p>
                                  <w:pPr>
                                    <w:pStyle w:val="16"/>
                                    <w:spacing w:before="1"/>
                                    <w:ind w:left="302" w:right="297"/>
                                    <w:jc w:val="center"/>
                                    <w:rPr>
                                      <w:sz w:val="18"/>
                                      <w:szCs w:val="18"/>
                                    </w:rPr>
                                  </w:pPr>
                                  <w:r>
                                    <w:rPr>
                                      <w:sz w:val="18"/>
                                      <w:szCs w:val="18"/>
                                    </w:rPr>
                                    <w:t>毛泽东思想和中国特色社会主义理论体系概论</w:t>
                                  </w:r>
                                </w:p>
                              </w:tc>
                              <w:tc>
                                <w:tcPr>
                                  <w:tcW w:w="1090" w:type="dxa"/>
                                </w:tcPr>
                                <w:p>
                                  <w:pPr>
                                    <w:pStyle w:val="16"/>
                                    <w:spacing w:before="5"/>
                                    <w:rPr>
                                      <w:sz w:val="18"/>
                                      <w:szCs w:val="18"/>
                                    </w:rPr>
                                  </w:pPr>
                                </w:p>
                                <w:p>
                                  <w:pPr>
                                    <w:pStyle w:val="16"/>
                                    <w:spacing w:before="1"/>
                                    <w:ind w:left="9"/>
                                    <w:jc w:val="center"/>
                                    <w:rPr>
                                      <w:sz w:val="18"/>
                                      <w:szCs w:val="18"/>
                                    </w:rPr>
                                  </w:pPr>
                                  <w:r>
                                    <w:rPr>
                                      <w:w w:val="99"/>
                                      <w:sz w:val="18"/>
                                      <w:szCs w:val="18"/>
                                    </w:rPr>
                                    <w:t>4</w:t>
                                  </w:r>
                                </w:p>
                              </w:tc>
                              <w:tc>
                                <w:tcPr>
                                  <w:tcW w:w="970" w:type="dxa"/>
                                </w:tcPr>
                                <w:p>
                                  <w:pPr>
                                    <w:pStyle w:val="16"/>
                                    <w:spacing w:before="5"/>
                                    <w:rPr>
                                      <w:sz w:val="18"/>
                                      <w:szCs w:val="18"/>
                                    </w:rPr>
                                  </w:pPr>
                                </w:p>
                                <w:p>
                                  <w:pPr>
                                    <w:pStyle w:val="16"/>
                                    <w:spacing w:before="1"/>
                                    <w:ind w:left="9"/>
                                    <w:jc w:val="center"/>
                                    <w:rPr>
                                      <w:sz w:val="18"/>
                                      <w:szCs w:val="18"/>
                                    </w:rPr>
                                  </w:pPr>
                                  <w:r>
                                    <w:rPr>
                                      <w:w w:val="99"/>
                                      <w:sz w:val="18"/>
                                      <w:szCs w:val="18"/>
                                    </w:rPr>
                                    <w:t>8</w:t>
                                  </w:r>
                                </w:p>
                              </w:tc>
                              <w:tc>
                                <w:tcPr>
                                  <w:tcW w:w="5530" w:type="dxa"/>
                                </w:tcPr>
                                <w:p>
                                  <w:pPr>
                                    <w:pStyle w:val="16"/>
                                    <w:spacing w:before="29"/>
                                    <w:ind w:left="95"/>
                                    <w:jc w:val="center"/>
                                    <w:rPr>
                                      <w:sz w:val="18"/>
                                      <w:szCs w:val="18"/>
                                    </w:rPr>
                                  </w:pPr>
                                  <w:r>
                                    <w:rPr>
                                      <w:sz w:val="18"/>
                                      <w:szCs w:val="18"/>
                                    </w:rPr>
                                    <w:t>经典著作阅读交流；观看讨论影视资料；参观历史文物基地；</w:t>
                                  </w:r>
                                </w:p>
                                <w:p>
                                  <w:pPr>
                                    <w:pStyle w:val="16"/>
                                    <w:spacing w:before="56"/>
                                    <w:ind w:left="6"/>
                                    <w:jc w:val="center"/>
                                    <w:rPr>
                                      <w:sz w:val="18"/>
                                      <w:szCs w:val="18"/>
                                    </w:rPr>
                                  </w:pPr>
                                  <w:r>
                                    <w:rPr>
                                      <w:sz w:val="18"/>
                                      <w:szCs w:val="18"/>
                                    </w:rPr>
                                    <w:t>开展志愿服务工作；社会调查报告等</w:t>
                                  </w:r>
                                </w:p>
                              </w:tc>
                              <w:tc>
                                <w:tcPr>
                                  <w:tcW w:w="1966" w:type="dxa"/>
                                </w:tcPr>
                                <w:p>
                                  <w:pPr>
                                    <w:pStyle w:val="16"/>
                                    <w:spacing w:before="29"/>
                                    <w:ind w:left="161" w:right="155"/>
                                    <w:jc w:val="center"/>
                                    <w:rPr>
                                      <w:sz w:val="18"/>
                                      <w:szCs w:val="18"/>
                                    </w:rPr>
                                  </w:pPr>
                                  <w:r>
                                    <w:rPr>
                                      <w:sz w:val="18"/>
                                      <w:szCs w:val="18"/>
                                    </w:rPr>
                                    <w:t>校内；校外实践基</w:t>
                                  </w:r>
                                </w:p>
                                <w:p>
                                  <w:pPr>
                                    <w:pStyle w:val="16"/>
                                    <w:spacing w:before="56"/>
                                    <w:ind w:left="161" w:right="155"/>
                                    <w:jc w:val="center"/>
                                    <w:rPr>
                                      <w:sz w:val="18"/>
                                      <w:szCs w:val="18"/>
                                    </w:rPr>
                                  </w:pPr>
                                  <w:r>
                                    <w:rPr>
                                      <w:sz w:val="18"/>
                                      <w:szCs w:val="18"/>
                                    </w:rPr>
                                    <w:t>地；社区等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4650" w:type="dxa"/>
                                </w:tcPr>
                                <w:p>
                                  <w:pPr>
                                    <w:pStyle w:val="16"/>
                                    <w:spacing w:before="5"/>
                                    <w:rPr>
                                      <w:sz w:val="18"/>
                                      <w:szCs w:val="18"/>
                                    </w:rPr>
                                  </w:pPr>
                                </w:p>
                                <w:p>
                                  <w:pPr>
                                    <w:pStyle w:val="16"/>
                                    <w:ind w:left="302" w:right="295"/>
                                    <w:jc w:val="center"/>
                                    <w:rPr>
                                      <w:sz w:val="18"/>
                                      <w:szCs w:val="18"/>
                                    </w:rPr>
                                  </w:pPr>
                                  <w:r>
                                    <w:rPr>
                                      <w:sz w:val="18"/>
                                      <w:szCs w:val="18"/>
                                    </w:rPr>
                                    <w:t>思想道德与法治</w:t>
                                  </w:r>
                                </w:p>
                              </w:tc>
                              <w:tc>
                                <w:tcPr>
                                  <w:tcW w:w="1090" w:type="dxa"/>
                                </w:tcPr>
                                <w:p>
                                  <w:pPr>
                                    <w:pStyle w:val="16"/>
                                    <w:spacing w:before="5"/>
                                    <w:rPr>
                                      <w:sz w:val="18"/>
                                      <w:szCs w:val="18"/>
                                    </w:rPr>
                                  </w:pPr>
                                </w:p>
                                <w:p>
                                  <w:pPr>
                                    <w:pStyle w:val="16"/>
                                    <w:ind w:left="9"/>
                                    <w:jc w:val="center"/>
                                    <w:rPr>
                                      <w:sz w:val="18"/>
                                      <w:szCs w:val="18"/>
                                    </w:rPr>
                                  </w:pPr>
                                  <w:r>
                                    <w:rPr>
                                      <w:w w:val="99"/>
                                      <w:sz w:val="18"/>
                                      <w:szCs w:val="18"/>
                                    </w:rPr>
                                    <w:t>3</w:t>
                                  </w:r>
                                </w:p>
                              </w:tc>
                              <w:tc>
                                <w:tcPr>
                                  <w:tcW w:w="970" w:type="dxa"/>
                                </w:tcPr>
                                <w:p>
                                  <w:pPr>
                                    <w:pStyle w:val="16"/>
                                    <w:spacing w:before="5"/>
                                    <w:rPr>
                                      <w:sz w:val="18"/>
                                      <w:szCs w:val="18"/>
                                    </w:rPr>
                                  </w:pPr>
                                </w:p>
                                <w:p>
                                  <w:pPr>
                                    <w:pStyle w:val="16"/>
                                    <w:ind w:left="9"/>
                                    <w:jc w:val="center"/>
                                    <w:rPr>
                                      <w:sz w:val="18"/>
                                      <w:szCs w:val="18"/>
                                    </w:rPr>
                                  </w:pPr>
                                  <w:r>
                                    <w:rPr>
                                      <w:w w:val="99"/>
                                      <w:sz w:val="18"/>
                                      <w:szCs w:val="18"/>
                                    </w:rPr>
                                    <w:t>8</w:t>
                                  </w:r>
                                </w:p>
                              </w:tc>
                              <w:tc>
                                <w:tcPr>
                                  <w:tcW w:w="5530" w:type="dxa"/>
                                </w:tcPr>
                                <w:p>
                                  <w:pPr>
                                    <w:pStyle w:val="16"/>
                                    <w:spacing w:before="28"/>
                                    <w:ind w:left="95"/>
                                    <w:jc w:val="center"/>
                                    <w:rPr>
                                      <w:sz w:val="18"/>
                                      <w:szCs w:val="18"/>
                                    </w:rPr>
                                  </w:pPr>
                                  <w:r>
                                    <w:rPr>
                                      <w:sz w:val="18"/>
                                      <w:szCs w:val="18"/>
                                    </w:rPr>
                                    <w:t>经典著作阅读交流；观看讨论影视资料；参观历史文物基地；</w:t>
                                  </w:r>
                                </w:p>
                                <w:p>
                                  <w:pPr>
                                    <w:pStyle w:val="16"/>
                                    <w:spacing w:before="56"/>
                                    <w:ind w:left="6"/>
                                    <w:jc w:val="center"/>
                                    <w:rPr>
                                      <w:sz w:val="18"/>
                                      <w:szCs w:val="18"/>
                                    </w:rPr>
                                  </w:pPr>
                                  <w:r>
                                    <w:rPr>
                                      <w:sz w:val="18"/>
                                      <w:szCs w:val="18"/>
                                    </w:rPr>
                                    <w:t>开展志愿服务工作；社会调查报告等</w:t>
                                  </w:r>
                                </w:p>
                              </w:tc>
                              <w:tc>
                                <w:tcPr>
                                  <w:tcW w:w="1966" w:type="dxa"/>
                                </w:tcPr>
                                <w:p>
                                  <w:pPr>
                                    <w:pStyle w:val="16"/>
                                    <w:spacing w:before="28"/>
                                    <w:ind w:left="161" w:right="155"/>
                                    <w:jc w:val="center"/>
                                    <w:rPr>
                                      <w:sz w:val="18"/>
                                      <w:szCs w:val="18"/>
                                    </w:rPr>
                                  </w:pPr>
                                  <w:r>
                                    <w:rPr>
                                      <w:sz w:val="18"/>
                                      <w:szCs w:val="18"/>
                                    </w:rPr>
                                    <w:t>校内；校外实践基</w:t>
                                  </w:r>
                                </w:p>
                                <w:p>
                                  <w:pPr>
                                    <w:pStyle w:val="16"/>
                                    <w:spacing w:before="56"/>
                                    <w:ind w:left="161" w:right="155"/>
                                    <w:jc w:val="center"/>
                                    <w:rPr>
                                      <w:sz w:val="18"/>
                                      <w:szCs w:val="18"/>
                                    </w:rPr>
                                  </w:pPr>
                                  <w:r>
                                    <w:rPr>
                                      <w:sz w:val="18"/>
                                      <w:szCs w:val="18"/>
                                    </w:rPr>
                                    <w:t>地；社区等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7"/>
                                    <w:jc w:val="center"/>
                                    <w:rPr>
                                      <w:sz w:val="18"/>
                                      <w:szCs w:val="18"/>
                                    </w:rPr>
                                  </w:pPr>
                                  <w:r>
                                    <w:rPr>
                                      <w:sz w:val="18"/>
                                      <w:szCs w:val="18"/>
                                    </w:rPr>
                                    <w:t>形势与政策</w:t>
                                  </w:r>
                                </w:p>
                              </w:tc>
                              <w:tc>
                                <w:tcPr>
                                  <w:tcW w:w="1090" w:type="dxa"/>
                                </w:tcPr>
                                <w:p>
                                  <w:pPr>
                                    <w:pStyle w:val="16"/>
                                    <w:spacing w:before="28"/>
                                    <w:ind w:left="9"/>
                                    <w:jc w:val="center"/>
                                    <w:rPr>
                                      <w:sz w:val="18"/>
                                      <w:szCs w:val="18"/>
                                    </w:rPr>
                                  </w:pPr>
                                  <w:r>
                                    <w:rPr>
                                      <w:w w:val="99"/>
                                      <w:sz w:val="18"/>
                                      <w:szCs w:val="18"/>
                                    </w:rPr>
                                    <w:t>3</w:t>
                                  </w:r>
                                </w:p>
                              </w:tc>
                              <w:tc>
                                <w:tcPr>
                                  <w:tcW w:w="970" w:type="dxa"/>
                                </w:tcPr>
                                <w:p>
                                  <w:pPr>
                                    <w:pStyle w:val="16"/>
                                    <w:spacing w:before="28"/>
                                    <w:ind w:left="297" w:right="288"/>
                                    <w:jc w:val="center"/>
                                    <w:rPr>
                                      <w:sz w:val="18"/>
                                      <w:szCs w:val="18"/>
                                    </w:rPr>
                                  </w:pPr>
                                  <w:r>
                                    <w:rPr>
                                      <w:sz w:val="18"/>
                                      <w:szCs w:val="18"/>
                                    </w:rPr>
                                    <w:t>12</w:t>
                                  </w:r>
                                </w:p>
                              </w:tc>
                              <w:tc>
                                <w:tcPr>
                                  <w:tcW w:w="5530" w:type="dxa"/>
                                </w:tcPr>
                                <w:p>
                                  <w:pPr>
                                    <w:pStyle w:val="16"/>
                                    <w:spacing w:before="28"/>
                                    <w:ind w:left="9"/>
                                    <w:jc w:val="center"/>
                                    <w:rPr>
                                      <w:sz w:val="18"/>
                                      <w:szCs w:val="18"/>
                                    </w:rPr>
                                  </w:pPr>
                                  <w:r>
                                    <w:rPr>
                                      <w:sz w:val="18"/>
                                      <w:szCs w:val="18"/>
                                    </w:rPr>
                                    <w:t>时事热点讨论辩论等</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5"/>
                                    <w:jc w:val="center"/>
                                    <w:rPr>
                                      <w:sz w:val="18"/>
                                      <w:szCs w:val="18"/>
                                    </w:rPr>
                                  </w:pPr>
                                  <w:r>
                                    <w:rPr>
                                      <w:sz w:val="18"/>
                                      <w:szCs w:val="18"/>
                                    </w:rPr>
                                    <w:t>大学语文</w:t>
                                  </w:r>
                                </w:p>
                              </w:tc>
                              <w:tc>
                                <w:tcPr>
                                  <w:tcW w:w="1090" w:type="dxa"/>
                                </w:tcPr>
                                <w:p>
                                  <w:pPr>
                                    <w:pStyle w:val="16"/>
                                    <w:spacing w:before="28"/>
                                    <w:ind w:left="9"/>
                                    <w:jc w:val="center"/>
                                    <w:rPr>
                                      <w:sz w:val="18"/>
                                      <w:szCs w:val="18"/>
                                    </w:rPr>
                                  </w:pPr>
                                  <w:r>
                                    <w:rPr>
                                      <w:w w:val="99"/>
                                      <w:sz w:val="18"/>
                                      <w:szCs w:val="18"/>
                                    </w:rPr>
                                    <w:t>3</w:t>
                                  </w:r>
                                </w:p>
                              </w:tc>
                              <w:tc>
                                <w:tcPr>
                                  <w:tcW w:w="970" w:type="dxa"/>
                                </w:tcPr>
                                <w:p>
                                  <w:pPr>
                                    <w:pStyle w:val="16"/>
                                    <w:spacing w:before="28"/>
                                    <w:ind w:left="9"/>
                                    <w:jc w:val="center"/>
                                    <w:rPr>
                                      <w:sz w:val="18"/>
                                      <w:szCs w:val="18"/>
                                    </w:rPr>
                                  </w:pPr>
                                  <w:r>
                                    <w:rPr>
                                      <w:w w:val="99"/>
                                      <w:sz w:val="18"/>
                                      <w:szCs w:val="18"/>
                                    </w:rPr>
                                    <w:t>8</w:t>
                                  </w:r>
                                </w:p>
                              </w:tc>
                              <w:tc>
                                <w:tcPr>
                                  <w:tcW w:w="5530" w:type="dxa"/>
                                </w:tcPr>
                                <w:p>
                                  <w:pPr>
                                    <w:pStyle w:val="16"/>
                                    <w:spacing w:before="28"/>
                                    <w:ind w:left="9"/>
                                    <w:jc w:val="center"/>
                                    <w:rPr>
                                      <w:sz w:val="18"/>
                                      <w:szCs w:val="18"/>
                                    </w:rPr>
                                  </w:pPr>
                                  <w:r>
                                    <w:rPr>
                                      <w:sz w:val="18"/>
                                      <w:szCs w:val="18"/>
                                    </w:rPr>
                                    <w:t>视频、讨论</w:t>
                                  </w:r>
                                </w:p>
                              </w:tc>
                              <w:tc>
                                <w:tcPr>
                                  <w:tcW w:w="1966" w:type="dxa"/>
                                </w:tcPr>
                                <w:p>
                                  <w:pPr>
                                    <w:pStyle w:val="16"/>
                                    <w:spacing w:before="28"/>
                                    <w:ind w:left="161" w:right="155"/>
                                    <w:jc w:val="center"/>
                                    <w:rPr>
                                      <w:sz w:val="18"/>
                                      <w:szCs w:val="18"/>
                                    </w:rPr>
                                  </w:pPr>
                                  <w:r>
                                    <w:rPr>
                                      <w:sz w:val="18"/>
                                      <w:szCs w:val="18"/>
                                    </w:rPr>
                                    <w:t>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5"/>
                                    <w:jc w:val="center"/>
                                    <w:rPr>
                                      <w:sz w:val="18"/>
                                      <w:szCs w:val="18"/>
                                    </w:rPr>
                                  </w:pPr>
                                  <w:r>
                                    <w:rPr>
                                      <w:sz w:val="18"/>
                                      <w:szCs w:val="18"/>
                                    </w:rPr>
                                    <w:t>大学英语</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16</w:t>
                                  </w:r>
                                </w:p>
                              </w:tc>
                              <w:tc>
                                <w:tcPr>
                                  <w:tcW w:w="5530" w:type="dxa"/>
                                </w:tcPr>
                                <w:p>
                                  <w:pPr>
                                    <w:pStyle w:val="16"/>
                                    <w:spacing w:before="27"/>
                                    <w:ind w:left="9"/>
                                    <w:jc w:val="center"/>
                                    <w:rPr>
                                      <w:sz w:val="18"/>
                                      <w:szCs w:val="18"/>
                                    </w:rPr>
                                  </w:pPr>
                                  <w:r>
                                    <w:rPr>
                                      <w:sz w:val="18"/>
                                      <w:szCs w:val="18"/>
                                    </w:rPr>
                                    <w:t>视频、讨论</w:t>
                                  </w:r>
                                </w:p>
                              </w:tc>
                              <w:tc>
                                <w:tcPr>
                                  <w:tcW w:w="1966" w:type="dxa"/>
                                </w:tcPr>
                                <w:p>
                                  <w:pPr>
                                    <w:pStyle w:val="16"/>
                                    <w:spacing w:before="27"/>
                                    <w:ind w:left="161" w:right="155"/>
                                    <w:jc w:val="center"/>
                                    <w:rPr>
                                      <w:sz w:val="18"/>
                                      <w:szCs w:val="18"/>
                                    </w:rPr>
                                  </w:pPr>
                                  <w:r>
                                    <w:rPr>
                                      <w:sz w:val="18"/>
                                      <w:szCs w:val="18"/>
                                    </w:rPr>
                                    <w:t>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7"/>
                                    <w:jc w:val="center"/>
                                    <w:rPr>
                                      <w:sz w:val="18"/>
                                      <w:szCs w:val="18"/>
                                    </w:rPr>
                                  </w:pPr>
                                  <w:r>
                                    <w:rPr>
                                      <w:sz w:val="18"/>
                                      <w:szCs w:val="18"/>
                                    </w:rPr>
                                    <w:t>教育心理学</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24</w:t>
                                  </w:r>
                                </w:p>
                              </w:tc>
                              <w:tc>
                                <w:tcPr>
                                  <w:tcW w:w="5530" w:type="dxa"/>
                                </w:tcPr>
                                <w:p>
                                  <w:pPr>
                                    <w:pStyle w:val="16"/>
                                    <w:spacing w:before="27"/>
                                    <w:ind w:left="6"/>
                                    <w:jc w:val="center"/>
                                    <w:rPr>
                                      <w:sz w:val="18"/>
                                      <w:szCs w:val="18"/>
                                    </w:rPr>
                                  </w:pPr>
                                  <w:r>
                                    <w:rPr>
                                      <w:sz w:val="18"/>
                                      <w:szCs w:val="18"/>
                                    </w:rPr>
                                    <w:t>观看视频、讨论、观摩</w:t>
                                  </w:r>
                                </w:p>
                              </w:tc>
                              <w:tc>
                                <w:tcPr>
                                  <w:tcW w:w="1966" w:type="dxa"/>
                                </w:tcPr>
                                <w:p>
                                  <w:pPr>
                                    <w:pStyle w:val="16"/>
                                    <w:spacing w:before="27"/>
                                    <w:ind w:left="161" w:right="155"/>
                                    <w:jc w:val="center"/>
                                    <w:rPr>
                                      <w:sz w:val="18"/>
                                      <w:szCs w:val="18"/>
                                    </w:rPr>
                                  </w:pPr>
                                  <w:r>
                                    <w:rPr>
                                      <w:sz w:val="18"/>
                                      <w:szCs w:val="18"/>
                                    </w:rPr>
                                    <w:t>小学、教室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9"/>
                                    <w:ind w:left="302" w:right="297"/>
                                    <w:jc w:val="center"/>
                                    <w:rPr>
                                      <w:sz w:val="18"/>
                                      <w:szCs w:val="18"/>
                                    </w:rPr>
                                  </w:pPr>
                                  <w:r>
                                    <w:rPr>
                                      <w:sz w:val="18"/>
                                      <w:szCs w:val="18"/>
                                    </w:rPr>
                                    <w:t>教育学基础</w:t>
                                  </w:r>
                                </w:p>
                              </w:tc>
                              <w:tc>
                                <w:tcPr>
                                  <w:tcW w:w="1090" w:type="dxa"/>
                                </w:tcPr>
                                <w:p>
                                  <w:pPr>
                                    <w:pStyle w:val="16"/>
                                    <w:spacing w:before="29"/>
                                    <w:ind w:left="9"/>
                                    <w:jc w:val="center"/>
                                    <w:rPr>
                                      <w:sz w:val="18"/>
                                      <w:szCs w:val="18"/>
                                    </w:rPr>
                                  </w:pPr>
                                  <w:r>
                                    <w:rPr>
                                      <w:w w:val="99"/>
                                      <w:sz w:val="18"/>
                                      <w:szCs w:val="18"/>
                                    </w:rPr>
                                    <w:t>4</w:t>
                                  </w:r>
                                </w:p>
                              </w:tc>
                              <w:tc>
                                <w:tcPr>
                                  <w:tcW w:w="970" w:type="dxa"/>
                                </w:tcPr>
                                <w:p>
                                  <w:pPr>
                                    <w:pStyle w:val="16"/>
                                    <w:spacing w:before="29"/>
                                    <w:ind w:left="9"/>
                                    <w:jc w:val="center"/>
                                    <w:rPr>
                                      <w:sz w:val="18"/>
                                      <w:szCs w:val="18"/>
                                    </w:rPr>
                                  </w:pPr>
                                  <w:r>
                                    <w:rPr>
                                      <w:w w:val="99"/>
                                      <w:sz w:val="18"/>
                                      <w:szCs w:val="18"/>
                                    </w:rPr>
                                    <w:t>8</w:t>
                                  </w:r>
                                </w:p>
                              </w:tc>
                              <w:tc>
                                <w:tcPr>
                                  <w:tcW w:w="5530" w:type="dxa"/>
                                </w:tcPr>
                                <w:p>
                                  <w:pPr>
                                    <w:pStyle w:val="16"/>
                                    <w:spacing w:before="29"/>
                                    <w:ind w:left="6"/>
                                    <w:jc w:val="center"/>
                                    <w:rPr>
                                      <w:sz w:val="18"/>
                                      <w:szCs w:val="18"/>
                                    </w:rPr>
                                  </w:pPr>
                                  <w:r>
                                    <w:rPr>
                                      <w:sz w:val="18"/>
                                      <w:szCs w:val="18"/>
                                    </w:rPr>
                                    <w:t>观看视频、讨论</w:t>
                                  </w:r>
                                </w:p>
                              </w:tc>
                              <w:tc>
                                <w:tcPr>
                                  <w:tcW w:w="1966" w:type="dxa"/>
                                </w:tcPr>
                                <w:p>
                                  <w:pPr>
                                    <w:pStyle w:val="16"/>
                                    <w:spacing w:before="29"/>
                                    <w:ind w:left="161" w:right="155"/>
                                    <w:jc w:val="center"/>
                                    <w:rPr>
                                      <w:sz w:val="18"/>
                                      <w:szCs w:val="18"/>
                                    </w:rPr>
                                  </w:pPr>
                                  <w:r>
                                    <w:rPr>
                                      <w:sz w:val="18"/>
                                      <w:szCs w:val="18"/>
                                    </w:rPr>
                                    <w:t>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4650" w:type="dxa"/>
                                </w:tcPr>
                                <w:p>
                                  <w:pPr>
                                    <w:pStyle w:val="16"/>
                                    <w:spacing w:before="91"/>
                                    <w:ind w:left="302" w:right="295"/>
                                    <w:jc w:val="center"/>
                                    <w:rPr>
                                      <w:sz w:val="18"/>
                                      <w:szCs w:val="18"/>
                                    </w:rPr>
                                  </w:pPr>
                                  <w:r>
                                    <w:rPr>
                                      <w:sz w:val="18"/>
                                      <w:szCs w:val="18"/>
                                    </w:rPr>
                                    <w:t>运动解剖</w:t>
                                  </w:r>
                                </w:p>
                              </w:tc>
                              <w:tc>
                                <w:tcPr>
                                  <w:tcW w:w="1090" w:type="dxa"/>
                                </w:tcPr>
                                <w:p>
                                  <w:pPr>
                                    <w:pStyle w:val="16"/>
                                    <w:spacing w:before="91"/>
                                    <w:ind w:left="9"/>
                                    <w:jc w:val="center"/>
                                    <w:rPr>
                                      <w:sz w:val="18"/>
                                      <w:szCs w:val="18"/>
                                    </w:rPr>
                                  </w:pPr>
                                  <w:r>
                                    <w:rPr>
                                      <w:w w:val="99"/>
                                      <w:sz w:val="18"/>
                                      <w:szCs w:val="18"/>
                                    </w:rPr>
                                    <w:t>2</w:t>
                                  </w:r>
                                </w:p>
                              </w:tc>
                              <w:tc>
                                <w:tcPr>
                                  <w:tcW w:w="970" w:type="dxa"/>
                                </w:tcPr>
                                <w:p>
                                  <w:pPr>
                                    <w:pStyle w:val="16"/>
                                    <w:spacing w:before="91"/>
                                    <w:ind w:left="9"/>
                                    <w:jc w:val="center"/>
                                    <w:rPr>
                                      <w:sz w:val="18"/>
                                      <w:szCs w:val="18"/>
                                    </w:rPr>
                                  </w:pPr>
                                  <w:r>
                                    <w:rPr>
                                      <w:w w:val="99"/>
                                      <w:sz w:val="18"/>
                                      <w:szCs w:val="18"/>
                                    </w:rPr>
                                    <w:t>8</w:t>
                                  </w:r>
                                </w:p>
                              </w:tc>
                              <w:tc>
                                <w:tcPr>
                                  <w:tcW w:w="5530" w:type="dxa"/>
                                </w:tcPr>
                                <w:p>
                                  <w:pPr>
                                    <w:pStyle w:val="16"/>
                                    <w:spacing w:before="91"/>
                                    <w:ind w:left="6"/>
                                    <w:jc w:val="center"/>
                                    <w:rPr>
                                      <w:sz w:val="18"/>
                                      <w:szCs w:val="18"/>
                                    </w:rPr>
                                  </w:pPr>
                                  <w:r>
                                    <w:rPr>
                                      <w:sz w:val="18"/>
                                      <w:szCs w:val="18"/>
                                    </w:rPr>
                                    <w:t>解剖实验</w:t>
                                  </w:r>
                                </w:p>
                              </w:tc>
                              <w:tc>
                                <w:tcPr>
                                  <w:tcW w:w="1966" w:type="dxa"/>
                                </w:tcPr>
                                <w:p>
                                  <w:pPr>
                                    <w:pStyle w:val="16"/>
                                    <w:spacing w:before="91"/>
                                    <w:ind w:left="161" w:right="151"/>
                                    <w:jc w:val="center"/>
                                    <w:rPr>
                                      <w:sz w:val="18"/>
                                      <w:szCs w:val="18"/>
                                    </w:rPr>
                                  </w:pPr>
                                  <w:r>
                                    <w:rPr>
                                      <w:sz w:val="18"/>
                                      <w:szCs w:val="18"/>
                                    </w:rPr>
                                    <w:t>实验室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9"/>
                                    <w:ind w:left="302" w:right="295"/>
                                    <w:jc w:val="center"/>
                                    <w:rPr>
                                      <w:sz w:val="18"/>
                                      <w:szCs w:val="18"/>
                                    </w:rPr>
                                  </w:pPr>
                                  <w:r>
                                    <w:rPr>
                                      <w:sz w:val="18"/>
                                      <w:szCs w:val="18"/>
                                    </w:rPr>
                                    <w:t>运动生理</w:t>
                                  </w:r>
                                </w:p>
                              </w:tc>
                              <w:tc>
                                <w:tcPr>
                                  <w:tcW w:w="1090" w:type="dxa"/>
                                </w:tcPr>
                                <w:p>
                                  <w:pPr>
                                    <w:pStyle w:val="16"/>
                                    <w:spacing w:before="29"/>
                                    <w:ind w:left="9"/>
                                    <w:jc w:val="center"/>
                                    <w:rPr>
                                      <w:sz w:val="18"/>
                                      <w:szCs w:val="18"/>
                                    </w:rPr>
                                  </w:pPr>
                                  <w:r>
                                    <w:rPr>
                                      <w:w w:val="99"/>
                                      <w:sz w:val="18"/>
                                      <w:szCs w:val="18"/>
                                    </w:rPr>
                                    <w:t>2</w:t>
                                  </w:r>
                                </w:p>
                              </w:tc>
                              <w:tc>
                                <w:tcPr>
                                  <w:tcW w:w="970" w:type="dxa"/>
                                </w:tcPr>
                                <w:p>
                                  <w:pPr>
                                    <w:pStyle w:val="16"/>
                                    <w:spacing w:before="29"/>
                                    <w:ind w:left="9"/>
                                    <w:jc w:val="center"/>
                                    <w:rPr>
                                      <w:sz w:val="18"/>
                                      <w:szCs w:val="18"/>
                                    </w:rPr>
                                  </w:pPr>
                                  <w:r>
                                    <w:rPr>
                                      <w:w w:val="99"/>
                                      <w:sz w:val="18"/>
                                      <w:szCs w:val="18"/>
                                    </w:rPr>
                                    <w:t>6</w:t>
                                  </w:r>
                                </w:p>
                              </w:tc>
                              <w:tc>
                                <w:tcPr>
                                  <w:tcW w:w="5530" w:type="dxa"/>
                                </w:tcPr>
                                <w:p>
                                  <w:pPr>
                                    <w:pStyle w:val="16"/>
                                    <w:spacing w:before="29"/>
                                    <w:ind w:left="6"/>
                                    <w:jc w:val="center"/>
                                    <w:rPr>
                                      <w:sz w:val="18"/>
                                      <w:szCs w:val="18"/>
                                    </w:rPr>
                                  </w:pPr>
                                  <w:r>
                                    <w:rPr>
                                      <w:sz w:val="18"/>
                                      <w:szCs w:val="18"/>
                                    </w:rPr>
                                    <w:t>生理实验</w:t>
                                  </w:r>
                                </w:p>
                              </w:tc>
                              <w:tc>
                                <w:tcPr>
                                  <w:tcW w:w="1966" w:type="dxa"/>
                                </w:tcPr>
                                <w:p>
                                  <w:pPr>
                                    <w:pStyle w:val="16"/>
                                    <w:spacing w:before="29"/>
                                    <w:ind w:left="161" w:right="151"/>
                                    <w:jc w:val="center"/>
                                    <w:rPr>
                                      <w:sz w:val="18"/>
                                      <w:szCs w:val="18"/>
                                    </w:rPr>
                                  </w:pPr>
                                  <w:r>
                                    <w:rPr>
                                      <w:sz w:val="18"/>
                                      <w:szCs w:val="18"/>
                                    </w:rPr>
                                    <w:t>室内外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5"/>
                                    <w:jc w:val="center"/>
                                    <w:rPr>
                                      <w:sz w:val="18"/>
                                      <w:szCs w:val="18"/>
                                    </w:rPr>
                                  </w:pPr>
                                  <w:r>
                                    <w:rPr>
                                      <w:sz w:val="18"/>
                                      <w:szCs w:val="18"/>
                                    </w:rPr>
                                    <w:t>体育游戏</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16</w:t>
                                  </w:r>
                                </w:p>
                              </w:tc>
                              <w:tc>
                                <w:tcPr>
                                  <w:tcW w:w="5530" w:type="dxa"/>
                                </w:tcPr>
                                <w:p>
                                  <w:pPr>
                                    <w:pStyle w:val="16"/>
                                    <w:spacing w:before="28"/>
                                    <w:ind w:left="6"/>
                                    <w:jc w:val="center"/>
                                    <w:rPr>
                                      <w:sz w:val="18"/>
                                      <w:szCs w:val="18"/>
                                    </w:rPr>
                                  </w:pPr>
                                  <w:r>
                                    <w:rPr>
                                      <w:sz w:val="18"/>
                                      <w:szCs w:val="18"/>
                                    </w:rPr>
                                    <w:t>保健操作</w:t>
                                  </w:r>
                                </w:p>
                              </w:tc>
                              <w:tc>
                                <w:tcPr>
                                  <w:tcW w:w="1966" w:type="dxa"/>
                                </w:tcPr>
                                <w:p>
                                  <w:pPr>
                                    <w:pStyle w:val="16"/>
                                    <w:spacing w:before="28"/>
                                    <w:ind w:left="161" w:right="151"/>
                                    <w:jc w:val="center"/>
                                    <w:rPr>
                                      <w:sz w:val="18"/>
                                      <w:szCs w:val="18"/>
                                    </w:rPr>
                                  </w:pPr>
                                  <w:r>
                                    <w:rPr>
                                      <w:sz w:val="18"/>
                                      <w:szCs w:val="18"/>
                                    </w:rPr>
                                    <w:t>室内外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8"/>
                                    <w:ind w:left="302" w:right="295"/>
                                    <w:jc w:val="center"/>
                                    <w:rPr>
                                      <w:sz w:val="18"/>
                                      <w:szCs w:val="18"/>
                                    </w:rPr>
                                  </w:pPr>
                                  <w:r>
                                    <w:rPr>
                                      <w:sz w:val="18"/>
                                      <w:szCs w:val="18"/>
                                    </w:rPr>
                                    <w:t>学校体育</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9"/>
                                    <w:jc w:val="center"/>
                                    <w:rPr>
                                      <w:sz w:val="18"/>
                                      <w:szCs w:val="18"/>
                                    </w:rPr>
                                  </w:pPr>
                                  <w:r>
                                    <w:rPr>
                                      <w:w w:val="99"/>
                                      <w:sz w:val="18"/>
                                      <w:szCs w:val="18"/>
                                    </w:rPr>
                                    <w:t>6</w:t>
                                  </w:r>
                                </w:p>
                              </w:tc>
                              <w:tc>
                                <w:tcPr>
                                  <w:tcW w:w="5530" w:type="dxa"/>
                                </w:tcPr>
                                <w:p>
                                  <w:pPr>
                                    <w:pStyle w:val="16"/>
                                    <w:spacing w:before="28"/>
                                    <w:ind w:left="9"/>
                                    <w:jc w:val="center"/>
                                    <w:rPr>
                                      <w:sz w:val="18"/>
                                      <w:szCs w:val="18"/>
                                    </w:rPr>
                                  </w:pPr>
                                  <w:r>
                                    <w:rPr>
                                      <w:sz w:val="18"/>
                                      <w:szCs w:val="18"/>
                                    </w:rPr>
                                    <w:t>实验与调查</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50" w:type="dxa"/>
                                </w:tcPr>
                                <w:p>
                                  <w:pPr>
                                    <w:pStyle w:val="16"/>
                                    <w:spacing w:before="4"/>
                                    <w:rPr>
                                      <w:sz w:val="18"/>
                                      <w:szCs w:val="18"/>
                                    </w:rPr>
                                  </w:pPr>
                                </w:p>
                                <w:p>
                                  <w:pPr>
                                    <w:pStyle w:val="16"/>
                                    <w:ind w:left="302" w:right="292"/>
                                    <w:jc w:val="center"/>
                                    <w:rPr>
                                      <w:sz w:val="18"/>
                                      <w:szCs w:val="18"/>
                                    </w:rPr>
                                  </w:pPr>
                                  <w:r>
                                    <w:rPr>
                                      <w:sz w:val="18"/>
                                      <w:szCs w:val="18"/>
                                    </w:rPr>
                                    <w:t>小学体育教材内容分析与标准解读</w:t>
                                  </w:r>
                                </w:p>
                              </w:tc>
                              <w:tc>
                                <w:tcPr>
                                  <w:tcW w:w="1090" w:type="dxa"/>
                                </w:tcPr>
                                <w:p>
                                  <w:pPr>
                                    <w:pStyle w:val="16"/>
                                    <w:spacing w:before="4"/>
                                    <w:rPr>
                                      <w:sz w:val="18"/>
                                      <w:szCs w:val="18"/>
                                    </w:rPr>
                                  </w:pPr>
                                </w:p>
                                <w:p>
                                  <w:pPr>
                                    <w:pStyle w:val="16"/>
                                    <w:ind w:left="9"/>
                                    <w:jc w:val="center"/>
                                    <w:rPr>
                                      <w:sz w:val="18"/>
                                      <w:szCs w:val="18"/>
                                    </w:rPr>
                                  </w:pPr>
                                  <w:r>
                                    <w:rPr>
                                      <w:w w:val="99"/>
                                      <w:sz w:val="18"/>
                                      <w:szCs w:val="18"/>
                                    </w:rPr>
                                    <w:t>2</w:t>
                                  </w:r>
                                </w:p>
                              </w:tc>
                              <w:tc>
                                <w:tcPr>
                                  <w:tcW w:w="970" w:type="dxa"/>
                                </w:tcPr>
                                <w:p>
                                  <w:pPr>
                                    <w:pStyle w:val="16"/>
                                    <w:spacing w:before="4"/>
                                    <w:rPr>
                                      <w:sz w:val="18"/>
                                      <w:szCs w:val="18"/>
                                    </w:rPr>
                                  </w:pPr>
                                </w:p>
                                <w:p>
                                  <w:pPr>
                                    <w:pStyle w:val="16"/>
                                    <w:ind w:left="9"/>
                                    <w:jc w:val="center"/>
                                    <w:rPr>
                                      <w:sz w:val="18"/>
                                      <w:szCs w:val="18"/>
                                    </w:rPr>
                                  </w:pPr>
                                  <w:r>
                                    <w:rPr>
                                      <w:w w:val="99"/>
                                      <w:sz w:val="18"/>
                                      <w:szCs w:val="18"/>
                                    </w:rPr>
                                    <w:t>6</w:t>
                                  </w:r>
                                </w:p>
                              </w:tc>
                              <w:tc>
                                <w:tcPr>
                                  <w:tcW w:w="5530" w:type="dxa"/>
                                </w:tcPr>
                                <w:p>
                                  <w:pPr>
                                    <w:pStyle w:val="16"/>
                                    <w:spacing w:before="27"/>
                                    <w:ind w:left="9"/>
                                    <w:jc w:val="center"/>
                                    <w:rPr>
                                      <w:sz w:val="18"/>
                                      <w:szCs w:val="18"/>
                                    </w:rPr>
                                  </w:pPr>
                                  <w:r>
                                    <w:rPr>
                                      <w:sz w:val="18"/>
                                      <w:szCs w:val="18"/>
                                    </w:rPr>
                                    <w:t>小学体育课观摩、实训、</w:t>
                                  </w:r>
                                </w:p>
                                <w:p>
                                  <w:pPr>
                                    <w:pStyle w:val="16"/>
                                    <w:spacing w:before="56"/>
                                    <w:ind w:left="9"/>
                                    <w:jc w:val="center"/>
                                    <w:rPr>
                                      <w:sz w:val="18"/>
                                      <w:szCs w:val="18"/>
                                    </w:rPr>
                                  </w:pPr>
                                  <w:r>
                                    <w:rPr>
                                      <w:sz w:val="18"/>
                                      <w:szCs w:val="18"/>
                                    </w:rPr>
                                    <w:t>说课、试讲等</w:t>
                                  </w:r>
                                </w:p>
                              </w:tc>
                              <w:tc>
                                <w:tcPr>
                                  <w:tcW w:w="1966" w:type="dxa"/>
                                </w:tcPr>
                                <w:p>
                                  <w:pPr>
                                    <w:pStyle w:val="16"/>
                                    <w:spacing w:before="4"/>
                                    <w:rPr>
                                      <w:sz w:val="18"/>
                                      <w:szCs w:val="18"/>
                                    </w:rPr>
                                  </w:pPr>
                                </w:p>
                                <w:p>
                                  <w:pPr>
                                    <w:pStyle w:val="16"/>
                                    <w:ind w:left="161" w:right="153"/>
                                    <w:jc w:val="center"/>
                                    <w:rPr>
                                      <w:sz w:val="18"/>
                                      <w:szCs w:val="18"/>
                                    </w:rPr>
                                  </w:pPr>
                                  <w:r>
                                    <w:rPr>
                                      <w:sz w:val="18"/>
                                      <w:szCs w:val="18"/>
                                    </w:rPr>
                                    <w:t>校内及合作小学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7"/>
                                    <w:jc w:val="center"/>
                                    <w:rPr>
                                      <w:sz w:val="18"/>
                                      <w:szCs w:val="18"/>
                                    </w:rPr>
                                  </w:pPr>
                                  <w:r>
                                    <w:rPr>
                                      <w:sz w:val="18"/>
                                      <w:szCs w:val="18"/>
                                    </w:rPr>
                                    <w:t>篮球</w:t>
                                  </w:r>
                                </w:p>
                              </w:tc>
                              <w:tc>
                                <w:tcPr>
                                  <w:tcW w:w="1090" w:type="dxa"/>
                                </w:tcPr>
                                <w:p>
                                  <w:pPr>
                                    <w:pStyle w:val="16"/>
                                    <w:spacing w:before="27"/>
                                    <w:ind w:left="9"/>
                                    <w:jc w:val="center"/>
                                    <w:rPr>
                                      <w:sz w:val="18"/>
                                      <w:szCs w:val="18"/>
                                    </w:rPr>
                                  </w:pPr>
                                  <w:r>
                                    <w:rPr>
                                      <w:w w:val="99"/>
                                      <w:sz w:val="18"/>
                                      <w:szCs w:val="18"/>
                                    </w:rPr>
                                    <w:t>2</w:t>
                                  </w:r>
                                </w:p>
                              </w:tc>
                              <w:tc>
                                <w:tcPr>
                                  <w:tcW w:w="970" w:type="dxa"/>
                                </w:tcPr>
                                <w:p>
                                  <w:pPr>
                                    <w:pStyle w:val="16"/>
                                    <w:spacing w:before="27"/>
                                    <w:ind w:left="297" w:right="288"/>
                                    <w:jc w:val="center"/>
                                    <w:rPr>
                                      <w:sz w:val="18"/>
                                      <w:szCs w:val="18"/>
                                    </w:rPr>
                                  </w:pPr>
                                  <w:r>
                                    <w:rPr>
                                      <w:sz w:val="18"/>
                                      <w:szCs w:val="18"/>
                                    </w:rPr>
                                    <w:t>28</w:t>
                                  </w:r>
                                </w:p>
                              </w:tc>
                              <w:tc>
                                <w:tcPr>
                                  <w:tcW w:w="5530" w:type="dxa"/>
                                </w:tcPr>
                                <w:p>
                                  <w:pPr>
                                    <w:pStyle w:val="16"/>
                                    <w:spacing w:before="27"/>
                                    <w:ind w:left="9"/>
                                    <w:jc w:val="center"/>
                                    <w:rPr>
                                      <w:sz w:val="18"/>
                                      <w:szCs w:val="18"/>
                                    </w:rPr>
                                  </w:pPr>
                                  <w:r>
                                    <w:rPr>
                                      <w:sz w:val="18"/>
                                      <w:szCs w:val="18"/>
                                    </w:rPr>
                                    <w:t>技、战术、裁判学习实践</w:t>
                                  </w:r>
                                </w:p>
                              </w:tc>
                              <w:tc>
                                <w:tcPr>
                                  <w:tcW w:w="1966" w:type="dxa"/>
                                </w:tcPr>
                                <w:p>
                                  <w:pPr>
                                    <w:pStyle w:val="16"/>
                                    <w:spacing w:before="27"/>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7"/>
                                    <w:ind w:left="302" w:right="297"/>
                                    <w:jc w:val="center"/>
                                    <w:rPr>
                                      <w:sz w:val="18"/>
                                      <w:szCs w:val="18"/>
                                    </w:rPr>
                                  </w:pPr>
                                  <w:r>
                                    <w:rPr>
                                      <w:sz w:val="18"/>
                                      <w:szCs w:val="18"/>
                                    </w:rPr>
                                    <w:t>田径</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54</w:t>
                                  </w:r>
                                </w:p>
                              </w:tc>
                              <w:tc>
                                <w:tcPr>
                                  <w:tcW w:w="5530" w:type="dxa"/>
                                </w:tcPr>
                                <w:p>
                                  <w:pPr>
                                    <w:pStyle w:val="16"/>
                                    <w:spacing w:before="27"/>
                                    <w:ind w:left="9"/>
                                    <w:jc w:val="center"/>
                                    <w:rPr>
                                      <w:sz w:val="18"/>
                                      <w:szCs w:val="18"/>
                                    </w:rPr>
                                  </w:pPr>
                                  <w:r>
                                    <w:rPr>
                                      <w:sz w:val="18"/>
                                      <w:szCs w:val="18"/>
                                    </w:rPr>
                                    <w:t>技、战术、裁判学习实践</w:t>
                                  </w:r>
                                </w:p>
                              </w:tc>
                              <w:tc>
                                <w:tcPr>
                                  <w:tcW w:w="1966" w:type="dxa"/>
                                </w:tcPr>
                                <w:p>
                                  <w:pPr>
                                    <w:pStyle w:val="16"/>
                                    <w:spacing w:before="27"/>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9"/>
                                    <w:ind w:left="302" w:right="297"/>
                                    <w:jc w:val="center"/>
                                    <w:rPr>
                                      <w:sz w:val="18"/>
                                      <w:szCs w:val="18"/>
                                    </w:rPr>
                                  </w:pPr>
                                  <w:r>
                                    <w:rPr>
                                      <w:sz w:val="18"/>
                                      <w:szCs w:val="18"/>
                                    </w:rPr>
                                    <w:t>体操</w:t>
                                  </w:r>
                                </w:p>
                              </w:tc>
                              <w:tc>
                                <w:tcPr>
                                  <w:tcW w:w="1090" w:type="dxa"/>
                                </w:tcPr>
                                <w:p>
                                  <w:pPr>
                                    <w:pStyle w:val="16"/>
                                    <w:spacing w:before="29"/>
                                    <w:ind w:left="9"/>
                                    <w:jc w:val="center"/>
                                    <w:rPr>
                                      <w:sz w:val="18"/>
                                      <w:szCs w:val="18"/>
                                    </w:rPr>
                                  </w:pPr>
                                  <w:r>
                                    <w:rPr>
                                      <w:w w:val="99"/>
                                      <w:sz w:val="18"/>
                                      <w:szCs w:val="18"/>
                                    </w:rPr>
                                    <w:t>4</w:t>
                                  </w:r>
                                </w:p>
                              </w:tc>
                              <w:tc>
                                <w:tcPr>
                                  <w:tcW w:w="970" w:type="dxa"/>
                                </w:tcPr>
                                <w:p>
                                  <w:pPr>
                                    <w:pStyle w:val="16"/>
                                    <w:spacing w:before="29"/>
                                    <w:ind w:left="297" w:right="288"/>
                                    <w:jc w:val="center"/>
                                    <w:rPr>
                                      <w:sz w:val="18"/>
                                      <w:szCs w:val="18"/>
                                    </w:rPr>
                                  </w:pPr>
                                  <w:r>
                                    <w:rPr>
                                      <w:sz w:val="18"/>
                                      <w:szCs w:val="18"/>
                                    </w:rPr>
                                    <w:t>54</w:t>
                                  </w:r>
                                </w:p>
                              </w:tc>
                              <w:tc>
                                <w:tcPr>
                                  <w:tcW w:w="5530" w:type="dxa"/>
                                </w:tcPr>
                                <w:p>
                                  <w:pPr>
                                    <w:pStyle w:val="16"/>
                                    <w:spacing w:before="29"/>
                                    <w:ind w:left="9"/>
                                    <w:jc w:val="center"/>
                                    <w:rPr>
                                      <w:sz w:val="18"/>
                                      <w:szCs w:val="18"/>
                                    </w:rPr>
                                  </w:pPr>
                                  <w:r>
                                    <w:rPr>
                                      <w:sz w:val="18"/>
                                      <w:szCs w:val="18"/>
                                    </w:rPr>
                                    <w:t>技、战术、裁判学习实践</w:t>
                                  </w:r>
                                </w:p>
                              </w:tc>
                              <w:tc>
                                <w:tcPr>
                                  <w:tcW w:w="1966" w:type="dxa"/>
                                </w:tcPr>
                                <w:p>
                                  <w:pPr>
                                    <w:pStyle w:val="16"/>
                                    <w:spacing w:before="29"/>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8"/>
                                    <w:ind w:left="302" w:right="297"/>
                                    <w:jc w:val="center"/>
                                    <w:rPr>
                                      <w:sz w:val="18"/>
                                      <w:szCs w:val="18"/>
                                    </w:rPr>
                                  </w:pPr>
                                  <w:r>
                                    <w:rPr>
                                      <w:sz w:val="18"/>
                                      <w:szCs w:val="18"/>
                                    </w:rPr>
                                    <w:t>武术</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28</w:t>
                                  </w:r>
                                </w:p>
                              </w:tc>
                              <w:tc>
                                <w:tcPr>
                                  <w:tcW w:w="5530" w:type="dxa"/>
                                </w:tcPr>
                                <w:p>
                                  <w:pPr>
                                    <w:pStyle w:val="16"/>
                                    <w:spacing w:before="28"/>
                                    <w:ind w:left="9"/>
                                    <w:jc w:val="center"/>
                                    <w:rPr>
                                      <w:sz w:val="18"/>
                                      <w:szCs w:val="18"/>
                                    </w:rPr>
                                  </w:pPr>
                                  <w:r>
                                    <w:rPr>
                                      <w:sz w:val="18"/>
                                      <w:szCs w:val="18"/>
                                    </w:rPr>
                                    <w:t>技、战术、裁判学习实践</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7"/>
                                    <w:jc w:val="center"/>
                                    <w:rPr>
                                      <w:sz w:val="18"/>
                                      <w:szCs w:val="18"/>
                                    </w:rPr>
                                  </w:pPr>
                                  <w:r>
                                    <w:rPr>
                                      <w:sz w:val="18"/>
                                      <w:szCs w:val="18"/>
                                    </w:rPr>
                                    <w:t>排球</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28</w:t>
                                  </w:r>
                                </w:p>
                              </w:tc>
                              <w:tc>
                                <w:tcPr>
                                  <w:tcW w:w="5530" w:type="dxa"/>
                                </w:tcPr>
                                <w:p>
                                  <w:pPr>
                                    <w:pStyle w:val="16"/>
                                    <w:spacing w:before="28"/>
                                    <w:ind w:left="9"/>
                                    <w:jc w:val="center"/>
                                    <w:rPr>
                                      <w:sz w:val="18"/>
                                      <w:szCs w:val="18"/>
                                    </w:rPr>
                                  </w:pPr>
                                  <w:r>
                                    <w:rPr>
                                      <w:sz w:val="18"/>
                                      <w:szCs w:val="18"/>
                                    </w:rPr>
                                    <w:t>技、战术、裁判学习实践</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8"/>
                                    <w:ind w:left="302" w:right="297"/>
                                    <w:jc w:val="center"/>
                                    <w:rPr>
                                      <w:sz w:val="18"/>
                                      <w:szCs w:val="18"/>
                                    </w:rPr>
                                  </w:pPr>
                                  <w:r>
                                    <w:rPr>
                                      <w:sz w:val="18"/>
                                      <w:szCs w:val="18"/>
                                    </w:rPr>
                                    <w:t>足球</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28</w:t>
                                  </w:r>
                                </w:p>
                              </w:tc>
                              <w:tc>
                                <w:tcPr>
                                  <w:tcW w:w="5530" w:type="dxa"/>
                                </w:tcPr>
                                <w:p>
                                  <w:pPr>
                                    <w:pStyle w:val="16"/>
                                    <w:spacing w:before="28"/>
                                    <w:ind w:left="9"/>
                                    <w:jc w:val="center"/>
                                    <w:rPr>
                                      <w:sz w:val="18"/>
                                      <w:szCs w:val="18"/>
                                    </w:rPr>
                                  </w:pPr>
                                  <w:r>
                                    <w:rPr>
                                      <w:sz w:val="18"/>
                                      <w:szCs w:val="18"/>
                                    </w:rPr>
                                    <w:t>技、战术、裁判学习实践</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5"/>
                                    <w:jc w:val="center"/>
                                    <w:rPr>
                                      <w:sz w:val="18"/>
                                      <w:szCs w:val="18"/>
                                    </w:rPr>
                                  </w:pPr>
                                  <w:r>
                                    <w:rPr>
                                      <w:sz w:val="18"/>
                                      <w:szCs w:val="18"/>
                                    </w:rPr>
                                    <w:t>运动训练</w:t>
                                  </w:r>
                                </w:p>
                              </w:tc>
                              <w:tc>
                                <w:tcPr>
                                  <w:tcW w:w="1090" w:type="dxa"/>
                                </w:tcPr>
                                <w:p>
                                  <w:pPr>
                                    <w:pStyle w:val="16"/>
                                    <w:spacing w:before="27"/>
                                    <w:ind w:left="9"/>
                                    <w:jc w:val="center"/>
                                    <w:rPr>
                                      <w:sz w:val="18"/>
                                      <w:szCs w:val="18"/>
                                    </w:rPr>
                                  </w:pPr>
                                  <w:r>
                                    <w:rPr>
                                      <w:w w:val="99"/>
                                      <w:sz w:val="18"/>
                                      <w:szCs w:val="18"/>
                                    </w:rPr>
                                    <w:t>2</w:t>
                                  </w:r>
                                </w:p>
                              </w:tc>
                              <w:tc>
                                <w:tcPr>
                                  <w:tcW w:w="970" w:type="dxa"/>
                                </w:tcPr>
                                <w:p>
                                  <w:pPr>
                                    <w:pStyle w:val="16"/>
                                    <w:spacing w:before="27"/>
                                    <w:ind w:left="9"/>
                                    <w:jc w:val="center"/>
                                    <w:rPr>
                                      <w:sz w:val="18"/>
                                      <w:szCs w:val="18"/>
                                    </w:rPr>
                                  </w:pPr>
                                  <w:r>
                                    <w:rPr>
                                      <w:w w:val="99"/>
                                      <w:sz w:val="18"/>
                                      <w:szCs w:val="18"/>
                                    </w:rPr>
                                    <w:t>6</w:t>
                                  </w:r>
                                </w:p>
                              </w:tc>
                              <w:tc>
                                <w:tcPr>
                                  <w:tcW w:w="5530" w:type="dxa"/>
                                </w:tcPr>
                                <w:p>
                                  <w:pPr>
                                    <w:pStyle w:val="16"/>
                                    <w:spacing w:before="27"/>
                                    <w:ind w:left="6"/>
                                    <w:jc w:val="center"/>
                                    <w:rPr>
                                      <w:sz w:val="18"/>
                                      <w:szCs w:val="18"/>
                                    </w:rPr>
                                  </w:pPr>
                                  <w:r>
                                    <w:rPr>
                                      <w:sz w:val="18"/>
                                      <w:szCs w:val="18"/>
                                    </w:rPr>
                                    <w:t>教学内容</w:t>
                                  </w:r>
                                </w:p>
                              </w:tc>
                              <w:tc>
                                <w:tcPr>
                                  <w:tcW w:w="1966" w:type="dxa"/>
                                </w:tcPr>
                                <w:p>
                                  <w:pPr>
                                    <w:pStyle w:val="16"/>
                                    <w:spacing w:before="27"/>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2"/>
                                    <w:jc w:val="center"/>
                                    <w:rPr>
                                      <w:sz w:val="18"/>
                                      <w:szCs w:val="18"/>
                                    </w:rPr>
                                  </w:pPr>
                                  <w:r>
                                    <w:rPr>
                                      <w:sz w:val="18"/>
                                      <w:szCs w:val="18"/>
                                    </w:rPr>
                                    <w:t>健美操</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56</w:t>
                                  </w:r>
                                </w:p>
                              </w:tc>
                              <w:tc>
                                <w:tcPr>
                                  <w:tcW w:w="5530" w:type="dxa"/>
                                </w:tcPr>
                                <w:p>
                                  <w:pPr>
                                    <w:pStyle w:val="16"/>
                                    <w:spacing w:before="27"/>
                                    <w:ind w:left="9"/>
                                    <w:jc w:val="center"/>
                                    <w:rPr>
                                      <w:sz w:val="18"/>
                                      <w:szCs w:val="18"/>
                                    </w:rPr>
                                  </w:pPr>
                                  <w:r>
                                    <w:rPr>
                                      <w:sz w:val="18"/>
                                      <w:szCs w:val="18"/>
                                    </w:rPr>
                                    <w:t>健美操技能</w:t>
                                  </w:r>
                                </w:p>
                              </w:tc>
                              <w:tc>
                                <w:tcPr>
                                  <w:tcW w:w="1966" w:type="dxa"/>
                                </w:tcPr>
                                <w:p>
                                  <w:pPr>
                                    <w:pStyle w:val="16"/>
                                    <w:spacing w:before="27"/>
                                    <w:ind w:left="161" w:right="155"/>
                                    <w:jc w:val="center"/>
                                    <w:rPr>
                                      <w:sz w:val="18"/>
                                      <w:szCs w:val="18"/>
                                    </w:rPr>
                                  </w:pPr>
                                  <w:r>
                                    <w:rPr>
                                      <w:sz w:val="18"/>
                                      <w:szCs w:val="18"/>
                                    </w:rPr>
                                    <w:t>校内</w:t>
                                  </w:r>
                                </w:p>
                              </w:tc>
                            </w:tr>
                          </w:tbl>
                          <w:p>
                            <w:pPr>
                              <w:pStyle w:val="5"/>
                            </w:pPr>
                          </w:p>
                        </w:txbxContent>
                      </wps:txbx>
                      <wps:bodyPr lIns="0" tIns="0" rIns="0" bIns="0" upright="1"/>
                    </wps:wsp>
                  </a:graphicData>
                </a:graphic>
              </wp:anchor>
            </w:drawing>
          </mc:Choice>
          <mc:Fallback>
            <w:pict>
              <v:shape id="文本框 72" o:spid="_x0000_s1026" o:spt="202" type="#_x0000_t202" style="position:absolute;left:0pt;margin-left:73.2pt;margin-top:51pt;height:407.65pt;width:711.05pt;mso-position-horizontal-relative:page;z-index:251677696;mso-width-relative:page;mso-height-relative:page;" filled="f" stroked="f" coordsize="21600,21600" o:gfxdata="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p623dkAAAAMAQAADwAAAAAAAAABACAAAAAiAAAAZHJzL2Rvd25yZXYueG1s&#10;UEsBAhQAFAAAAAgAh07iQMrzsn++AQAAdQMAAA4AAAAAAAAAAQAgAAAAKAEAAGRycy9lMm9Eb2Mu&#10;eG1sUEsFBgAAAAAGAAYAWQEAAFgFAAAAAA==&#10;">
                <v:fill on="f" focussize="0,0"/>
                <v:stroke on="f"/>
                <v:imagedata o:title=""/>
                <o:lock v:ext="edit" aspectratio="f"/>
                <v:textbox inset="0mm,0mm,0mm,0mm">
                  <w:txbxContent>
                    <w:tbl>
                      <w:tblPr>
                        <w:tblStyle w:val="10"/>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50"/>
                        <w:gridCol w:w="1090"/>
                        <w:gridCol w:w="970"/>
                        <w:gridCol w:w="5530"/>
                        <w:gridCol w:w="19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4650" w:type="dxa"/>
                          </w:tcPr>
                          <w:p>
                            <w:pPr>
                              <w:pStyle w:val="16"/>
                              <w:spacing w:before="7"/>
                              <w:rPr>
                                <w:sz w:val="18"/>
                                <w:szCs w:val="18"/>
                              </w:rPr>
                            </w:pPr>
                          </w:p>
                          <w:p>
                            <w:pPr>
                              <w:pStyle w:val="16"/>
                              <w:spacing w:before="1"/>
                              <w:ind w:left="302" w:right="295"/>
                              <w:jc w:val="center"/>
                              <w:rPr>
                                <w:sz w:val="18"/>
                                <w:szCs w:val="18"/>
                              </w:rPr>
                            </w:pPr>
                            <w:r>
                              <w:rPr>
                                <w:sz w:val="18"/>
                                <w:szCs w:val="18"/>
                              </w:rPr>
                              <w:t>课程名称</w:t>
                            </w:r>
                          </w:p>
                        </w:tc>
                        <w:tc>
                          <w:tcPr>
                            <w:tcW w:w="1090" w:type="dxa"/>
                          </w:tcPr>
                          <w:p>
                            <w:pPr>
                              <w:pStyle w:val="16"/>
                              <w:spacing w:before="7"/>
                              <w:rPr>
                                <w:sz w:val="18"/>
                                <w:szCs w:val="18"/>
                              </w:rPr>
                            </w:pPr>
                          </w:p>
                          <w:p>
                            <w:pPr>
                              <w:pStyle w:val="16"/>
                              <w:spacing w:before="1"/>
                              <w:ind w:left="323" w:right="317"/>
                              <w:jc w:val="center"/>
                              <w:rPr>
                                <w:sz w:val="18"/>
                                <w:szCs w:val="18"/>
                              </w:rPr>
                            </w:pPr>
                            <w:r>
                              <w:rPr>
                                <w:sz w:val="18"/>
                                <w:szCs w:val="18"/>
                              </w:rPr>
                              <w:t>学分</w:t>
                            </w:r>
                          </w:p>
                        </w:tc>
                        <w:tc>
                          <w:tcPr>
                            <w:tcW w:w="970" w:type="dxa"/>
                          </w:tcPr>
                          <w:p>
                            <w:pPr>
                              <w:pStyle w:val="16"/>
                              <w:spacing w:before="31"/>
                              <w:ind w:left="283"/>
                              <w:rPr>
                                <w:sz w:val="18"/>
                                <w:szCs w:val="18"/>
                              </w:rPr>
                            </w:pPr>
                            <w:r>
                              <w:rPr>
                                <w:w w:val="95"/>
                                <w:sz w:val="18"/>
                                <w:szCs w:val="18"/>
                              </w:rPr>
                              <w:t>实践</w:t>
                            </w:r>
                          </w:p>
                          <w:p>
                            <w:pPr>
                              <w:pStyle w:val="16"/>
                              <w:spacing w:before="56"/>
                              <w:ind w:left="283"/>
                              <w:rPr>
                                <w:sz w:val="18"/>
                                <w:szCs w:val="18"/>
                              </w:rPr>
                            </w:pPr>
                            <w:r>
                              <w:rPr>
                                <w:w w:val="95"/>
                                <w:sz w:val="18"/>
                                <w:szCs w:val="18"/>
                              </w:rPr>
                              <w:t>学时</w:t>
                            </w:r>
                          </w:p>
                        </w:tc>
                        <w:tc>
                          <w:tcPr>
                            <w:tcW w:w="5530" w:type="dxa"/>
                          </w:tcPr>
                          <w:p>
                            <w:pPr>
                              <w:pStyle w:val="16"/>
                              <w:spacing w:before="7"/>
                              <w:rPr>
                                <w:sz w:val="18"/>
                                <w:szCs w:val="18"/>
                              </w:rPr>
                            </w:pPr>
                          </w:p>
                          <w:p>
                            <w:pPr>
                              <w:pStyle w:val="16"/>
                              <w:spacing w:before="1"/>
                              <w:ind w:left="6"/>
                              <w:jc w:val="center"/>
                              <w:rPr>
                                <w:sz w:val="18"/>
                                <w:szCs w:val="18"/>
                              </w:rPr>
                            </w:pPr>
                            <w:r>
                              <w:rPr>
                                <w:sz w:val="18"/>
                                <w:szCs w:val="18"/>
                              </w:rPr>
                              <w:t>实践内容</w:t>
                            </w:r>
                          </w:p>
                        </w:tc>
                        <w:tc>
                          <w:tcPr>
                            <w:tcW w:w="1966" w:type="dxa"/>
                          </w:tcPr>
                          <w:p>
                            <w:pPr>
                              <w:pStyle w:val="16"/>
                              <w:spacing w:before="7"/>
                              <w:rPr>
                                <w:sz w:val="18"/>
                                <w:szCs w:val="18"/>
                              </w:rPr>
                            </w:pPr>
                          </w:p>
                          <w:p>
                            <w:pPr>
                              <w:pStyle w:val="16"/>
                              <w:spacing w:before="1"/>
                              <w:ind w:left="161" w:right="153"/>
                              <w:jc w:val="center"/>
                              <w:rPr>
                                <w:sz w:val="18"/>
                                <w:szCs w:val="18"/>
                              </w:rPr>
                            </w:pPr>
                            <w:r>
                              <w:rPr>
                                <w:sz w:val="18"/>
                                <w:szCs w:val="18"/>
                              </w:rPr>
                              <w:t>实践地点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50" w:type="dxa"/>
                          </w:tcPr>
                          <w:p>
                            <w:pPr>
                              <w:pStyle w:val="16"/>
                              <w:spacing w:before="5"/>
                              <w:rPr>
                                <w:sz w:val="18"/>
                                <w:szCs w:val="18"/>
                              </w:rPr>
                            </w:pPr>
                          </w:p>
                          <w:p>
                            <w:pPr>
                              <w:pStyle w:val="16"/>
                              <w:spacing w:before="1"/>
                              <w:ind w:left="302" w:right="297"/>
                              <w:jc w:val="center"/>
                              <w:rPr>
                                <w:sz w:val="18"/>
                                <w:szCs w:val="18"/>
                              </w:rPr>
                            </w:pPr>
                            <w:r>
                              <w:rPr>
                                <w:sz w:val="18"/>
                                <w:szCs w:val="18"/>
                              </w:rPr>
                              <w:t>毛泽东思想和中国特色社会主义理论体系概论</w:t>
                            </w:r>
                          </w:p>
                        </w:tc>
                        <w:tc>
                          <w:tcPr>
                            <w:tcW w:w="1090" w:type="dxa"/>
                          </w:tcPr>
                          <w:p>
                            <w:pPr>
                              <w:pStyle w:val="16"/>
                              <w:spacing w:before="5"/>
                              <w:rPr>
                                <w:sz w:val="18"/>
                                <w:szCs w:val="18"/>
                              </w:rPr>
                            </w:pPr>
                          </w:p>
                          <w:p>
                            <w:pPr>
                              <w:pStyle w:val="16"/>
                              <w:spacing w:before="1"/>
                              <w:ind w:left="9"/>
                              <w:jc w:val="center"/>
                              <w:rPr>
                                <w:sz w:val="18"/>
                                <w:szCs w:val="18"/>
                              </w:rPr>
                            </w:pPr>
                            <w:r>
                              <w:rPr>
                                <w:w w:val="99"/>
                                <w:sz w:val="18"/>
                                <w:szCs w:val="18"/>
                              </w:rPr>
                              <w:t>4</w:t>
                            </w:r>
                          </w:p>
                        </w:tc>
                        <w:tc>
                          <w:tcPr>
                            <w:tcW w:w="970" w:type="dxa"/>
                          </w:tcPr>
                          <w:p>
                            <w:pPr>
                              <w:pStyle w:val="16"/>
                              <w:spacing w:before="5"/>
                              <w:rPr>
                                <w:sz w:val="18"/>
                                <w:szCs w:val="18"/>
                              </w:rPr>
                            </w:pPr>
                          </w:p>
                          <w:p>
                            <w:pPr>
                              <w:pStyle w:val="16"/>
                              <w:spacing w:before="1"/>
                              <w:ind w:left="9"/>
                              <w:jc w:val="center"/>
                              <w:rPr>
                                <w:sz w:val="18"/>
                                <w:szCs w:val="18"/>
                              </w:rPr>
                            </w:pPr>
                            <w:r>
                              <w:rPr>
                                <w:w w:val="99"/>
                                <w:sz w:val="18"/>
                                <w:szCs w:val="18"/>
                              </w:rPr>
                              <w:t>8</w:t>
                            </w:r>
                          </w:p>
                        </w:tc>
                        <w:tc>
                          <w:tcPr>
                            <w:tcW w:w="5530" w:type="dxa"/>
                          </w:tcPr>
                          <w:p>
                            <w:pPr>
                              <w:pStyle w:val="16"/>
                              <w:spacing w:before="29"/>
                              <w:ind w:left="95"/>
                              <w:jc w:val="center"/>
                              <w:rPr>
                                <w:sz w:val="18"/>
                                <w:szCs w:val="18"/>
                              </w:rPr>
                            </w:pPr>
                            <w:r>
                              <w:rPr>
                                <w:sz w:val="18"/>
                                <w:szCs w:val="18"/>
                              </w:rPr>
                              <w:t>经典著作阅读交流；观看讨论影视资料；参观历史文物基地；</w:t>
                            </w:r>
                          </w:p>
                          <w:p>
                            <w:pPr>
                              <w:pStyle w:val="16"/>
                              <w:spacing w:before="56"/>
                              <w:ind w:left="6"/>
                              <w:jc w:val="center"/>
                              <w:rPr>
                                <w:sz w:val="18"/>
                                <w:szCs w:val="18"/>
                              </w:rPr>
                            </w:pPr>
                            <w:r>
                              <w:rPr>
                                <w:sz w:val="18"/>
                                <w:szCs w:val="18"/>
                              </w:rPr>
                              <w:t>开展志愿服务工作；社会调查报告等</w:t>
                            </w:r>
                          </w:p>
                        </w:tc>
                        <w:tc>
                          <w:tcPr>
                            <w:tcW w:w="1966" w:type="dxa"/>
                          </w:tcPr>
                          <w:p>
                            <w:pPr>
                              <w:pStyle w:val="16"/>
                              <w:spacing w:before="29"/>
                              <w:ind w:left="161" w:right="155"/>
                              <w:jc w:val="center"/>
                              <w:rPr>
                                <w:sz w:val="18"/>
                                <w:szCs w:val="18"/>
                              </w:rPr>
                            </w:pPr>
                            <w:r>
                              <w:rPr>
                                <w:sz w:val="18"/>
                                <w:szCs w:val="18"/>
                              </w:rPr>
                              <w:t>校内；校外实践基</w:t>
                            </w:r>
                          </w:p>
                          <w:p>
                            <w:pPr>
                              <w:pStyle w:val="16"/>
                              <w:spacing w:before="56"/>
                              <w:ind w:left="161" w:right="155"/>
                              <w:jc w:val="center"/>
                              <w:rPr>
                                <w:sz w:val="18"/>
                                <w:szCs w:val="18"/>
                              </w:rPr>
                            </w:pPr>
                            <w:r>
                              <w:rPr>
                                <w:sz w:val="18"/>
                                <w:szCs w:val="18"/>
                              </w:rPr>
                              <w:t>地；社区等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4650" w:type="dxa"/>
                          </w:tcPr>
                          <w:p>
                            <w:pPr>
                              <w:pStyle w:val="16"/>
                              <w:spacing w:before="5"/>
                              <w:rPr>
                                <w:sz w:val="18"/>
                                <w:szCs w:val="18"/>
                              </w:rPr>
                            </w:pPr>
                          </w:p>
                          <w:p>
                            <w:pPr>
                              <w:pStyle w:val="16"/>
                              <w:ind w:left="302" w:right="295"/>
                              <w:jc w:val="center"/>
                              <w:rPr>
                                <w:sz w:val="18"/>
                                <w:szCs w:val="18"/>
                              </w:rPr>
                            </w:pPr>
                            <w:r>
                              <w:rPr>
                                <w:sz w:val="18"/>
                                <w:szCs w:val="18"/>
                              </w:rPr>
                              <w:t>思想道德与法治</w:t>
                            </w:r>
                          </w:p>
                        </w:tc>
                        <w:tc>
                          <w:tcPr>
                            <w:tcW w:w="1090" w:type="dxa"/>
                          </w:tcPr>
                          <w:p>
                            <w:pPr>
                              <w:pStyle w:val="16"/>
                              <w:spacing w:before="5"/>
                              <w:rPr>
                                <w:sz w:val="18"/>
                                <w:szCs w:val="18"/>
                              </w:rPr>
                            </w:pPr>
                          </w:p>
                          <w:p>
                            <w:pPr>
                              <w:pStyle w:val="16"/>
                              <w:ind w:left="9"/>
                              <w:jc w:val="center"/>
                              <w:rPr>
                                <w:sz w:val="18"/>
                                <w:szCs w:val="18"/>
                              </w:rPr>
                            </w:pPr>
                            <w:r>
                              <w:rPr>
                                <w:w w:val="99"/>
                                <w:sz w:val="18"/>
                                <w:szCs w:val="18"/>
                              </w:rPr>
                              <w:t>3</w:t>
                            </w:r>
                          </w:p>
                        </w:tc>
                        <w:tc>
                          <w:tcPr>
                            <w:tcW w:w="970" w:type="dxa"/>
                          </w:tcPr>
                          <w:p>
                            <w:pPr>
                              <w:pStyle w:val="16"/>
                              <w:spacing w:before="5"/>
                              <w:rPr>
                                <w:sz w:val="18"/>
                                <w:szCs w:val="18"/>
                              </w:rPr>
                            </w:pPr>
                          </w:p>
                          <w:p>
                            <w:pPr>
                              <w:pStyle w:val="16"/>
                              <w:ind w:left="9"/>
                              <w:jc w:val="center"/>
                              <w:rPr>
                                <w:sz w:val="18"/>
                                <w:szCs w:val="18"/>
                              </w:rPr>
                            </w:pPr>
                            <w:r>
                              <w:rPr>
                                <w:w w:val="99"/>
                                <w:sz w:val="18"/>
                                <w:szCs w:val="18"/>
                              </w:rPr>
                              <w:t>8</w:t>
                            </w:r>
                          </w:p>
                        </w:tc>
                        <w:tc>
                          <w:tcPr>
                            <w:tcW w:w="5530" w:type="dxa"/>
                          </w:tcPr>
                          <w:p>
                            <w:pPr>
                              <w:pStyle w:val="16"/>
                              <w:spacing w:before="28"/>
                              <w:ind w:left="95"/>
                              <w:jc w:val="center"/>
                              <w:rPr>
                                <w:sz w:val="18"/>
                                <w:szCs w:val="18"/>
                              </w:rPr>
                            </w:pPr>
                            <w:r>
                              <w:rPr>
                                <w:sz w:val="18"/>
                                <w:szCs w:val="18"/>
                              </w:rPr>
                              <w:t>经典著作阅读交流；观看讨论影视资料；参观历史文物基地；</w:t>
                            </w:r>
                          </w:p>
                          <w:p>
                            <w:pPr>
                              <w:pStyle w:val="16"/>
                              <w:spacing w:before="56"/>
                              <w:ind w:left="6"/>
                              <w:jc w:val="center"/>
                              <w:rPr>
                                <w:sz w:val="18"/>
                                <w:szCs w:val="18"/>
                              </w:rPr>
                            </w:pPr>
                            <w:r>
                              <w:rPr>
                                <w:sz w:val="18"/>
                                <w:szCs w:val="18"/>
                              </w:rPr>
                              <w:t>开展志愿服务工作；社会调查报告等</w:t>
                            </w:r>
                          </w:p>
                        </w:tc>
                        <w:tc>
                          <w:tcPr>
                            <w:tcW w:w="1966" w:type="dxa"/>
                          </w:tcPr>
                          <w:p>
                            <w:pPr>
                              <w:pStyle w:val="16"/>
                              <w:spacing w:before="28"/>
                              <w:ind w:left="161" w:right="155"/>
                              <w:jc w:val="center"/>
                              <w:rPr>
                                <w:sz w:val="18"/>
                                <w:szCs w:val="18"/>
                              </w:rPr>
                            </w:pPr>
                            <w:r>
                              <w:rPr>
                                <w:sz w:val="18"/>
                                <w:szCs w:val="18"/>
                              </w:rPr>
                              <w:t>校内；校外实践基</w:t>
                            </w:r>
                          </w:p>
                          <w:p>
                            <w:pPr>
                              <w:pStyle w:val="16"/>
                              <w:spacing w:before="56"/>
                              <w:ind w:left="161" w:right="155"/>
                              <w:jc w:val="center"/>
                              <w:rPr>
                                <w:sz w:val="18"/>
                                <w:szCs w:val="18"/>
                              </w:rPr>
                            </w:pPr>
                            <w:r>
                              <w:rPr>
                                <w:sz w:val="18"/>
                                <w:szCs w:val="18"/>
                              </w:rPr>
                              <w:t>地；社区等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7"/>
                              <w:jc w:val="center"/>
                              <w:rPr>
                                <w:sz w:val="18"/>
                                <w:szCs w:val="18"/>
                              </w:rPr>
                            </w:pPr>
                            <w:r>
                              <w:rPr>
                                <w:sz w:val="18"/>
                                <w:szCs w:val="18"/>
                              </w:rPr>
                              <w:t>形势与政策</w:t>
                            </w:r>
                          </w:p>
                        </w:tc>
                        <w:tc>
                          <w:tcPr>
                            <w:tcW w:w="1090" w:type="dxa"/>
                          </w:tcPr>
                          <w:p>
                            <w:pPr>
                              <w:pStyle w:val="16"/>
                              <w:spacing w:before="28"/>
                              <w:ind w:left="9"/>
                              <w:jc w:val="center"/>
                              <w:rPr>
                                <w:sz w:val="18"/>
                                <w:szCs w:val="18"/>
                              </w:rPr>
                            </w:pPr>
                            <w:r>
                              <w:rPr>
                                <w:w w:val="99"/>
                                <w:sz w:val="18"/>
                                <w:szCs w:val="18"/>
                              </w:rPr>
                              <w:t>3</w:t>
                            </w:r>
                          </w:p>
                        </w:tc>
                        <w:tc>
                          <w:tcPr>
                            <w:tcW w:w="970" w:type="dxa"/>
                          </w:tcPr>
                          <w:p>
                            <w:pPr>
                              <w:pStyle w:val="16"/>
                              <w:spacing w:before="28"/>
                              <w:ind w:left="297" w:right="288"/>
                              <w:jc w:val="center"/>
                              <w:rPr>
                                <w:sz w:val="18"/>
                                <w:szCs w:val="18"/>
                              </w:rPr>
                            </w:pPr>
                            <w:r>
                              <w:rPr>
                                <w:sz w:val="18"/>
                                <w:szCs w:val="18"/>
                              </w:rPr>
                              <w:t>12</w:t>
                            </w:r>
                          </w:p>
                        </w:tc>
                        <w:tc>
                          <w:tcPr>
                            <w:tcW w:w="5530" w:type="dxa"/>
                          </w:tcPr>
                          <w:p>
                            <w:pPr>
                              <w:pStyle w:val="16"/>
                              <w:spacing w:before="28"/>
                              <w:ind w:left="9"/>
                              <w:jc w:val="center"/>
                              <w:rPr>
                                <w:sz w:val="18"/>
                                <w:szCs w:val="18"/>
                              </w:rPr>
                            </w:pPr>
                            <w:r>
                              <w:rPr>
                                <w:sz w:val="18"/>
                                <w:szCs w:val="18"/>
                              </w:rPr>
                              <w:t>时事热点讨论辩论等</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5"/>
                              <w:jc w:val="center"/>
                              <w:rPr>
                                <w:sz w:val="18"/>
                                <w:szCs w:val="18"/>
                              </w:rPr>
                            </w:pPr>
                            <w:r>
                              <w:rPr>
                                <w:sz w:val="18"/>
                                <w:szCs w:val="18"/>
                              </w:rPr>
                              <w:t>大学语文</w:t>
                            </w:r>
                          </w:p>
                        </w:tc>
                        <w:tc>
                          <w:tcPr>
                            <w:tcW w:w="1090" w:type="dxa"/>
                          </w:tcPr>
                          <w:p>
                            <w:pPr>
                              <w:pStyle w:val="16"/>
                              <w:spacing w:before="28"/>
                              <w:ind w:left="9"/>
                              <w:jc w:val="center"/>
                              <w:rPr>
                                <w:sz w:val="18"/>
                                <w:szCs w:val="18"/>
                              </w:rPr>
                            </w:pPr>
                            <w:r>
                              <w:rPr>
                                <w:w w:val="99"/>
                                <w:sz w:val="18"/>
                                <w:szCs w:val="18"/>
                              </w:rPr>
                              <w:t>3</w:t>
                            </w:r>
                          </w:p>
                        </w:tc>
                        <w:tc>
                          <w:tcPr>
                            <w:tcW w:w="970" w:type="dxa"/>
                          </w:tcPr>
                          <w:p>
                            <w:pPr>
                              <w:pStyle w:val="16"/>
                              <w:spacing w:before="28"/>
                              <w:ind w:left="9"/>
                              <w:jc w:val="center"/>
                              <w:rPr>
                                <w:sz w:val="18"/>
                                <w:szCs w:val="18"/>
                              </w:rPr>
                            </w:pPr>
                            <w:r>
                              <w:rPr>
                                <w:w w:val="99"/>
                                <w:sz w:val="18"/>
                                <w:szCs w:val="18"/>
                              </w:rPr>
                              <w:t>8</w:t>
                            </w:r>
                          </w:p>
                        </w:tc>
                        <w:tc>
                          <w:tcPr>
                            <w:tcW w:w="5530" w:type="dxa"/>
                          </w:tcPr>
                          <w:p>
                            <w:pPr>
                              <w:pStyle w:val="16"/>
                              <w:spacing w:before="28"/>
                              <w:ind w:left="9"/>
                              <w:jc w:val="center"/>
                              <w:rPr>
                                <w:sz w:val="18"/>
                                <w:szCs w:val="18"/>
                              </w:rPr>
                            </w:pPr>
                            <w:r>
                              <w:rPr>
                                <w:sz w:val="18"/>
                                <w:szCs w:val="18"/>
                              </w:rPr>
                              <w:t>视频、讨论</w:t>
                            </w:r>
                          </w:p>
                        </w:tc>
                        <w:tc>
                          <w:tcPr>
                            <w:tcW w:w="1966" w:type="dxa"/>
                          </w:tcPr>
                          <w:p>
                            <w:pPr>
                              <w:pStyle w:val="16"/>
                              <w:spacing w:before="28"/>
                              <w:ind w:left="161" w:right="155"/>
                              <w:jc w:val="center"/>
                              <w:rPr>
                                <w:sz w:val="18"/>
                                <w:szCs w:val="18"/>
                              </w:rPr>
                            </w:pPr>
                            <w:r>
                              <w:rPr>
                                <w:sz w:val="18"/>
                                <w:szCs w:val="18"/>
                              </w:rPr>
                              <w:t>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5"/>
                              <w:jc w:val="center"/>
                              <w:rPr>
                                <w:sz w:val="18"/>
                                <w:szCs w:val="18"/>
                              </w:rPr>
                            </w:pPr>
                            <w:r>
                              <w:rPr>
                                <w:sz w:val="18"/>
                                <w:szCs w:val="18"/>
                              </w:rPr>
                              <w:t>大学英语</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16</w:t>
                            </w:r>
                          </w:p>
                        </w:tc>
                        <w:tc>
                          <w:tcPr>
                            <w:tcW w:w="5530" w:type="dxa"/>
                          </w:tcPr>
                          <w:p>
                            <w:pPr>
                              <w:pStyle w:val="16"/>
                              <w:spacing w:before="27"/>
                              <w:ind w:left="9"/>
                              <w:jc w:val="center"/>
                              <w:rPr>
                                <w:sz w:val="18"/>
                                <w:szCs w:val="18"/>
                              </w:rPr>
                            </w:pPr>
                            <w:r>
                              <w:rPr>
                                <w:sz w:val="18"/>
                                <w:szCs w:val="18"/>
                              </w:rPr>
                              <w:t>视频、讨论</w:t>
                            </w:r>
                          </w:p>
                        </w:tc>
                        <w:tc>
                          <w:tcPr>
                            <w:tcW w:w="1966" w:type="dxa"/>
                          </w:tcPr>
                          <w:p>
                            <w:pPr>
                              <w:pStyle w:val="16"/>
                              <w:spacing w:before="27"/>
                              <w:ind w:left="161" w:right="155"/>
                              <w:jc w:val="center"/>
                              <w:rPr>
                                <w:sz w:val="18"/>
                                <w:szCs w:val="18"/>
                              </w:rPr>
                            </w:pPr>
                            <w:r>
                              <w:rPr>
                                <w:sz w:val="18"/>
                                <w:szCs w:val="18"/>
                              </w:rPr>
                              <w:t>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7"/>
                              <w:jc w:val="center"/>
                              <w:rPr>
                                <w:sz w:val="18"/>
                                <w:szCs w:val="18"/>
                              </w:rPr>
                            </w:pPr>
                            <w:r>
                              <w:rPr>
                                <w:sz w:val="18"/>
                                <w:szCs w:val="18"/>
                              </w:rPr>
                              <w:t>教育心理学</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24</w:t>
                            </w:r>
                          </w:p>
                        </w:tc>
                        <w:tc>
                          <w:tcPr>
                            <w:tcW w:w="5530" w:type="dxa"/>
                          </w:tcPr>
                          <w:p>
                            <w:pPr>
                              <w:pStyle w:val="16"/>
                              <w:spacing w:before="27"/>
                              <w:ind w:left="6"/>
                              <w:jc w:val="center"/>
                              <w:rPr>
                                <w:sz w:val="18"/>
                                <w:szCs w:val="18"/>
                              </w:rPr>
                            </w:pPr>
                            <w:r>
                              <w:rPr>
                                <w:sz w:val="18"/>
                                <w:szCs w:val="18"/>
                              </w:rPr>
                              <w:t>观看视频、讨论、观摩</w:t>
                            </w:r>
                          </w:p>
                        </w:tc>
                        <w:tc>
                          <w:tcPr>
                            <w:tcW w:w="1966" w:type="dxa"/>
                          </w:tcPr>
                          <w:p>
                            <w:pPr>
                              <w:pStyle w:val="16"/>
                              <w:spacing w:before="27"/>
                              <w:ind w:left="161" w:right="155"/>
                              <w:jc w:val="center"/>
                              <w:rPr>
                                <w:sz w:val="18"/>
                                <w:szCs w:val="18"/>
                              </w:rPr>
                            </w:pPr>
                            <w:r>
                              <w:rPr>
                                <w:sz w:val="18"/>
                                <w:szCs w:val="18"/>
                              </w:rPr>
                              <w:t>小学、教室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9"/>
                              <w:ind w:left="302" w:right="297"/>
                              <w:jc w:val="center"/>
                              <w:rPr>
                                <w:sz w:val="18"/>
                                <w:szCs w:val="18"/>
                              </w:rPr>
                            </w:pPr>
                            <w:r>
                              <w:rPr>
                                <w:sz w:val="18"/>
                                <w:szCs w:val="18"/>
                              </w:rPr>
                              <w:t>教育学基础</w:t>
                            </w:r>
                          </w:p>
                        </w:tc>
                        <w:tc>
                          <w:tcPr>
                            <w:tcW w:w="1090" w:type="dxa"/>
                          </w:tcPr>
                          <w:p>
                            <w:pPr>
                              <w:pStyle w:val="16"/>
                              <w:spacing w:before="29"/>
                              <w:ind w:left="9"/>
                              <w:jc w:val="center"/>
                              <w:rPr>
                                <w:sz w:val="18"/>
                                <w:szCs w:val="18"/>
                              </w:rPr>
                            </w:pPr>
                            <w:r>
                              <w:rPr>
                                <w:w w:val="99"/>
                                <w:sz w:val="18"/>
                                <w:szCs w:val="18"/>
                              </w:rPr>
                              <w:t>4</w:t>
                            </w:r>
                          </w:p>
                        </w:tc>
                        <w:tc>
                          <w:tcPr>
                            <w:tcW w:w="970" w:type="dxa"/>
                          </w:tcPr>
                          <w:p>
                            <w:pPr>
                              <w:pStyle w:val="16"/>
                              <w:spacing w:before="29"/>
                              <w:ind w:left="9"/>
                              <w:jc w:val="center"/>
                              <w:rPr>
                                <w:sz w:val="18"/>
                                <w:szCs w:val="18"/>
                              </w:rPr>
                            </w:pPr>
                            <w:r>
                              <w:rPr>
                                <w:w w:val="99"/>
                                <w:sz w:val="18"/>
                                <w:szCs w:val="18"/>
                              </w:rPr>
                              <w:t>8</w:t>
                            </w:r>
                          </w:p>
                        </w:tc>
                        <w:tc>
                          <w:tcPr>
                            <w:tcW w:w="5530" w:type="dxa"/>
                          </w:tcPr>
                          <w:p>
                            <w:pPr>
                              <w:pStyle w:val="16"/>
                              <w:spacing w:before="29"/>
                              <w:ind w:left="6"/>
                              <w:jc w:val="center"/>
                              <w:rPr>
                                <w:sz w:val="18"/>
                                <w:szCs w:val="18"/>
                              </w:rPr>
                            </w:pPr>
                            <w:r>
                              <w:rPr>
                                <w:sz w:val="18"/>
                                <w:szCs w:val="18"/>
                              </w:rPr>
                              <w:t>观看视频、讨论</w:t>
                            </w:r>
                          </w:p>
                        </w:tc>
                        <w:tc>
                          <w:tcPr>
                            <w:tcW w:w="1966" w:type="dxa"/>
                          </w:tcPr>
                          <w:p>
                            <w:pPr>
                              <w:pStyle w:val="16"/>
                              <w:spacing w:before="29"/>
                              <w:ind w:left="161" w:right="155"/>
                              <w:jc w:val="center"/>
                              <w:rPr>
                                <w:sz w:val="18"/>
                                <w:szCs w:val="18"/>
                              </w:rPr>
                            </w:pPr>
                            <w:r>
                              <w:rPr>
                                <w:sz w:val="18"/>
                                <w:szCs w:val="18"/>
                              </w:rPr>
                              <w:t>教室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4650" w:type="dxa"/>
                          </w:tcPr>
                          <w:p>
                            <w:pPr>
                              <w:pStyle w:val="16"/>
                              <w:spacing w:before="91"/>
                              <w:ind w:left="302" w:right="295"/>
                              <w:jc w:val="center"/>
                              <w:rPr>
                                <w:sz w:val="18"/>
                                <w:szCs w:val="18"/>
                              </w:rPr>
                            </w:pPr>
                            <w:r>
                              <w:rPr>
                                <w:sz w:val="18"/>
                                <w:szCs w:val="18"/>
                              </w:rPr>
                              <w:t>运动解剖</w:t>
                            </w:r>
                          </w:p>
                        </w:tc>
                        <w:tc>
                          <w:tcPr>
                            <w:tcW w:w="1090" w:type="dxa"/>
                          </w:tcPr>
                          <w:p>
                            <w:pPr>
                              <w:pStyle w:val="16"/>
                              <w:spacing w:before="91"/>
                              <w:ind w:left="9"/>
                              <w:jc w:val="center"/>
                              <w:rPr>
                                <w:sz w:val="18"/>
                                <w:szCs w:val="18"/>
                              </w:rPr>
                            </w:pPr>
                            <w:r>
                              <w:rPr>
                                <w:w w:val="99"/>
                                <w:sz w:val="18"/>
                                <w:szCs w:val="18"/>
                              </w:rPr>
                              <w:t>2</w:t>
                            </w:r>
                          </w:p>
                        </w:tc>
                        <w:tc>
                          <w:tcPr>
                            <w:tcW w:w="970" w:type="dxa"/>
                          </w:tcPr>
                          <w:p>
                            <w:pPr>
                              <w:pStyle w:val="16"/>
                              <w:spacing w:before="91"/>
                              <w:ind w:left="9"/>
                              <w:jc w:val="center"/>
                              <w:rPr>
                                <w:sz w:val="18"/>
                                <w:szCs w:val="18"/>
                              </w:rPr>
                            </w:pPr>
                            <w:r>
                              <w:rPr>
                                <w:w w:val="99"/>
                                <w:sz w:val="18"/>
                                <w:szCs w:val="18"/>
                              </w:rPr>
                              <w:t>8</w:t>
                            </w:r>
                          </w:p>
                        </w:tc>
                        <w:tc>
                          <w:tcPr>
                            <w:tcW w:w="5530" w:type="dxa"/>
                          </w:tcPr>
                          <w:p>
                            <w:pPr>
                              <w:pStyle w:val="16"/>
                              <w:spacing w:before="91"/>
                              <w:ind w:left="6"/>
                              <w:jc w:val="center"/>
                              <w:rPr>
                                <w:sz w:val="18"/>
                                <w:szCs w:val="18"/>
                              </w:rPr>
                            </w:pPr>
                            <w:r>
                              <w:rPr>
                                <w:sz w:val="18"/>
                                <w:szCs w:val="18"/>
                              </w:rPr>
                              <w:t>解剖实验</w:t>
                            </w:r>
                          </w:p>
                        </w:tc>
                        <w:tc>
                          <w:tcPr>
                            <w:tcW w:w="1966" w:type="dxa"/>
                          </w:tcPr>
                          <w:p>
                            <w:pPr>
                              <w:pStyle w:val="16"/>
                              <w:spacing w:before="91"/>
                              <w:ind w:left="161" w:right="151"/>
                              <w:jc w:val="center"/>
                              <w:rPr>
                                <w:sz w:val="18"/>
                                <w:szCs w:val="18"/>
                              </w:rPr>
                            </w:pPr>
                            <w:r>
                              <w:rPr>
                                <w:sz w:val="18"/>
                                <w:szCs w:val="18"/>
                              </w:rPr>
                              <w:t>实验室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9"/>
                              <w:ind w:left="302" w:right="295"/>
                              <w:jc w:val="center"/>
                              <w:rPr>
                                <w:sz w:val="18"/>
                                <w:szCs w:val="18"/>
                              </w:rPr>
                            </w:pPr>
                            <w:r>
                              <w:rPr>
                                <w:sz w:val="18"/>
                                <w:szCs w:val="18"/>
                              </w:rPr>
                              <w:t>运动生理</w:t>
                            </w:r>
                          </w:p>
                        </w:tc>
                        <w:tc>
                          <w:tcPr>
                            <w:tcW w:w="1090" w:type="dxa"/>
                          </w:tcPr>
                          <w:p>
                            <w:pPr>
                              <w:pStyle w:val="16"/>
                              <w:spacing w:before="29"/>
                              <w:ind w:left="9"/>
                              <w:jc w:val="center"/>
                              <w:rPr>
                                <w:sz w:val="18"/>
                                <w:szCs w:val="18"/>
                              </w:rPr>
                            </w:pPr>
                            <w:r>
                              <w:rPr>
                                <w:w w:val="99"/>
                                <w:sz w:val="18"/>
                                <w:szCs w:val="18"/>
                              </w:rPr>
                              <w:t>2</w:t>
                            </w:r>
                          </w:p>
                        </w:tc>
                        <w:tc>
                          <w:tcPr>
                            <w:tcW w:w="970" w:type="dxa"/>
                          </w:tcPr>
                          <w:p>
                            <w:pPr>
                              <w:pStyle w:val="16"/>
                              <w:spacing w:before="29"/>
                              <w:ind w:left="9"/>
                              <w:jc w:val="center"/>
                              <w:rPr>
                                <w:sz w:val="18"/>
                                <w:szCs w:val="18"/>
                              </w:rPr>
                            </w:pPr>
                            <w:r>
                              <w:rPr>
                                <w:w w:val="99"/>
                                <w:sz w:val="18"/>
                                <w:szCs w:val="18"/>
                              </w:rPr>
                              <w:t>6</w:t>
                            </w:r>
                          </w:p>
                        </w:tc>
                        <w:tc>
                          <w:tcPr>
                            <w:tcW w:w="5530" w:type="dxa"/>
                          </w:tcPr>
                          <w:p>
                            <w:pPr>
                              <w:pStyle w:val="16"/>
                              <w:spacing w:before="29"/>
                              <w:ind w:left="6"/>
                              <w:jc w:val="center"/>
                              <w:rPr>
                                <w:sz w:val="18"/>
                                <w:szCs w:val="18"/>
                              </w:rPr>
                            </w:pPr>
                            <w:r>
                              <w:rPr>
                                <w:sz w:val="18"/>
                                <w:szCs w:val="18"/>
                              </w:rPr>
                              <w:t>生理实验</w:t>
                            </w:r>
                          </w:p>
                        </w:tc>
                        <w:tc>
                          <w:tcPr>
                            <w:tcW w:w="1966" w:type="dxa"/>
                          </w:tcPr>
                          <w:p>
                            <w:pPr>
                              <w:pStyle w:val="16"/>
                              <w:spacing w:before="29"/>
                              <w:ind w:left="161" w:right="151"/>
                              <w:jc w:val="center"/>
                              <w:rPr>
                                <w:sz w:val="18"/>
                                <w:szCs w:val="18"/>
                              </w:rPr>
                            </w:pPr>
                            <w:r>
                              <w:rPr>
                                <w:sz w:val="18"/>
                                <w:szCs w:val="18"/>
                              </w:rPr>
                              <w:t>室内外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5"/>
                              <w:jc w:val="center"/>
                              <w:rPr>
                                <w:sz w:val="18"/>
                                <w:szCs w:val="18"/>
                              </w:rPr>
                            </w:pPr>
                            <w:r>
                              <w:rPr>
                                <w:sz w:val="18"/>
                                <w:szCs w:val="18"/>
                              </w:rPr>
                              <w:t>体育游戏</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16</w:t>
                            </w:r>
                          </w:p>
                        </w:tc>
                        <w:tc>
                          <w:tcPr>
                            <w:tcW w:w="5530" w:type="dxa"/>
                          </w:tcPr>
                          <w:p>
                            <w:pPr>
                              <w:pStyle w:val="16"/>
                              <w:spacing w:before="28"/>
                              <w:ind w:left="6"/>
                              <w:jc w:val="center"/>
                              <w:rPr>
                                <w:sz w:val="18"/>
                                <w:szCs w:val="18"/>
                              </w:rPr>
                            </w:pPr>
                            <w:r>
                              <w:rPr>
                                <w:sz w:val="18"/>
                                <w:szCs w:val="18"/>
                              </w:rPr>
                              <w:t>保健操作</w:t>
                            </w:r>
                          </w:p>
                        </w:tc>
                        <w:tc>
                          <w:tcPr>
                            <w:tcW w:w="1966" w:type="dxa"/>
                          </w:tcPr>
                          <w:p>
                            <w:pPr>
                              <w:pStyle w:val="16"/>
                              <w:spacing w:before="28"/>
                              <w:ind w:left="161" w:right="151"/>
                              <w:jc w:val="center"/>
                              <w:rPr>
                                <w:sz w:val="18"/>
                                <w:szCs w:val="18"/>
                              </w:rPr>
                            </w:pPr>
                            <w:r>
                              <w:rPr>
                                <w:sz w:val="18"/>
                                <w:szCs w:val="18"/>
                              </w:rPr>
                              <w:t>室内外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8"/>
                              <w:ind w:left="302" w:right="295"/>
                              <w:jc w:val="center"/>
                              <w:rPr>
                                <w:sz w:val="18"/>
                                <w:szCs w:val="18"/>
                              </w:rPr>
                            </w:pPr>
                            <w:r>
                              <w:rPr>
                                <w:sz w:val="18"/>
                                <w:szCs w:val="18"/>
                              </w:rPr>
                              <w:t>学校体育</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9"/>
                              <w:jc w:val="center"/>
                              <w:rPr>
                                <w:sz w:val="18"/>
                                <w:szCs w:val="18"/>
                              </w:rPr>
                            </w:pPr>
                            <w:r>
                              <w:rPr>
                                <w:w w:val="99"/>
                                <w:sz w:val="18"/>
                                <w:szCs w:val="18"/>
                              </w:rPr>
                              <w:t>6</w:t>
                            </w:r>
                          </w:p>
                        </w:tc>
                        <w:tc>
                          <w:tcPr>
                            <w:tcW w:w="5530" w:type="dxa"/>
                          </w:tcPr>
                          <w:p>
                            <w:pPr>
                              <w:pStyle w:val="16"/>
                              <w:spacing w:before="28"/>
                              <w:ind w:left="9"/>
                              <w:jc w:val="center"/>
                              <w:rPr>
                                <w:sz w:val="18"/>
                                <w:szCs w:val="18"/>
                              </w:rPr>
                            </w:pPr>
                            <w:r>
                              <w:rPr>
                                <w:sz w:val="18"/>
                                <w:szCs w:val="18"/>
                              </w:rPr>
                              <w:t>实验与调查</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650" w:type="dxa"/>
                          </w:tcPr>
                          <w:p>
                            <w:pPr>
                              <w:pStyle w:val="16"/>
                              <w:spacing w:before="4"/>
                              <w:rPr>
                                <w:sz w:val="18"/>
                                <w:szCs w:val="18"/>
                              </w:rPr>
                            </w:pPr>
                          </w:p>
                          <w:p>
                            <w:pPr>
                              <w:pStyle w:val="16"/>
                              <w:ind w:left="302" w:right="292"/>
                              <w:jc w:val="center"/>
                              <w:rPr>
                                <w:sz w:val="18"/>
                                <w:szCs w:val="18"/>
                              </w:rPr>
                            </w:pPr>
                            <w:r>
                              <w:rPr>
                                <w:sz w:val="18"/>
                                <w:szCs w:val="18"/>
                              </w:rPr>
                              <w:t>小学体育教材内容分析与标准解读</w:t>
                            </w:r>
                          </w:p>
                        </w:tc>
                        <w:tc>
                          <w:tcPr>
                            <w:tcW w:w="1090" w:type="dxa"/>
                          </w:tcPr>
                          <w:p>
                            <w:pPr>
                              <w:pStyle w:val="16"/>
                              <w:spacing w:before="4"/>
                              <w:rPr>
                                <w:sz w:val="18"/>
                                <w:szCs w:val="18"/>
                              </w:rPr>
                            </w:pPr>
                          </w:p>
                          <w:p>
                            <w:pPr>
                              <w:pStyle w:val="16"/>
                              <w:ind w:left="9"/>
                              <w:jc w:val="center"/>
                              <w:rPr>
                                <w:sz w:val="18"/>
                                <w:szCs w:val="18"/>
                              </w:rPr>
                            </w:pPr>
                            <w:r>
                              <w:rPr>
                                <w:w w:val="99"/>
                                <w:sz w:val="18"/>
                                <w:szCs w:val="18"/>
                              </w:rPr>
                              <w:t>2</w:t>
                            </w:r>
                          </w:p>
                        </w:tc>
                        <w:tc>
                          <w:tcPr>
                            <w:tcW w:w="970" w:type="dxa"/>
                          </w:tcPr>
                          <w:p>
                            <w:pPr>
                              <w:pStyle w:val="16"/>
                              <w:spacing w:before="4"/>
                              <w:rPr>
                                <w:sz w:val="18"/>
                                <w:szCs w:val="18"/>
                              </w:rPr>
                            </w:pPr>
                          </w:p>
                          <w:p>
                            <w:pPr>
                              <w:pStyle w:val="16"/>
                              <w:ind w:left="9"/>
                              <w:jc w:val="center"/>
                              <w:rPr>
                                <w:sz w:val="18"/>
                                <w:szCs w:val="18"/>
                              </w:rPr>
                            </w:pPr>
                            <w:r>
                              <w:rPr>
                                <w:w w:val="99"/>
                                <w:sz w:val="18"/>
                                <w:szCs w:val="18"/>
                              </w:rPr>
                              <w:t>6</w:t>
                            </w:r>
                          </w:p>
                        </w:tc>
                        <w:tc>
                          <w:tcPr>
                            <w:tcW w:w="5530" w:type="dxa"/>
                          </w:tcPr>
                          <w:p>
                            <w:pPr>
                              <w:pStyle w:val="16"/>
                              <w:spacing w:before="27"/>
                              <w:ind w:left="9"/>
                              <w:jc w:val="center"/>
                              <w:rPr>
                                <w:sz w:val="18"/>
                                <w:szCs w:val="18"/>
                              </w:rPr>
                            </w:pPr>
                            <w:r>
                              <w:rPr>
                                <w:sz w:val="18"/>
                                <w:szCs w:val="18"/>
                              </w:rPr>
                              <w:t>小学体育课观摩、实训、</w:t>
                            </w:r>
                          </w:p>
                          <w:p>
                            <w:pPr>
                              <w:pStyle w:val="16"/>
                              <w:spacing w:before="56"/>
                              <w:ind w:left="9"/>
                              <w:jc w:val="center"/>
                              <w:rPr>
                                <w:sz w:val="18"/>
                                <w:szCs w:val="18"/>
                              </w:rPr>
                            </w:pPr>
                            <w:r>
                              <w:rPr>
                                <w:sz w:val="18"/>
                                <w:szCs w:val="18"/>
                              </w:rPr>
                              <w:t>说课、试讲等</w:t>
                            </w:r>
                          </w:p>
                        </w:tc>
                        <w:tc>
                          <w:tcPr>
                            <w:tcW w:w="1966" w:type="dxa"/>
                          </w:tcPr>
                          <w:p>
                            <w:pPr>
                              <w:pStyle w:val="16"/>
                              <w:spacing w:before="4"/>
                              <w:rPr>
                                <w:sz w:val="18"/>
                                <w:szCs w:val="18"/>
                              </w:rPr>
                            </w:pPr>
                          </w:p>
                          <w:p>
                            <w:pPr>
                              <w:pStyle w:val="16"/>
                              <w:ind w:left="161" w:right="153"/>
                              <w:jc w:val="center"/>
                              <w:rPr>
                                <w:sz w:val="18"/>
                                <w:szCs w:val="18"/>
                              </w:rPr>
                            </w:pPr>
                            <w:r>
                              <w:rPr>
                                <w:sz w:val="18"/>
                                <w:szCs w:val="18"/>
                              </w:rPr>
                              <w:t>校内及合作小学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7"/>
                              <w:jc w:val="center"/>
                              <w:rPr>
                                <w:sz w:val="18"/>
                                <w:szCs w:val="18"/>
                              </w:rPr>
                            </w:pPr>
                            <w:r>
                              <w:rPr>
                                <w:sz w:val="18"/>
                                <w:szCs w:val="18"/>
                              </w:rPr>
                              <w:t>篮球</w:t>
                            </w:r>
                          </w:p>
                        </w:tc>
                        <w:tc>
                          <w:tcPr>
                            <w:tcW w:w="1090" w:type="dxa"/>
                          </w:tcPr>
                          <w:p>
                            <w:pPr>
                              <w:pStyle w:val="16"/>
                              <w:spacing w:before="27"/>
                              <w:ind w:left="9"/>
                              <w:jc w:val="center"/>
                              <w:rPr>
                                <w:sz w:val="18"/>
                                <w:szCs w:val="18"/>
                              </w:rPr>
                            </w:pPr>
                            <w:r>
                              <w:rPr>
                                <w:w w:val="99"/>
                                <w:sz w:val="18"/>
                                <w:szCs w:val="18"/>
                              </w:rPr>
                              <w:t>2</w:t>
                            </w:r>
                          </w:p>
                        </w:tc>
                        <w:tc>
                          <w:tcPr>
                            <w:tcW w:w="970" w:type="dxa"/>
                          </w:tcPr>
                          <w:p>
                            <w:pPr>
                              <w:pStyle w:val="16"/>
                              <w:spacing w:before="27"/>
                              <w:ind w:left="297" w:right="288"/>
                              <w:jc w:val="center"/>
                              <w:rPr>
                                <w:sz w:val="18"/>
                                <w:szCs w:val="18"/>
                              </w:rPr>
                            </w:pPr>
                            <w:r>
                              <w:rPr>
                                <w:sz w:val="18"/>
                                <w:szCs w:val="18"/>
                              </w:rPr>
                              <w:t>28</w:t>
                            </w:r>
                          </w:p>
                        </w:tc>
                        <w:tc>
                          <w:tcPr>
                            <w:tcW w:w="5530" w:type="dxa"/>
                          </w:tcPr>
                          <w:p>
                            <w:pPr>
                              <w:pStyle w:val="16"/>
                              <w:spacing w:before="27"/>
                              <w:ind w:left="9"/>
                              <w:jc w:val="center"/>
                              <w:rPr>
                                <w:sz w:val="18"/>
                                <w:szCs w:val="18"/>
                              </w:rPr>
                            </w:pPr>
                            <w:r>
                              <w:rPr>
                                <w:sz w:val="18"/>
                                <w:szCs w:val="18"/>
                              </w:rPr>
                              <w:t>技、战术、裁判学习实践</w:t>
                            </w:r>
                          </w:p>
                        </w:tc>
                        <w:tc>
                          <w:tcPr>
                            <w:tcW w:w="1966" w:type="dxa"/>
                          </w:tcPr>
                          <w:p>
                            <w:pPr>
                              <w:pStyle w:val="16"/>
                              <w:spacing w:before="27"/>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7"/>
                              <w:ind w:left="302" w:right="297"/>
                              <w:jc w:val="center"/>
                              <w:rPr>
                                <w:sz w:val="18"/>
                                <w:szCs w:val="18"/>
                              </w:rPr>
                            </w:pPr>
                            <w:r>
                              <w:rPr>
                                <w:sz w:val="18"/>
                                <w:szCs w:val="18"/>
                              </w:rPr>
                              <w:t>田径</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54</w:t>
                            </w:r>
                          </w:p>
                        </w:tc>
                        <w:tc>
                          <w:tcPr>
                            <w:tcW w:w="5530" w:type="dxa"/>
                          </w:tcPr>
                          <w:p>
                            <w:pPr>
                              <w:pStyle w:val="16"/>
                              <w:spacing w:before="27"/>
                              <w:ind w:left="9"/>
                              <w:jc w:val="center"/>
                              <w:rPr>
                                <w:sz w:val="18"/>
                                <w:szCs w:val="18"/>
                              </w:rPr>
                            </w:pPr>
                            <w:r>
                              <w:rPr>
                                <w:sz w:val="18"/>
                                <w:szCs w:val="18"/>
                              </w:rPr>
                              <w:t>技、战术、裁判学习实践</w:t>
                            </w:r>
                          </w:p>
                        </w:tc>
                        <w:tc>
                          <w:tcPr>
                            <w:tcW w:w="1966" w:type="dxa"/>
                          </w:tcPr>
                          <w:p>
                            <w:pPr>
                              <w:pStyle w:val="16"/>
                              <w:spacing w:before="27"/>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9"/>
                              <w:ind w:left="302" w:right="297"/>
                              <w:jc w:val="center"/>
                              <w:rPr>
                                <w:sz w:val="18"/>
                                <w:szCs w:val="18"/>
                              </w:rPr>
                            </w:pPr>
                            <w:r>
                              <w:rPr>
                                <w:sz w:val="18"/>
                                <w:szCs w:val="18"/>
                              </w:rPr>
                              <w:t>体操</w:t>
                            </w:r>
                          </w:p>
                        </w:tc>
                        <w:tc>
                          <w:tcPr>
                            <w:tcW w:w="1090" w:type="dxa"/>
                          </w:tcPr>
                          <w:p>
                            <w:pPr>
                              <w:pStyle w:val="16"/>
                              <w:spacing w:before="29"/>
                              <w:ind w:left="9"/>
                              <w:jc w:val="center"/>
                              <w:rPr>
                                <w:sz w:val="18"/>
                                <w:szCs w:val="18"/>
                              </w:rPr>
                            </w:pPr>
                            <w:r>
                              <w:rPr>
                                <w:w w:val="99"/>
                                <w:sz w:val="18"/>
                                <w:szCs w:val="18"/>
                              </w:rPr>
                              <w:t>4</w:t>
                            </w:r>
                          </w:p>
                        </w:tc>
                        <w:tc>
                          <w:tcPr>
                            <w:tcW w:w="970" w:type="dxa"/>
                          </w:tcPr>
                          <w:p>
                            <w:pPr>
                              <w:pStyle w:val="16"/>
                              <w:spacing w:before="29"/>
                              <w:ind w:left="297" w:right="288"/>
                              <w:jc w:val="center"/>
                              <w:rPr>
                                <w:sz w:val="18"/>
                                <w:szCs w:val="18"/>
                              </w:rPr>
                            </w:pPr>
                            <w:r>
                              <w:rPr>
                                <w:sz w:val="18"/>
                                <w:szCs w:val="18"/>
                              </w:rPr>
                              <w:t>54</w:t>
                            </w:r>
                          </w:p>
                        </w:tc>
                        <w:tc>
                          <w:tcPr>
                            <w:tcW w:w="5530" w:type="dxa"/>
                          </w:tcPr>
                          <w:p>
                            <w:pPr>
                              <w:pStyle w:val="16"/>
                              <w:spacing w:before="29"/>
                              <w:ind w:left="9"/>
                              <w:jc w:val="center"/>
                              <w:rPr>
                                <w:sz w:val="18"/>
                                <w:szCs w:val="18"/>
                              </w:rPr>
                            </w:pPr>
                            <w:r>
                              <w:rPr>
                                <w:sz w:val="18"/>
                                <w:szCs w:val="18"/>
                              </w:rPr>
                              <w:t>技、战术、裁判学习实践</w:t>
                            </w:r>
                          </w:p>
                        </w:tc>
                        <w:tc>
                          <w:tcPr>
                            <w:tcW w:w="1966" w:type="dxa"/>
                          </w:tcPr>
                          <w:p>
                            <w:pPr>
                              <w:pStyle w:val="16"/>
                              <w:spacing w:before="29"/>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8"/>
                              <w:ind w:left="302" w:right="297"/>
                              <w:jc w:val="center"/>
                              <w:rPr>
                                <w:sz w:val="18"/>
                                <w:szCs w:val="18"/>
                              </w:rPr>
                            </w:pPr>
                            <w:r>
                              <w:rPr>
                                <w:sz w:val="18"/>
                                <w:szCs w:val="18"/>
                              </w:rPr>
                              <w:t>武术</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28</w:t>
                            </w:r>
                          </w:p>
                        </w:tc>
                        <w:tc>
                          <w:tcPr>
                            <w:tcW w:w="5530" w:type="dxa"/>
                          </w:tcPr>
                          <w:p>
                            <w:pPr>
                              <w:pStyle w:val="16"/>
                              <w:spacing w:before="28"/>
                              <w:ind w:left="9"/>
                              <w:jc w:val="center"/>
                              <w:rPr>
                                <w:sz w:val="18"/>
                                <w:szCs w:val="18"/>
                              </w:rPr>
                            </w:pPr>
                            <w:r>
                              <w:rPr>
                                <w:sz w:val="18"/>
                                <w:szCs w:val="18"/>
                              </w:rPr>
                              <w:t>技、战术、裁判学习实践</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650" w:type="dxa"/>
                          </w:tcPr>
                          <w:p>
                            <w:pPr>
                              <w:pStyle w:val="16"/>
                              <w:spacing w:before="28"/>
                              <w:ind w:left="302" w:right="297"/>
                              <w:jc w:val="center"/>
                              <w:rPr>
                                <w:sz w:val="18"/>
                                <w:szCs w:val="18"/>
                              </w:rPr>
                            </w:pPr>
                            <w:r>
                              <w:rPr>
                                <w:sz w:val="18"/>
                                <w:szCs w:val="18"/>
                              </w:rPr>
                              <w:t>排球</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28</w:t>
                            </w:r>
                          </w:p>
                        </w:tc>
                        <w:tc>
                          <w:tcPr>
                            <w:tcW w:w="5530" w:type="dxa"/>
                          </w:tcPr>
                          <w:p>
                            <w:pPr>
                              <w:pStyle w:val="16"/>
                              <w:spacing w:before="28"/>
                              <w:ind w:left="9"/>
                              <w:jc w:val="center"/>
                              <w:rPr>
                                <w:sz w:val="18"/>
                                <w:szCs w:val="18"/>
                              </w:rPr>
                            </w:pPr>
                            <w:r>
                              <w:rPr>
                                <w:sz w:val="18"/>
                                <w:szCs w:val="18"/>
                              </w:rPr>
                              <w:t>技、战术、裁判学习实践</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8"/>
                              <w:ind w:left="302" w:right="297"/>
                              <w:jc w:val="center"/>
                              <w:rPr>
                                <w:sz w:val="18"/>
                                <w:szCs w:val="18"/>
                              </w:rPr>
                            </w:pPr>
                            <w:r>
                              <w:rPr>
                                <w:sz w:val="18"/>
                                <w:szCs w:val="18"/>
                              </w:rPr>
                              <w:t>足球</w:t>
                            </w:r>
                          </w:p>
                        </w:tc>
                        <w:tc>
                          <w:tcPr>
                            <w:tcW w:w="1090" w:type="dxa"/>
                          </w:tcPr>
                          <w:p>
                            <w:pPr>
                              <w:pStyle w:val="16"/>
                              <w:spacing w:before="28"/>
                              <w:ind w:left="9"/>
                              <w:jc w:val="center"/>
                              <w:rPr>
                                <w:sz w:val="18"/>
                                <w:szCs w:val="18"/>
                              </w:rPr>
                            </w:pPr>
                            <w:r>
                              <w:rPr>
                                <w:w w:val="99"/>
                                <w:sz w:val="18"/>
                                <w:szCs w:val="18"/>
                              </w:rPr>
                              <w:t>2</w:t>
                            </w:r>
                          </w:p>
                        </w:tc>
                        <w:tc>
                          <w:tcPr>
                            <w:tcW w:w="970" w:type="dxa"/>
                          </w:tcPr>
                          <w:p>
                            <w:pPr>
                              <w:pStyle w:val="16"/>
                              <w:spacing w:before="28"/>
                              <w:ind w:left="297" w:right="288"/>
                              <w:jc w:val="center"/>
                              <w:rPr>
                                <w:sz w:val="18"/>
                                <w:szCs w:val="18"/>
                              </w:rPr>
                            </w:pPr>
                            <w:r>
                              <w:rPr>
                                <w:sz w:val="18"/>
                                <w:szCs w:val="18"/>
                              </w:rPr>
                              <w:t>28</w:t>
                            </w:r>
                          </w:p>
                        </w:tc>
                        <w:tc>
                          <w:tcPr>
                            <w:tcW w:w="5530" w:type="dxa"/>
                          </w:tcPr>
                          <w:p>
                            <w:pPr>
                              <w:pStyle w:val="16"/>
                              <w:spacing w:before="28"/>
                              <w:ind w:left="9"/>
                              <w:jc w:val="center"/>
                              <w:rPr>
                                <w:sz w:val="18"/>
                                <w:szCs w:val="18"/>
                              </w:rPr>
                            </w:pPr>
                            <w:r>
                              <w:rPr>
                                <w:sz w:val="18"/>
                                <w:szCs w:val="18"/>
                              </w:rPr>
                              <w:t>技、战术、裁判学习实践</w:t>
                            </w:r>
                          </w:p>
                        </w:tc>
                        <w:tc>
                          <w:tcPr>
                            <w:tcW w:w="1966" w:type="dxa"/>
                          </w:tcPr>
                          <w:p>
                            <w:pPr>
                              <w:pStyle w:val="16"/>
                              <w:spacing w:before="28"/>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5"/>
                              <w:jc w:val="center"/>
                              <w:rPr>
                                <w:sz w:val="18"/>
                                <w:szCs w:val="18"/>
                              </w:rPr>
                            </w:pPr>
                            <w:r>
                              <w:rPr>
                                <w:sz w:val="18"/>
                                <w:szCs w:val="18"/>
                              </w:rPr>
                              <w:t>运动训练</w:t>
                            </w:r>
                          </w:p>
                        </w:tc>
                        <w:tc>
                          <w:tcPr>
                            <w:tcW w:w="1090" w:type="dxa"/>
                          </w:tcPr>
                          <w:p>
                            <w:pPr>
                              <w:pStyle w:val="16"/>
                              <w:spacing w:before="27"/>
                              <w:ind w:left="9"/>
                              <w:jc w:val="center"/>
                              <w:rPr>
                                <w:sz w:val="18"/>
                                <w:szCs w:val="18"/>
                              </w:rPr>
                            </w:pPr>
                            <w:r>
                              <w:rPr>
                                <w:w w:val="99"/>
                                <w:sz w:val="18"/>
                                <w:szCs w:val="18"/>
                              </w:rPr>
                              <w:t>2</w:t>
                            </w:r>
                          </w:p>
                        </w:tc>
                        <w:tc>
                          <w:tcPr>
                            <w:tcW w:w="970" w:type="dxa"/>
                          </w:tcPr>
                          <w:p>
                            <w:pPr>
                              <w:pStyle w:val="16"/>
                              <w:spacing w:before="27"/>
                              <w:ind w:left="9"/>
                              <w:jc w:val="center"/>
                              <w:rPr>
                                <w:sz w:val="18"/>
                                <w:szCs w:val="18"/>
                              </w:rPr>
                            </w:pPr>
                            <w:r>
                              <w:rPr>
                                <w:w w:val="99"/>
                                <w:sz w:val="18"/>
                                <w:szCs w:val="18"/>
                              </w:rPr>
                              <w:t>6</w:t>
                            </w:r>
                          </w:p>
                        </w:tc>
                        <w:tc>
                          <w:tcPr>
                            <w:tcW w:w="5530" w:type="dxa"/>
                          </w:tcPr>
                          <w:p>
                            <w:pPr>
                              <w:pStyle w:val="16"/>
                              <w:spacing w:before="27"/>
                              <w:ind w:left="6"/>
                              <w:jc w:val="center"/>
                              <w:rPr>
                                <w:sz w:val="18"/>
                                <w:szCs w:val="18"/>
                              </w:rPr>
                            </w:pPr>
                            <w:r>
                              <w:rPr>
                                <w:sz w:val="18"/>
                                <w:szCs w:val="18"/>
                              </w:rPr>
                              <w:t>教学内容</w:t>
                            </w:r>
                          </w:p>
                        </w:tc>
                        <w:tc>
                          <w:tcPr>
                            <w:tcW w:w="1966" w:type="dxa"/>
                          </w:tcPr>
                          <w:p>
                            <w:pPr>
                              <w:pStyle w:val="16"/>
                              <w:spacing w:before="27"/>
                              <w:ind w:left="161" w:right="155"/>
                              <w:jc w:val="center"/>
                              <w:rPr>
                                <w:sz w:val="18"/>
                                <w:szCs w:val="18"/>
                              </w:rPr>
                            </w:pPr>
                            <w:r>
                              <w:rPr>
                                <w:sz w:val="18"/>
                                <w:szCs w:val="18"/>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650" w:type="dxa"/>
                          </w:tcPr>
                          <w:p>
                            <w:pPr>
                              <w:pStyle w:val="16"/>
                              <w:spacing w:before="27"/>
                              <w:ind w:left="302" w:right="292"/>
                              <w:jc w:val="center"/>
                              <w:rPr>
                                <w:sz w:val="18"/>
                                <w:szCs w:val="18"/>
                              </w:rPr>
                            </w:pPr>
                            <w:r>
                              <w:rPr>
                                <w:sz w:val="18"/>
                                <w:szCs w:val="18"/>
                              </w:rPr>
                              <w:t>健美操</w:t>
                            </w:r>
                          </w:p>
                        </w:tc>
                        <w:tc>
                          <w:tcPr>
                            <w:tcW w:w="1090" w:type="dxa"/>
                          </w:tcPr>
                          <w:p>
                            <w:pPr>
                              <w:pStyle w:val="16"/>
                              <w:spacing w:before="27"/>
                              <w:ind w:left="9"/>
                              <w:jc w:val="center"/>
                              <w:rPr>
                                <w:sz w:val="18"/>
                                <w:szCs w:val="18"/>
                              </w:rPr>
                            </w:pPr>
                            <w:r>
                              <w:rPr>
                                <w:w w:val="99"/>
                                <w:sz w:val="18"/>
                                <w:szCs w:val="18"/>
                              </w:rPr>
                              <w:t>4</w:t>
                            </w:r>
                          </w:p>
                        </w:tc>
                        <w:tc>
                          <w:tcPr>
                            <w:tcW w:w="970" w:type="dxa"/>
                          </w:tcPr>
                          <w:p>
                            <w:pPr>
                              <w:pStyle w:val="16"/>
                              <w:spacing w:before="27"/>
                              <w:ind w:left="297" w:right="288"/>
                              <w:jc w:val="center"/>
                              <w:rPr>
                                <w:sz w:val="18"/>
                                <w:szCs w:val="18"/>
                              </w:rPr>
                            </w:pPr>
                            <w:r>
                              <w:rPr>
                                <w:sz w:val="18"/>
                                <w:szCs w:val="18"/>
                              </w:rPr>
                              <w:t>56</w:t>
                            </w:r>
                          </w:p>
                        </w:tc>
                        <w:tc>
                          <w:tcPr>
                            <w:tcW w:w="5530" w:type="dxa"/>
                          </w:tcPr>
                          <w:p>
                            <w:pPr>
                              <w:pStyle w:val="16"/>
                              <w:spacing w:before="27"/>
                              <w:ind w:left="9"/>
                              <w:jc w:val="center"/>
                              <w:rPr>
                                <w:sz w:val="18"/>
                                <w:szCs w:val="18"/>
                              </w:rPr>
                            </w:pPr>
                            <w:r>
                              <w:rPr>
                                <w:sz w:val="18"/>
                                <w:szCs w:val="18"/>
                              </w:rPr>
                              <w:t>健美操技能</w:t>
                            </w:r>
                          </w:p>
                        </w:tc>
                        <w:tc>
                          <w:tcPr>
                            <w:tcW w:w="1966" w:type="dxa"/>
                          </w:tcPr>
                          <w:p>
                            <w:pPr>
                              <w:pStyle w:val="16"/>
                              <w:spacing w:before="27"/>
                              <w:ind w:left="161" w:right="155"/>
                              <w:jc w:val="center"/>
                              <w:rPr>
                                <w:sz w:val="18"/>
                                <w:szCs w:val="18"/>
                              </w:rPr>
                            </w:pPr>
                            <w:r>
                              <w:rPr>
                                <w:sz w:val="18"/>
                                <w:szCs w:val="18"/>
                              </w:rPr>
                              <w:t>校内</w:t>
                            </w:r>
                          </w:p>
                        </w:tc>
                      </w:tr>
                    </w:tbl>
                    <w:p>
                      <w:pPr>
                        <w:pStyle w:val="5"/>
                      </w:pPr>
                    </w:p>
                  </w:txbxContent>
                </v:textbox>
              </v:shape>
            </w:pict>
          </mc:Fallback>
        </mc:AlternateContent>
      </w:r>
      <w:r>
        <w:rPr>
          <w:rFonts w:hint="eastAsia" w:cs="宋体"/>
          <w:b/>
          <w:sz w:val="21"/>
          <w:szCs w:val="21"/>
          <w:lang w:val="en-US" w:eastAsia="zh-CN" w:bidi="zh-CN"/>
        </w:rPr>
        <w:t>2.非独立设课实践（实验）学时学分一览表</w:t>
      </w:r>
      <w:r>
        <w:rPr>
          <w:sz w:val="21"/>
          <w:szCs w:val="21"/>
        </w:rPr>
        <w:t>（非独立设置的课程实践（实验）学时指理论+实践课程中的实践教学内容及学时数，若具备授予学分的条件则可给予学分。如实验、实训、试讲等实践活动，实践学时应与课程教学计划表内实践学时一致）</w:t>
      </w:r>
    </w:p>
    <w:p>
      <w:pPr>
        <w:pStyle w:val="5"/>
        <w:spacing w:before="154" w:line="364" w:lineRule="auto"/>
        <w:ind w:left="857" w:right="890" w:firstLine="480"/>
        <w:jc w:val="both"/>
        <w:rPr>
          <w:sz w:val="21"/>
          <w:szCs w:val="21"/>
        </w:rPr>
        <w:sectPr>
          <w:pgSz w:w="16840" w:h="11910" w:orient="landscape"/>
          <w:pgMar w:top="1100" w:right="640" w:bottom="1180" w:left="1020" w:header="0" w:footer="993" w:gutter="0"/>
          <w:cols w:space="720" w:num="1"/>
        </w:sectPr>
      </w:pPr>
    </w:p>
    <w:p>
      <w:pPr>
        <w:pStyle w:val="5"/>
        <w:rPr>
          <w:sz w:val="20"/>
        </w:rPr>
      </w:pPr>
    </w:p>
    <w:p>
      <w:pPr>
        <w:pStyle w:val="5"/>
        <w:spacing w:before="7"/>
        <w:rPr>
          <w:sz w:val="28"/>
        </w:rPr>
      </w:pPr>
    </w:p>
    <w:p>
      <w:pPr>
        <w:pStyle w:val="15"/>
        <w:numPr>
          <w:ilvl w:val="0"/>
          <w:numId w:val="0"/>
        </w:numPr>
        <w:tabs>
          <w:tab w:val="left" w:pos="1621"/>
        </w:tabs>
        <w:spacing w:before="0" w:after="0" w:line="240" w:lineRule="auto"/>
        <w:ind w:left="1380" w:leftChars="0" w:right="0" w:rightChars="0"/>
        <w:jc w:val="left"/>
        <w:rPr>
          <w:rFonts w:hint="eastAsia" w:cs="宋体"/>
          <w:b/>
          <w:sz w:val="24"/>
          <w:szCs w:val="22"/>
          <w:lang w:val="en-US" w:eastAsia="zh-CN" w:bidi="zh-CN"/>
        </w:rPr>
      </w:pPr>
      <w:r>
        <w:rPr>
          <w:rFonts w:hint="eastAsia" w:cs="宋体"/>
          <w:b/>
          <w:sz w:val="24"/>
          <w:szCs w:val="22"/>
          <w:lang w:val="en-US" w:eastAsia="zh-CN" w:bidi="zh-CN"/>
        </w:rPr>
        <w:t>3.专业教学历程表</w:t>
      </w:r>
    </w:p>
    <w:p>
      <w:pPr>
        <w:pStyle w:val="5"/>
        <w:rPr>
          <w:b/>
          <w:sz w:val="20"/>
        </w:rPr>
      </w:pPr>
    </w:p>
    <w:p>
      <w:pPr>
        <w:pStyle w:val="5"/>
        <w:spacing w:before="3"/>
        <w:rPr>
          <w:b/>
          <w:sz w:val="20"/>
        </w:rPr>
      </w:pPr>
    </w:p>
    <w:p>
      <w:pPr>
        <w:spacing w:before="61"/>
        <w:ind w:left="4376" w:right="5219" w:firstLine="0"/>
        <w:jc w:val="center"/>
        <w:rPr>
          <w:b/>
          <w:sz w:val="28"/>
        </w:rPr>
      </w:pPr>
      <w:r>
        <w:rPr>
          <w:b/>
          <w:sz w:val="28"/>
        </w:rPr>
        <w:t>体育教育专业教学历程表</w:t>
      </w:r>
    </w:p>
    <w:p>
      <w:pPr>
        <w:pStyle w:val="5"/>
        <w:spacing w:before="3" w:after="1"/>
        <w:rPr>
          <w:b/>
          <w:sz w:val="10"/>
        </w:rPr>
      </w:pPr>
    </w:p>
    <w:tbl>
      <w:tblPr>
        <w:tblStyle w:val="10"/>
        <w:tblW w:w="0" w:type="auto"/>
        <w:tblInd w:w="305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00"/>
        <w:gridCol w:w="525"/>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393"/>
        <w:gridCol w:w="40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467" w:hRule="atLeast"/>
        </w:trPr>
        <w:tc>
          <w:tcPr>
            <w:tcW w:w="600" w:type="dxa"/>
            <w:vMerge w:val="restart"/>
          </w:tcPr>
          <w:p>
            <w:pPr>
              <w:pStyle w:val="16"/>
              <w:spacing w:before="10"/>
              <w:rPr>
                <w:b/>
                <w:sz w:val="19"/>
              </w:rPr>
            </w:pPr>
          </w:p>
          <w:p>
            <w:pPr>
              <w:pStyle w:val="16"/>
              <w:spacing w:line="278" w:lineRule="auto"/>
              <w:ind w:left="283" w:right="90"/>
              <w:rPr>
                <w:sz w:val="21"/>
              </w:rPr>
            </w:pPr>
            <w:r>
              <w:rPr>
                <w:sz w:val="21"/>
              </w:rPr>
              <w:t>学年</w:t>
            </w:r>
          </w:p>
        </w:tc>
        <w:tc>
          <w:tcPr>
            <w:tcW w:w="525" w:type="dxa"/>
            <w:vMerge w:val="restart"/>
          </w:tcPr>
          <w:p>
            <w:pPr>
              <w:pStyle w:val="16"/>
              <w:spacing w:before="174" w:line="278" w:lineRule="auto"/>
              <w:ind w:left="216" w:right="82"/>
              <w:rPr>
                <w:sz w:val="21"/>
              </w:rPr>
            </w:pPr>
            <w:r>
              <w:rPr>
                <w:sz w:val="21"/>
              </w:rPr>
              <w:t>学期</w:t>
            </w:r>
          </w:p>
        </w:tc>
        <w:tc>
          <w:tcPr>
            <w:tcW w:w="7875" w:type="dxa"/>
            <w:gridSpan w:val="20"/>
          </w:tcPr>
          <w:p>
            <w:pPr>
              <w:pStyle w:val="16"/>
              <w:tabs>
                <w:tab w:val="left" w:pos="626"/>
                <w:tab w:val="left" w:pos="1257"/>
                <w:tab w:val="left" w:pos="1881"/>
              </w:tabs>
              <w:spacing w:before="35"/>
              <w:ind w:right="365"/>
              <w:jc w:val="center"/>
              <w:rPr>
                <w:sz w:val="21"/>
              </w:rPr>
            </w:pPr>
            <w:r>
              <w:rPr>
                <w:sz w:val="21"/>
              </w:rPr>
              <w:t>教</w:t>
            </w:r>
            <w:r>
              <w:rPr>
                <w:sz w:val="21"/>
              </w:rPr>
              <w:tab/>
            </w:r>
            <w:r>
              <w:rPr>
                <w:sz w:val="21"/>
              </w:rPr>
              <w:t>学</w:t>
            </w:r>
            <w:r>
              <w:rPr>
                <w:sz w:val="21"/>
              </w:rPr>
              <w:tab/>
            </w:r>
            <w:r>
              <w:rPr>
                <w:sz w:val="21"/>
              </w:rPr>
              <w:t>周</w:t>
            </w:r>
            <w:r>
              <w:rPr>
                <w:sz w:val="21"/>
              </w:rPr>
              <w:tab/>
            </w:r>
            <w:r>
              <w:rPr>
                <w:sz w:val="21"/>
              </w:rPr>
              <w:t>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trPr>
        <w:tc>
          <w:tcPr>
            <w:tcW w:w="600" w:type="dxa"/>
            <w:vMerge w:val="continue"/>
            <w:tcBorders>
              <w:top w:val="nil"/>
            </w:tcBorders>
          </w:tcPr>
          <w:p>
            <w:pPr>
              <w:rPr>
                <w:sz w:val="2"/>
                <w:szCs w:val="2"/>
              </w:rPr>
            </w:pPr>
          </w:p>
        </w:tc>
        <w:tc>
          <w:tcPr>
            <w:tcW w:w="525" w:type="dxa"/>
            <w:vMerge w:val="continue"/>
            <w:tcBorders>
              <w:top w:val="nil"/>
            </w:tcBorders>
          </w:tcPr>
          <w:p>
            <w:pPr>
              <w:rPr>
                <w:sz w:val="2"/>
                <w:szCs w:val="2"/>
              </w:rPr>
            </w:pPr>
          </w:p>
        </w:tc>
        <w:tc>
          <w:tcPr>
            <w:tcW w:w="393" w:type="dxa"/>
          </w:tcPr>
          <w:p>
            <w:pPr>
              <w:pStyle w:val="16"/>
              <w:spacing w:before="66"/>
              <w:ind w:right="102"/>
              <w:jc w:val="right"/>
              <w:rPr>
                <w:rFonts w:ascii="Times New Roman"/>
                <w:sz w:val="21"/>
              </w:rPr>
            </w:pPr>
            <w:r>
              <w:rPr>
                <w:rFonts w:ascii="Times New Roman"/>
                <w:w w:val="99"/>
                <w:sz w:val="21"/>
              </w:rPr>
              <w:t>1</w:t>
            </w:r>
          </w:p>
        </w:tc>
        <w:tc>
          <w:tcPr>
            <w:tcW w:w="393" w:type="dxa"/>
          </w:tcPr>
          <w:p>
            <w:pPr>
              <w:pStyle w:val="16"/>
              <w:spacing w:before="66"/>
              <w:ind w:left="160"/>
              <w:rPr>
                <w:rFonts w:ascii="Times New Roman"/>
                <w:sz w:val="21"/>
              </w:rPr>
            </w:pPr>
            <w:r>
              <w:rPr>
                <w:rFonts w:ascii="Times New Roman"/>
                <w:w w:val="99"/>
                <w:sz w:val="21"/>
              </w:rPr>
              <w:t>2</w:t>
            </w:r>
          </w:p>
        </w:tc>
        <w:tc>
          <w:tcPr>
            <w:tcW w:w="393" w:type="dxa"/>
          </w:tcPr>
          <w:p>
            <w:pPr>
              <w:pStyle w:val="16"/>
              <w:spacing w:before="66"/>
              <w:ind w:left="160"/>
              <w:rPr>
                <w:rFonts w:ascii="Times New Roman"/>
                <w:sz w:val="21"/>
              </w:rPr>
            </w:pPr>
            <w:r>
              <w:rPr>
                <w:rFonts w:ascii="Times New Roman"/>
                <w:w w:val="99"/>
                <w:sz w:val="21"/>
              </w:rPr>
              <w:t>3</w:t>
            </w:r>
          </w:p>
        </w:tc>
        <w:tc>
          <w:tcPr>
            <w:tcW w:w="393" w:type="dxa"/>
          </w:tcPr>
          <w:p>
            <w:pPr>
              <w:pStyle w:val="16"/>
              <w:spacing w:before="66"/>
              <w:ind w:left="154"/>
              <w:rPr>
                <w:rFonts w:ascii="Times New Roman"/>
                <w:sz w:val="21"/>
              </w:rPr>
            </w:pPr>
            <w:r>
              <w:rPr>
                <w:rFonts w:ascii="Times New Roman"/>
                <w:w w:val="99"/>
                <w:sz w:val="21"/>
              </w:rPr>
              <w:t>4</w:t>
            </w:r>
          </w:p>
        </w:tc>
        <w:tc>
          <w:tcPr>
            <w:tcW w:w="393" w:type="dxa"/>
          </w:tcPr>
          <w:p>
            <w:pPr>
              <w:pStyle w:val="16"/>
              <w:spacing w:before="66"/>
              <w:ind w:left="169"/>
              <w:rPr>
                <w:rFonts w:ascii="Times New Roman"/>
                <w:sz w:val="21"/>
              </w:rPr>
            </w:pPr>
            <w:r>
              <w:rPr>
                <w:rFonts w:ascii="Times New Roman"/>
                <w:w w:val="99"/>
                <w:sz w:val="21"/>
              </w:rPr>
              <w:t>5</w:t>
            </w:r>
          </w:p>
        </w:tc>
        <w:tc>
          <w:tcPr>
            <w:tcW w:w="393" w:type="dxa"/>
          </w:tcPr>
          <w:p>
            <w:pPr>
              <w:pStyle w:val="16"/>
              <w:spacing w:before="66"/>
              <w:ind w:left="46"/>
              <w:jc w:val="center"/>
              <w:rPr>
                <w:rFonts w:ascii="Times New Roman"/>
                <w:sz w:val="21"/>
              </w:rPr>
            </w:pPr>
            <w:r>
              <w:rPr>
                <w:rFonts w:ascii="Times New Roman"/>
                <w:w w:val="99"/>
                <w:sz w:val="21"/>
              </w:rPr>
              <w:t>6</w:t>
            </w:r>
          </w:p>
        </w:tc>
        <w:tc>
          <w:tcPr>
            <w:tcW w:w="393" w:type="dxa"/>
          </w:tcPr>
          <w:p>
            <w:pPr>
              <w:pStyle w:val="16"/>
              <w:spacing w:before="66"/>
              <w:ind w:right="115"/>
              <w:jc w:val="right"/>
              <w:rPr>
                <w:rFonts w:ascii="Times New Roman"/>
                <w:sz w:val="21"/>
              </w:rPr>
            </w:pPr>
            <w:r>
              <w:rPr>
                <w:rFonts w:ascii="Times New Roman"/>
                <w:w w:val="99"/>
                <w:sz w:val="21"/>
              </w:rPr>
              <w:t>7</w:t>
            </w:r>
          </w:p>
        </w:tc>
        <w:tc>
          <w:tcPr>
            <w:tcW w:w="393" w:type="dxa"/>
          </w:tcPr>
          <w:p>
            <w:pPr>
              <w:pStyle w:val="16"/>
              <w:spacing w:before="66"/>
              <w:ind w:right="104"/>
              <w:jc w:val="right"/>
              <w:rPr>
                <w:rFonts w:ascii="Times New Roman"/>
                <w:sz w:val="21"/>
              </w:rPr>
            </w:pPr>
            <w:r>
              <w:rPr>
                <w:rFonts w:ascii="Times New Roman"/>
                <w:w w:val="99"/>
                <w:sz w:val="21"/>
              </w:rPr>
              <w:t>8</w:t>
            </w:r>
          </w:p>
        </w:tc>
        <w:tc>
          <w:tcPr>
            <w:tcW w:w="393" w:type="dxa"/>
          </w:tcPr>
          <w:p>
            <w:pPr>
              <w:pStyle w:val="16"/>
              <w:spacing w:before="66"/>
              <w:ind w:right="113"/>
              <w:jc w:val="right"/>
              <w:rPr>
                <w:rFonts w:ascii="Times New Roman"/>
                <w:sz w:val="21"/>
              </w:rPr>
            </w:pPr>
            <w:r>
              <w:rPr>
                <w:rFonts w:ascii="Times New Roman"/>
                <w:w w:val="99"/>
                <w:sz w:val="21"/>
              </w:rPr>
              <w:t>9</w:t>
            </w:r>
          </w:p>
        </w:tc>
        <w:tc>
          <w:tcPr>
            <w:tcW w:w="393" w:type="dxa"/>
          </w:tcPr>
          <w:p>
            <w:pPr>
              <w:pStyle w:val="16"/>
              <w:spacing w:before="66"/>
              <w:ind w:right="46"/>
              <w:jc w:val="right"/>
              <w:rPr>
                <w:rFonts w:ascii="Times New Roman"/>
                <w:sz w:val="21"/>
              </w:rPr>
            </w:pPr>
            <w:r>
              <w:rPr>
                <w:rFonts w:ascii="Times New Roman"/>
                <w:sz w:val="21"/>
              </w:rPr>
              <w:t>10</w:t>
            </w:r>
          </w:p>
        </w:tc>
        <w:tc>
          <w:tcPr>
            <w:tcW w:w="393" w:type="dxa"/>
          </w:tcPr>
          <w:p>
            <w:pPr>
              <w:pStyle w:val="16"/>
              <w:spacing w:before="66"/>
              <w:ind w:left="81" w:right="29"/>
              <w:jc w:val="center"/>
              <w:rPr>
                <w:rFonts w:ascii="Times New Roman"/>
                <w:sz w:val="21"/>
              </w:rPr>
            </w:pPr>
            <w:r>
              <w:rPr>
                <w:rFonts w:ascii="Times New Roman"/>
                <w:sz w:val="21"/>
              </w:rPr>
              <w:t>11</w:t>
            </w:r>
          </w:p>
        </w:tc>
        <w:tc>
          <w:tcPr>
            <w:tcW w:w="393" w:type="dxa"/>
          </w:tcPr>
          <w:p>
            <w:pPr>
              <w:pStyle w:val="16"/>
              <w:spacing w:before="66"/>
              <w:ind w:left="108"/>
              <w:rPr>
                <w:rFonts w:ascii="Times New Roman"/>
                <w:sz w:val="21"/>
              </w:rPr>
            </w:pPr>
            <w:r>
              <w:rPr>
                <w:rFonts w:ascii="Times New Roman"/>
                <w:sz w:val="21"/>
              </w:rPr>
              <w:t>12</w:t>
            </w:r>
          </w:p>
        </w:tc>
        <w:tc>
          <w:tcPr>
            <w:tcW w:w="393" w:type="dxa"/>
          </w:tcPr>
          <w:p>
            <w:pPr>
              <w:pStyle w:val="16"/>
              <w:spacing w:before="66"/>
              <w:ind w:left="89" w:right="20"/>
              <w:jc w:val="center"/>
              <w:rPr>
                <w:rFonts w:ascii="Times New Roman"/>
                <w:sz w:val="21"/>
              </w:rPr>
            </w:pPr>
            <w:r>
              <w:rPr>
                <w:rFonts w:ascii="Times New Roman"/>
                <w:sz w:val="21"/>
              </w:rPr>
              <w:t>13</w:t>
            </w:r>
          </w:p>
        </w:tc>
        <w:tc>
          <w:tcPr>
            <w:tcW w:w="393" w:type="dxa"/>
          </w:tcPr>
          <w:p>
            <w:pPr>
              <w:pStyle w:val="16"/>
              <w:spacing w:before="66"/>
              <w:ind w:left="107"/>
              <w:rPr>
                <w:rFonts w:ascii="Times New Roman"/>
                <w:sz w:val="21"/>
              </w:rPr>
            </w:pPr>
            <w:r>
              <w:rPr>
                <w:rFonts w:ascii="Times New Roman"/>
                <w:sz w:val="21"/>
              </w:rPr>
              <w:t>14</w:t>
            </w:r>
          </w:p>
        </w:tc>
        <w:tc>
          <w:tcPr>
            <w:tcW w:w="393" w:type="dxa"/>
          </w:tcPr>
          <w:p>
            <w:pPr>
              <w:pStyle w:val="16"/>
              <w:spacing w:before="66"/>
              <w:ind w:left="107"/>
              <w:rPr>
                <w:rFonts w:ascii="Times New Roman"/>
                <w:sz w:val="21"/>
              </w:rPr>
            </w:pPr>
            <w:r>
              <w:rPr>
                <w:rFonts w:ascii="Times New Roman"/>
                <w:sz w:val="21"/>
              </w:rPr>
              <w:t>15</w:t>
            </w:r>
          </w:p>
        </w:tc>
        <w:tc>
          <w:tcPr>
            <w:tcW w:w="393" w:type="dxa"/>
          </w:tcPr>
          <w:p>
            <w:pPr>
              <w:pStyle w:val="16"/>
              <w:spacing w:before="66"/>
              <w:ind w:left="108"/>
              <w:rPr>
                <w:rFonts w:ascii="Times New Roman"/>
                <w:sz w:val="21"/>
              </w:rPr>
            </w:pPr>
            <w:r>
              <w:rPr>
                <w:rFonts w:ascii="Times New Roman"/>
                <w:sz w:val="21"/>
              </w:rPr>
              <w:t>16</w:t>
            </w:r>
          </w:p>
        </w:tc>
        <w:tc>
          <w:tcPr>
            <w:tcW w:w="393" w:type="dxa"/>
          </w:tcPr>
          <w:p>
            <w:pPr>
              <w:pStyle w:val="16"/>
              <w:spacing w:before="66"/>
              <w:ind w:left="79" w:right="29"/>
              <w:jc w:val="center"/>
              <w:rPr>
                <w:rFonts w:ascii="Times New Roman"/>
                <w:sz w:val="21"/>
              </w:rPr>
            </w:pPr>
            <w:r>
              <w:rPr>
                <w:rFonts w:ascii="Times New Roman"/>
                <w:sz w:val="21"/>
              </w:rPr>
              <w:t>17</w:t>
            </w:r>
          </w:p>
        </w:tc>
        <w:tc>
          <w:tcPr>
            <w:tcW w:w="393" w:type="dxa"/>
          </w:tcPr>
          <w:p>
            <w:pPr>
              <w:pStyle w:val="16"/>
              <w:spacing w:before="66"/>
              <w:ind w:right="46"/>
              <w:jc w:val="right"/>
              <w:rPr>
                <w:rFonts w:ascii="Times New Roman"/>
                <w:sz w:val="21"/>
              </w:rPr>
            </w:pPr>
            <w:r>
              <w:rPr>
                <w:rFonts w:ascii="Times New Roman"/>
                <w:sz w:val="21"/>
              </w:rPr>
              <w:t>18</w:t>
            </w:r>
          </w:p>
        </w:tc>
        <w:tc>
          <w:tcPr>
            <w:tcW w:w="393" w:type="dxa"/>
          </w:tcPr>
          <w:p>
            <w:pPr>
              <w:pStyle w:val="16"/>
              <w:spacing w:before="66"/>
              <w:ind w:right="58"/>
              <w:jc w:val="right"/>
              <w:rPr>
                <w:rFonts w:ascii="Times New Roman"/>
                <w:sz w:val="21"/>
              </w:rPr>
            </w:pPr>
            <w:r>
              <w:rPr>
                <w:rFonts w:ascii="Times New Roman"/>
                <w:sz w:val="21"/>
              </w:rPr>
              <w:t>19</w:t>
            </w:r>
          </w:p>
        </w:tc>
        <w:tc>
          <w:tcPr>
            <w:tcW w:w="408" w:type="dxa"/>
          </w:tcPr>
          <w:p>
            <w:pPr>
              <w:pStyle w:val="16"/>
              <w:spacing w:before="66"/>
              <w:ind w:right="65"/>
              <w:jc w:val="right"/>
              <w:rPr>
                <w:rFonts w:ascii="Times New Roman"/>
                <w:sz w:val="21"/>
              </w:rPr>
            </w:pPr>
            <w:r>
              <w:rPr>
                <w:rFonts w:ascii="Times New Roman"/>
                <w:sz w:val="21"/>
              </w:rPr>
              <w:t>20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trPr>
        <w:tc>
          <w:tcPr>
            <w:tcW w:w="600" w:type="dxa"/>
            <w:vMerge w:val="restart"/>
          </w:tcPr>
          <w:p>
            <w:pPr>
              <w:pStyle w:val="16"/>
              <w:rPr>
                <w:b/>
                <w:sz w:val="20"/>
              </w:rPr>
            </w:pPr>
          </w:p>
          <w:p>
            <w:pPr>
              <w:pStyle w:val="16"/>
              <w:spacing w:before="10"/>
              <w:rPr>
                <w:b/>
                <w:sz w:val="18"/>
              </w:rPr>
            </w:pPr>
          </w:p>
          <w:p>
            <w:pPr>
              <w:pStyle w:val="16"/>
              <w:ind w:left="283"/>
              <w:rPr>
                <w:sz w:val="21"/>
              </w:rPr>
            </w:pPr>
            <w:r>
              <w:rPr>
                <w:w w:val="99"/>
                <w:sz w:val="21"/>
              </w:rPr>
              <w:t>一</w:t>
            </w:r>
          </w:p>
        </w:tc>
        <w:tc>
          <w:tcPr>
            <w:tcW w:w="525" w:type="dxa"/>
          </w:tcPr>
          <w:p>
            <w:pPr>
              <w:pStyle w:val="16"/>
              <w:spacing w:before="115"/>
              <w:ind w:right="72"/>
              <w:jc w:val="right"/>
              <w:rPr>
                <w:sz w:val="21"/>
              </w:rPr>
            </w:pPr>
            <w:r>
              <w:rPr>
                <w:w w:val="99"/>
                <w:sz w:val="21"/>
              </w:rPr>
              <w:t>一</w:t>
            </w:r>
          </w:p>
        </w:tc>
        <w:tc>
          <w:tcPr>
            <w:tcW w:w="393" w:type="dxa"/>
          </w:tcPr>
          <w:p>
            <w:pPr>
              <w:pStyle w:val="16"/>
              <w:spacing w:before="139"/>
              <w:ind w:right="56"/>
              <w:jc w:val="right"/>
              <w:rPr>
                <w:rFonts w:ascii="Wingdings" w:hAnsi="Wingdings"/>
                <w:sz w:val="21"/>
              </w:rPr>
            </w:pPr>
            <w:r>
              <w:rPr>
                <w:rFonts w:ascii="Wingdings" w:hAnsi="Wingdings"/>
                <w:w w:val="99"/>
                <w:sz w:val="21"/>
              </w:rPr>
              <w:t></w:t>
            </w:r>
          </w:p>
        </w:tc>
        <w:tc>
          <w:tcPr>
            <w:tcW w:w="393" w:type="dxa"/>
          </w:tcPr>
          <w:p>
            <w:pPr>
              <w:pStyle w:val="16"/>
              <w:spacing w:before="139"/>
              <w:ind w:left="128"/>
              <w:rPr>
                <w:rFonts w:ascii="Wingdings" w:hAnsi="Wingdings"/>
                <w:sz w:val="21"/>
              </w:rPr>
            </w:pPr>
            <w:r>
              <w:rPr>
                <w:rFonts w:ascii="Wingdings" w:hAnsi="Wingdings"/>
                <w:w w:val="99"/>
                <w:sz w:val="21"/>
              </w:rPr>
              <w:t></w:t>
            </w:r>
          </w:p>
        </w:tc>
        <w:tc>
          <w:tcPr>
            <w:tcW w:w="393" w:type="dxa"/>
          </w:tcPr>
          <w:p>
            <w:pPr>
              <w:pStyle w:val="16"/>
              <w:spacing w:before="91"/>
              <w:ind w:left="112"/>
              <w:rPr>
                <w:sz w:val="21"/>
              </w:rPr>
            </w:pPr>
            <w:r>
              <w:rPr>
                <w:w w:val="99"/>
                <w:sz w:val="21"/>
              </w:rPr>
              <w:t>★</w:t>
            </w:r>
          </w:p>
        </w:tc>
        <w:tc>
          <w:tcPr>
            <w:tcW w:w="393" w:type="dxa"/>
          </w:tcPr>
          <w:p>
            <w:pPr>
              <w:pStyle w:val="16"/>
              <w:spacing w:before="139"/>
              <w:ind w:left="110"/>
              <w:rPr>
                <w:rFonts w:ascii="Wingdings" w:hAnsi="Wingdings"/>
                <w:sz w:val="21"/>
              </w:rPr>
            </w:pPr>
            <w:r>
              <w:rPr>
                <w:rFonts w:ascii="Wingdings" w:hAnsi="Wingdings"/>
                <w:w w:val="99"/>
                <w:sz w:val="21"/>
              </w:rPr>
              <w:t></w:t>
            </w:r>
          </w:p>
        </w:tc>
        <w:tc>
          <w:tcPr>
            <w:tcW w:w="393" w:type="dxa"/>
          </w:tcPr>
          <w:p>
            <w:pPr>
              <w:pStyle w:val="16"/>
              <w:spacing w:before="139"/>
              <w:ind w:left="113"/>
              <w:rPr>
                <w:rFonts w:ascii="Wingdings" w:hAnsi="Wingdings"/>
                <w:sz w:val="21"/>
              </w:rPr>
            </w:pPr>
            <w:r>
              <w:rPr>
                <w:rFonts w:ascii="Wingdings" w:hAnsi="Wingdings"/>
                <w:w w:val="99"/>
                <w:sz w:val="21"/>
              </w:rPr>
              <w:t></w:t>
            </w:r>
          </w:p>
        </w:tc>
        <w:tc>
          <w:tcPr>
            <w:tcW w:w="393" w:type="dxa"/>
          </w:tcPr>
          <w:p>
            <w:pPr>
              <w:pStyle w:val="16"/>
              <w:spacing w:before="139"/>
              <w:ind w:left="27"/>
              <w:jc w:val="center"/>
              <w:rPr>
                <w:rFonts w:ascii="Wingdings" w:hAnsi="Wingdings"/>
                <w:sz w:val="21"/>
              </w:rPr>
            </w:pPr>
            <w:r>
              <w:rPr>
                <w:rFonts w:ascii="Wingdings" w:hAnsi="Wingdings"/>
                <w:w w:val="99"/>
                <w:sz w:val="21"/>
              </w:rPr>
              <w:t></w:t>
            </w:r>
          </w:p>
        </w:tc>
        <w:tc>
          <w:tcPr>
            <w:tcW w:w="393" w:type="dxa"/>
          </w:tcPr>
          <w:p>
            <w:pPr>
              <w:pStyle w:val="16"/>
              <w:spacing w:before="139"/>
              <w:ind w:right="77"/>
              <w:jc w:val="right"/>
              <w:rPr>
                <w:rFonts w:ascii="Wingdings" w:hAnsi="Wingdings"/>
                <w:sz w:val="21"/>
              </w:rPr>
            </w:pPr>
            <w:r>
              <w:rPr>
                <w:rFonts w:ascii="Wingdings" w:hAnsi="Wingdings"/>
                <w:w w:val="99"/>
                <w:sz w:val="21"/>
              </w:rPr>
              <w:t></w:t>
            </w:r>
          </w:p>
        </w:tc>
        <w:tc>
          <w:tcPr>
            <w:tcW w:w="393" w:type="dxa"/>
          </w:tcPr>
          <w:p>
            <w:pPr>
              <w:pStyle w:val="16"/>
              <w:spacing w:before="139"/>
              <w:ind w:right="76"/>
              <w:jc w:val="right"/>
              <w:rPr>
                <w:rFonts w:ascii="Wingdings" w:hAnsi="Wingdings"/>
                <w:sz w:val="21"/>
              </w:rPr>
            </w:pPr>
            <w:r>
              <w:rPr>
                <w:rFonts w:ascii="Wingdings" w:hAnsi="Wingdings"/>
                <w:w w:val="99"/>
                <w:sz w:val="21"/>
              </w:rPr>
              <w:t></w:t>
            </w:r>
          </w:p>
        </w:tc>
        <w:tc>
          <w:tcPr>
            <w:tcW w:w="393" w:type="dxa"/>
          </w:tcPr>
          <w:p>
            <w:pPr>
              <w:pStyle w:val="16"/>
              <w:spacing w:before="139"/>
              <w:ind w:right="78"/>
              <w:jc w:val="right"/>
              <w:rPr>
                <w:rFonts w:ascii="Wingdings" w:hAnsi="Wingdings"/>
                <w:sz w:val="21"/>
              </w:rPr>
            </w:pPr>
            <w:r>
              <w:rPr>
                <w:rFonts w:ascii="Wingdings" w:hAnsi="Wingdings"/>
                <w:w w:val="99"/>
                <w:sz w:val="21"/>
              </w:rPr>
              <w:t></w:t>
            </w:r>
          </w:p>
        </w:tc>
        <w:tc>
          <w:tcPr>
            <w:tcW w:w="393" w:type="dxa"/>
          </w:tcPr>
          <w:p>
            <w:pPr>
              <w:pStyle w:val="16"/>
              <w:spacing w:before="139"/>
              <w:ind w:right="75"/>
              <w:jc w:val="right"/>
              <w:rPr>
                <w:rFonts w:ascii="Wingdings" w:hAnsi="Wingdings"/>
                <w:sz w:val="21"/>
              </w:rPr>
            </w:pPr>
            <w:r>
              <w:rPr>
                <w:rFonts w:ascii="Wingdings" w:hAnsi="Wingdings"/>
                <w:w w:val="99"/>
                <w:sz w:val="21"/>
              </w:rPr>
              <w:t></w:t>
            </w:r>
          </w:p>
        </w:tc>
        <w:tc>
          <w:tcPr>
            <w:tcW w:w="393" w:type="dxa"/>
          </w:tcPr>
          <w:p>
            <w:pPr>
              <w:pStyle w:val="16"/>
              <w:spacing w:before="139"/>
              <w:ind w:left="33"/>
              <w:jc w:val="center"/>
              <w:rPr>
                <w:rFonts w:ascii="Wingdings" w:hAnsi="Wingdings"/>
                <w:sz w:val="21"/>
              </w:rPr>
            </w:pPr>
            <w:r>
              <w:rPr>
                <w:rFonts w:ascii="Wingdings" w:hAnsi="Wingdings"/>
                <w:w w:val="99"/>
                <w:sz w:val="21"/>
              </w:rPr>
              <w:t></w:t>
            </w:r>
          </w:p>
        </w:tc>
        <w:tc>
          <w:tcPr>
            <w:tcW w:w="393" w:type="dxa"/>
          </w:tcPr>
          <w:p>
            <w:pPr>
              <w:pStyle w:val="16"/>
              <w:spacing w:before="139"/>
              <w:ind w:left="108"/>
              <w:rPr>
                <w:rFonts w:ascii="Wingdings" w:hAnsi="Wingdings"/>
                <w:sz w:val="21"/>
              </w:rPr>
            </w:pPr>
            <w:r>
              <w:rPr>
                <w:rFonts w:ascii="Wingdings" w:hAnsi="Wingdings"/>
                <w:w w:val="99"/>
                <w:sz w:val="21"/>
              </w:rPr>
              <w:t></w:t>
            </w:r>
          </w:p>
        </w:tc>
        <w:tc>
          <w:tcPr>
            <w:tcW w:w="393" w:type="dxa"/>
          </w:tcPr>
          <w:p>
            <w:pPr>
              <w:pStyle w:val="16"/>
              <w:spacing w:before="139"/>
              <w:ind w:left="31"/>
              <w:jc w:val="center"/>
              <w:rPr>
                <w:rFonts w:ascii="Wingdings" w:hAnsi="Wingdings"/>
                <w:sz w:val="21"/>
              </w:rPr>
            </w:pPr>
            <w:r>
              <w:rPr>
                <w:rFonts w:ascii="Wingdings" w:hAnsi="Wingdings"/>
                <w:w w:val="99"/>
                <w:sz w:val="21"/>
              </w:rPr>
              <w:t></w:t>
            </w:r>
          </w:p>
        </w:tc>
        <w:tc>
          <w:tcPr>
            <w:tcW w:w="393" w:type="dxa"/>
          </w:tcPr>
          <w:p>
            <w:pPr>
              <w:pStyle w:val="16"/>
              <w:spacing w:before="139"/>
              <w:ind w:left="109"/>
              <w:rPr>
                <w:rFonts w:ascii="Wingdings" w:hAnsi="Wingdings"/>
                <w:sz w:val="21"/>
              </w:rPr>
            </w:pPr>
            <w:r>
              <w:rPr>
                <w:rFonts w:ascii="Wingdings" w:hAnsi="Wingdings"/>
                <w:w w:val="99"/>
                <w:sz w:val="21"/>
              </w:rPr>
              <w:t></w:t>
            </w:r>
          </w:p>
        </w:tc>
        <w:tc>
          <w:tcPr>
            <w:tcW w:w="393" w:type="dxa"/>
          </w:tcPr>
          <w:p>
            <w:pPr>
              <w:pStyle w:val="16"/>
              <w:spacing w:before="139"/>
              <w:ind w:left="110"/>
              <w:rPr>
                <w:rFonts w:ascii="Wingdings" w:hAnsi="Wingdings"/>
                <w:sz w:val="21"/>
              </w:rPr>
            </w:pPr>
            <w:r>
              <w:rPr>
                <w:rFonts w:ascii="Wingdings" w:hAnsi="Wingdings"/>
                <w:w w:val="99"/>
                <w:sz w:val="21"/>
              </w:rPr>
              <w:t></w:t>
            </w:r>
          </w:p>
        </w:tc>
        <w:tc>
          <w:tcPr>
            <w:tcW w:w="393" w:type="dxa"/>
          </w:tcPr>
          <w:p>
            <w:pPr>
              <w:pStyle w:val="16"/>
              <w:spacing w:before="139"/>
              <w:ind w:left="108"/>
              <w:rPr>
                <w:rFonts w:ascii="Wingdings" w:hAnsi="Wingdings"/>
                <w:sz w:val="21"/>
              </w:rPr>
            </w:pPr>
            <w:r>
              <w:rPr>
                <w:rFonts w:ascii="Wingdings" w:hAnsi="Wingdings"/>
                <w:w w:val="99"/>
                <w:sz w:val="21"/>
              </w:rPr>
              <w:t></w:t>
            </w:r>
          </w:p>
        </w:tc>
        <w:tc>
          <w:tcPr>
            <w:tcW w:w="393" w:type="dxa"/>
          </w:tcPr>
          <w:p>
            <w:pPr>
              <w:pStyle w:val="16"/>
              <w:spacing w:before="139"/>
              <w:ind w:left="31"/>
              <w:jc w:val="center"/>
              <w:rPr>
                <w:rFonts w:ascii="Wingdings" w:hAnsi="Wingdings"/>
                <w:sz w:val="21"/>
              </w:rPr>
            </w:pPr>
            <w:r>
              <w:rPr>
                <w:rFonts w:ascii="Wingdings" w:hAnsi="Wingdings"/>
                <w:w w:val="99"/>
                <w:sz w:val="21"/>
              </w:rPr>
              <w:t></w:t>
            </w:r>
          </w:p>
        </w:tc>
        <w:tc>
          <w:tcPr>
            <w:tcW w:w="393" w:type="dxa"/>
          </w:tcPr>
          <w:p>
            <w:pPr>
              <w:pStyle w:val="16"/>
              <w:spacing w:before="139"/>
              <w:ind w:right="77"/>
              <w:jc w:val="right"/>
              <w:rPr>
                <w:rFonts w:ascii="Wingdings" w:hAnsi="Wingdings"/>
                <w:sz w:val="21"/>
              </w:rPr>
            </w:pPr>
            <w:r>
              <w:rPr>
                <w:rFonts w:ascii="Wingdings" w:hAnsi="Wingdings"/>
                <w:w w:val="99"/>
                <w:sz w:val="21"/>
              </w:rPr>
              <w:t></w:t>
            </w:r>
          </w:p>
        </w:tc>
        <w:tc>
          <w:tcPr>
            <w:tcW w:w="393" w:type="dxa"/>
          </w:tcPr>
          <w:p>
            <w:pPr>
              <w:pStyle w:val="16"/>
              <w:spacing w:before="139"/>
              <w:ind w:right="52"/>
              <w:jc w:val="right"/>
              <w:rPr>
                <w:rFonts w:ascii="Wingdings" w:hAnsi="Wingdings"/>
                <w:sz w:val="21"/>
              </w:rPr>
            </w:pPr>
            <w:r>
              <w:rPr>
                <w:rFonts w:ascii="Wingdings" w:hAnsi="Wingdings"/>
                <w:w w:val="99"/>
                <w:sz w:val="21"/>
              </w:rPr>
              <w:t></w:t>
            </w:r>
          </w:p>
        </w:tc>
        <w:tc>
          <w:tcPr>
            <w:tcW w:w="408" w:type="dxa"/>
          </w:tcPr>
          <w:p>
            <w:pPr>
              <w:pStyle w:val="16"/>
              <w:spacing w:before="139"/>
              <w:ind w:right="59"/>
              <w:jc w:val="right"/>
              <w:rPr>
                <w:rFonts w:ascii="Wingdings" w:hAnsi="Wingdings"/>
                <w:sz w:val="21"/>
              </w:rPr>
            </w:pPr>
            <w:r>
              <w:rPr>
                <w:rFonts w:ascii="Wingdings" w:hAnsi="Wingdings"/>
                <w:w w:val="99"/>
                <w:sz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600" w:type="dxa"/>
            <w:vMerge w:val="continue"/>
            <w:tcBorders>
              <w:top w:val="nil"/>
            </w:tcBorders>
          </w:tcPr>
          <w:p>
            <w:pPr>
              <w:rPr>
                <w:sz w:val="2"/>
                <w:szCs w:val="2"/>
              </w:rPr>
            </w:pPr>
          </w:p>
        </w:tc>
        <w:tc>
          <w:tcPr>
            <w:tcW w:w="525" w:type="dxa"/>
          </w:tcPr>
          <w:p>
            <w:pPr>
              <w:pStyle w:val="16"/>
              <w:spacing w:before="116"/>
              <w:ind w:right="72"/>
              <w:jc w:val="right"/>
              <w:rPr>
                <w:sz w:val="21"/>
              </w:rPr>
            </w:pPr>
            <w:r>
              <w:rPr>
                <w:w w:val="99"/>
                <w:sz w:val="21"/>
              </w:rPr>
              <w:t>二</w:t>
            </w:r>
          </w:p>
        </w:tc>
        <w:tc>
          <w:tcPr>
            <w:tcW w:w="393" w:type="dxa"/>
          </w:tcPr>
          <w:p>
            <w:pPr>
              <w:pStyle w:val="16"/>
              <w:spacing w:before="137"/>
              <w:ind w:right="75"/>
              <w:jc w:val="right"/>
              <w:rPr>
                <w:rFonts w:ascii="Wingdings" w:hAnsi="Wingdings"/>
                <w:sz w:val="21"/>
              </w:rPr>
            </w:pPr>
            <w:r>
              <w:rPr>
                <w:rFonts w:ascii="Wingdings" w:hAnsi="Wingdings"/>
                <w:w w:val="99"/>
                <w:sz w:val="21"/>
              </w:rPr>
              <w:t></w:t>
            </w:r>
          </w:p>
        </w:tc>
        <w:tc>
          <w:tcPr>
            <w:tcW w:w="393" w:type="dxa"/>
          </w:tcPr>
          <w:p>
            <w:pPr>
              <w:pStyle w:val="16"/>
              <w:spacing w:before="137"/>
              <w:ind w:left="109"/>
              <w:rPr>
                <w:rFonts w:ascii="Wingdings" w:hAnsi="Wingdings"/>
                <w:sz w:val="21"/>
              </w:rPr>
            </w:pPr>
            <w:r>
              <w:rPr>
                <w:rFonts w:ascii="Wingdings" w:hAnsi="Wingdings"/>
                <w:w w:val="99"/>
                <w:sz w:val="21"/>
              </w:rPr>
              <w:t></w:t>
            </w:r>
          </w:p>
        </w:tc>
        <w:tc>
          <w:tcPr>
            <w:tcW w:w="393" w:type="dxa"/>
          </w:tcPr>
          <w:p>
            <w:pPr>
              <w:pStyle w:val="16"/>
              <w:spacing w:before="137"/>
              <w:ind w:left="112"/>
              <w:rPr>
                <w:rFonts w:ascii="Wingdings" w:hAnsi="Wingdings"/>
                <w:sz w:val="21"/>
              </w:rPr>
            </w:pPr>
            <w:r>
              <w:rPr>
                <w:rFonts w:ascii="Wingdings" w:hAnsi="Wingdings"/>
                <w:w w:val="99"/>
                <w:sz w:val="21"/>
              </w:rPr>
              <w:t></w:t>
            </w:r>
          </w:p>
        </w:tc>
        <w:tc>
          <w:tcPr>
            <w:tcW w:w="393" w:type="dxa"/>
          </w:tcPr>
          <w:p>
            <w:pPr>
              <w:pStyle w:val="16"/>
              <w:spacing w:before="137"/>
              <w:ind w:left="110"/>
              <w:rPr>
                <w:rFonts w:ascii="Wingdings" w:hAnsi="Wingdings"/>
                <w:sz w:val="21"/>
              </w:rPr>
            </w:pPr>
            <w:r>
              <w:rPr>
                <w:rFonts w:ascii="Wingdings" w:hAnsi="Wingdings"/>
                <w:w w:val="99"/>
                <w:sz w:val="21"/>
              </w:rPr>
              <w:t></w:t>
            </w:r>
          </w:p>
        </w:tc>
        <w:tc>
          <w:tcPr>
            <w:tcW w:w="393" w:type="dxa"/>
          </w:tcPr>
          <w:p>
            <w:pPr>
              <w:pStyle w:val="16"/>
              <w:spacing w:before="137"/>
              <w:ind w:left="113"/>
              <w:rPr>
                <w:rFonts w:ascii="Wingdings" w:hAnsi="Wingdings"/>
                <w:sz w:val="21"/>
              </w:rPr>
            </w:pPr>
            <w:r>
              <w:rPr>
                <w:rFonts w:ascii="Wingdings" w:hAnsi="Wingdings"/>
                <w:w w:val="99"/>
                <w:sz w:val="21"/>
              </w:rPr>
              <w:t></w:t>
            </w:r>
          </w:p>
        </w:tc>
        <w:tc>
          <w:tcPr>
            <w:tcW w:w="393" w:type="dxa"/>
          </w:tcPr>
          <w:p>
            <w:pPr>
              <w:pStyle w:val="16"/>
              <w:spacing w:before="137"/>
              <w:ind w:left="27"/>
              <w:jc w:val="center"/>
              <w:rPr>
                <w:rFonts w:ascii="Wingdings" w:hAnsi="Wingdings"/>
                <w:sz w:val="21"/>
              </w:rPr>
            </w:pPr>
            <w:r>
              <w:rPr>
                <w:rFonts w:ascii="Wingdings" w:hAnsi="Wingdings"/>
                <w:w w:val="99"/>
                <w:sz w:val="21"/>
              </w:rPr>
              <w:t></w:t>
            </w:r>
          </w:p>
        </w:tc>
        <w:tc>
          <w:tcPr>
            <w:tcW w:w="393" w:type="dxa"/>
          </w:tcPr>
          <w:p>
            <w:pPr>
              <w:pStyle w:val="16"/>
              <w:spacing w:before="137"/>
              <w:ind w:right="77"/>
              <w:jc w:val="right"/>
              <w:rPr>
                <w:rFonts w:ascii="Wingdings" w:hAnsi="Wingdings"/>
                <w:sz w:val="21"/>
              </w:rPr>
            </w:pPr>
            <w:r>
              <w:rPr>
                <w:rFonts w:ascii="Wingdings" w:hAnsi="Wingdings"/>
                <w:w w:val="99"/>
                <w:sz w:val="21"/>
              </w:rPr>
              <w:t></w:t>
            </w:r>
          </w:p>
        </w:tc>
        <w:tc>
          <w:tcPr>
            <w:tcW w:w="393" w:type="dxa"/>
          </w:tcPr>
          <w:p>
            <w:pPr>
              <w:pStyle w:val="16"/>
              <w:spacing w:before="137"/>
              <w:ind w:right="76"/>
              <w:jc w:val="right"/>
              <w:rPr>
                <w:rFonts w:ascii="Wingdings" w:hAnsi="Wingdings"/>
                <w:sz w:val="21"/>
              </w:rPr>
            </w:pPr>
            <w:r>
              <w:rPr>
                <w:rFonts w:ascii="Wingdings" w:hAnsi="Wingdings"/>
                <w:w w:val="99"/>
                <w:sz w:val="21"/>
              </w:rPr>
              <w:t></w:t>
            </w:r>
          </w:p>
        </w:tc>
        <w:tc>
          <w:tcPr>
            <w:tcW w:w="393" w:type="dxa"/>
          </w:tcPr>
          <w:p>
            <w:pPr>
              <w:pStyle w:val="16"/>
              <w:spacing w:before="137"/>
              <w:ind w:right="78"/>
              <w:jc w:val="right"/>
              <w:rPr>
                <w:rFonts w:ascii="Wingdings" w:hAnsi="Wingdings"/>
                <w:sz w:val="21"/>
              </w:rPr>
            </w:pPr>
            <w:r>
              <w:rPr>
                <w:rFonts w:ascii="Wingdings" w:hAnsi="Wingdings"/>
                <w:w w:val="99"/>
                <w:sz w:val="21"/>
              </w:rPr>
              <w:t></w:t>
            </w:r>
          </w:p>
        </w:tc>
        <w:tc>
          <w:tcPr>
            <w:tcW w:w="393" w:type="dxa"/>
          </w:tcPr>
          <w:p>
            <w:pPr>
              <w:pStyle w:val="16"/>
              <w:spacing w:before="137"/>
              <w:ind w:right="75"/>
              <w:jc w:val="right"/>
              <w:rPr>
                <w:rFonts w:ascii="Wingdings" w:hAnsi="Wingdings"/>
                <w:sz w:val="21"/>
              </w:rPr>
            </w:pPr>
            <w:r>
              <w:rPr>
                <w:rFonts w:ascii="Wingdings" w:hAnsi="Wingdings"/>
                <w:w w:val="99"/>
                <w:sz w:val="21"/>
              </w:rPr>
              <w:t></w:t>
            </w:r>
          </w:p>
        </w:tc>
        <w:tc>
          <w:tcPr>
            <w:tcW w:w="393" w:type="dxa"/>
          </w:tcPr>
          <w:p>
            <w:pPr>
              <w:pStyle w:val="16"/>
              <w:spacing w:before="137"/>
              <w:ind w:left="28"/>
              <w:jc w:val="center"/>
              <w:rPr>
                <w:rFonts w:ascii="Wingdings" w:hAnsi="Wingdings"/>
                <w:sz w:val="21"/>
              </w:rPr>
            </w:pPr>
            <w:r>
              <w:rPr>
                <w:rFonts w:ascii="Wingdings" w:hAnsi="Wingdings"/>
                <w:w w:val="99"/>
                <w:sz w:val="21"/>
              </w:rPr>
              <w:t></w:t>
            </w:r>
          </w:p>
        </w:tc>
        <w:tc>
          <w:tcPr>
            <w:tcW w:w="393" w:type="dxa"/>
          </w:tcPr>
          <w:p>
            <w:pPr>
              <w:pStyle w:val="16"/>
              <w:spacing w:before="137"/>
              <w:ind w:left="108"/>
              <w:rPr>
                <w:rFonts w:ascii="Wingdings" w:hAnsi="Wingdings"/>
                <w:sz w:val="21"/>
              </w:rPr>
            </w:pPr>
            <w:r>
              <w:rPr>
                <w:rFonts w:ascii="Wingdings" w:hAnsi="Wingdings"/>
                <w:w w:val="99"/>
                <w:sz w:val="21"/>
              </w:rPr>
              <w:t></w:t>
            </w:r>
          </w:p>
        </w:tc>
        <w:tc>
          <w:tcPr>
            <w:tcW w:w="393" w:type="dxa"/>
          </w:tcPr>
          <w:p>
            <w:pPr>
              <w:pStyle w:val="16"/>
              <w:spacing w:before="137"/>
              <w:ind w:left="31"/>
              <w:jc w:val="center"/>
              <w:rPr>
                <w:rFonts w:ascii="Wingdings" w:hAnsi="Wingdings"/>
                <w:sz w:val="21"/>
              </w:rPr>
            </w:pPr>
            <w:r>
              <w:rPr>
                <w:rFonts w:ascii="Wingdings" w:hAnsi="Wingdings"/>
                <w:w w:val="99"/>
                <w:sz w:val="21"/>
              </w:rPr>
              <w:t></w:t>
            </w:r>
          </w:p>
        </w:tc>
        <w:tc>
          <w:tcPr>
            <w:tcW w:w="393" w:type="dxa"/>
          </w:tcPr>
          <w:p>
            <w:pPr>
              <w:pStyle w:val="16"/>
              <w:spacing w:before="137"/>
              <w:ind w:left="109"/>
              <w:rPr>
                <w:rFonts w:ascii="Wingdings" w:hAnsi="Wingdings"/>
                <w:sz w:val="21"/>
              </w:rPr>
            </w:pPr>
            <w:r>
              <w:rPr>
                <w:rFonts w:ascii="Wingdings" w:hAnsi="Wingdings"/>
                <w:w w:val="99"/>
                <w:sz w:val="21"/>
              </w:rPr>
              <w:t></w:t>
            </w:r>
          </w:p>
        </w:tc>
        <w:tc>
          <w:tcPr>
            <w:tcW w:w="393" w:type="dxa"/>
          </w:tcPr>
          <w:p>
            <w:pPr>
              <w:pStyle w:val="16"/>
              <w:spacing w:before="137"/>
              <w:ind w:left="110"/>
              <w:rPr>
                <w:rFonts w:ascii="Wingdings" w:hAnsi="Wingdings"/>
                <w:sz w:val="21"/>
              </w:rPr>
            </w:pPr>
            <w:r>
              <w:rPr>
                <w:rFonts w:ascii="Wingdings" w:hAnsi="Wingdings"/>
                <w:w w:val="99"/>
                <w:sz w:val="21"/>
              </w:rPr>
              <w:t></w:t>
            </w:r>
          </w:p>
        </w:tc>
        <w:tc>
          <w:tcPr>
            <w:tcW w:w="393" w:type="dxa"/>
          </w:tcPr>
          <w:p>
            <w:pPr>
              <w:pStyle w:val="16"/>
              <w:spacing w:before="137"/>
              <w:ind w:left="108"/>
              <w:rPr>
                <w:rFonts w:ascii="Wingdings" w:hAnsi="Wingdings"/>
                <w:sz w:val="21"/>
              </w:rPr>
            </w:pPr>
            <w:r>
              <w:rPr>
                <w:rFonts w:ascii="Wingdings" w:hAnsi="Wingdings"/>
                <w:w w:val="99"/>
                <w:sz w:val="21"/>
              </w:rPr>
              <w:t></w:t>
            </w:r>
          </w:p>
        </w:tc>
        <w:tc>
          <w:tcPr>
            <w:tcW w:w="393" w:type="dxa"/>
          </w:tcPr>
          <w:p>
            <w:pPr>
              <w:pStyle w:val="16"/>
              <w:spacing w:before="137"/>
              <w:ind w:left="26"/>
              <w:jc w:val="center"/>
              <w:rPr>
                <w:rFonts w:ascii="Wingdings" w:hAnsi="Wingdings"/>
                <w:sz w:val="21"/>
              </w:rPr>
            </w:pPr>
            <w:r>
              <w:rPr>
                <w:rFonts w:ascii="Wingdings" w:hAnsi="Wingdings"/>
                <w:w w:val="99"/>
                <w:sz w:val="21"/>
              </w:rPr>
              <w:t></w:t>
            </w:r>
          </w:p>
        </w:tc>
        <w:tc>
          <w:tcPr>
            <w:tcW w:w="393" w:type="dxa"/>
          </w:tcPr>
          <w:p>
            <w:pPr>
              <w:pStyle w:val="16"/>
              <w:spacing w:before="137"/>
              <w:ind w:right="77"/>
              <w:jc w:val="right"/>
              <w:rPr>
                <w:rFonts w:ascii="Wingdings" w:hAnsi="Wingdings"/>
                <w:sz w:val="21"/>
              </w:rPr>
            </w:pPr>
            <w:r>
              <w:rPr>
                <w:rFonts w:ascii="Wingdings" w:hAnsi="Wingdings"/>
                <w:w w:val="99"/>
                <w:sz w:val="21"/>
              </w:rPr>
              <w:t></w:t>
            </w:r>
          </w:p>
        </w:tc>
        <w:tc>
          <w:tcPr>
            <w:tcW w:w="393" w:type="dxa"/>
          </w:tcPr>
          <w:p>
            <w:pPr>
              <w:pStyle w:val="16"/>
              <w:spacing w:before="137"/>
              <w:ind w:right="52"/>
              <w:jc w:val="right"/>
              <w:rPr>
                <w:rFonts w:ascii="Wingdings" w:hAnsi="Wingdings"/>
                <w:sz w:val="21"/>
              </w:rPr>
            </w:pPr>
            <w:r>
              <w:rPr>
                <w:rFonts w:ascii="Wingdings" w:hAnsi="Wingdings"/>
                <w:w w:val="99"/>
                <w:sz w:val="21"/>
              </w:rPr>
              <w:t></w:t>
            </w:r>
          </w:p>
        </w:tc>
        <w:tc>
          <w:tcPr>
            <w:tcW w:w="408" w:type="dxa"/>
          </w:tcPr>
          <w:p>
            <w:pPr>
              <w:pStyle w:val="16"/>
              <w:spacing w:before="137"/>
              <w:ind w:right="59"/>
              <w:jc w:val="right"/>
              <w:rPr>
                <w:rFonts w:ascii="Wingdings" w:hAnsi="Wingdings"/>
                <w:sz w:val="21"/>
              </w:rPr>
            </w:pPr>
            <w:r>
              <w:rPr>
                <w:rFonts w:ascii="Wingdings" w:hAnsi="Wingdings"/>
                <w:w w:val="99"/>
                <w:sz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trPr>
        <w:tc>
          <w:tcPr>
            <w:tcW w:w="600" w:type="dxa"/>
            <w:vMerge w:val="restart"/>
          </w:tcPr>
          <w:p>
            <w:pPr>
              <w:pStyle w:val="16"/>
              <w:rPr>
                <w:b/>
                <w:sz w:val="20"/>
              </w:rPr>
            </w:pPr>
          </w:p>
          <w:p>
            <w:pPr>
              <w:pStyle w:val="16"/>
              <w:spacing w:before="9"/>
              <w:rPr>
                <w:b/>
                <w:sz w:val="18"/>
              </w:rPr>
            </w:pPr>
          </w:p>
          <w:p>
            <w:pPr>
              <w:pStyle w:val="16"/>
              <w:ind w:left="283"/>
              <w:rPr>
                <w:sz w:val="21"/>
              </w:rPr>
            </w:pPr>
            <w:r>
              <w:rPr>
                <w:w w:val="99"/>
                <w:sz w:val="21"/>
              </w:rPr>
              <w:t>二</w:t>
            </w:r>
          </w:p>
        </w:tc>
        <w:tc>
          <w:tcPr>
            <w:tcW w:w="525" w:type="dxa"/>
          </w:tcPr>
          <w:p>
            <w:pPr>
              <w:pStyle w:val="16"/>
              <w:spacing w:before="114"/>
              <w:ind w:right="72"/>
              <w:jc w:val="right"/>
              <w:rPr>
                <w:sz w:val="21"/>
              </w:rPr>
            </w:pPr>
            <w:r>
              <w:rPr>
                <w:w w:val="99"/>
                <w:sz w:val="21"/>
              </w:rPr>
              <w:t>三</w:t>
            </w:r>
          </w:p>
        </w:tc>
        <w:tc>
          <w:tcPr>
            <w:tcW w:w="393" w:type="dxa"/>
          </w:tcPr>
          <w:p>
            <w:pPr>
              <w:pStyle w:val="16"/>
              <w:spacing w:before="138"/>
              <w:ind w:right="75"/>
              <w:jc w:val="right"/>
              <w:rPr>
                <w:rFonts w:ascii="Wingdings" w:hAnsi="Wingdings"/>
                <w:sz w:val="21"/>
              </w:rPr>
            </w:pPr>
            <w:r>
              <w:rPr>
                <w:rFonts w:ascii="Wingdings" w:hAnsi="Wingdings"/>
                <w:w w:val="99"/>
                <w:sz w:val="21"/>
              </w:rPr>
              <w:t></w:t>
            </w:r>
          </w:p>
        </w:tc>
        <w:tc>
          <w:tcPr>
            <w:tcW w:w="393" w:type="dxa"/>
          </w:tcPr>
          <w:p>
            <w:pPr>
              <w:pStyle w:val="16"/>
              <w:spacing w:before="138"/>
              <w:ind w:left="109"/>
              <w:rPr>
                <w:rFonts w:ascii="Wingdings" w:hAnsi="Wingdings"/>
                <w:sz w:val="21"/>
              </w:rPr>
            </w:pPr>
            <w:r>
              <w:rPr>
                <w:rFonts w:ascii="Wingdings" w:hAnsi="Wingdings"/>
                <w:w w:val="99"/>
                <w:sz w:val="21"/>
              </w:rPr>
              <w:t></w:t>
            </w:r>
          </w:p>
        </w:tc>
        <w:tc>
          <w:tcPr>
            <w:tcW w:w="393" w:type="dxa"/>
          </w:tcPr>
          <w:p>
            <w:pPr>
              <w:pStyle w:val="16"/>
              <w:spacing w:before="138"/>
              <w:ind w:left="112"/>
              <w:rPr>
                <w:rFonts w:ascii="Wingdings" w:hAnsi="Wingdings"/>
                <w:sz w:val="21"/>
              </w:rPr>
            </w:pPr>
            <w:r>
              <w:rPr>
                <w:rFonts w:ascii="Wingdings" w:hAnsi="Wingdings"/>
                <w:w w:val="99"/>
                <w:sz w:val="21"/>
              </w:rPr>
              <w:t></w:t>
            </w:r>
          </w:p>
        </w:tc>
        <w:tc>
          <w:tcPr>
            <w:tcW w:w="393" w:type="dxa"/>
          </w:tcPr>
          <w:p>
            <w:pPr>
              <w:pStyle w:val="16"/>
              <w:spacing w:before="138"/>
              <w:ind w:left="110"/>
              <w:rPr>
                <w:rFonts w:ascii="Wingdings" w:hAnsi="Wingdings"/>
                <w:sz w:val="21"/>
              </w:rPr>
            </w:pPr>
            <w:r>
              <w:rPr>
                <w:rFonts w:ascii="Wingdings" w:hAnsi="Wingdings"/>
                <w:w w:val="99"/>
                <w:sz w:val="21"/>
              </w:rPr>
              <w:t></w:t>
            </w:r>
          </w:p>
        </w:tc>
        <w:tc>
          <w:tcPr>
            <w:tcW w:w="393" w:type="dxa"/>
          </w:tcPr>
          <w:p>
            <w:pPr>
              <w:pStyle w:val="16"/>
              <w:spacing w:before="138"/>
              <w:ind w:left="113"/>
              <w:rPr>
                <w:rFonts w:ascii="Wingdings" w:hAnsi="Wingdings"/>
                <w:sz w:val="21"/>
              </w:rPr>
            </w:pPr>
            <w:r>
              <w:rPr>
                <w:rFonts w:ascii="Wingdings" w:hAnsi="Wingdings"/>
                <w:w w:val="99"/>
                <w:sz w:val="21"/>
              </w:rPr>
              <w:t></w:t>
            </w:r>
          </w:p>
        </w:tc>
        <w:tc>
          <w:tcPr>
            <w:tcW w:w="393" w:type="dxa"/>
          </w:tcPr>
          <w:p>
            <w:pPr>
              <w:pStyle w:val="16"/>
              <w:spacing w:before="138"/>
              <w:ind w:left="27"/>
              <w:jc w:val="center"/>
              <w:rPr>
                <w:rFonts w:ascii="Wingdings" w:hAnsi="Wingdings"/>
                <w:sz w:val="21"/>
              </w:rPr>
            </w:pPr>
            <w:r>
              <w:rPr>
                <w:rFonts w:ascii="Wingdings" w:hAnsi="Wingdings"/>
                <w:w w:val="99"/>
                <w:sz w:val="21"/>
              </w:rPr>
              <w:t></w:t>
            </w:r>
          </w:p>
        </w:tc>
        <w:tc>
          <w:tcPr>
            <w:tcW w:w="393" w:type="dxa"/>
          </w:tcPr>
          <w:p>
            <w:pPr>
              <w:pStyle w:val="16"/>
              <w:spacing w:before="138"/>
              <w:ind w:right="77"/>
              <w:jc w:val="right"/>
              <w:rPr>
                <w:rFonts w:ascii="Wingdings" w:hAnsi="Wingdings"/>
                <w:sz w:val="21"/>
              </w:rPr>
            </w:pPr>
            <w:r>
              <w:rPr>
                <w:rFonts w:ascii="Wingdings" w:hAnsi="Wingdings"/>
                <w:w w:val="99"/>
                <w:sz w:val="21"/>
              </w:rPr>
              <w:t></w:t>
            </w:r>
          </w:p>
        </w:tc>
        <w:tc>
          <w:tcPr>
            <w:tcW w:w="393" w:type="dxa"/>
          </w:tcPr>
          <w:p>
            <w:pPr>
              <w:pStyle w:val="16"/>
              <w:spacing w:before="138"/>
              <w:ind w:right="76"/>
              <w:jc w:val="right"/>
              <w:rPr>
                <w:rFonts w:ascii="Wingdings" w:hAnsi="Wingdings"/>
                <w:sz w:val="21"/>
              </w:rPr>
            </w:pPr>
            <w:r>
              <w:rPr>
                <w:rFonts w:ascii="Wingdings" w:hAnsi="Wingdings"/>
                <w:w w:val="99"/>
                <w:sz w:val="21"/>
              </w:rPr>
              <w:t></w:t>
            </w:r>
          </w:p>
        </w:tc>
        <w:tc>
          <w:tcPr>
            <w:tcW w:w="393" w:type="dxa"/>
          </w:tcPr>
          <w:p>
            <w:pPr>
              <w:pStyle w:val="16"/>
              <w:spacing w:before="138"/>
              <w:ind w:right="78"/>
              <w:jc w:val="right"/>
              <w:rPr>
                <w:rFonts w:ascii="Wingdings" w:hAnsi="Wingdings"/>
                <w:sz w:val="21"/>
              </w:rPr>
            </w:pPr>
            <w:r>
              <w:rPr>
                <w:rFonts w:ascii="Wingdings" w:hAnsi="Wingdings"/>
                <w:w w:val="99"/>
                <w:sz w:val="21"/>
              </w:rPr>
              <w:t></w:t>
            </w:r>
          </w:p>
        </w:tc>
        <w:tc>
          <w:tcPr>
            <w:tcW w:w="393" w:type="dxa"/>
          </w:tcPr>
          <w:p>
            <w:pPr>
              <w:pStyle w:val="16"/>
              <w:spacing w:before="138"/>
              <w:ind w:right="75"/>
              <w:jc w:val="right"/>
              <w:rPr>
                <w:rFonts w:ascii="Wingdings" w:hAnsi="Wingdings"/>
                <w:sz w:val="21"/>
              </w:rPr>
            </w:pPr>
            <w:r>
              <w:rPr>
                <w:rFonts w:ascii="Wingdings" w:hAnsi="Wingdings"/>
                <w:w w:val="99"/>
                <w:sz w:val="21"/>
              </w:rPr>
              <w:t></w:t>
            </w:r>
          </w:p>
        </w:tc>
        <w:tc>
          <w:tcPr>
            <w:tcW w:w="393" w:type="dxa"/>
          </w:tcPr>
          <w:p>
            <w:pPr>
              <w:pStyle w:val="16"/>
              <w:spacing w:before="138"/>
              <w:ind w:left="28"/>
              <w:jc w:val="center"/>
              <w:rPr>
                <w:rFonts w:ascii="Wingdings" w:hAnsi="Wingdings"/>
                <w:sz w:val="21"/>
              </w:rPr>
            </w:pPr>
            <w:r>
              <w:rPr>
                <w:rFonts w:ascii="Wingdings" w:hAnsi="Wingdings"/>
                <w:w w:val="99"/>
                <w:sz w:val="21"/>
              </w:rPr>
              <w:t></w:t>
            </w:r>
          </w:p>
        </w:tc>
        <w:tc>
          <w:tcPr>
            <w:tcW w:w="393" w:type="dxa"/>
          </w:tcPr>
          <w:p>
            <w:pPr>
              <w:pStyle w:val="16"/>
              <w:spacing w:before="138"/>
              <w:ind w:left="108"/>
              <w:rPr>
                <w:rFonts w:ascii="Wingdings" w:hAnsi="Wingdings"/>
                <w:sz w:val="21"/>
              </w:rPr>
            </w:pPr>
            <w:r>
              <w:rPr>
                <w:rFonts w:ascii="Wingdings" w:hAnsi="Wingdings"/>
                <w:w w:val="99"/>
                <w:sz w:val="21"/>
              </w:rPr>
              <w:t></w:t>
            </w:r>
          </w:p>
        </w:tc>
        <w:tc>
          <w:tcPr>
            <w:tcW w:w="393" w:type="dxa"/>
          </w:tcPr>
          <w:p>
            <w:pPr>
              <w:pStyle w:val="16"/>
              <w:spacing w:before="138"/>
              <w:ind w:left="31"/>
              <w:jc w:val="center"/>
              <w:rPr>
                <w:rFonts w:ascii="Wingdings" w:hAnsi="Wingdings"/>
                <w:sz w:val="21"/>
              </w:rPr>
            </w:pPr>
            <w:r>
              <w:rPr>
                <w:rFonts w:ascii="Wingdings" w:hAnsi="Wingdings"/>
                <w:w w:val="99"/>
                <w:sz w:val="21"/>
              </w:rPr>
              <w:t></w:t>
            </w:r>
          </w:p>
        </w:tc>
        <w:tc>
          <w:tcPr>
            <w:tcW w:w="393" w:type="dxa"/>
          </w:tcPr>
          <w:p>
            <w:pPr>
              <w:pStyle w:val="16"/>
              <w:spacing w:before="138"/>
              <w:ind w:left="109"/>
              <w:rPr>
                <w:rFonts w:ascii="Wingdings" w:hAnsi="Wingdings"/>
                <w:sz w:val="21"/>
              </w:rPr>
            </w:pPr>
            <w:r>
              <w:rPr>
                <w:rFonts w:ascii="Wingdings" w:hAnsi="Wingdings"/>
                <w:w w:val="99"/>
                <w:sz w:val="21"/>
              </w:rPr>
              <w:t></w:t>
            </w:r>
          </w:p>
        </w:tc>
        <w:tc>
          <w:tcPr>
            <w:tcW w:w="393" w:type="dxa"/>
          </w:tcPr>
          <w:p>
            <w:pPr>
              <w:pStyle w:val="16"/>
              <w:spacing w:before="138"/>
              <w:ind w:left="110"/>
              <w:rPr>
                <w:rFonts w:ascii="Wingdings" w:hAnsi="Wingdings"/>
                <w:sz w:val="21"/>
              </w:rPr>
            </w:pPr>
            <w:r>
              <w:rPr>
                <w:rFonts w:ascii="Wingdings" w:hAnsi="Wingdings"/>
                <w:w w:val="99"/>
                <w:sz w:val="21"/>
              </w:rPr>
              <w:t></w:t>
            </w:r>
          </w:p>
        </w:tc>
        <w:tc>
          <w:tcPr>
            <w:tcW w:w="393" w:type="dxa"/>
          </w:tcPr>
          <w:p>
            <w:pPr>
              <w:pStyle w:val="16"/>
              <w:spacing w:before="138"/>
              <w:ind w:left="108"/>
              <w:rPr>
                <w:rFonts w:ascii="Wingdings" w:hAnsi="Wingdings"/>
                <w:sz w:val="21"/>
              </w:rPr>
            </w:pPr>
            <w:r>
              <w:rPr>
                <w:rFonts w:ascii="Wingdings" w:hAnsi="Wingdings"/>
                <w:w w:val="99"/>
                <w:sz w:val="21"/>
              </w:rPr>
              <w:t></w:t>
            </w:r>
          </w:p>
        </w:tc>
        <w:tc>
          <w:tcPr>
            <w:tcW w:w="393" w:type="dxa"/>
          </w:tcPr>
          <w:p>
            <w:pPr>
              <w:pStyle w:val="16"/>
              <w:spacing w:before="138"/>
              <w:ind w:left="26"/>
              <w:jc w:val="center"/>
              <w:rPr>
                <w:rFonts w:ascii="Wingdings" w:hAnsi="Wingdings"/>
                <w:sz w:val="21"/>
              </w:rPr>
            </w:pPr>
            <w:r>
              <w:rPr>
                <w:rFonts w:ascii="Wingdings" w:hAnsi="Wingdings"/>
                <w:w w:val="99"/>
                <w:sz w:val="21"/>
              </w:rPr>
              <w:t></w:t>
            </w:r>
          </w:p>
        </w:tc>
        <w:tc>
          <w:tcPr>
            <w:tcW w:w="393" w:type="dxa"/>
          </w:tcPr>
          <w:p>
            <w:pPr>
              <w:pStyle w:val="16"/>
              <w:spacing w:before="138"/>
              <w:ind w:right="77"/>
              <w:jc w:val="right"/>
              <w:rPr>
                <w:rFonts w:ascii="Wingdings" w:hAnsi="Wingdings"/>
                <w:sz w:val="21"/>
              </w:rPr>
            </w:pPr>
            <w:r>
              <w:rPr>
                <w:rFonts w:ascii="Wingdings" w:hAnsi="Wingdings"/>
                <w:w w:val="99"/>
                <w:sz w:val="21"/>
              </w:rPr>
              <w:t></w:t>
            </w:r>
          </w:p>
        </w:tc>
        <w:tc>
          <w:tcPr>
            <w:tcW w:w="393" w:type="dxa"/>
          </w:tcPr>
          <w:p>
            <w:pPr>
              <w:pStyle w:val="16"/>
              <w:spacing w:before="138"/>
              <w:ind w:right="52"/>
              <w:jc w:val="right"/>
              <w:rPr>
                <w:rFonts w:ascii="Wingdings" w:hAnsi="Wingdings"/>
                <w:sz w:val="21"/>
              </w:rPr>
            </w:pPr>
            <w:r>
              <w:rPr>
                <w:rFonts w:ascii="Wingdings" w:hAnsi="Wingdings"/>
                <w:w w:val="99"/>
                <w:sz w:val="21"/>
              </w:rPr>
              <w:t></w:t>
            </w:r>
          </w:p>
        </w:tc>
        <w:tc>
          <w:tcPr>
            <w:tcW w:w="408" w:type="dxa"/>
          </w:tcPr>
          <w:p>
            <w:pPr>
              <w:pStyle w:val="16"/>
              <w:spacing w:before="138"/>
              <w:ind w:right="59"/>
              <w:jc w:val="right"/>
              <w:rPr>
                <w:rFonts w:ascii="Wingdings" w:hAnsi="Wingdings"/>
                <w:sz w:val="21"/>
              </w:rPr>
            </w:pPr>
            <w:r>
              <w:rPr>
                <w:rFonts w:ascii="Wingdings" w:hAnsi="Wingdings"/>
                <w:w w:val="99"/>
                <w:sz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6" w:hRule="atLeast"/>
        </w:trPr>
        <w:tc>
          <w:tcPr>
            <w:tcW w:w="600" w:type="dxa"/>
            <w:vMerge w:val="continue"/>
            <w:tcBorders>
              <w:top w:val="nil"/>
            </w:tcBorders>
          </w:tcPr>
          <w:p>
            <w:pPr>
              <w:rPr>
                <w:sz w:val="2"/>
                <w:szCs w:val="2"/>
              </w:rPr>
            </w:pPr>
          </w:p>
        </w:tc>
        <w:tc>
          <w:tcPr>
            <w:tcW w:w="525" w:type="dxa"/>
          </w:tcPr>
          <w:p>
            <w:pPr>
              <w:pStyle w:val="16"/>
              <w:spacing w:before="115"/>
              <w:ind w:right="72"/>
              <w:jc w:val="right"/>
              <w:rPr>
                <w:sz w:val="21"/>
              </w:rPr>
            </w:pPr>
            <w:r>
              <w:rPr>
                <w:w w:val="99"/>
                <w:sz w:val="21"/>
              </w:rPr>
              <w:t>四</w:t>
            </w:r>
          </w:p>
        </w:tc>
        <w:tc>
          <w:tcPr>
            <w:tcW w:w="393" w:type="dxa"/>
          </w:tcPr>
          <w:p>
            <w:pPr>
              <w:pStyle w:val="16"/>
              <w:spacing w:before="138"/>
              <w:ind w:right="75"/>
              <w:jc w:val="right"/>
              <w:rPr>
                <w:rFonts w:ascii="Wingdings" w:hAnsi="Wingdings"/>
                <w:sz w:val="21"/>
              </w:rPr>
            </w:pPr>
            <w:r>
              <w:rPr>
                <w:rFonts w:ascii="Wingdings" w:hAnsi="Wingdings"/>
                <w:w w:val="99"/>
                <w:sz w:val="21"/>
              </w:rPr>
              <w:t></w:t>
            </w:r>
          </w:p>
        </w:tc>
        <w:tc>
          <w:tcPr>
            <w:tcW w:w="393" w:type="dxa"/>
          </w:tcPr>
          <w:p>
            <w:pPr>
              <w:pStyle w:val="16"/>
              <w:spacing w:before="138"/>
              <w:ind w:left="109"/>
              <w:rPr>
                <w:rFonts w:ascii="Wingdings" w:hAnsi="Wingdings"/>
                <w:sz w:val="21"/>
              </w:rPr>
            </w:pPr>
            <w:r>
              <w:rPr>
                <w:rFonts w:ascii="Wingdings" w:hAnsi="Wingdings"/>
                <w:w w:val="99"/>
                <w:sz w:val="21"/>
              </w:rPr>
              <w:t></w:t>
            </w:r>
          </w:p>
        </w:tc>
        <w:tc>
          <w:tcPr>
            <w:tcW w:w="393" w:type="dxa"/>
          </w:tcPr>
          <w:p>
            <w:pPr>
              <w:pStyle w:val="16"/>
              <w:spacing w:before="138"/>
              <w:ind w:left="112"/>
              <w:rPr>
                <w:rFonts w:ascii="Wingdings" w:hAnsi="Wingdings"/>
                <w:sz w:val="21"/>
              </w:rPr>
            </w:pPr>
            <w:r>
              <w:rPr>
                <w:rFonts w:ascii="Wingdings" w:hAnsi="Wingdings"/>
                <w:w w:val="99"/>
                <w:sz w:val="21"/>
              </w:rPr>
              <w:t></w:t>
            </w:r>
          </w:p>
        </w:tc>
        <w:tc>
          <w:tcPr>
            <w:tcW w:w="393" w:type="dxa"/>
          </w:tcPr>
          <w:p>
            <w:pPr>
              <w:pStyle w:val="16"/>
              <w:spacing w:before="138"/>
              <w:ind w:left="110"/>
              <w:rPr>
                <w:rFonts w:ascii="Wingdings" w:hAnsi="Wingdings"/>
                <w:sz w:val="21"/>
              </w:rPr>
            </w:pPr>
            <w:r>
              <w:rPr>
                <w:rFonts w:ascii="Wingdings" w:hAnsi="Wingdings"/>
                <w:w w:val="99"/>
                <w:sz w:val="21"/>
              </w:rPr>
              <w:t></w:t>
            </w:r>
          </w:p>
        </w:tc>
        <w:tc>
          <w:tcPr>
            <w:tcW w:w="393" w:type="dxa"/>
          </w:tcPr>
          <w:p>
            <w:pPr>
              <w:pStyle w:val="16"/>
              <w:spacing w:before="138"/>
              <w:ind w:left="113"/>
              <w:rPr>
                <w:rFonts w:ascii="Wingdings" w:hAnsi="Wingdings"/>
                <w:sz w:val="21"/>
              </w:rPr>
            </w:pPr>
            <w:r>
              <w:rPr>
                <w:rFonts w:ascii="Wingdings" w:hAnsi="Wingdings"/>
                <w:w w:val="99"/>
                <w:sz w:val="21"/>
              </w:rPr>
              <w:t></w:t>
            </w:r>
          </w:p>
        </w:tc>
        <w:tc>
          <w:tcPr>
            <w:tcW w:w="393" w:type="dxa"/>
          </w:tcPr>
          <w:p>
            <w:pPr>
              <w:pStyle w:val="16"/>
              <w:spacing w:before="138"/>
              <w:ind w:left="27"/>
              <w:jc w:val="center"/>
              <w:rPr>
                <w:rFonts w:ascii="Wingdings" w:hAnsi="Wingdings"/>
                <w:sz w:val="21"/>
              </w:rPr>
            </w:pPr>
            <w:r>
              <w:rPr>
                <w:rFonts w:ascii="Wingdings" w:hAnsi="Wingdings"/>
                <w:w w:val="99"/>
                <w:sz w:val="21"/>
              </w:rPr>
              <w:t></w:t>
            </w:r>
          </w:p>
        </w:tc>
        <w:tc>
          <w:tcPr>
            <w:tcW w:w="393" w:type="dxa"/>
          </w:tcPr>
          <w:p>
            <w:pPr>
              <w:pStyle w:val="16"/>
              <w:spacing w:before="138"/>
              <w:ind w:right="77"/>
              <w:jc w:val="right"/>
              <w:rPr>
                <w:rFonts w:ascii="Wingdings" w:hAnsi="Wingdings"/>
                <w:sz w:val="21"/>
              </w:rPr>
            </w:pPr>
            <w:r>
              <w:rPr>
                <w:rFonts w:ascii="Wingdings" w:hAnsi="Wingdings"/>
                <w:w w:val="99"/>
                <w:sz w:val="21"/>
              </w:rPr>
              <w:t></w:t>
            </w:r>
          </w:p>
        </w:tc>
        <w:tc>
          <w:tcPr>
            <w:tcW w:w="393" w:type="dxa"/>
          </w:tcPr>
          <w:p>
            <w:pPr>
              <w:pStyle w:val="16"/>
              <w:spacing w:before="138"/>
              <w:ind w:right="92"/>
              <w:jc w:val="right"/>
              <w:rPr>
                <w:rFonts w:ascii="Wingdings" w:hAnsi="Wingdings"/>
                <w:sz w:val="21"/>
              </w:rPr>
            </w:pPr>
            <w:r>
              <w:rPr>
                <w:rFonts w:ascii="Wingdings" w:hAnsi="Wingdings"/>
                <w:w w:val="99"/>
                <w:sz w:val="21"/>
              </w:rPr>
              <w:t></w:t>
            </w:r>
          </w:p>
        </w:tc>
        <w:tc>
          <w:tcPr>
            <w:tcW w:w="393" w:type="dxa"/>
          </w:tcPr>
          <w:p>
            <w:pPr>
              <w:pStyle w:val="16"/>
              <w:spacing w:before="138"/>
              <w:ind w:right="96"/>
              <w:jc w:val="right"/>
              <w:rPr>
                <w:rFonts w:ascii="Wingdings" w:hAnsi="Wingdings"/>
                <w:sz w:val="21"/>
              </w:rPr>
            </w:pPr>
            <w:r>
              <w:rPr>
                <w:rFonts w:ascii="Wingdings" w:hAnsi="Wingdings"/>
                <w:w w:val="99"/>
                <w:sz w:val="21"/>
              </w:rPr>
              <w:t></w:t>
            </w:r>
          </w:p>
        </w:tc>
        <w:tc>
          <w:tcPr>
            <w:tcW w:w="393" w:type="dxa"/>
          </w:tcPr>
          <w:p>
            <w:pPr>
              <w:pStyle w:val="16"/>
              <w:spacing w:before="138"/>
              <w:ind w:right="75"/>
              <w:jc w:val="right"/>
              <w:rPr>
                <w:rFonts w:ascii="Wingdings" w:hAnsi="Wingdings"/>
                <w:sz w:val="21"/>
              </w:rPr>
            </w:pPr>
            <w:r>
              <w:rPr>
                <w:rFonts w:ascii="Wingdings" w:hAnsi="Wingdings"/>
                <w:w w:val="99"/>
                <w:sz w:val="21"/>
              </w:rPr>
              <w:t></w:t>
            </w:r>
          </w:p>
        </w:tc>
        <w:tc>
          <w:tcPr>
            <w:tcW w:w="393" w:type="dxa"/>
          </w:tcPr>
          <w:p>
            <w:pPr>
              <w:pStyle w:val="16"/>
              <w:spacing w:before="138"/>
              <w:ind w:left="33"/>
              <w:jc w:val="center"/>
              <w:rPr>
                <w:rFonts w:ascii="Wingdings" w:hAnsi="Wingdings"/>
                <w:sz w:val="21"/>
              </w:rPr>
            </w:pPr>
            <w:r>
              <w:rPr>
                <w:rFonts w:ascii="Wingdings" w:hAnsi="Wingdings"/>
                <w:w w:val="99"/>
                <w:sz w:val="21"/>
              </w:rPr>
              <w:t></w:t>
            </w:r>
          </w:p>
        </w:tc>
        <w:tc>
          <w:tcPr>
            <w:tcW w:w="393" w:type="dxa"/>
          </w:tcPr>
          <w:p>
            <w:pPr>
              <w:pStyle w:val="16"/>
              <w:spacing w:before="138"/>
              <w:ind w:left="108"/>
              <w:rPr>
                <w:rFonts w:ascii="Wingdings" w:hAnsi="Wingdings"/>
                <w:sz w:val="21"/>
              </w:rPr>
            </w:pPr>
            <w:r>
              <w:rPr>
                <w:rFonts w:ascii="Wingdings" w:hAnsi="Wingdings"/>
                <w:w w:val="99"/>
                <w:sz w:val="21"/>
              </w:rPr>
              <w:t></w:t>
            </w:r>
          </w:p>
        </w:tc>
        <w:tc>
          <w:tcPr>
            <w:tcW w:w="393" w:type="dxa"/>
          </w:tcPr>
          <w:p>
            <w:pPr>
              <w:pStyle w:val="16"/>
              <w:spacing w:before="138"/>
              <w:ind w:left="36"/>
              <w:jc w:val="center"/>
              <w:rPr>
                <w:rFonts w:ascii="Wingdings" w:hAnsi="Wingdings"/>
                <w:sz w:val="21"/>
              </w:rPr>
            </w:pPr>
            <w:r>
              <w:rPr>
                <w:rFonts w:ascii="Wingdings" w:hAnsi="Wingdings"/>
                <w:w w:val="99"/>
                <w:sz w:val="21"/>
              </w:rPr>
              <w:t></w:t>
            </w:r>
          </w:p>
        </w:tc>
        <w:tc>
          <w:tcPr>
            <w:tcW w:w="393" w:type="dxa"/>
          </w:tcPr>
          <w:p>
            <w:pPr>
              <w:pStyle w:val="16"/>
              <w:spacing w:before="138"/>
              <w:ind w:left="109"/>
              <w:rPr>
                <w:rFonts w:ascii="Wingdings" w:hAnsi="Wingdings"/>
                <w:sz w:val="21"/>
              </w:rPr>
            </w:pPr>
            <w:r>
              <w:rPr>
                <w:rFonts w:ascii="Wingdings" w:hAnsi="Wingdings"/>
                <w:w w:val="99"/>
                <w:sz w:val="21"/>
              </w:rPr>
              <w:t></w:t>
            </w:r>
          </w:p>
        </w:tc>
        <w:tc>
          <w:tcPr>
            <w:tcW w:w="393" w:type="dxa"/>
          </w:tcPr>
          <w:p>
            <w:pPr>
              <w:pStyle w:val="16"/>
              <w:spacing w:before="138"/>
              <w:ind w:left="110"/>
              <w:rPr>
                <w:rFonts w:ascii="Wingdings" w:hAnsi="Wingdings"/>
                <w:sz w:val="21"/>
              </w:rPr>
            </w:pPr>
            <w:r>
              <w:rPr>
                <w:rFonts w:ascii="Wingdings" w:hAnsi="Wingdings"/>
                <w:w w:val="99"/>
                <w:sz w:val="21"/>
              </w:rPr>
              <w:t></w:t>
            </w:r>
          </w:p>
        </w:tc>
        <w:tc>
          <w:tcPr>
            <w:tcW w:w="393" w:type="dxa"/>
          </w:tcPr>
          <w:p>
            <w:pPr>
              <w:pStyle w:val="16"/>
              <w:spacing w:before="138"/>
              <w:ind w:left="108"/>
              <w:rPr>
                <w:rFonts w:ascii="Wingdings" w:hAnsi="Wingdings"/>
                <w:sz w:val="21"/>
              </w:rPr>
            </w:pPr>
            <w:r>
              <w:rPr>
                <w:rFonts w:ascii="Wingdings" w:hAnsi="Wingdings"/>
                <w:w w:val="99"/>
                <w:sz w:val="21"/>
              </w:rPr>
              <w:t></w:t>
            </w:r>
          </w:p>
        </w:tc>
        <w:tc>
          <w:tcPr>
            <w:tcW w:w="393" w:type="dxa"/>
          </w:tcPr>
          <w:p>
            <w:pPr>
              <w:pStyle w:val="16"/>
              <w:spacing w:before="138"/>
              <w:ind w:left="31"/>
              <w:jc w:val="center"/>
              <w:rPr>
                <w:rFonts w:ascii="Wingdings" w:hAnsi="Wingdings"/>
                <w:sz w:val="21"/>
              </w:rPr>
            </w:pPr>
            <w:r>
              <w:rPr>
                <w:rFonts w:ascii="Wingdings" w:hAnsi="Wingdings"/>
                <w:w w:val="99"/>
                <w:sz w:val="21"/>
              </w:rPr>
              <w:t></w:t>
            </w:r>
          </w:p>
        </w:tc>
        <w:tc>
          <w:tcPr>
            <w:tcW w:w="393" w:type="dxa"/>
          </w:tcPr>
          <w:p>
            <w:pPr>
              <w:pStyle w:val="16"/>
              <w:spacing w:before="138"/>
              <w:ind w:right="77"/>
              <w:jc w:val="right"/>
              <w:rPr>
                <w:rFonts w:ascii="Wingdings" w:hAnsi="Wingdings"/>
                <w:sz w:val="21"/>
              </w:rPr>
            </w:pPr>
            <w:r>
              <w:rPr>
                <w:rFonts w:ascii="Wingdings" w:hAnsi="Wingdings"/>
                <w:w w:val="99"/>
                <w:sz w:val="21"/>
              </w:rPr>
              <w:t></w:t>
            </w:r>
          </w:p>
        </w:tc>
        <w:tc>
          <w:tcPr>
            <w:tcW w:w="393" w:type="dxa"/>
          </w:tcPr>
          <w:p>
            <w:pPr>
              <w:pStyle w:val="16"/>
              <w:spacing w:before="138"/>
              <w:ind w:right="49"/>
              <w:jc w:val="right"/>
              <w:rPr>
                <w:rFonts w:ascii="Wingdings" w:hAnsi="Wingdings"/>
                <w:sz w:val="21"/>
              </w:rPr>
            </w:pPr>
            <w:r>
              <w:rPr>
                <w:rFonts w:ascii="Wingdings" w:hAnsi="Wingdings"/>
                <w:w w:val="99"/>
                <w:sz w:val="21"/>
              </w:rPr>
              <w:t></w:t>
            </w:r>
          </w:p>
        </w:tc>
        <w:tc>
          <w:tcPr>
            <w:tcW w:w="408" w:type="dxa"/>
          </w:tcPr>
          <w:p>
            <w:pPr>
              <w:pStyle w:val="16"/>
              <w:spacing w:before="138"/>
              <w:ind w:right="59"/>
              <w:jc w:val="right"/>
              <w:rPr>
                <w:rFonts w:ascii="Wingdings" w:hAnsi="Wingdings"/>
                <w:sz w:val="21"/>
              </w:rPr>
            </w:pPr>
            <w:r>
              <w:rPr>
                <w:rFonts w:ascii="Wingdings" w:hAnsi="Wingdings"/>
                <w:w w:val="99"/>
                <w:sz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7" w:hRule="atLeast"/>
        </w:trPr>
        <w:tc>
          <w:tcPr>
            <w:tcW w:w="600" w:type="dxa"/>
            <w:vMerge w:val="restart"/>
            <w:tcBorders>
              <w:bottom w:val="nil"/>
            </w:tcBorders>
          </w:tcPr>
          <w:p>
            <w:pPr>
              <w:pStyle w:val="16"/>
              <w:rPr>
                <w:b/>
                <w:sz w:val="20"/>
              </w:rPr>
            </w:pPr>
          </w:p>
          <w:p>
            <w:pPr>
              <w:pStyle w:val="16"/>
              <w:spacing w:before="10"/>
              <w:rPr>
                <w:b/>
                <w:sz w:val="18"/>
              </w:rPr>
            </w:pPr>
          </w:p>
          <w:p>
            <w:pPr>
              <w:pStyle w:val="16"/>
              <w:ind w:left="283"/>
              <w:rPr>
                <w:sz w:val="21"/>
              </w:rPr>
            </w:pPr>
            <w:r>
              <w:rPr>
                <w:w w:val="99"/>
                <w:sz w:val="21"/>
              </w:rPr>
              <w:t>三</w:t>
            </w:r>
          </w:p>
        </w:tc>
        <w:tc>
          <w:tcPr>
            <w:tcW w:w="525" w:type="dxa"/>
          </w:tcPr>
          <w:p>
            <w:pPr>
              <w:pStyle w:val="16"/>
              <w:spacing w:before="115"/>
              <w:ind w:right="72"/>
              <w:jc w:val="right"/>
              <w:rPr>
                <w:sz w:val="21"/>
              </w:rPr>
            </w:pPr>
            <w:r>
              <w:rPr>
                <w:w w:val="99"/>
                <w:sz w:val="21"/>
              </w:rPr>
              <w:t>五</w:t>
            </w:r>
          </w:p>
        </w:tc>
        <w:tc>
          <w:tcPr>
            <w:tcW w:w="393" w:type="dxa"/>
          </w:tcPr>
          <w:p>
            <w:pPr>
              <w:pStyle w:val="16"/>
              <w:spacing w:before="139"/>
              <w:ind w:right="106"/>
              <w:jc w:val="right"/>
              <w:rPr>
                <w:rFonts w:ascii="Wingdings" w:hAnsi="Wingdings"/>
                <w:sz w:val="21"/>
              </w:rPr>
            </w:pPr>
            <w:r>
              <w:rPr>
                <w:rFonts w:ascii="Wingdings" w:hAnsi="Wingdings"/>
                <w:w w:val="99"/>
                <w:sz w:val="21"/>
              </w:rPr>
              <w:t></w:t>
            </w:r>
          </w:p>
        </w:tc>
        <w:tc>
          <w:tcPr>
            <w:tcW w:w="393" w:type="dxa"/>
          </w:tcPr>
          <w:p>
            <w:pPr>
              <w:pStyle w:val="16"/>
              <w:spacing w:before="139"/>
              <w:ind w:left="109"/>
              <w:rPr>
                <w:rFonts w:ascii="Wingdings" w:hAnsi="Wingdings"/>
                <w:sz w:val="21"/>
              </w:rPr>
            </w:pPr>
            <w:r>
              <w:rPr>
                <w:rFonts w:ascii="Wingdings" w:hAnsi="Wingdings"/>
                <w:w w:val="99"/>
                <w:sz w:val="21"/>
              </w:rPr>
              <w:t></w:t>
            </w:r>
          </w:p>
        </w:tc>
        <w:tc>
          <w:tcPr>
            <w:tcW w:w="393" w:type="dxa"/>
          </w:tcPr>
          <w:p>
            <w:pPr>
              <w:pStyle w:val="16"/>
              <w:spacing w:before="139"/>
              <w:ind w:left="112"/>
              <w:rPr>
                <w:rFonts w:ascii="Wingdings" w:hAnsi="Wingdings"/>
                <w:sz w:val="21"/>
              </w:rPr>
            </w:pPr>
            <w:r>
              <w:rPr>
                <w:rFonts w:ascii="Wingdings" w:hAnsi="Wingdings"/>
                <w:w w:val="99"/>
                <w:sz w:val="21"/>
              </w:rPr>
              <w:t></w:t>
            </w:r>
          </w:p>
        </w:tc>
        <w:tc>
          <w:tcPr>
            <w:tcW w:w="393" w:type="dxa"/>
          </w:tcPr>
          <w:p>
            <w:pPr>
              <w:pStyle w:val="16"/>
              <w:spacing w:before="139"/>
              <w:ind w:left="106"/>
              <w:rPr>
                <w:rFonts w:ascii="Wingdings" w:hAnsi="Wingdings"/>
                <w:sz w:val="21"/>
              </w:rPr>
            </w:pPr>
            <w:r>
              <w:rPr>
                <w:rFonts w:ascii="Wingdings" w:hAnsi="Wingdings"/>
                <w:w w:val="99"/>
                <w:sz w:val="21"/>
              </w:rPr>
              <w:t></w:t>
            </w:r>
          </w:p>
        </w:tc>
        <w:tc>
          <w:tcPr>
            <w:tcW w:w="393" w:type="dxa"/>
          </w:tcPr>
          <w:p>
            <w:pPr>
              <w:pStyle w:val="16"/>
              <w:spacing w:before="139"/>
              <w:ind w:left="113"/>
              <w:rPr>
                <w:rFonts w:ascii="Wingdings" w:hAnsi="Wingdings"/>
                <w:sz w:val="21"/>
              </w:rPr>
            </w:pPr>
            <w:r>
              <w:rPr>
                <w:rFonts w:ascii="Wingdings" w:hAnsi="Wingdings"/>
                <w:w w:val="99"/>
                <w:sz w:val="21"/>
              </w:rPr>
              <w:t></w:t>
            </w:r>
          </w:p>
        </w:tc>
        <w:tc>
          <w:tcPr>
            <w:tcW w:w="393" w:type="dxa"/>
          </w:tcPr>
          <w:p>
            <w:pPr>
              <w:pStyle w:val="16"/>
              <w:spacing w:before="139"/>
              <w:jc w:val="center"/>
              <w:rPr>
                <w:rFonts w:ascii="Wingdings" w:hAnsi="Wingdings"/>
                <w:sz w:val="21"/>
              </w:rPr>
            </w:pPr>
            <w:r>
              <w:rPr>
                <w:rFonts w:ascii="Wingdings" w:hAnsi="Wingdings"/>
                <w:w w:val="99"/>
                <w:sz w:val="21"/>
              </w:rPr>
              <w:t></w:t>
            </w:r>
          </w:p>
        </w:tc>
        <w:tc>
          <w:tcPr>
            <w:tcW w:w="393" w:type="dxa"/>
          </w:tcPr>
          <w:p>
            <w:pPr>
              <w:pStyle w:val="16"/>
              <w:spacing w:before="139"/>
              <w:ind w:right="112"/>
              <w:jc w:val="right"/>
              <w:rPr>
                <w:rFonts w:ascii="Wingdings" w:hAnsi="Wingdings"/>
                <w:sz w:val="21"/>
              </w:rPr>
            </w:pPr>
            <w:r>
              <w:rPr>
                <w:rFonts w:ascii="Wingdings" w:hAnsi="Wingdings"/>
                <w:w w:val="99"/>
                <w:sz w:val="21"/>
              </w:rPr>
              <w:t></w:t>
            </w:r>
          </w:p>
        </w:tc>
        <w:tc>
          <w:tcPr>
            <w:tcW w:w="393" w:type="dxa"/>
          </w:tcPr>
          <w:p>
            <w:pPr>
              <w:pStyle w:val="16"/>
              <w:spacing w:before="139"/>
              <w:ind w:right="106"/>
              <w:jc w:val="right"/>
              <w:rPr>
                <w:rFonts w:ascii="Wingdings" w:hAnsi="Wingdings"/>
                <w:sz w:val="21"/>
              </w:rPr>
            </w:pPr>
            <w:r>
              <w:rPr>
                <w:rFonts w:ascii="Wingdings" w:hAnsi="Wingdings"/>
                <w:w w:val="99"/>
                <w:sz w:val="21"/>
              </w:rPr>
              <w:t></w:t>
            </w:r>
          </w:p>
        </w:tc>
        <w:tc>
          <w:tcPr>
            <w:tcW w:w="393" w:type="dxa"/>
          </w:tcPr>
          <w:p>
            <w:pPr>
              <w:pStyle w:val="16"/>
              <w:spacing w:before="139"/>
              <w:ind w:right="108"/>
              <w:jc w:val="right"/>
              <w:rPr>
                <w:rFonts w:ascii="Wingdings" w:hAnsi="Wingdings"/>
                <w:sz w:val="21"/>
              </w:rPr>
            </w:pPr>
            <w:r>
              <w:rPr>
                <w:rFonts w:ascii="Wingdings" w:hAnsi="Wingdings"/>
                <w:w w:val="99"/>
                <w:sz w:val="21"/>
              </w:rPr>
              <w:t></w:t>
            </w:r>
          </w:p>
        </w:tc>
        <w:tc>
          <w:tcPr>
            <w:tcW w:w="393" w:type="dxa"/>
          </w:tcPr>
          <w:p>
            <w:pPr>
              <w:pStyle w:val="16"/>
              <w:spacing w:before="139"/>
              <w:ind w:right="105"/>
              <w:jc w:val="right"/>
              <w:rPr>
                <w:rFonts w:ascii="Wingdings" w:hAnsi="Wingdings"/>
                <w:sz w:val="21"/>
              </w:rPr>
            </w:pPr>
            <w:r>
              <w:rPr>
                <w:rFonts w:ascii="Wingdings" w:hAnsi="Wingdings"/>
                <w:w w:val="99"/>
                <w:sz w:val="21"/>
              </w:rPr>
              <w:t></w:t>
            </w:r>
          </w:p>
        </w:tc>
        <w:tc>
          <w:tcPr>
            <w:tcW w:w="393" w:type="dxa"/>
          </w:tcPr>
          <w:p>
            <w:pPr>
              <w:pStyle w:val="16"/>
              <w:spacing w:before="139"/>
              <w:ind w:left="3"/>
              <w:jc w:val="center"/>
              <w:rPr>
                <w:rFonts w:ascii="Wingdings" w:hAnsi="Wingdings"/>
                <w:sz w:val="21"/>
              </w:rPr>
            </w:pPr>
            <w:r>
              <w:rPr>
                <w:rFonts w:ascii="Wingdings" w:hAnsi="Wingdings"/>
                <w:w w:val="99"/>
                <w:sz w:val="21"/>
              </w:rPr>
              <w:t></w:t>
            </w:r>
          </w:p>
        </w:tc>
        <w:tc>
          <w:tcPr>
            <w:tcW w:w="393" w:type="dxa"/>
          </w:tcPr>
          <w:p>
            <w:pPr>
              <w:pStyle w:val="16"/>
              <w:spacing w:before="139"/>
              <w:ind w:left="110"/>
              <w:rPr>
                <w:rFonts w:ascii="Wingdings" w:hAnsi="Wingdings"/>
                <w:sz w:val="21"/>
              </w:rPr>
            </w:pPr>
            <w:r>
              <w:rPr>
                <w:rFonts w:ascii="Wingdings" w:hAnsi="Wingdings"/>
                <w:w w:val="99"/>
                <w:sz w:val="21"/>
              </w:rPr>
              <w:t></w:t>
            </w:r>
          </w:p>
        </w:tc>
        <w:tc>
          <w:tcPr>
            <w:tcW w:w="393" w:type="dxa"/>
          </w:tcPr>
          <w:p>
            <w:pPr>
              <w:pStyle w:val="16"/>
              <w:spacing w:before="139"/>
              <w:ind w:left="5"/>
              <w:jc w:val="center"/>
              <w:rPr>
                <w:rFonts w:ascii="Wingdings" w:hAnsi="Wingdings"/>
                <w:sz w:val="21"/>
              </w:rPr>
            </w:pPr>
            <w:r>
              <w:rPr>
                <w:rFonts w:ascii="Wingdings" w:hAnsi="Wingdings"/>
                <w:w w:val="99"/>
                <w:sz w:val="21"/>
              </w:rPr>
              <w:t></w:t>
            </w:r>
          </w:p>
        </w:tc>
        <w:tc>
          <w:tcPr>
            <w:tcW w:w="393" w:type="dxa"/>
          </w:tcPr>
          <w:p>
            <w:pPr>
              <w:pStyle w:val="16"/>
              <w:spacing w:before="139"/>
              <w:ind w:left="109"/>
              <w:rPr>
                <w:rFonts w:ascii="Wingdings" w:hAnsi="Wingdings"/>
                <w:sz w:val="21"/>
              </w:rPr>
            </w:pPr>
            <w:r>
              <w:rPr>
                <w:rFonts w:ascii="Wingdings" w:hAnsi="Wingdings"/>
                <w:w w:val="99"/>
                <w:sz w:val="21"/>
              </w:rPr>
              <w:t></w:t>
            </w:r>
          </w:p>
        </w:tc>
        <w:tc>
          <w:tcPr>
            <w:tcW w:w="393" w:type="dxa"/>
          </w:tcPr>
          <w:p>
            <w:pPr>
              <w:pStyle w:val="16"/>
              <w:spacing w:before="139"/>
              <w:ind w:left="112"/>
              <w:rPr>
                <w:rFonts w:ascii="Wingdings" w:hAnsi="Wingdings"/>
                <w:sz w:val="21"/>
              </w:rPr>
            </w:pPr>
            <w:r>
              <w:rPr>
                <w:rFonts w:ascii="Wingdings" w:hAnsi="Wingdings"/>
                <w:w w:val="99"/>
                <w:sz w:val="21"/>
              </w:rPr>
              <w:t></w:t>
            </w:r>
          </w:p>
        </w:tc>
        <w:tc>
          <w:tcPr>
            <w:tcW w:w="393" w:type="dxa"/>
          </w:tcPr>
          <w:p>
            <w:pPr>
              <w:pStyle w:val="16"/>
              <w:spacing w:before="139"/>
              <w:ind w:left="110"/>
              <w:rPr>
                <w:rFonts w:ascii="Wingdings" w:hAnsi="Wingdings"/>
                <w:sz w:val="21"/>
              </w:rPr>
            </w:pPr>
            <w:r>
              <w:rPr>
                <w:rFonts w:ascii="Wingdings" w:hAnsi="Wingdings"/>
                <w:w w:val="99"/>
                <w:sz w:val="21"/>
              </w:rPr>
              <w:t></w:t>
            </w:r>
          </w:p>
        </w:tc>
        <w:tc>
          <w:tcPr>
            <w:tcW w:w="393" w:type="dxa"/>
          </w:tcPr>
          <w:p>
            <w:pPr>
              <w:pStyle w:val="16"/>
              <w:spacing w:before="139"/>
              <w:ind w:left="31"/>
              <w:jc w:val="center"/>
              <w:rPr>
                <w:rFonts w:ascii="Wingdings" w:hAnsi="Wingdings"/>
                <w:sz w:val="21"/>
              </w:rPr>
            </w:pPr>
            <w:r>
              <w:rPr>
                <w:rFonts w:ascii="Wingdings" w:hAnsi="Wingdings"/>
                <w:w w:val="99"/>
                <w:sz w:val="21"/>
              </w:rPr>
              <w:t></w:t>
            </w:r>
          </w:p>
        </w:tc>
        <w:tc>
          <w:tcPr>
            <w:tcW w:w="393" w:type="dxa"/>
          </w:tcPr>
          <w:p>
            <w:pPr>
              <w:pStyle w:val="16"/>
              <w:spacing w:before="139"/>
              <w:ind w:right="75"/>
              <w:jc w:val="right"/>
              <w:rPr>
                <w:rFonts w:ascii="Wingdings" w:hAnsi="Wingdings"/>
                <w:sz w:val="21"/>
              </w:rPr>
            </w:pPr>
            <w:r>
              <w:rPr>
                <w:rFonts w:ascii="Wingdings" w:hAnsi="Wingdings"/>
                <w:w w:val="99"/>
                <w:sz w:val="21"/>
              </w:rPr>
              <w:t></w:t>
            </w:r>
          </w:p>
        </w:tc>
        <w:tc>
          <w:tcPr>
            <w:tcW w:w="393" w:type="dxa"/>
          </w:tcPr>
          <w:p>
            <w:pPr>
              <w:pStyle w:val="16"/>
              <w:spacing w:before="139"/>
              <w:ind w:right="57"/>
              <w:jc w:val="right"/>
              <w:rPr>
                <w:rFonts w:ascii="Wingdings" w:hAnsi="Wingdings"/>
                <w:sz w:val="21"/>
              </w:rPr>
            </w:pPr>
            <w:r>
              <w:rPr>
                <w:rFonts w:ascii="Wingdings" w:hAnsi="Wingdings"/>
                <w:w w:val="99"/>
                <w:sz w:val="21"/>
              </w:rPr>
              <w:t></w:t>
            </w:r>
          </w:p>
        </w:tc>
        <w:tc>
          <w:tcPr>
            <w:tcW w:w="408" w:type="dxa"/>
          </w:tcPr>
          <w:p>
            <w:pPr>
              <w:pStyle w:val="16"/>
              <w:spacing w:before="91"/>
              <w:ind w:right="61"/>
              <w:jc w:val="right"/>
              <w:rPr>
                <w:sz w:val="21"/>
              </w:rPr>
            </w:pPr>
            <w:r>
              <w:rPr>
                <w:w w:val="99"/>
                <w:sz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68" w:hRule="atLeast"/>
        </w:trPr>
        <w:tc>
          <w:tcPr>
            <w:tcW w:w="600" w:type="dxa"/>
            <w:vMerge w:val="continue"/>
            <w:tcBorders>
              <w:top w:val="nil"/>
              <w:bottom w:val="nil"/>
            </w:tcBorders>
          </w:tcPr>
          <w:p>
            <w:pPr>
              <w:rPr>
                <w:sz w:val="2"/>
                <w:szCs w:val="2"/>
              </w:rPr>
            </w:pPr>
          </w:p>
        </w:tc>
        <w:tc>
          <w:tcPr>
            <w:tcW w:w="525" w:type="dxa"/>
          </w:tcPr>
          <w:p>
            <w:pPr>
              <w:pStyle w:val="16"/>
              <w:spacing w:before="115"/>
              <w:ind w:right="72"/>
              <w:jc w:val="right"/>
              <w:rPr>
                <w:sz w:val="21"/>
              </w:rPr>
            </w:pPr>
            <w:r>
              <w:rPr>
                <w:w w:val="99"/>
                <w:sz w:val="21"/>
              </w:rPr>
              <w:t>六</w:t>
            </w:r>
          </w:p>
        </w:tc>
        <w:tc>
          <w:tcPr>
            <w:tcW w:w="393" w:type="dxa"/>
          </w:tcPr>
          <w:p>
            <w:pPr>
              <w:pStyle w:val="16"/>
              <w:spacing w:before="137"/>
              <w:ind w:right="75"/>
              <w:jc w:val="right"/>
              <w:rPr>
                <w:rFonts w:ascii="Wingdings" w:hAnsi="Wingdings"/>
                <w:sz w:val="21"/>
              </w:rPr>
            </w:pPr>
            <w:r>
              <w:rPr>
                <w:rFonts w:ascii="Wingdings" w:hAnsi="Wingdings"/>
                <w:w w:val="99"/>
                <w:sz w:val="21"/>
              </w:rPr>
              <w:t></w:t>
            </w:r>
          </w:p>
        </w:tc>
        <w:tc>
          <w:tcPr>
            <w:tcW w:w="393" w:type="dxa"/>
          </w:tcPr>
          <w:p>
            <w:pPr>
              <w:pStyle w:val="16"/>
              <w:spacing w:before="139"/>
              <w:ind w:left="109"/>
              <w:rPr>
                <w:rFonts w:ascii="Wingdings" w:hAnsi="Wingdings"/>
                <w:sz w:val="21"/>
              </w:rPr>
            </w:pPr>
            <w:r>
              <w:rPr>
                <w:rFonts w:ascii="Wingdings" w:hAnsi="Wingdings"/>
                <w:w w:val="99"/>
                <w:sz w:val="21"/>
              </w:rPr>
              <w:t></w:t>
            </w:r>
          </w:p>
        </w:tc>
        <w:tc>
          <w:tcPr>
            <w:tcW w:w="393" w:type="dxa"/>
          </w:tcPr>
          <w:p>
            <w:pPr>
              <w:pStyle w:val="16"/>
              <w:spacing w:before="139"/>
              <w:ind w:left="112"/>
              <w:rPr>
                <w:rFonts w:ascii="Wingdings" w:hAnsi="Wingdings"/>
                <w:sz w:val="21"/>
              </w:rPr>
            </w:pPr>
            <w:r>
              <w:rPr>
                <w:rFonts w:ascii="Wingdings" w:hAnsi="Wingdings"/>
                <w:w w:val="99"/>
                <w:sz w:val="21"/>
              </w:rPr>
              <w:t></w:t>
            </w:r>
          </w:p>
        </w:tc>
        <w:tc>
          <w:tcPr>
            <w:tcW w:w="393" w:type="dxa"/>
          </w:tcPr>
          <w:p>
            <w:pPr>
              <w:pStyle w:val="16"/>
              <w:spacing w:before="139"/>
              <w:ind w:left="110"/>
              <w:rPr>
                <w:rFonts w:ascii="Wingdings" w:hAnsi="Wingdings"/>
                <w:sz w:val="21"/>
              </w:rPr>
            </w:pPr>
            <w:r>
              <w:rPr>
                <w:rFonts w:ascii="Wingdings" w:hAnsi="Wingdings"/>
                <w:w w:val="99"/>
                <w:sz w:val="21"/>
              </w:rPr>
              <w:t></w:t>
            </w:r>
          </w:p>
        </w:tc>
        <w:tc>
          <w:tcPr>
            <w:tcW w:w="393" w:type="dxa"/>
          </w:tcPr>
          <w:p>
            <w:pPr>
              <w:pStyle w:val="16"/>
              <w:spacing w:before="139"/>
              <w:ind w:left="113"/>
              <w:rPr>
                <w:rFonts w:ascii="Wingdings" w:hAnsi="Wingdings"/>
                <w:sz w:val="21"/>
              </w:rPr>
            </w:pPr>
            <w:r>
              <w:rPr>
                <w:rFonts w:ascii="Wingdings" w:hAnsi="Wingdings"/>
                <w:w w:val="99"/>
                <w:sz w:val="21"/>
              </w:rPr>
              <w:t></w:t>
            </w:r>
          </w:p>
        </w:tc>
        <w:tc>
          <w:tcPr>
            <w:tcW w:w="393" w:type="dxa"/>
          </w:tcPr>
          <w:p>
            <w:pPr>
              <w:pStyle w:val="16"/>
              <w:spacing w:before="139"/>
              <w:ind w:left="27"/>
              <w:jc w:val="center"/>
              <w:rPr>
                <w:rFonts w:ascii="Wingdings" w:hAnsi="Wingdings"/>
                <w:sz w:val="21"/>
              </w:rPr>
            </w:pPr>
            <w:r>
              <w:rPr>
                <w:rFonts w:ascii="Wingdings" w:hAnsi="Wingdings"/>
                <w:w w:val="99"/>
                <w:sz w:val="21"/>
              </w:rPr>
              <w:t></w:t>
            </w:r>
          </w:p>
        </w:tc>
        <w:tc>
          <w:tcPr>
            <w:tcW w:w="393" w:type="dxa"/>
          </w:tcPr>
          <w:p>
            <w:pPr>
              <w:pStyle w:val="16"/>
              <w:spacing w:before="139"/>
              <w:ind w:right="77"/>
              <w:jc w:val="right"/>
              <w:rPr>
                <w:rFonts w:ascii="Wingdings" w:hAnsi="Wingdings"/>
                <w:sz w:val="21"/>
              </w:rPr>
            </w:pPr>
            <w:r>
              <w:rPr>
                <w:rFonts w:ascii="Wingdings" w:hAnsi="Wingdings"/>
                <w:w w:val="99"/>
                <w:sz w:val="21"/>
              </w:rPr>
              <w:t></w:t>
            </w:r>
          </w:p>
        </w:tc>
        <w:tc>
          <w:tcPr>
            <w:tcW w:w="393" w:type="dxa"/>
          </w:tcPr>
          <w:p>
            <w:pPr>
              <w:pStyle w:val="16"/>
              <w:spacing w:before="139"/>
              <w:ind w:right="92"/>
              <w:jc w:val="right"/>
              <w:rPr>
                <w:rFonts w:ascii="Wingdings" w:hAnsi="Wingdings"/>
                <w:sz w:val="21"/>
              </w:rPr>
            </w:pPr>
            <w:r>
              <w:rPr>
                <w:rFonts w:ascii="Wingdings" w:hAnsi="Wingdings"/>
                <w:w w:val="99"/>
                <w:sz w:val="21"/>
              </w:rPr>
              <w:t></w:t>
            </w:r>
          </w:p>
        </w:tc>
        <w:tc>
          <w:tcPr>
            <w:tcW w:w="393" w:type="dxa"/>
          </w:tcPr>
          <w:p>
            <w:pPr>
              <w:pStyle w:val="16"/>
              <w:spacing w:before="139"/>
              <w:ind w:right="96"/>
              <w:jc w:val="right"/>
              <w:rPr>
                <w:rFonts w:ascii="Wingdings" w:hAnsi="Wingdings"/>
                <w:sz w:val="21"/>
              </w:rPr>
            </w:pPr>
            <w:r>
              <w:rPr>
                <w:rFonts w:ascii="Wingdings" w:hAnsi="Wingdings"/>
                <w:w w:val="99"/>
                <w:sz w:val="21"/>
              </w:rPr>
              <w:t></w:t>
            </w:r>
          </w:p>
        </w:tc>
        <w:tc>
          <w:tcPr>
            <w:tcW w:w="393" w:type="dxa"/>
          </w:tcPr>
          <w:p>
            <w:pPr>
              <w:pStyle w:val="16"/>
              <w:spacing w:before="139"/>
              <w:ind w:right="93"/>
              <w:jc w:val="right"/>
              <w:rPr>
                <w:rFonts w:ascii="Wingdings" w:hAnsi="Wingdings"/>
                <w:sz w:val="21"/>
              </w:rPr>
            </w:pPr>
            <w:r>
              <w:rPr>
                <w:rFonts w:ascii="Wingdings" w:hAnsi="Wingdings"/>
                <w:w w:val="99"/>
                <w:sz w:val="21"/>
              </w:rPr>
              <w:t></w:t>
            </w:r>
          </w:p>
        </w:tc>
        <w:tc>
          <w:tcPr>
            <w:tcW w:w="393" w:type="dxa"/>
          </w:tcPr>
          <w:p>
            <w:pPr>
              <w:pStyle w:val="16"/>
              <w:spacing w:before="139"/>
              <w:ind w:left="33"/>
              <w:jc w:val="center"/>
              <w:rPr>
                <w:rFonts w:ascii="Wingdings" w:hAnsi="Wingdings"/>
                <w:sz w:val="21"/>
              </w:rPr>
            </w:pPr>
            <w:r>
              <w:rPr>
                <w:rFonts w:ascii="Wingdings" w:hAnsi="Wingdings"/>
                <w:w w:val="99"/>
                <w:sz w:val="21"/>
              </w:rPr>
              <w:t></w:t>
            </w:r>
          </w:p>
        </w:tc>
        <w:tc>
          <w:tcPr>
            <w:tcW w:w="393" w:type="dxa"/>
          </w:tcPr>
          <w:p>
            <w:pPr>
              <w:pStyle w:val="16"/>
              <w:spacing w:before="139"/>
              <w:ind w:left="110"/>
              <w:rPr>
                <w:rFonts w:ascii="Wingdings" w:hAnsi="Wingdings"/>
                <w:sz w:val="21"/>
              </w:rPr>
            </w:pPr>
            <w:r>
              <w:rPr>
                <w:rFonts w:ascii="Wingdings" w:hAnsi="Wingdings"/>
                <w:w w:val="99"/>
                <w:sz w:val="21"/>
              </w:rPr>
              <w:t></w:t>
            </w:r>
          </w:p>
        </w:tc>
        <w:tc>
          <w:tcPr>
            <w:tcW w:w="393" w:type="dxa"/>
          </w:tcPr>
          <w:p>
            <w:pPr>
              <w:pStyle w:val="16"/>
              <w:spacing w:before="139"/>
              <w:ind w:left="36"/>
              <w:jc w:val="center"/>
              <w:rPr>
                <w:rFonts w:ascii="Wingdings" w:hAnsi="Wingdings"/>
                <w:sz w:val="21"/>
              </w:rPr>
            </w:pPr>
            <w:r>
              <w:rPr>
                <w:rFonts w:ascii="Wingdings" w:hAnsi="Wingdings"/>
                <w:w w:val="99"/>
                <w:sz w:val="21"/>
              </w:rPr>
              <w:t></w:t>
            </w:r>
          </w:p>
        </w:tc>
        <w:tc>
          <w:tcPr>
            <w:tcW w:w="393" w:type="dxa"/>
          </w:tcPr>
          <w:p>
            <w:pPr>
              <w:pStyle w:val="16"/>
              <w:spacing w:before="139"/>
              <w:ind w:left="109"/>
              <w:rPr>
                <w:rFonts w:ascii="Wingdings" w:hAnsi="Wingdings"/>
                <w:sz w:val="21"/>
              </w:rPr>
            </w:pPr>
            <w:r>
              <w:rPr>
                <w:rFonts w:ascii="Wingdings" w:hAnsi="Wingdings"/>
                <w:w w:val="99"/>
                <w:sz w:val="21"/>
              </w:rPr>
              <w:t></w:t>
            </w:r>
          </w:p>
        </w:tc>
        <w:tc>
          <w:tcPr>
            <w:tcW w:w="393" w:type="dxa"/>
          </w:tcPr>
          <w:p>
            <w:pPr>
              <w:pStyle w:val="16"/>
              <w:spacing w:before="139"/>
              <w:ind w:left="112"/>
              <w:rPr>
                <w:rFonts w:ascii="Wingdings" w:hAnsi="Wingdings"/>
                <w:sz w:val="21"/>
              </w:rPr>
            </w:pPr>
            <w:r>
              <w:rPr>
                <w:rFonts w:ascii="Wingdings" w:hAnsi="Wingdings"/>
                <w:w w:val="99"/>
                <w:sz w:val="21"/>
              </w:rPr>
              <w:t></w:t>
            </w:r>
          </w:p>
        </w:tc>
        <w:tc>
          <w:tcPr>
            <w:tcW w:w="393" w:type="dxa"/>
          </w:tcPr>
          <w:p>
            <w:pPr>
              <w:pStyle w:val="16"/>
              <w:spacing w:before="139"/>
              <w:ind w:left="108"/>
              <w:rPr>
                <w:rFonts w:ascii="Wingdings" w:hAnsi="Wingdings"/>
                <w:sz w:val="21"/>
              </w:rPr>
            </w:pPr>
            <w:r>
              <w:rPr>
                <w:rFonts w:ascii="Wingdings" w:hAnsi="Wingdings"/>
                <w:w w:val="99"/>
                <w:sz w:val="21"/>
              </w:rPr>
              <w:t></w:t>
            </w:r>
          </w:p>
        </w:tc>
        <w:tc>
          <w:tcPr>
            <w:tcW w:w="393" w:type="dxa"/>
          </w:tcPr>
          <w:p>
            <w:pPr>
              <w:pStyle w:val="16"/>
              <w:spacing w:before="139"/>
              <w:ind w:left="31"/>
              <w:jc w:val="center"/>
              <w:rPr>
                <w:rFonts w:ascii="Wingdings" w:hAnsi="Wingdings"/>
                <w:sz w:val="21"/>
              </w:rPr>
            </w:pPr>
            <w:r>
              <w:rPr>
                <w:rFonts w:ascii="Wingdings" w:hAnsi="Wingdings"/>
                <w:w w:val="99"/>
                <w:sz w:val="21"/>
              </w:rPr>
              <w:t></w:t>
            </w:r>
          </w:p>
        </w:tc>
        <w:tc>
          <w:tcPr>
            <w:tcW w:w="393" w:type="dxa"/>
          </w:tcPr>
          <w:p>
            <w:pPr>
              <w:pStyle w:val="16"/>
              <w:spacing w:before="139"/>
              <w:ind w:right="77"/>
              <w:jc w:val="right"/>
              <w:rPr>
                <w:rFonts w:ascii="Wingdings" w:hAnsi="Wingdings"/>
                <w:sz w:val="21"/>
              </w:rPr>
            </w:pPr>
            <w:r>
              <w:rPr>
                <w:rFonts w:ascii="Wingdings" w:hAnsi="Wingdings"/>
                <w:w w:val="99"/>
                <w:sz w:val="21"/>
              </w:rPr>
              <w:t></w:t>
            </w:r>
          </w:p>
        </w:tc>
        <w:tc>
          <w:tcPr>
            <w:tcW w:w="393" w:type="dxa"/>
          </w:tcPr>
          <w:p>
            <w:pPr>
              <w:pStyle w:val="16"/>
              <w:spacing w:before="139"/>
              <w:ind w:right="49"/>
              <w:jc w:val="right"/>
              <w:rPr>
                <w:rFonts w:ascii="Wingdings" w:hAnsi="Wingdings"/>
                <w:sz w:val="21"/>
              </w:rPr>
            </w:pPr>
            <w:r>
              <w:rPr>
                <w:rFonts w:ascii="Wingdings" w:hAnsi="Wingdings"/>
                <w:w w:val="99"/>
                <w:sz w:val="21"/>
              </w:rPr>
              <w:t></w:t>
            </w:r>
          </w:p>
        </w:tc>
        <w:tc>
          <w:tcPr>
            <w:tcW w:w="408" w:type="dxa"/>
          </w:tcPr>
          <w:p>
            <w:pPr>
              <w:pStyle w:val="16"/>
              <w:spacing w:before="139"/>
              <w:ind w:right="59"/>
              <w:jc w:val="right"/>
              <w:rPr>
                <w:rFonts w:ascii="Wingdings" w:hAnsi="Wingdings"/>
                <w:sz w:val="21"/>
              </w:rPr>
            </w:pPr>
            <w:r>
              <w:rPr>
                <w:rFonts w:ascii="Wingdings" w:hAnsi="Wingdings"/>
                <w:w w:val="99"/>
                <w:sz w:val="21"/>
              </w:rPr>
              <w:t></w:t>
            </w:r>
          </w:p>
        </w:tc>
      </w:tr>
    </w:tbl>
    <w:p>
      <w:pPr>
        <w:spacing w:before="20" w:after="16"/>
        <w:ind w:left="5147" w:right="5219" w:firstLine="0"/>
        <w:jc w:val="center"/>
        <w:rPr>
          <w:sz w:val="21"/>
        </w:rPr>
      </w:pPr>
      <w:r>
        <w:rPr>
          <w:sz w:val="21"/>
        </w:rPr>
        <w:t>符号说明：</w:t>
      </w:r>
    </w:p>
    <w:tbl>
      <w:tblPr>
        <w:tblStyle w:val="10"/>
        <w:tblW w:w="0" w:type="auto"/>
        <w:tblInd w:w="388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484"/>
        <w:gridCol w:w="2763"/>
        <w:gridCol w:w="21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9" w:hRule="atLeast"/>
        </w:trPr>
        <w:tc>
          <w:tcPr>
            <w:tcW w:w="2484" w:type="dxa"/>
          </w:tcPr>
          <w:p>
            <w:pPr>
              <w:pStyle w:val="16"/>
              <w:spacing w:before="20"/>
              <w:ind w:left="261"/>
              <w:rPr>
                <w:sz w:val="21"/>
              </w:rPr>
            </w:pPr>
            <w:r>
              <w:rPr>
                <w:sz w:val="21"/>
              </w:rPr>
              <w:t>军训、入学教育</w:t>
            </w:r>
          </w:p>
        </w:tc>
        <w:tc>
          <w:tcPr>
            <w:tcW w:w="2763" w:type="dxa"/>
          </w:tcPr>
          <w:p>
            <w:pPr>
              <w:pStyle w:val="16"/>
              <w:spacing w:before="20"/>
              <w:ind w:right="958"/>
              <w:jc w:val="right"/>
              <w:rPr>
                <w:sz w:val="21"/>
              </w:rPr>
            </w:pPr>
            <w:r>
              <w:rPr>
                <w:w w:val="95"/>
                <w:sz w:val="21"/>
              </w:rPr>
              <w:t>★劳动教育</w:t>
            </w:r>
          </w:p>
        </w:tc>
        <w:tc>
          <w:tcPr>
            <w:tcW w:w="2105" w:type="dxa"/>
          </w:tcPr>
          <w:p>
            <w:pPr>
              <w:pStyle w:val="16"/>
              <w:numPr>
                <w:ilvl w:val="0"/>
                <w:numId w:val="6"/>
              </w:numPr>
              <w:tabs>
                <w:tab w:val="left" w:pos="252"/>
              </w:tabs>
              <w:spacing w:before="0" w:after="0" w:line="292" w:lineRule="exact"/>
              <w:ind w:left="1186" w:right="78" w:hanging="1187"/>
              <w:jc w:val="right"/>
              <w:rPr>
                <w:sz w:val="21"/>
              </w:rPr>
            </w:pPr>
            <w:r>
              <w:rPr>
                <w:w w:val="95"/>
                <w:sz w:val="21"/>
              </w:rPr>
              <w:t>课程教学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2484" w:type="dxa"/>
          </w:tcPr>
          <w:p>
            <w:pPr>
              <w:pStyle w:val="16"/>
              <w:numPr>
                <w:ilvl w:val="0"/>
                <w:numId w:val="7"/>
              </w:numPr>
              <w:tabs>
                <w:tab w:val="left" w:pos="302"/>
              </w:tabs>
              <w:spacing w:before="111" w:after="0" w:line="240" w:lineRule="auto"/>
              <w:ind w:left="302" w:right="0" w:hanging="252"/>
              <w:jc w:val="left"/>
              <w:rPr>
                <w:sz w:val="21"/>
              </w:rPr>
            </w:pPr>
            <w:r>
              <w:rPr>
                <w:sz w:val="21"/>
              </w:rPr>
              <w:t>认知实习</w:t>
            </w:r>
          </w:p>
        </w:tc>
        <w:tc>
          <w:tcPr>
            <w:tcW w:w="2763" w:type="dxa"/>
          </w:tcPr>
          <w:p>
            <w:pPr>
              <w:pStyle w:val="16"/>
              <w:numPr>
                <w:ilvl w:val="0"/>
                <w:numId w:val="8"/>
              </w:numPr>
              <w:tabs>
                <w:tab w:val="left" w:pos="212"/>
              </w:tabs>
              <w:spacing w:before="111" w:after="0" w:line="240" w:lineRule="auto"/>
              <w:ind w:left="964" w:right="958" w:hanging="965"/>
              <w:jc w:val="right"/>
              <w:rPr>
                <w:sz w:val="21"/>
              </w:rPr>
            </w:pPr>
            <w:r>
              <w:rPr>
                <w:w w:val="95"/>
                <w:sz w:val="21"/>
              </w:rPr>
              <w:t>跟岗实习</w:t>
            </w:r>
          </w:p>
        </w:tc>
        <w:tc>
          <w:tcPr>
            <w:tcW w:w="2105" w:type="dxa"/>
          </w:tcPr>
          <w:p>
            <w:pPr>
              <w:pStyle w:val="16"/>
              <w:numPr>
                <w:ilvl w:val="0"/>
                <w:numId w:val="9"/>
              </w:numPr>
              <w:tabs>
                <w:tab w:val="left" w:pos="212"/>
              </w:tabs>
              <w:spacing w:before="111" w:after="0" w:line="240" w:lineRule="auto"/>
              <w:ind w:left="1215" w:right="49" w:hanging="1216"/>
              <w:jc w:val="right"/>
              <w:rPr>
                <w:sz w:val="21"/>
              </w:rPr>
            </w:pPr>
            <w:r>
              <w:rPr>
                <w:w w:val="95"/>
                <w:sz w:val="21"/>
              </w:rPr>
              <w:t>顶岗实习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3" w:hRule="atLeast"/>
        </w:trPr>
        <w:tc>
          <w:tcPr>
            <w:tcW w:w="2484" w:type="dxa"/>
          </w:tcPr>
          <w:p>
            <w:pPr>
              <w:pStyle w:val="16"/>
              <w:numPr>
                <w:ilvl w:val="0"/>
                <w:numId w:val="10"/>
              </w:numPr>
              <w:tabs>
                <w:tab w:val="left" w:pos="329"/>
              </w:tabs>
              <w:spacing w:before="125" w:after="0" w:line="268" w:lineRule="exact"/>
              <w:ind w:left="328" w:right="0" w:hanging="279"/>
              <w:jc w:val="left"/>
              <w:rPr>
                <w:sz w:val="21"/>
              </w:rPr>
            </w:pPr>
            <w:r>
              <w:rPr>
                <w:sz w:val="21"/>
              </w:rPr>
              <w:t>复习考试</w:t>
            </w:r>
          </w:p>
        </w:tc>
        <w:tc>
          <w:tcPr>
            <w:tcW w:w="2763" w:type="dxa"/>
          </w:tcPr>
          <w:p>
            <w:pPr>
              <w:pStyle w:val="16"/>
              <w:spacing w:before="146" w:line="247" w:lineRule="exact"/>
              <w:ind w:right="934"/>
              <w:jc w:val="right"/>
              <w:rPr>
                <w:sz w:val="21"/>
              </w:rPr>
            </w:pPr>
            <w:r>
              <w:rPr>
                <w:w w:val="95"/>
                <w:sz w:val="21"/>
              </w:rPr>
              <w:t>毕业设计</w:t>
            </w:r>
          </w:p>
        </w:tc>
        <w:tc>
          <w:tcPr>
            <w:tcW w:w="2105" w:type="dxa"/>
          </w:tcPr>
          <w:p>
            <w:pPr>
              <w:pStyle w:val="16"/>
              <w:spacing w:before="137" w:line="257" w:lineRule="exact"/>
              <w:ind w:right="51"/>
              <w:jc w:val="right"/>
              <w:rPr>
                <w:sz w:val="21"/>
              </w:rPr>
            </w:pPr>
            <w:r>
              <w:rPr>
                <w:w w:val="95"/>
                <w:sz w:val="21"/>
              </w:rPr>
              <w:t>※毕业教育</w:t>
            </w:r>
          </w:p>
        </w:tc>
      </w:tr>
    </w:tbl>
    <w:p>
      <w:pPr>
        <w:spacing w:after="0" w:line="257" w:lineRule="exact"/>
        <w:jc w:val="right"/>
        <w:rPr>
          <w:sz w:val="21"/>
        </w:rPr>
        <w:sectPr>
          <w:pgSz w:w="16840" w:h="11910" w:orient="landscape"/>
          <w:pgMar w:top="1100" w:right="640" w:bottom="1180" w:left="1020" w:header="0" w:footer="993" w:gutter="0"/>
          <w:cols w:space="720" w:num="1"/>
        </w:sectPr>
      </w:pPr>
    </w:p>
    <w:p>
      <w:pPr>
        <w:pStyle w:val="4"/>
        <w:spacing w:before="83"/>
        <w:ind w:left="0" w:leftChars="0" w:firstLine="562" w:firstLineChars="200"/>
        <w:rPr>
          <w:rFonts w:hint="eastAsia" w:ascii="黑体" w:hAnsi="黑体" w:eastAsia="黑体" w:cs="黑体"/>
          <w:sz w:val="28"/>
          <w:szCs w:val="28"/>
        </w:rPr>
      </w:pPr>
      <w:bookmarkStart w:id="13" w:name="_TOC_250007"/>
      <w:bookmarkEnd w:id="13"/>
      <w:r>
        <w:rPr>
          <w:rFonts w:hint="eastAsia" w:ascii="黑体" w:hAnsi="黑体" w:eastAsia="黑体" w:cs="黑体"/>
          <w:sz w:val="28"/>
          <w:szCs w:val="28"/>
        </w:rPr>
        <w:t>八、实施保障</w:t>
      </w:r>
    </w:p>
    <w:p>
      <w:pPr>
        <w:pStyle w:val="5"/>
        <w:spacing w:before="154" w:line="364" w:lineRule="auto"/>
        <w:ind w:left="857" w:right="890" w:firstLine="480"/>
        <w:jc w:val="both"/>
        <w:rPr>
          <w:sz w:val="21"/>
          <w:szCs w:val="21"/>
        </w:rPr>
      </w:pPr>
      <w:r>
        <w:rPr>
          <w:sz w:val="21"/>
          <w:szCs w:val="21"/>
        </w:rPr>
        <w:t>培养方案实施将严格按照师范类专业对照《师范类专业认证》等国家文件的指标和数据严格执行。</w:t>
      </w:r>
    </w:p>
    <w:p>
      <w:pPr>
        <w:pStyle w:val="4"/>
        <w:ind w:left="584"/>
        <w:jc w:val="both"/>
        <w:rPr>
          <w:rFonts w:hint="eastAsia" w:ascii="宋体" w:hAnsi="宋体" w:eastAsia="宋体" w:cs="宋体"/>
          <w:b/>
          <w:bCs w:val="0"/>
          <w:sz w:val="24"/>
          <w:szCs w:val="22"/>
          <w:lang w:val="zh-CN" w:eastAsia="zh-CN" w:bidi="zh-CN"/>
        </w:rPr>
      </w:pPr>
      <w:bookmarkStart w:id="14" w:name="_TOC_250006"/>
      <w:bookmarkEnd w:id="14"/>
      <w:r>
        <w:rPr>
          <w:rFonts w:hint="eastAsia" w:ascii="宋体" w:hAnsi="宋体" w:eastAsia="宋体" w:cs="宋体"/>
          <w:b/>
          <w:bCs w:val="0"/>
          <w:sz w:val="24"/>
          <w:szCs w:val="22"/>
          <w:lang w:val="zh-CN" w:eastAsia="zh-CN" w:bidi="zh-CN"/>
        </w:rPr>
        <w:t>（一）师资队伍</w:t>
      </w:r>
    </w:p>
    <w:p>
      <w:pPr>
        <w:pStyle w:val="5"/>
        <w:spacing w:before="154" w:line="364" w:lineRule="auto"/>
        <w:ind w:left="857" w:right="890" w:firstLine="480"/>
        <w:jc w:val="both"/>
        <w:rPr>
          <w:sz w:val="21"/>
          <w:szCs w:val="21"/>
        </w:rPr>
      </w:pPr>
      <w:r>
        <w:rPr>
          <w:sz w:val="21"/>
          <w:szCs w:val="21"/>
        </w:rPr>
        <w:t>目前我校共有体育教师 16 人，其中副教授及以上 4 人，讲师 4 人、助教 8 人。研究生学历以上为 50%。专业师生比列为 18:1。双师型教师比例为 80%，年龄结构较为合理， 专业技能突出。</w:t>
      </w:r>
    </w:p>
    <w:p>
      <w:pPr>
        <w:pStyle w:val="15"/>
        <w:numPr>
          <w:ilvl w:val="0"/>
          <w:numId w:val="11"/>
        </w:numPr>
        <w:tabs>
          <w:tab w:val="left" w:pos="765"/>
        </w:tabs>
        <w:spacing w:before="1" w:after="0" w:line="240" w:lineRule="auto"/>
        <w:ind w:left="765" w:right="0" w:hanging="181"/>
        <w:jc w:val="both"/>
        <w:rPr>
          <w:rFonts w:hint="eastAsia" w:ascii="宋体" w:hAnsi="宋体" w:eastAsia="宋体" w:cs="宋体"/>
          <w:b/>
          <w:sz w:val="21"/>
          <w:szCs w:val="21"/>
          <w:lang w:val="en-US" w:eastAsia="zh-CN" w:bidi="zh-CN"/>
        </w:rPr>
      </w:pPr>
      <w:r>
        <w:rPr>
          <w:rFonts w:hint="eastAsia" w:ascii="宋体" w:hAnsi="宋体" w:eastAsia="宋体" w:cs="宋体"/>
          <w:b/>
          <w:sz w:val="21"/>
          <w:szCs w:val="21"/>
          <w:lang w:val="en-US" w:eastAsia="zh-CN" w:bidi="zh-CN"/>
        </w:rPr>
        <w:t>专任教师要求</w:t>
      </w:r>
    </w:p>
    <w:p>
      <w:pPr>
        <w:pStyle w:val="15"/>
        <w:numPr>
          <w:ilvl w:val="0"/>
          <w:numId w:val="12"/>
        </w:numPr>
        <w:tabs>
          <w:tab w:val="left" w:pos="1185"/>
        </w:tabs>
        <w:spacing w:before="94"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硕士研究生以上学历，所学专业须与承担的专业课程紧密联系；</w:t>
      </w:r>
    </w:p>
    <w:p>
      <w:pPr>
        <w:pStyle w:val="15"/>
        <w:numPr>
          <w:ilvl w:val="0"/>
          <w:numId w:val="12"/>
        </w:numPr>
        <w:tabs>
          <w:tab w:val="left" w:pos="1185"/>
        </w:tabs>
        <w:spacing w:before="90"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具有高等学校教师任职资格；</w:t>
      </w:r>
    </w:p>
    <w:p>
      <w:pPr>
        <w:pStyle w:val="15"/>
        <w:numPr>
          <w:ilvl w:val="0"/>
          <w:numId w:val="12"/>
        </w:numPr>
        <w:tabs>
          <w:tab w:val="left" w:pos="1185"/>
        </w:tabs>
        <w:spacing w:before="94"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具有良好的教师职业道德修养，爱岗敬业，严谨治学；</w:t>
      </w:r>
    </w:p>
    <w:p>
      <w:pPr>
        <w:pStyle w:val="15"/>
        <w:numPr>
          <w:ilvl w:val="0"/>
          <w:numId w:val="12"/>
        </w:numPr>
        <w:tabs>
          <w:tab w:val="left" w:pos="1185"/>
        </w:tabs>
        <w:spacing w:before="93"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具有较深厚的教育科学理论知识，了解体育教育领域的前沿动态；</w:t>
      </w:r>
    </w:p>
    <w:p>
      <w:pPr>
        <w:pStyle w:val="15"/>
        <w:numPr>
          <w:ilvl w:val="0"/>
          <w:numId w:val="12"/>
        </w:numPr>
        <w:tabs>
          <w:tab w:val="left" w:pos="1185"/>
        </w:tabs>
        <w:spacing w:before="91"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具有扎实的学科专业知识和专业技能，熟悉教育基本规律及教学要求；</w:t>
      </w:r>
    </w:p>
    <w:p>
      <w:pPr>
        <w:pStyle w:val="15"/>
        <w:numPr>
          <w:ilvl w:val="0"/>
          <w:numId w:val="12"/>
        </w:numPr>
        <w:tabs>
          <w:tab w:val="left" w:pos="1185"/>
        </w:tabs>
        <w:spacing w:before="93"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具有较强的教育教学能力，教育科研能力和教学创新能力；</w:t>
      </w:r>
    </w:p>
    <w:p>
      <w:pPr>
        <w:pStyle w:val="15"/>
        <w:numPr>
          <w:ilvl w:val="0"/>
          <w:numId w:val="12"/>
        </w:numPr>
        <w:tabs>
          <w:tab w:val="left" w:pos="1185"/>
        </w:tabs>
        <w:spacing w:before="94"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能熟练使用多媒体教学手段和信息技术手段；</w:t>
      </w:r>
    </w:p>
    <w:p>
      <w:pPr>
        <w:pStyle w:val="15"/>
        <w:numPr>
          <w:ilvl w:val="0"/>
          <w:numId w:val="12"/>
        </w:numPr>
        <w:tabs>
          <w:tab w:val="left" w:pos="1185"/>
        </w:tabs>
        <w:spacing w:before="90" w:after="0" w:line="312" w:lineRule="auto"/>
        <w:ind w:left="584" w:right="3820" w:firstLine="0"/>
        <w:jc w:val="both"/>
        <w:rPr>
          <w:rFonts w:hint="eastAsia" w:ascii="宋体" w:hAnsi="宋体" w:eastAsia="宋体" w:cs="宋体"/>
          <w:sz w:val="21"/>
          <w:szCs w:val="21"/>
        </w:rPr>
      </w:pPr>
      <w:r>
        <w:rPr>
          <w:rFonts w:hint="eastAsia" w:ascii="宋体" w:hAnsi="宋体" w:eastAsia="宋体" w:cs="宋体"/>
          <w:spacing w:val="-4"/>
          <w:sz w:val="21"/>
          <w:szCs w:val="21"/>
        </w:rPr>
        <w:t xml:space="preserve">专业课教师具有双师素质的比例高于 </w:t>
      </w:r>
      <w:r>
        <w:rPr>
          <w:rFonts w:hint="eastAsia" w:ascii="宋体" w:hAnsi="宋体" w:eastAsia="宋体" w:cs="宋体"/>
          <w:sz w:val="21"/>
          <w:szCs w:val="21"/>
        </w:rPr>
        <w:t>60%</w:t>
      </w:r>
      <w:r>
        <w:rPr>
          <w:rFonts w:hint="eastAsia" w:ascii="宋体" w:hAnsi="宋体" w:eastAsia="宋体" w:cs="宋体"/>
          <w:spacing w:val="-17"/>
          <w:sz w:val="21"/>
          <w:szCs w:val="21"/>
        </w:rPr>
        <w:t>。</w:t>
      </w:r>
    </w:p>
    <w:p>
      <w:pPr>
        <w:pStyle w:val="15"/>
        <w:numPr>
          <w:ilvl w:val="0"/>
          <w:numId w:val="0"/>
        </w:numPr>
        <w:tabs>
          <w:tab w:val="left" w:pos="1185"/>
        </w:tabs>
        <w:spacing w:before="90" w:after="0" w:line="312" w:lineRule="auto"/>
        <w:ind w:left="584" w:leftChars="0" w:right="3820" w:rightChars="0"/>
        <w:jc w:val="both"/>
        <w:rPr>
          <w:rFonts w:hint="eastAsia" w:ascii="宋体" w:hAnsi="宋体" w:eastAsia="宋体" w:cs="宋体"/>
          <w:b/>
          <w:sz w:val="21"/>
          <w:szCs w:val="21"/>
          <w:lang w:val="en-US" w:eastAsia="zh-CN" w:bidi="zh-CN"/>
        </w:rPr>
      </w:pPr>
      <w:r>
        <w:rPr>
          <w:rFonts w:hint="eastAsia" w:ascii="宋体" w:hAnsi="宋体" w:eastAsia="宋体" w:cs="宋体"/>
          <w:b/>
          <w:sz w:val="21"/>
          <w:szCs w:val="21"/>
          <w:lang w:val="en-US" w:eastAsia="zh-CN" w:bidi="zh-CN"/>
        </w:rPr>
        <w:t>2.兼职教师要求</w:t>
      </w:r>
    </w:p>
    <w:p>
      <w:pPr>
        <w:pStyle w:val="15"/>
        <w:numPr>
          <w:ilvl w:val="0"/>
          <w:numId w:val="13"/>
        </w:numPr>
        <w:tabs>
          <w:tab w:val="left" w:pos="1185"/>
        </w:tabs>
        <w:spacing w:before="3"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具有良好的思想政治素质和职业道德；</w:t>
      </w:r>
    </w:p>
    <w:p>
      <w:pPr>
        <w:pStyle w:val="15"/>
        <w:numPr>
          <w:ilvl w:val="0"/>
          <w:numId w:val="13"/>
        </w:numPr>
        <w:tabs>
          <w:tab w:val="left" w:pos="1185"/>
        </w:tabs>
        <w:spacing w:before="90" w:after="0" w:line="312" w:lineRule="auto"/>
        <w:ind w:left="1304" w:right="223" w:hanging="720"/>
        <w:jc w:val="both"/>
        <w:rPr>
          <w:rFonts w:hint="eastAsia" w:ascii="宋体" w:hAnsi="宋体" w:eastAsia="宋体" w:cs="宋体"/>
          <w:sz w:val="21"/>
          <w:szCs w:val="21"/>
        </w:rPr>
      </w:pPr>
      <w:r>
        <w:rPr>
          <w:rFonts w:hint="eastAsia" w:ascii="宋体" w:hAnsi="宋体" w:eastAsia="宋体" w:cs="宋体"/>
          <w:spacing w:val="-1"/>
          <w:sz w:val="21"/>
          <w:szCs w:val="21"/>
        </w:rPr>
        <w:t>具有扎实的体育教育专业知识和丰富的实践工作经验；外聘行业兼职教师应熟</w:t>
      </w:r>
      <w:r>
        <w:rPr>
          <w:rFonts w:hint="eastAsia" w:ascii="宋体" w:hAnsi="宋体" w:eastAsia="宋体" w:cs="宋体"/>
          <w:spacing w:val="-12"/>
          <w:sz w:val="21"/>
          <w:szCs w:val="21"/>
        </w:rPr>
        <w:t xml:space="preserve">悉体育教育领域实际工作情况，具有 </w:t>
      </w:r>
      <w:r>
        <w:rPr>
          <w:rFonts w:hint="eastAsia" w:ascii="宋体" w:hAnsi="宋体" w:eastAsia="宋体" w:cs="宋体"/>
          <w:sz w:val="21"/>
          <w:szCs w:val="21"/>
        </w:rPr>
        <w:t xml:space="preserve">3 </w:t>
      </w:r>
      <w:r>
        <w:rPr>
          <w:rFonts w:hint="eastAsia" w:ascii="宋体" w:hAnsi="宋体" w:eastAsia="宋体" w:cs="宋体"/>
          <w:spacing w:val="-1"/>
          <w:sz w:val="21"/>
          <w:szCs w:val="21"/>
        </w:rPr>
        <w:t>年以上体育教育实践经验且具有中级以</w:t>
      </w:r>
      <w:r>
        <w:rPr>
          <w:rFonts w:hint="eastAsia" w:ascii="宋体" w:hAnsi="宋体" w:eastAsia="宋体" w:cs="宋体"/>
          <w:sz w:val="21"/>
          <w:szCs w:val="21"/>
        </w:rPr>
        <w:t>上职称。</w:t>
      </w:r>
    </w:p>
    <w:p>
      <w:pPr>
        <w:pStyle w:val="15"/>
        <w:numPr>
          <w:ilvl w:val="0"/>
          <w:numId w:val="13"/>
        </w:numPr>
        <w:tabs>
          <w:tab w:val="left" w:pos="1185"/>
        </w:tabs>
        <w:spacing w:before="1"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具有良好的沟通和教学能力，教学经验丰富；</w:t>
      </w:r>
    </w:p>
    <w:p>
      <w:pPr>
        <w:pStyle w:val="15"/>
        <w:numPr>
          <w:ilvl w:val="0"/>
          <w:numId w:val="13"/>
        </w:numPr>
        <w:tabs>
          <w:tab w:val="left" w:pos="1185"/>
        </w:tabs>
        <w:spacing w:before="93" w:after="0" w:line="240" w:lineRule="auto"/>
        <w:ind w:left="1185" w:right="0" w:hanging="601"/>
        <w:jc w:val="both"/>
        <w:rPr>
          <w:rFonts w:hint="eastAsia" w:ascii="宋体" w:hAnsi="宋体" w:eastAsia="宋体" w:cs="宋体"/>
          <w:sz w:val="21"/>
          <w:szCs w:val="21"/>
        </w:rPr>
      </w:pPr>
      <w:r>
        <w:rPr>
          <w:rFonts w:hint="eastAsia" w:ascii="宋体" w:hAnsi="宋体" w:eastAsia="宋体" w:cs="宋体"/>
          <w:sz w:val="21"/>
          <w:szCs w:val="21"/>
        </w:rPr>
        <w:t>能够遵守学校对兼职教师管理的各项规章制度。</w:t>
      </w:r>
    </w:p>
    <w:p>
      <w:pPr>
        <w:pStyle w:val="4"/>
        <w:spacing w:before="94"/>
        <w:ind w:left="584"/>
        <w:jc w:val="both"/>
        <w:rPr>
          <w:rFonts w:hint="eastAsia" w:ascii="宋体" w:hAnsi="宋体" w:eastAsia="宋体" w:cs="宋体"/>
          <w:b/>
          <w:bCs w:val="0"/>
          <w:sz w:val="24"/>
          <w:szCs w:val="22"/>
          <w:lang w:val="zh-CN" w:eastAsia="zh-CN" w:bidi="zh-CN"/>
        </w:rPr>
      </w:pPr>
      <w:bookmarkStart w:id="15" w:name="_TOC_250005"/>
      <w:bookmarkEnd w:id="15"/>
      <w:r>
        <w:rPr>
          <w:rFonts w:hint="eastAsia" w:ascii="宋体" w:hAnsi="宋体" w:eastAsia="宋体" w:cs="宋体"/>
          <w:b/>
          <w:bCs w:val="0"/>
          <w:sz w:val="24"/>
          <w:szCs w:val="22"/>
          <w:lang w:val="zh-CN" w:eastAsia="zh-CN" w:bidi="zh-CN"/>
        </w:rPr>
        <w:t>（二）教学设施</w:t>
      </w:r>
    </w:p>
    <w:p>
      <w:pPr>
        <w:pStyle w:val="5"/>
        <w:spacing w:before="91" w:line="360" w:lineRule="auto"/>
        <w:ind w:left="584" w:firstLine="400" w:firstLineChars="200"/>
        <w:jc w:val="both"/>
        <w:rPr>
          <w:rFonts w:hint="eastAsia" w:ascii="宋体" w:hAnsi="宋体" w:eastAsia="宋体" w:cs="宋体"/>
          <w:sz w:val="21"/>
          <w:szCs w:val="21"/>
        </w:rPr>
      </w:pPr>
      <w:r>
        <w:rPr>
          <w:rFonts w:hint="eastAsia" w:ascii="宋体" w:hAnsi="宋体" w:eastAsia="宋体" w:cs="宋体"/>
          <w:spacing w:val="-5"/>
          <w:sz w:val="21"/>
          <w:szCs w:val="21"/>
        </w:rPr>
        <w:t xml:space="preserve">目前我校共有标准田径场 </w:t>
      </w:r>
      <w:r>
        <w:rPr>
          <w:rFonts w:hint="eastAsia" w:ascii="宋体" w:hAnsi="宋体" w:eastAsia="宋体" w:cs="宋体"/>
          <w:sz w:val="21"/>
          <w:szCs w:val="21"/>
        </w:rPr>
        <w:t xml:space="preserve">1 </w:t>
      </w:r>
      <w:r>
        <w:rPr>
          <w:rFonts w:hint="eastAsia" w:ascii="宋体" w:hAnsi="宋体" w:eastAsia="宋体" w:cs="宋体"/>
          <w:spacing w:val="-13"/>
          <w:sz w:val="21"/>
          <w:szCs w:val="21"/>
        </w:rPr>
        <w:t xml:space="preserve">块，篮球场 </w:t>
      </w:r>
      <w:r>
        <w:rPr>
          <w:rFonts w:hint="eastAsia" w:ascii="宋体" w:hAnsi="宋体" w:eastAsia="宋体" w:cs="宋体"/>
          <w:sz w:val="21"/>
          <w:szCs w:val="21"/>
        </w:rPr>
        <w:t xml:space="preserve">5 </w:t>
      </w:r>
      <w:r>
        <w:rPr>
          <w:rFonts w:hint="eastAsia" w:ascii="宋体" w:hAnsi="宋体" w:eastAsia="宋体" w:cs="宋体"/>
          <w:spacing w:val="-13"/>
          <w:sz w:val="21"/>
          <w:szCs w:val="21"/>
        </w:rPr>
        <w:t xml:space="preserve">块，网球场 </w:t>
      </w:r>
      <w:r>
        <w:rPr>
          <w:rFonts w:hint="eastAsia" w:ascii="宋体" w:hAnsi="宋体" w:eastAsia="宋体" w:cs="宋体"/>
          <w:sz w:val="21"/>
          <w:szCs w:val="21"/>
        </w:rPr>
        <w:t xml:space="preserve">1 </w:t>
      </w:r>
      <w:r>
        <w:rPr>
          <w:rFonts w:hint="eastAsia" w:ascii="宋体" w:hAnsi="宋体" w:eastAsia="宋体" w:cs="宋体"/>
          <w:spacing w:val="-12"/>
          <w:sz w:val="21"/>
          <w:szCs w:val="21"/>
        </w:rPr>
        <w:t xml:space="preserve">块，羽毛球场 </w:t>
      </w:r>
      <w:r>
        <w:rPr>
          <w:rFonts w:hint="eastAsia" w:ascii="宋体" w:hAnsi="宋体" w:eastAsia="宋体" w:cs="宋体"/>
          <w:sz w:val="21"/>
          <w:szCs w:val="21"/>
        </w:rPr>
        <w:t xml:space="preserve">3 </w:t>
      </w:r>
      <w:r>
        <w:rPr>
          <w:rFonts w:hint="eastAsia" w:ascii="宋体" w:hAnsi="宋体" w:eastAsia="宋体" w:cs="宋体"/>
          <w:spacing w:val="-13"/>
          <w:sz w:val="21"/>
          <w:szCs w:val="21"/>
        </w:rPr>
        <w:t xml:space="preserve">块；体育馆 </w:t>
      </w:r>
      <w:r>
        <w:rPr>
          <w:rFonts w:hint="eastAsia" w:ascii="宋体" w:hAnsi="宋体" w:eastAsia="宋体" w:cs="宋体"/>
          <w:sz w:val="21"/>
          <w:szCs w:val="21"/>
        </w:rPr>
        <w:t>1</w:t>
      </w:r>
      <w:r>
        <w:rPr>
          <w:rFonts w:hint="eastAsia" w:ascii="宋体" w:hAnsi="宋体" w:eastAsia="宋体" w:cs="宋体"/>
          <w:spacing w:val="-10"/>
          <w:sz w:val="21"/>
          <w:szCs w:val="21"/>
        </w:rPr>
        <w:t xml:space="preserve">个，其中有室内篮球场 </w:t>
      </w:r>
      <w:r>
        <w:rPr>
          <w:rFonts w:hint="eastAsia" w:ascii="宋体" w:hAnsi="宋体" w:eastAsia="宋体" w:cs="宋体"/>
          <w:sz w:val="21"/>
          <w:szCs w:val="21"/>
        </w:rPr>
        <w:t xml:space="preserve">2 </w:t>
      </w:r>
      <w:r>
        <w:rPr>
          <w:rFonts w:hint="eastAsia" w:ascii="宋体" w:hAnsi="宋体" w:eastAsia="宋体" w:cs="宋体"/>
          <w:spacing w:val="-13"/>
          <w:sz w:val="21"/>
          <w:szCs w:val="21"/>
        </w:rPr>
        <w:t xml:space="preserve">块，羽毛球场 </w:t>
      </w:r>
      <w:r>
        <w:rPr>
          <w:rFonts w:hint="eastAsia" w:ascii="宋体" w:hAnsi="宋体" w:eastAsia="宋体" w:cs="宋体"/>
          <w:sz w:val="21"/>
          <w:szCs w:val="21"/>
        </w:rPr>
        <w:t xml:space="preserve">7 </w:t>
      </w:r>
      <w:r>
        <w:rPr>
          <w:rFonts w:hint="eastAsia" w:ascii="宋体" w:hAnsi="宋体" w:eastAsia="宋体" w:cs="宋体"/>
          <w:spacing w:val="-15"/>
          <w:sz w:val="21"/>
          <w:szCs w:val="21"/>
        </w:rPr>
        <w:t xml:space="preserve">块，游泳池 </w:t>
      </w:r>
      <w:r>
        <w:rPr>
          <w:rFonts w:hint="eastAsia" w:ascii="宋体" w:hAnsi="宋体" w:eastAsia="宋体" w:cs="宋体"/>
          <w:sz w:val="21"/>
          <w:szCs w:val="21"/>
        </w:rPr>
        <w:t xml:space="preserve">1 </w:t>
      </w:r>
      <w:r>
        <w:rPr>
          <w:rFonts w:hint="eastAsia" w:ascii="宋体" w:hAnsi="宋体" w:eastAsia="宋体" w:cs="宋体"/>
          <w:spacing w:val="-13"/>
          <w:sz w:val="21"/>
          <w:szCs w:val="21"/>
        </w:rPr>
        <w:t xml:space="preserve">个，乒乓球室 </w:t>
      </w:r>
      <w:r>
        <w:rPr>
          <w:rFonts w:hint="eastAsia" w:ascii="宋体" w:hAnsi="宋体" w:eastAsia="宋体" w:cs="宋体"/>
          <w:sz w:val="21"/>
          <w:szCs w:val="21"/>
        </w:rPr>
        <w:t xml:space="preserve">4 </w:t>
      </w:r>
      <w:r>
        <w:rPr>
          <w:rFonts w:hint="eastAsia" w:ascii="宋体" w:hAnsi="宋体" w:eastAsia="宋体" w:cs="宋体"/>
          <w:spacing w:val="-5"/>
          <w:sz w:val="21"/>
          <w:szCs w:val="21"/>
        </w:rPr>
        <w:t>间。人体实验室含</w:t>
      </w:r>
      <w:r>
        <w:rPr>
          <w:rFonts w:hint="eastAsia" w:ascii="宋体" w:hAnsi="宋体" w:eastAsia="宋体" w:cs="宋体"/>
          <w:spacing w:val="-12"/>
          <w:sz w:val="21"/>
          <w:szCs w:val="21"/>
        </w:rPr>
        <w:t>有各类人体标本及模型，健身房有相关健身器材若干。达到了国家发布的有关专业实训教</w:t>
      </w:r>
      <w:r>
        <w:rPr>
          <w:rFonts w:hint="eastAsia" w:ascii="宋体" w:hAnsi="宋体" w:eastAsia="宋体" w:cs="宋体"/>
          <w:spacing w:val="-19"/>
          <w:sz w:val="21"/>
          <w:szCs w:val="21"/>
        </w:rPr>
        <w:t>学条件建设标准</w:t>
      </w:r>
      <w:r>
        <w:rPr>
          <w:rFonts w:hint="eastAsia" w:ascii="宋体" w:hAnsi="宋体" w:eastAsia="宋体" w:cs="宋体"/>
          <w:sz w:val="21"/>
          <w:szCs w:val="21"/>
        </w:rPr>
        <w:t>（仪器设备配备规范</w:t>
      </w:r>
      <w:r>
        <w:rPr>
          <w:rFonts w:hint="eastAsia" w:ascii="宋体" w:hAnsi="宋体" w:eastAsia="宋体" w:cs="宋体"/>
          <w:spacing w:val="-56"/>
          <w:sz w:val="21"/>
          <w:szCs w:val="21"/>
        </w:rPr>
        <w:t>）</w:t>
      </w:r>
      <w:r>
        <w:rPr>
          <w:rFonts w:hint="eastAsia" w:ascii="宋体" w:hAnsi="宋体" w:eastAsia="宋体" w:cs="宋体"/>
          <w:spacing w:val="-12"/>
          <w:sz w:val="21"/>
          <w:szCs w:val="21"/>
        </w:rPr>
        <w:t>要求。信息化条件保障可满足专业建设、教学管理、</w:t>
      </w:r>
      <w:r>
        <w:rPr>
          <w:rFonts w:hint="eastAsia" w:ascii="宋体" w:hAnsi="宋体" w:eastAsia="宋体" w:cs="宋体"/>
          <w:sz w:val="21"/>
          <w:szCs w:val="21"/>
        </w:rPr>
        <w:t>信息化教学和学生自主学习需要。</w:t>
      </w:r>
    </w:p>
    <w:p>
      <w:pPr>
        <w:pStyle w:val="4"/>
        <w:spacing w:before="3"/>
        <w:ind w:left="584"/>
        <w:jc w:val="both"/>
        <w:rPr>
          <w:rFonts w:hint="eastAsia" w:ascii="宋体" w:hAnsi="宋体" w:eastAsia="宋体" w:cs="宋体"/>
          <w:b/>
          <w:bCs w:val="0"/>
          <w:sz w:val="24"/>
          <w:szCs w:val="22"/>
          <w:lang w:val="zh-CN" w:eastAsia="zh-CN" w:bidi="zh-CN"/>
        </w:rPr>
      </w:pPr>
      <w:bookmarkStart w:id="16" w:name="_TOC_250004"/>
      <w:bookmarkEnd w:id="16"/>
      <w:r>
        <w:rPr>
          <w:rFonts w:hint="eastAsia" w:ascii="宋体" w:hAnsi="宋体" w:eastAsia="宋体" w:cs="宋体"/>
          <w:b/>
          <w:bCs w:val="0"/>
          <w:sz w:val="24"/>
          <w:szCs w:val="22"/>
          <w:lang w:val="zh-CN" w:eastAsia="zh-CN" w:bidi="zh-CN"/>
        </w:rPr>
        <w:t>（三）教学资源</w:t>
      </w:r>
    </w:p>
    <w:p>
      <w:pPr>
        <w:pStyle w:val="5"/>
        <w:spacing w:before="91" w:line="360" w:lineRule="auto"/>
        <w:ind w:left="584" w:firstLine="400" w:firstLineChars="200"/>
        <w:jc w:val="both"/>
        <w:rPr>
          <w:rFonts w:hint="eastAsia" w:ascii="宋体" w:hAnsi="宋体" w:eastAsia="宋体" w:cs="宋体"/>
          <w:spacing w:val="-5"/>
          <w:sz w:val="21"/>
          <w:szCs w:val="21"/>
        </w:rPr>
      </w:pPr>
      <w:r>
        <w:rPr>
          <w:rFonts w:hint="eastAsia" w:ascii="宋体" w:hAnsi="宋体" w:eastAsia="宋体" w:cs="宋体"/>
          <w:spacing w:val="-5"/>
          <w:sz w:val="21"/>
          <w:szCs w:val="21"/>
        </w:rPr>
        <w:t>目前我校拥有图书馆一座，体育类图书 4000 余册，与超星等国内数据库建立了合作关系。各类图书及电子图书资料能够满足学生专业学习、教师专业教学研究、教学实施和社会服务需要。学校严格执行国家和省（区、市）关于教材和器材选用的有关要求，健全本校教材选用制度。本根据需要组织编写校本教材，开发教学资源，学校信息化条件可以满足专业建设、教学管理、信息化教学和学生自主学习需要。</w:t>
      </w:r>
    </w:p>
    <w:p>
      <w:pPr>
        <w:pStyle w:val="5"/>
        <w:spacing w:before="91" w:line="360" w:lineRule="auto"/>
        <w:ind w:left="584" w:firstLine="400" w:firstLineChars="200"/>
        <w:jc w:val="both"/>
        <w:rPr>
          <w:rFonts w:hint="eastAsia" w:ascii="宋体" w:hAnsi="宋体" w:eastAsia="宋体" w:cs="宋体"/>
          <w:spacing w:val="-5"/>
          <w:sz w:val="21"/>
          <w:szCs w:val="21"/>
        </w:rPr>
        <w:sectPr>
          <w:footerReference r:id="rId9" w:type="default"/>
          <w:pgSz w:w="11910" w:h="16840"/>
          <w:pgMar w:top="1160" w:right="1080" w:bottom="1180" w:left="1240" w:header="0" w:footer="993" w:gutter="0"/>
          <w:pgNumType w:start="23"/>
          <w:cols w:space="720" w:num="1"/>
        </w:sectPr>
      </w:pPr>
    </w:p>
    <w:p>
      <w:pPr>
        <w:pStyle w:val="4"/>
        <w:ind w:left="584"/>
        <w:rPr>
          <w:rFonts w:hint="eastAsia" w:ascii="宋体" w:hAnsi="宋体" w:eastAsia="宋体" w:cs="宋体"/>
          <w:b/>
          <w:bCs w:val="0"/>
          <w:sz w:val="24"/>
          <w:szCs w:val="22"/>
          <w:lang w:val="zh-CN" w:eastAsia="zh-CN" w:bidi="zh-CN"/>
        </w:rPr>
      </w:pPr>
      <w:bookmarkStart w:id="17" w:name="_TOC_250003"/>
      <w:bookmarkEnd w:id="17"/>
      <w:r>
        <w:rPr>
          <w:rFonts w:hint="eastAsia" w:ascii="宋体" w:hAnsi="宋体" w:eastAsia="宋体" w:cs="宋体"/>
          <w:b/>
          <w:bCs w:val="0"/>
          <w:sz w:val="24"/>
          <w:szCs w:val="22"/>
          <w:lang w:val="zh-CN" w:eastAsia="zh-CN" w:bidi="zh-CN"/>
        </w:rPr>
        <w:t>（四）教学方法</w:t>
      </w:r>
    </w:p>
    <w:p>
      <w:pPr>
        <w:pStyle w:val="5"/>
        <w:spacing w:before="91" w:line="360" w:lineRule="auto"/>
        <w:ind w:left="584" w:firstLine="400" w:firstLineChars="200"/>
        <w:jc w:val="both"/>
        <w:rPr>
          <w:rFonts w:hint="eastAsia" w:ascii="宋体" w:hAnsi="宋体" w:eastAsia="宋体" w:cs="宋体"/>
          <w:spacing w:val="-5"/>
          <w:sz w:val="21"/>
          <w:szCs w:val="21"/>
        </w:rPr>
      </w:pPr>
      <w:r>
        <w:rPr>
          <w:rFonts w:hint="eastAsia" w:ascii="宋体" w:hAnsi="宋体" w:eastAsia="宋体" w:cs="宋体"/>
          <w:spacing w:val="-5"/>
          <w:sz w:val="21"/>
          <w:szCs w:val="21"/>
        </w:rPr>
        <w:t>教学实施严格按照国家规定与专业培养目标、课程教学要求、学生能力与教学资源， 采用适当的教学方法，以达成预期教学目标。倡导因材施教、因需施教，鼓励创新教学方法和策略，采用理实一体化教学、案例教学、项目教学等方法，坚持学中做、做中学。</w:t>
      </w:r>
    </w:p>
    <w:p>
      <w:pPr>
        <w:spacing w:before="48"/>
        <w:ind w:left="420" w:right="0" w:firstLine="241" w:firstLineChars="100"/>
        <w:jc w:val="left"/>
        <w:rPr>
          <w:rFonts w:hint="eastAsia" w:ascii="宋体" w:hAnsi="宋体" w:eastAsia="宋体" w:cs="宋体"/>
          <w:b/>
          <w:sz w:val="24"/>
        </w:rPr>
      </w:pPr>
      <w:r>
        <w:rPr>
          <w:rFonts w:hint="eastAsia" w:ascii="宋体" w:hAnsi="宋体" w:eastAsia="宋体" w:cs="宋体"/>
          <w:b/>
          <w:sz w:val="24"/>
        </w:rPr>
        <w:t>（五）教学评价</w:t>
      </w:r>
    </w:p>
    <w:p>
      <w:pPr>
        <w:pStyle w:val="5"/>
        <w:spacing w:before="91" w:line="360" w:lineRule="auto"/>
        <w:ind w:left="584" w:firstLine="400" w:firstLineChars="200"/>
        <w:jc w:val="both"/>
        <w:rPr>
          <w:rFonts w:hint="eastAsia" w:ascii="宋体" w:hAnsi="宋体" w:eastAsia="宋体" w:cs="宋体"/>
          <w:spacing w:val="-5"/>
          <w:sz w:val="21"/>
          <w:szCs w:val="21"/>
        </w:rPr>
      </w:pPr>
      <w:r>
        <w:rPr>
          <w:rFonts w:hint="eastAsia" w:ascii="宋体" w:hAnsi="宋体" w:eastAsia="宋体" w:cs="宋体"/>
          <w:spacing w:val="-5"/>
          <w:sz w:val="21"/>
          <w:szCs w:val="21"/>
        </w:rPr>
        <w:t>对学生的学业考核评价内容兼顾认知、技能、情感等方面，评价应体现评价标准、评价主体、评价方式、评价过程的多元化，如观察、口试、笔试、顶岗操作、职业技能大赛、职业资格鉴定等评价、评定方式。要加强对教学过程的质量监控，改革教学评价的标准和方法。</w:t>
      </w:r>
    </w:p>
    <w:p>
      <w:pPr>
        <w:pStyle w:val="4"/>
        <w:spacing w:before="3"/>
        <w:ind w:left="584"/>
        <w:rPr>
          <w:rFonts w:hint="eastAsia" w:ascii="宋体" w:hAnsi="宋体" w:eastAsia="宋体" w:cs="宋体"/>
          <w:b/>
          <w:bCs w:val="0"/>
          <w:sz w:val="24"/>
          <w:szCs w:val="22"/>
          <w:lang w:val="zh-CN" w:eastAsia="zh-CN" w:bidi="zh-CN"/>
        </w:rPr>
      </w:pPr>
      <w:bookmarkStart w:id="18" w:name="_TOC_250002"/>
      <w:bookmarkEnd w:id="18"/>
      <w:r>
        <w:rPr>
          <w:rFonts w:hint="eastAsia" w:ascii="宋体" w:hAnsi="宋体" w:eastAsia="宋体" w:cs="宋体"/>
          <w:b/>
          <w:bCs w:val="0"/>
          <w:sz w:val="24"/>
          <w:szCs w:val="22"/>
          <w:lang w:val="zh-CN" w:eastAsia="zh-CN" w:bidi="zh-CN"/>
        </w:rPr>
        <w:t>（六）质量管理</w:t>
      </w:r>
    </w:p>
    <w:p>
      <w:pPr>
        <w:pStyle w:val="5"/>
        <w:spacing w:before="91" w:line="360" w:lineRule="auto"/>
        <w:ind w:left="584" w:firstLine="400" w:firstLineChars="200"/>
        <w:jc w:val="both"/>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pPr>
        <w:pStyle w:val="4"/>
        <w:spacing w:before="83"/>
        <w:ind w:left="0" w:leftChars="0" w:firstLine="562" w:firstLineChars="200"/>
        <w:rPr>
          <w:rFonts w:hint="eastAsia" w:ascii="黑体" w:hAnsi="黑体" w:eastAsia="黑体" w:cs="黑体"/>
          <w:sz w:val="28"/>
          <w:szCs w:val="28"/>
        </w:rPr>
      </w:pPr>
      <w:bookmarkStart w:id="19" w:name="_TOC_250001"/>
      <w:bookmarkEnd w:id="19"/>
      <w:r>
        <w:rPr>
          <w:rFonts w:hint="eastAsia" w:ascii="黑体" w:hAnsi="黑体" w:eastAsia="黑体" w:cs="黑体"/>
          <w:sz w:val="28"/>
          <w:szCs w:val="28"/>
        </w:rPr>
        <w:t>九、毕业要求</w:t>
      </w:r>
    </w:p>
    <w:p>
      <w:pPr>
        <w:pStyle w:val="5"/>
        <w:spacing w:before="91" w:line="360" w:lineRule="auto"/>
        <w:ind w:left="584" w:firstLine="400" w:firstLineChars="200"/>
        <w:jc w:val="both"/>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根据国家有关规定、体育教育专业培养目标和培养规格，结合学校办学实际，进一步细化、明确学生毕业要求。严把毕业出口关，确保学生毕业时的学时学分和教学环节，结合专业实际组织毕业考 试（考核），保证毕业要求的达成度，坚决杜绝“清考”行为。</w:t>
      </w:r>
    </w:p>
    <w:p>
      <w:pPr>
        <w:spacing w:before="0" w:line="365" w:lineRule="exact"/>
        <w:ind w:right="0" w:firstLine="482" w:firstLineChars="200"/>
        <w:jc w:val="left"/>
        <w:rPr>
          <w:rFonts w:hint="eastAsia" w:ascii="宋体" w:hAnsi="宋体" w:eastAsia="宋体" w:cs="宋体"/>
          <w:b/>
          <w:bCs w:val="0"/>
          <w:sz w:val="24"/>
          <w:szCs w:val="22"/>
          <w:lang w:val="zh-CN" w:eastAsia="zh-CN" w:bidi="zh-CN"/>
        </w:rPr>
      </w:pPr>
      <w:r>
        <w:rPr>
          <w:rFonts w:hint="eastAsia" w:ascii="宋体" w:hAnsi="宋体" w:eastAsia="宋体" w:cs="宋体"/>
          <w:b/>
          <w:bCs w:val="0"/>
          <w:sz w:val="24"/>
          <w:szCs w:val="22"/>
          <w:lang w:val="zh-CN" w:eastAsia="zh-CN" w:bidi="zh-CN"/>
        </w:rPr>
        <w:t>（一）专业学分</w:t>
      </w:r>
    </w:p>
    <w:p>
      <w:pPr>
        <w:pStyle w:val="5"/>
        <w:spacing w:before="91" w:line="360" w:lineRule="auto"/>
        <w:ind w:left="584" w:firstLine="400" w:firstLineChars="200"/>
        <w:jc w:val="both"/>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spacing w:val="-5"/>
          <w:sz w:val="21"/>
          <w:szCs w:val="21"/>
          <w:lang w:val="en-US" w:eastAsia="zh-CN"/>
        </w:rPr>
        <w:t>本专业学生需修满共计 149学分方可准予毕业。</w:t>
      </w:r>
    </w:p>
    <w:p>
      <w:pPr>
        <w:spacing w:before="0" w:line="365" w:lineRule="exact"/>
        <w:ind w:right="0" w:firstLine="482" w:firstLineChars="200"/>
        <w:jc w:val="left"/>
        <w:rPr>
          <w:rFonts w:hint="eastAsia" w:ascii="宋体" w:hAnsi="宋体" w:eastAsia="宋体" w:cs="宋体"/>
          <w:b/>
          <w:bCs w:val="0"/>
          <w:sz w:val="24"/>
          <w:szCs w:val="22"/>
          <w:lang w:val="zh-CN" w:eastAsia="zh-CN" w:bidi="zh-CN"/>
        </w:rPr>
      </w:pPr>
      <w:r>
        <w:rPr>
          <w:rFonts w:hint="eastAsia" w:ascii="宋体" w:hAnsi="宋体" w:eastAsia="宋体" w:cs="宋体"/>
          <w:b/>
          <w:bCs w:val="0"/>
          <w:sz w:val="24"/>
          <w:szCs w:val="22"/>
          <w:lang w:val="zh-CN" w:eastAsia="zh-CN" w:bidi="zh-CN"/>
        </w:rPr>
        <w:t>（二）考试（考核）</w:t>
      </w:r>
    </w:p>
    <w:p>
      <w:pPr>
        <w:pStyle w:val="5"/>
        <w:spacing w:before="91" w:line="360" w:lineRule="auto"/>
        <w:ind w:left="584" w:firstLine="400" w:firstLineChars="200"/>
        <w:jc w:val="both"/>
        <w:rPr>
          <w:rFonts w:hint="eastAsia" w:ascii="宋体" w:hAnsi="宋体" w:eastAsia="宋体" w:cs="宋体"/>
          <w:spacing w:val="-5"/>
          <w:sz w:val="21"/>
          <w:szCs w:val="21"/>
          <w:lang w:val="en-US" w:eastAsia="zh-CN"/>
        </w:rPr>
      </w:pPr>
      <w:r>
        <w:rPr>
          <w:rFonts w:hint="eastAsia" w:ascii="宋体" w:hAnsi="宋体" w:eastAsia="宋体" w:cs="宋体"/>
          <w:spacing w:val="-5"/>
          <w:sz w:val="21"/>
          <w:szCs w:val="21"/>
          <w:lang w:val="en-US" w:eastAsia="zh-CN"/>
        </w:rPr>
        <w:t>必修课要求及格，选修课要求合格，实践环节要求合格，杜绝“清考”。</w:t>
      </w:r>
    </w:p>
    <w:p>
      <w:pPr>
        <w:spacing w:before="0" w:line="365" w:lineRule="exact"/>
        <w:ind w:right="0" w:firstLine="482" w:firstLineChars="200"/>
        <w:jc w:val="left"/>
        <w:rPr>
          <w:rFonts w:hint="eastAsia" w:ascii="宋体" w:hAnsi="宋体" w:eastAsia="宋体" w:cs="宋体"/>
          <w:b/>
          <w:bCs w:val="0"/>
          <w:sz w:val="24"/>
          <w:szCs w:val="22"/>
          <w:lang w:val="zh-CN" w:eastAsia="zh-CN" w:bidi="zh-CN"/>
        </w:rPr>
      </w:pPr>
      <w:r>
        <w:rPr>
          <w:rFonts w:hint="eastAsia" w:ascii="宋体" w:hAnsi="宋体" w:eastAsia="宋体" w:cs="宋体"/>
          <w:b/>
          <w:bCs w:val="0"/>
          <w:sz w:val="24"/>
          <w:szCs w:val="22"/>
          <w:lang w:val="zh-CN" w:eastAsia="zh-CN" w:bidi="zh-CN"/>
        </w:rPr>
        <w:t>（三）资格证书</w:t>
      </w:r>
    </w:p>
    <w:p>
      <w:pPr>
        <w:pStyle w:val="5"/>
        <w:spacing w:before="91" w:line="360" w:lineRule="auto"/>
        <w:ind w:left="584" w:firstLine="400" w:firstLineChars="200"/>
        <w:jc w:val="both"/>
        <w:rPr>
          <w:rFonts w:hint="eastAsia" w:ascii="宋体" w:hAnsi="宋体" w:eastAsia="宋体" w:cs="宋体"/>
          <w:spacing w:val="-5"/>
          <w:sz w:val="21"/>
          <w:szCs w:val="21"/>
        </w:rPr>
      </w:pPr>
      <w:r>
        <w:rPr>
          <w:rFonts w:hint="eastAsia" w:ascii="宋体" w:hAnsi="宋体" w:eastAsia="宋体" w:cs="宋体"/>
          <w:spacing w:val="-5"/>
          <w:sz w:val="21"/>
          <w:szCs w:val="21"/>
        </w:rPr>
        <w:t>在获得毕业证的基础上，鼓励学生在校期间考取普通话水平合格证书、教师资格证、三级裁判员、社会体育指导员、游泳救生员、计算机等级证书等辅助就业所需的资格证书。</w:t>
      </w:r>
    </w:p>
    <w:p>
      <w:pPr>
        <w:spacing w:before="0" w:line="365" w:lineRule="exact"/>
        <w:ind w:right="0" w:firstLine="482" w:firstLineChars="200"/>
        <w:jc w:val="left"/>
        <w:rPr>
          <w:rFonts w:hint="eastAsia" w:ascii="宋体" w:hAnsi="宋体" w:eastAsia="宋体" w:cs="宋体"/>
          <w:b/>
          <w:bCs w:val="0"/>
          <w:sz w:val="24"/>
          <w:szCs w:val="22"/>
          <w:lang w:val="zh-CN" w:eastAsia="zh-CN" w:bidi="zh-CN"/>
        </w:rPr>
      </w:pPr>
      <w:r>
        <w:rPr>
          <w:rFonts w:hint="eastAsia" w:ascii="宋体" w:hAnsi="宋体" w:eastAsia="宋体" w:cs="宋体"/>
          <w:b/>
          <w:bCs w:val="0"/>
          <w:sz w:val="24"/>
          <w:szCs w:val="22"/>
          <w:lang w:val="zh-CN" w:eastAsia="zh-CN" w:bidi="zh-CN"/>
        </w:rPr>
        <w:t>（四）毕业设计</w:t>
      </w:r>
    </w:p>
    <w:p>
      <w:pPr>
        <w:pStyle w:val="5"/>
        <w:spacing w:before="91" w:line="360" w:lineRule="auto"/>
        <w:ind w:left="584" w:firstLine="400" w:firstLineChars="200"/>
        <w:jc w:val="both"/>
        <w:rPr>
          <w:rFonts w:hint="default" w:ascii="宋体" w:hAnsi="宋体" w:eastAsia="宋体" w:cs="宋体"/>
          <w:spacing w:val="-5"/>
          <w:sz w:val="21"/>
          <w:szCs w:val="21"/>
          <w:lang w:val="en-US"/>
        </w:rPr>
        <w:sectPr>
          <w:pgSz w:w="11910" w:h="16840"/>
          <w:pgMar w:top="1160" w:right="1080" w:bottom="1180" w:left="1240" w:header="0" w:footer="993" w:gutter="0"/>
          <w:cols w:space="720" w:num="1"/>
        </w:sectPr>
      </w:pPr>
      <w:r>
        <w:rPr>
          <w:rFonts w:hint="eastAsia" w:ascii="宋体" w:hAnsi="宋体" w:eastAsia="宋体" w:cs="宋体"/>
          <w:spacing w:val="-5"/>
          <w:sz w:val="21"/>
          <w:szCs w:val="21"/>
        </w:rPr>
        <w:t>在专业、职业导师指导下，按照学校办学要求、学生培养规格和职业要求，通过撰写毕业论文（设计），检验和提高学生进行科研和综合运用所学知识解决实际问题的能力，培养具有创新意识的应用</w:t>
      </w:r>
      <w:r>
        <w:rPr>
          <w:rFonts w:hint="eastAsia" w:ascii="宋体" w:hAnsi="宋体" w:eastAsia="宋体" w:cs="宋体"/>
          <w:spacing w:val="-5"/>
          <w:sz w:val="21"/>
          <w:szCs w:val="21"/>
          <w:lang w:val="en-US" w:eastAsia="zh-CN"/>
        </w:rPr>
        <w:t>型</w:t>
      </w:r>
      <w:r>
        <w:rPr>
          <w:rFonts w:hint="eastAsia" w:ascii="宋体" w:hAnsi="宋体" w:eastAsia="宋体" w:cs="宋体"/>
          <w:spacing w:val="-5"/>
          <w:sz w:val="21"/>
          <w:szCs w:val="21"/>
        </w:rPr>
        <w:t>人才，完成毕业论文（设计）</w:t>
      </w:r>
      <w:r>
        <w:rPr>
          <w:rFonts w:hint="eastAsia" w:ascii="宋体" w:hAnsi="宋体" w:eastAsia="宋体" w:cs="宋体"/>
          <w:spacing w:val="-5"/>
          <w:sz w:val="21"/>
          <w:szCs w:val="21"/>
          <w:lang w:eastAsia="zh-CN"/>
        </w:rPr>
        <w:t>，</w:t>
      </w:r>
      <w:r>
        <w:rPr>
          <w:rFonts w:hint="eastAsia" w:ascii="宋体" w:hAnsi="宋体" w:eastAsia="宋体" w:cs="宋体"/>
          <w:spacing w:val="-5"/>
          <w:sz w:val="21"/>
          <w:szCs w:val="21"/>
        </w:rPr>
        <w:t>达到完成学</w:t>
      </w:r>
      <w:r>
        <w:rPr>
          <w:rFonts w:hint="eastAsia" w:ascii="宋体" w:hAnsi="宋体" w:eastAsia="宋体" w:cs="宋体"/>
          <w:spacing w:val="-5"/>
          <w:sz w:val="21"/>
          <w:szCs w:val="21"/>
          <w:lang w:val="en-US" w:eastAsia="zh-CN"/>
        </w:rPr>
        <w:t>业的最低要求。</w:t>
      </w:r>
    </w:p>
    <w:p>
      <w:pPr>
        <w:pStyle w:val="5"/>
        <w:spacing w:before="4"/>
        <w:rPr>
          <w:rFonts w:ascii="Times New Roman"/>
          <w:sz w:val="17"/>
        </w:rPr>
      </w:pPr>
      <w:bookmarkStart w:id="20" w:name="_TOC_250000"/>
      <w:bookmarkEnd w:id="20"/>
    </w:p>
    <w:sectPr>
      <w:footerReference r:id="rId10" w:type="default"/>
      <w:pgSz w:w="11910" w:h="16840"/>
      <w:pgMar w:top="1580" w:right="1080" w:bottom="1100" w:left="1240" w:header="0" w:footer="91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swiss"/>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3937000</wp:posOffset>
              </wp:positionH>
              <wp:positionV relativeFrom="page">
                <wp:posOffset>9921240</wp:posOffset>
              </wp:positionV>
              <wp:extent cx="107950" cy="152400"/>
              <wp:effectExtent l="0" t="0" r="0" b="0"/>
              <wp:wrapNone/>
              <wp:docPr id="74" name="文本框 1"/>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 o:spid="_x0000_s1026" o:spt="202" type="#_x0000_t202" style="position:absolute;left:0pt;margin-left:310pt;margin-top:781.2pt;height:12pt;width:8.5pt;mso-position-horizontal-relative:page;mso-position-vertical-relative:page;z-index:-251657216;mso-width-relative:page;mso-height-relative:page;" filled="f" stroked="f" coordsize="21600,21600" o:gfxdata="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MV/ac2QAAAA0BAAAPAAAAAAAAAAEAIAAAACIAAABkcnMvZG93bnJldi54bWxQSwEC&#10;FAAUAAAACACHTuJAUL4X7boBAAByAwAADgAAAAAAAAABACAAAAAoAQAAZHJzL2Uyb0RvYy54bWxQ&#10;SwUGAAAAAAYABgBZAQAAVAU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3907790</wp:posOffset>
              </wp:positionH>
              <wp:positionV relativeFrom="page">
                <wp:posOffset>9921240</wp:posOffset>
              </wp:positionV>
              <wp:extent cx="166370" cy="152400"/>
              <wp:effectExtent l="0" t="0" r="0" b="0"/>
              <wp:wrapNone/>
              <wp:docPr id="75" name="文本框 2"/>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 id="文本框 2" o:spid="_x0000_s1026" o:spt="202" type="#_x0000_t202" style="position:absolute;left:0pt;margin-left:307.7pt;margin-top:781.2pt;height:12pt;width:13.1pt;mso-position-horizontal-relative:page;mso-position-vertical-relative:page;z-index:-251656192;mso-width-relative:page;mso-height-relative:page;" filled="f" stroked="f" coordsize="21600,21600" o:gfxdata="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xRLNLaAAAADQEAAA8AAAAAAAAAAQAgAAAAIgAAAGRycy9kb3ducmV2LnhtbFBL&#10;AQIUABQAAAAIAIdO4kBs0J7YuwEAAHIDAAAOAAAAAAAAAAEAIAAAACkBAABkcnMvZTJvRG9jLnht&#10;bFBLBQYAAAAABgAGAFkBAABWBQ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5360035</wp:posOffset>
              </wp:positionH>
              <wp:positionV relativeFrom="page">
                <wp:posOffset>6789420</wp:posOffset>
              </wp:positionV>
              <wp:extent cx="166370" cy="152400"/>
              <wp:effectExtent l="0" t="0" r="0" b="0"/>
              <wp:wrapNone/>
              <wp:docPr id="76" name="文本框 3"/>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15</w:t>
                          </w:r>
                          <w:r>
                            <w:fldChar w:fldCharType="end"/>
                          </w:r>
                        </w:p>
                      </w:txbxContent>
                    </wps:txbx>
                    <wps:bodyPr lIns="0" tIns="0" rIns="0" bIns="0" upright="1"/>
                  </wps:wsp>
                </a:graphicData>
              </a:graphic>
            </wp:anchor>
          </w:drawing>
        </mc:Choice>
        <mc:Fallback>
          <w:pict>
            <v:shape id="文本框 3" o:spid="_x0000_s1026" o:spt="202" type="#_x0000_t202" style="position:absolute;left:0pt;margin-left:422.05pt;margin-top:534.6pt;height:12pt;width:13.1pt;mso-position-horizontal-relative:page;mso-position-vertical-relative:page;z-index:-251655168;mso-width-relative:page;mso-height-relative:page;" filled="f" stroked="f" coordsize="21600,21600" o:gfxdata="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jXcl2wAAAA0BAAAPAAAAAAAAAAEAIAAAACIAAABkcnMvZG93bnJldi54bWxQ&#10;SwECFAAUAAAACACHTuJA7qnBQ7sBAAByAwAADgAAAAAAAAABACAAAAAqAQAAZHJzL2Uyb0RvYy54&#10;bWxQSwUGAAAAAAYABgBZAQAAVwU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5360035</wp:posOffset>
              </wp:positionH>
              <wp:positionV relativeFrom="page">
                <wp:posOffset>6789420</wp:posOffset>
              </wp:positionV>
              <wp:extent cx="166370" cy="152400"/>
              <wp:effectExtent l="0" t="0" r="0" b="0"/>
              <wp:wrapNone/>
              <wp:docPr id="77" name="文本框 4"/>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20</w:t>
                          </w:r>
                          <w:r>
                            <w:fldChar w:fldCharType="end"/>
                          </w:r>
                        </w:p>
                      </w:txbxContent>
                    </wps:txbx>
                    <wps:bodyPr lIns="0" tIns="0" rIns="0" bIns="0" upright="1"/>
                  </wps:wsp>
                </a:graphicData>
              </a:graphic>
            </wp:anchor>
          </w:drawing>
        </mc:Choice>
        <mc:Fallback>
          <w:pict>
            <v:shape id="文本框 4" o:spid="_x0000_s1026" o:spt="202" type="#_x0000_t202" style="position:absolute;left:0pt;margin-left:422.05pt;margin-top:534.6pt;height:12pt;width:13.1pt;mso-position-horizontal-relative:page;mso-position-vertical-relative:page;z-index:-251654144;mso-width-relative:page;mso-height-relative:page;" filled="f" stroked="f" coordsize="21600,21600" o:gfxdata="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NdyXbAAAADQEAAA8AAAAAAAAAAQAgAAAAIgAAAGRycy9kb3ducmV2LnhtbFBL&#10;AQIUABQAAAAIAIdO4kA+6GXUugEAAHIDAAAOAAAAAAAAAAEAIAAAACoBAABkcnMvZTJvRG9jLnht&#10;bFBLBQYAAAAABgAGAFkBAABWBQ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3709670</wp:posOffset>
              </wp:positionH>
              <wp:positionV relativeFrom="page">
                <wp:posOffset>9921240</wp:posOffset>
              </wp:positionV>
              <wp:extent cx="166370" cy="152400"/>
              <wp:effectExtent l="0" t="0" r="0" b="0"/>
              <wp:wrapNone/>
              <wp:docPr id="78" name="文本框 5"/>
              <wp:cNvGraphicFramePr/>
              <a:graphic xmlns:a="http://schemas.openxmlformats.org/drawingml/2006/main">
                <a:graphicData uri="http://schemas.microsoft.com/office/word/2010/wordprocessingShape">
                  <wps:wsp>
                    <wps:cNvSpPr txBox="1"/>
                    <wps:spPr>
                      <a:xfrm>
                        <a:off x="0" y="0"/>
                        <a:ext cx="16637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23</w:t>
                          </w:r>
                          <w:r>
                            <w:fldChar w:fldCharType="end"/>
                          </w:r>
                        </w:p>
                      </w:txbxContent>
                    </wps:txbx>
                    <wps:bodyPr lIns="0" tIns="0" rIns="0" bIns="0" upright="1"/>
                  </wps:wsp>
                </a:graphicData>
              </a:graphic>
            </wp:anchor>
          </w:drawing>
        </mc:Choice>
        <mc:Fallback>
          <w:pict>
            <v:shape id="文本框 5" o:spid="_x0000_s1026" o:spt="202" type="#_x0000_t202" style="position:absolute;left:0pt;margin-left:292.1pt;margin-top:781.2pt;height:12pt;width:13.1pt;mso-position-horizontal-relative:page;mso-position-vertical-relative:page;z-index:-251653120;mso-width-relative:page;mso-height-relative:page;" filled="f" stroked="f" coordsize="21600,21600" o:gfxdata="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nfauTaAAAADQEAAA8AAAAAAAAAAQAgAAAAIgAAAGRycy9kb3ducmV2LnhtbFBL&#10;AQIUABQAAAAIAIdO4kCOoA3euwEAAHIDAAAOAAAAAAAAAAEAIAAAACkBAABkcnMvZTJvRG9jLnht&#10;bFBLBQYAAAAABgAGAFkBAABWBQ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25</w:t>
                          </w:r>
                          <w: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uOJw5yQEAAJoDAAAOAAAAAAAAAAEAIAAAAB4BAABkcnMvZTJvRG9j&#10;LnhtbFBLBQYAAAAABgAGAFkBAABZBQ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0"/>
      <w:numFmt w:val="bullet"/>
      <w:lvlText w:val=""/>
      <w:lvlJc w:val="left"/>
      <w:pPr>
        <w:ind w:left="1186" w:hanging="252"/>
      </w:pPr>
      <w:rPr>
        <w:rFonts w:hint="default" w:ascii="Wingdings" w:hAnsi="Wingdings" w:eastAsia="Wingdings" w:cs="Wingdings"/>
        <w:spacing w:val="21"/>
        <w:w w:val="99"/>
        <w:sz w:val="26"/>
        <w:szCs w:val="26"/>
        <w:lang w:val="zh-CN" w:eastAsia="zh-CN" w:bidi="zh-CN"/>
      </w:rPr>
    </w:lvl>
    <w:lvl w:ilvl="1" w:tentative="0">
      <w:start w:val="0"/>
      <w:numFmt w:val="bullet"/>
      <w:lvlText w:val="•"/>
      <w:lvlJc w:val="left"/>
      <w:pPr>
        <w:ind w:left="1272" w:hanging="252"/>
      </w:pPr>
      <w:rPr>
        <w:rFonts w:hint="default"/>
        <w:lang w:val="zh-CN" w:eastAsia="zh-CN" w:bidi="zh-CN"/>
      </w:rPr>
    </w:lvl>
    <w:lvl w:ilvl="2" w:tentative="0">
      <w:start w:val="0"/>
      <w:numFmt w:val="bullet"/>
      <w:lvlText w:val="•"/>
      <w:lvlJc w:val="left"/>
      <w:pPr>
        <w:ind w:left="1365" w:hanging="252"/>
      </w:pPr>
      <w:rPr>
        <w:rFonts w:hint="default"/>
        <w:lang w:val="zh-CN" w:eastAsia="zh-CN" w:bidi="zh-CN"/>
      </w:rPr>
    </w:lvl>
    <w:lvl w:ilvl="3" w:tentative="0">
      <w:start w:val="0"/>
      <w:numFmt w:val="bullet"/>
      <w:lvlText w:val="•"/>
      <w:lvlJc w:val="left"/>
      <w:pPr>
        <w:ind w:left="1457" w:hanging="252"/>
      </w:pPr>
      <w:rPr>
        <w:rFonts w:hint="default"/>
        <w:lang w:val="zh-CN" w:eastAsia="zh-CN" w:bidi="zh-CN"/>
      </w:rPr>
    </w:lvl>
    <w:lvl w:ilvl="4" w:tentative="0">
      <w:start w:val="0"/>
      <w:numFmt w:val="bullet"/>
      <w:lvlText w:val="•"/>
      <w:lvlJc w:val="left"/>
      <w:pPr>
        <w:ind w:left="1550" w:hanging="252"/>
      </w:pPr>
      <w:rPr>
        <w:rFonts w:hint="default"/>
        <w:lang w:val="zh-CN" w:eastAsia="zh-CN" w:bidi="zh-CN"/>
      </w:rPr>
    </w:lvl>
    <w:lvl w:ilvl="5" w:tentative="0">
      <w:start w:val="0"/>
      <w:numFmt w:val="bullet"/>
      <w:lvlText w:val="•"/>
      <w:lvlJc w:val="left"/>
      <w:pPr>
        <w:ind w:left="1642" w:hanging="252"/>
      </w:pPr>
      <w:rPr>
        <w:rFonts w:hint="default"/>
        <w:lang w:val="zh-CN" w:eastAsia="zh-CN" w:bidi="zh-CN"/>
      </w:rPr>
    </w:lvl>
    <w:lvl w:ilvl="6" w:tentative="0">
      <w:start w:val="0"/>
      <w:numFmt w:val="bullet"/>
      <w:lvlText w:val="•"/>
      <w:lvlJc w:val="left"/>
      <w:pPr>
        <w:ind w:left="1735" w:hanging="252"/>
      </w:pPr>
      <w:rPr>
        <w:rFonts w:hint="default"/>
        <w:lang w:val="zh-CN" w:eastAsia="zh-CN" w:bidi="zh-CN"/>
      </w:rPr>
    </w:lvl>
    <w:lvl w:ilvl="7" w:tentative="0">
      <w:start w:val="0"/>
      <w:numFmt w:val="bullet"/>
      <w:lvlText w:val="•"/>
      <w:lvlJc w:val="left"/>
      <w:pPr>
        <w:ind w:left="1827" w:hanging="252"/>
      </w:pPr>
      <w:rPr>
        <w:rFonts w:hint="default"/>
        <w:lang w:val="zh-CN" w:eastAsia="zh-CN" w:bidi="zh-CN"/>
      </w:rPr>
    </w:lvl>
    <w:lvl w:ilvl="8" w:tentative="0">
      <w:start w:val="0"/>
      <w:numFmt w:val="bullet"/>
      <w:lvlText w:val="•"/>
      <w:lvlJc w:val="left"/>
      <w:pPr>
        <w:ind w:left="1920" w:hanging="252"/>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938"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818" w:hanging="601"/>
      </w:pPr>
      <w:rPr>
        <w:rFonts w:hint="default"/>
        <w:lang w:val="zh-CN" w:eastAsia="zh-CN" w:bidi="zh-CN"/>
      </w:rPr>
    </w:lvl>
    <w:lvl w:ilvl="2" w:tentative="0">
      <w:start w:val="0"/>
      <w:numFmt w:val="bullet"/>
      <w:lvlText w:val="•"/>
      <w:lvlJc w:val="left"/>
      <w:pPr>
        <w:ind w:left="3697" w:hanging="601"/>
      </w:pPr>
      <w:rPr>
        <w:rFonts w:hint="default"/>
        <w:lang w:val="zh-CN" w:eastAsia="zh-CN" w:bidi="zh-CN"/>
      </w:rPr>
    </w:lvl>
    <w:lvl w:ilvl="3" w:tentative="0">
      <w:start w:val="0"/>
      <w:numFmt w:val="bullet"/>
      <w:lvlText w:val="•"/>
      <w:lvlJc w:val="left"/>
      <w:pPr>
        <w:ind w:left="4575" w:hanging="601"/>
      </w:pPr>
      <w:rPr>
        <w:rFonts w:hint="default"/>
        <w:lang w:val="zh-CN" w:eastAsia="zh-CN" w:bidi="zh-CN"/>
      </w:rPr>
    </w:lvl>
    <w:lvl w:ilvl="4" w:tentative="0">
      <w:start w:val="0"/>
      <w:numFmt w:val="bullet"/>
      <w:lvlText w:val="•"/>
      <w:lvlJc w:val="left"/>
      <w:pPr>
        <w:ind w:left="5454" w:hanging="601"/>
      </w:pPr>
      <w:rPr>
        <w:rFonts w:hint="default"/>
        <w:lang w:val="zh-CN" w:eastAsia="zh-CN" w:bidi="zh-CN"/>
      </w:rPr>
    </w:lvl>
    <w:lvl w:ilvl="5" w:tentative="0">
      <w:start w:val="0"/>
      <w:numFmt w:val="bullet"/>
      <w:lvlText w:val="•"/>
      <w:lvlJc w:val="left"/>
      <w:pPr>
        <w:ind w:left="6333" w:hanging="601"/>
      </w:pPr>
      <w:rPr>
        <w:rFonts w:hint="default"/>
        <w:lang w:val="zh-CN" w:eastAsia="zh-CN" w:bidi="zh-CN"/>
      </w:rPr>
    </w:lvl>
    <w:lvl w:ilvl="6" w:tentative="0">
      <w:start w:val="0"/>
      <w:numFmt w:val="bullet"/>
      <w:lvlText w:val="•"/>
      <w:lvlJc w:val="left"/>
      <w:pPr>
        <w:ind w:left="7211" w:hanging="601"/>
      </w:pPr>
      <w:rPr>
        <w:rFonts w:hint="default"/>
        <w:lang w:val="zh-CN" w:eastAsia="zh-CN" w:bidi="zh-CN"/>
      </w:rPr>
    </w:lvl>
    <w:lvl w:ilvl="7" w:tentative="0">
      <w:start w:val="0"/>
      <w:numFmt w:val="bullet"/>
      <w:lvlText w:val="•"/>
      <w:lvlJc w:val="left"/>
      <w:pPr>
        <w:ind w:left="8090" w:hanging="601"/>
      </w:pPr>
      <w:rPr>
        <w:rFonts w:hint="default"/>
        <w:lang w:val="zh-CN" w:eastAsia="zh-CN" w:bidi="zh-CN"/>
      </w:rPr>
    </w:lvl>
    <w:lvl w:ilvl="8" w:tentative="0">
      <w:start w:val="0"/>
      <w:numFmt w:val="bullet"/>
      <w:lvlText w:val="•"/>
      <w:lvlJc w:val="left"/>
      <w:pPr>
        <w:ind w:left="8968" w:hanging="601"/>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938"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818" w:hanging="601"/>
      </w:pPr>
      <w:rPr>
        <w:rFonts w:hint="default"/>
        <w:lang w:val="zh-CN" w:eastAsia="zh-CN" w:bidi="zh-CN"/>
      </w:rPr>
    </w:lvl>
    <w:lvl w:ilvl="2" w:tentative="0">
      <w:start w:val="0"/>
      <w:numFmt w:val="bullet"/>
      <w:lvlText w:val="•"/>
      <w:lvlJc w:val="left"/>
      <w:pPr>
        <w:ind w:left="3697" w:hanging="601"/>
      </w:pPr>
      <w:rPr>
        <w:rFonts w:hint="default"/>
        <w:lang w:val="zh-CN" w:eastAsia="zh-CN" w:bidi="zh-CN"/>
      </w:rPr>
    </w:lvl>
    <w:lvl w:ilvl="3" w:tentative="0">
      <w:start w:val="0"/>
      <w:numFmt w:val="bullet"/>
      <w:lvlText w:val="•"/>
      <w:lvlJc w:val="left"/>
      <w:pPr>
        <w:ind w:left="4575" w:hanging="601"/>
      </w:pPr>
      <w:rPr>
        <w:rFonts w:hint="default"/>
        <w:lang w:val="zh-CN" w:eastAsia="zh-CN" w:bidi="zh-CN"/>
      </w:rPr>
    </w:lvl>
    <w:lvl w:ilvl="4" w:tentative="0">
      <w:start w:val="0"/>
      <w:numFmt w:val="bullet"/>
      <w:lvlText w:val="•"/>
      <w:lvlJc w:val="left"/>
      <w:pPr>
        <w:ind w:left="5454" w:hanging="601"/>
      </w:pPr>
      <w:rPr>
        <w:rFonts w:hint="default"/>
        <w:lang w:val="zh-CN" w:eastAsia="zh-CN" w:bidi="zh-CN"/>
      </w:rPr>
    </w:lvl>
    <w:lvl w:ilvl="5" w:tentative="0">
      <w:start w:val="0"/>
      <w:numFmt w:val="bullet"/>
      <w:lvlText w:val="•"/>
      <w:lvlJc w:val="left"/>
      <w:pPr>
        <w:ind w:left="6333" w:hanging="601"/>
      </w:pPr>
      <w:rPr>
        <w:rFonts w:hint="default"/>
        <w:lang w:val="zh-CN" w:eastAsia="zh-CN" w:bidi="zh-CN"/>
      </w:rPr>
    </w:lvl>
    <w:lvl w:ilvl="6" w:tentative="0">
      <w:start w:val="0"/>
      <w:numFmt w:val="bullet"/>
      <w:lvlText w:val="•"/>
      <w:lvlJc w:val="left"/>
      <w:pPr>
        <w:ind w:left="7211" w:hanging="601"/>
      </w:pPr>
      <w:rPr>
        <w:rFonts w:hint="default"/>
        <w:lang w:val="zh-CN" w:eastAsia="zh-CN" w:bidi="zh-CN"/>
      </w:rPr>
    </w:lvl>
    <w:lvl w:ilvl="7" w:tentative="0">
      <w:start w:val="0"/>
      <w:numFmt w:val="bullet"/>
      <w:lvlText w:val="•"/>
      <w:lvlJc w:val="left"/>
      <w:pPr>
        <w:ind w:left="8090" w:hanging="601"/>
      </w:pPr>
      <w:rPr>
        <w:rFonts w:hint="default"/>
        <w:lang w:val="zh-CN" w:eastAsia="zh-CN" w:bidi="zh-CN"/>
      </w:rPr>
    </w:lvl>
    <w:lvl w:ilvl="8" w:tentative="0">
      <w:start w:val="0"/>
      <w:numFmt w:val="bullet"/>
      <w:lvlText w:val="•"/>
      <w:lvlJc w:val="left"/>
      <w:pPr>
        <w:ind w:left="8968" w:hanging="601"/>
      </w:pPr>
      <w:rPr>
        <w:rFonts w:hint="default"/>
        <w:lang w:val="zh-CN" w:eastAsia="zh-CN" w:bidi="zh-CN"/>
      </w:rPr>
    </w:lvl>
  </w:abstractNum>
  <w:abstractNum w:abstractNumId="3">
    <w:nsid w:val="C8879AEF"/>
    <w:multiLevelType w:val="multilevel"/>
    <w:tmpl w:val="C8879AEF"/>
    <w:lvl w:ilvl="0" w:tentative="0">
      <w:start w:val="0"/>
      <w:numFmt w:val="bullet"/>
      <w:lvlText w:val=""/>
      <w:lvlJc w:val="left"/>
      <w:pPr>
        <w:ind w:left="1215" w:hanging="212"/>
      </w:pPr>
      <w:rPr>
        <w:rFonts w:hint="default" w:ascii="Wingdings" w:hAnsi="Wingdings" w:eastAsia="Wingdings" w:cs="Wingdings"/>
        <w:spacing w:val="17"/>
        <w:w w:val="99"/>
        <w:sz w:val="24"/>
        <w:szCs w:val="24"/>
        <w:lang w:val="zh-CN" w:eastAsia="zh-CN" w:bidi="zh-CN"/>
      </w:rPr>
    </w:lvl>
    <w:lvl w:ilvl="1" w:tentative="0">
      <w:start w:val="0"/>
      <w:numFmt w:val="bullet"/>
      <w:lvlText w:val="•"/>
      <w:lvlJc w:val="left"/>
      <w:pPr>
        <w:ind w:left="1308" w:hanging="212"/>
      </w:pPr>
      <w:rPr>
        <w:rFonts w:hint="default"/>
        <w:lang w:val="zh-CN" w:eastAsia="zh-CN" w:bidi="zh-CN"/>
      </w:rPr>
    </w:lvl>
    <w:lvl w:ilvl="2" w:tentative="0">
      <w:start w:val="0"/>
      <w:numFmt w:val="bullet"/>
      <w:lvlText w:val="•"/>
      <w:lvlJc w:val="left"/>
      <w:pPr>
        <w:ind w:left="1397" w:hanging="212"/>
      </w:pPr>
      <w:rPr>
        <w:rFonts w:hint="default"/>
        <w:lang w:val="zh-CN" w:eastAsia="zh-CN" w:bidi="zh-CN"/>
      </w:rPr>
    </w:lvl>
    <w:lvl w:ilvl="3" w:tentative="0">
      <w:start w:val="0"/>
      <w:numFmt w:val="bullet"/>
      <w:lvlText w:val="•"/>
      <w:lvlJc w:val="left"/>
      <w:pPr>
        <w:ind w:left="1485" w:hanging="212"/>
      </w:pPr>
      <w:rPr>
        <w:rFonts w:hint="default"/>
        <w:lang w:val="zh-CN" w:eastAsia="zh-CN" w:bidi="zh-CN"/>
      </w:rPr>
    </w:lvl>
    <w:lvl w:ilvl="4" w:tentative="0">
      <w:start w:val="0"/>
      <w:numFmt w:val="bullet"/>
      <w:lvlText w:val="•"/>
      <w:lvlJc w:val="left"/>
      <w:pPr>
        <w:ind w:left="1574" w:hanging="212"/>
      </w:pPr>
      <w:rPr>
        <w:rFonts w:hint="default"/>
        <w:lang w:val="zh-CN" w:eastAsia="zh-CN" w:bidi="zh-CN"/>
      </w:rPr>
    </w:lvl>
    <w:lvl w:ilvl="5" w:tentative="0">
      <w:start w:val="0"/>
      <w:numFmt w:val="bullet"/>
      <w:lvlText w:val="•"/>
      <w:lvlJc w:val="left"/>
      <w:pPr>
        <w:ind w:left="1662" w:hanging="212"/>
      </w:pPr>
      <w:rPr>
        <w:rFonts w:hint="default"/>
        <w:lang w:val="zh-CN" w:eastAsia="zh-CN" w:bidi="zh-CN"/>
      </w:rPr>
    </w:lvl>
    <w:lvl w:ilvl="6" w:tentative="0">
      <w:start w:val="0"/>
      <w:numFmt w:val="bullet"/>
      <w:lvlText w:val="•"/>
      <w:lvlJc w:val="left"/>
      <w:pPr>
        <w:ind w:left="1751" w:hanging="212"/>
      </w:pPr>
      <w:rPr>
        <w:rFonts w:hint="default"/>
        <w:lang w:val="zh-CN" w:eastAsia="zh-CN" w:bidi="zh-CN"/>
      </w:rPr>
    </w:lvl>
    <w:lvl w:ilvl="7" w:tentative="0">
      <w:start w:val="0"/>
      <w:numFmt w:val="bullet"/>
      <w:lvlText w:val="•"/>
      <w:lvlJc w:val="left"/>
      <w:pPr>
        <w:ind w:left="1839" w:hanging="212"/>
      </w:pPr>
      <w:rPr>
        <w:rFonts w:hint="default"/>
        <w:lang w:val="zh-CN" w:eastAsia="zh-CN" w:bidi="zh-CN"/>
      </w:rPr>
    </w:lvl>
    <w:lvl w:ilvl="8" w:tentative="0">
      <w:start w:val="0"/>
      <w:numFmt w:val="bullet"/>
      <w:lvlText w:val="•"/>
      <w:lvlJc w:val="left"/>
      <w:pPr>
        <w:ind w:left="1928" w:hanging="212"/>
      </w:pPr>
      <w:rPr>
        <w:rFonts w:hint="default"/>
        <w:lang w:val="zh-CN" w:eastAsia="zh-CN" w:bidi="zh-CN"/>
      </w:rPr>
    </w:lvl>
  </w:abstractNum>
  <w:abstractNum w:abstractNumId="4">
    <w:nsid w:val="DCBA6B53"/>
    <w:multiLevelType w:val="multilevel"/>
    <w:tmpl w:val="DCBA6B53"/>
    <w:lvl w:ilvl="0" w:tentative="0">
      <w:start w:val="1"/>
      <w:numFmt w:val="decimal"/>
      <w:lvlText w:val="（%1）"/>
      <w:lvlJc w:val="left"/>
      <w:pPr>
        <w:ind w:left="1185"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20" w:hanging="601"/>
      </w:pPr>
      <w:rPr>
        <w:rFonts w:hint="default"/>
        <w:lang w:val="zh-CN" w:eastAsia="zh-CN" w:bidi="zh-CN"/>
      </w:rPr>
    </w:lvl>
    <w:lvl w:ilvl="2" w:tentative="0">
      <w:start w:val="0"/>
      <w:numFmt w:val="bullet"/>
      <w:lvlText w:val="•"/>
      <w:lvlJc w:val="left"/>
      <w:pPr>
        <w:ind w:left="2861" w:hanging="601"/>
      </w:pPr>
      <w:rPr>
        <w:rFonts w:hint="default"/>
        <w:lang w:val="zh-CN" w:eastAsia="zh-CN" w:bidi="zh-CN"/>
      </w:rPr>
    </w:lvl>
    <w:lvl w:ilvl="3" w:tentative="0">
      <w:start w:val="0"/>
      <w:numFmt w:val="bullet"/>
      <w:lvlText w:val="•"/>
      <w:lvlJc w:val="left"/>
      <w:pPr>
        <w:ind w:left="3701" w:hanging="601"/>
      </w:pPr>
      <w:rPr>
        <w:rFonts w:hint="default"/>
        <w:lang w:val="zh-CN" w:eastAsia="zh-CN" w:bidi="zh-CN"/>
      </w:rPr>
    </w:lvl>
    <w:lvl w:ilvl="4" w:tentative="0">
      <w:start w:val="0"/>
      <w:numFmt w:val="bullet"/>
      <w:lvlText w:val="•"/>
      <w:lvlJc w:val="left"/>
      <w:pPr>
        <w:ind w:left="4542" w:hanging="601"/>
      </w:pPr>
      <w:rPr>
        <w:rFonts w:hint="default"/>
        <w:lang w:val="zh-CN" w:eastAsia="zh-CN" w:bidi="zh-CN"/>
      </w:rPr>
    </w:lvl>
    <w:lvl w:ilvl="5" w:tentative="0">
      <w:start w:val="0"/>
      <w:numFmt w:val="bullet"/>
      <w:lvlText w:val="•"/>
      <w:lvlJc w:val="left"/>
      <w:pPr>
        <w:ind w:left="5383" w:hanging="601"/>
      </w:pPr>
      <w:rPr>
        <w:rFonts w:hint="default"/>
        <w:lang w:val="zh-CN" w:eastAsia="zh-CN" w:bidi="zh-CN"/>
      </w:rPr>
    </w:lvl>
    <w:lvl w:ilvl="6" w:tentative="0">
      <w:start w:val="0"/>
      <w:numFmt w:val="bullet"/>
      <w:lvlText w:val="•"/>
      <w:lvlJc w:val="left"/>
      <w:pPr>
        <w:ind w:left="6223" w:hanging="601"/>
      </w:pPr>
      <w:rPr>
        <w:rFonts w:hint="default"/>
        <w:lang w:val="zh-CN" w:eastAsia="zh-CN" w:bidi="zh-CN"/>
      </w:rPr>
    </w:lvl>
    <w:lvl w:ilvl="7" w:tentative="0">
      <w:start w:val="0"/>
      <w:numFmt w:val="bullet"/>
      <w:lvlText w:val="•"/>
      <w:lvlJc w:val="left"/>
      <w:pPr>
        <w:ind w:left="7064" w:hanging="601"/>
      </w:pPr>
      <w:rPr>
        <w:rFonts w:hint="default"/>
        <w:lang w:val="zh-CN" w:eastAsia="zh-CN" w:bidi="zh-CN"/>
      </w:rPr>
    </w:lvl>
    <w:lvl w:ilvl="8" w:tentative="0">
      <w:start w:val="0"/>
      <w:numFmt w:val="bullet"/>
      <w:lvlText w:val="•"/>
      <w:lvlJc w:val="left"/>
      <w:pPr>
        <w:ind w:left="7904" w:hanging="601"/>
      </w:pPr>
      <w:rPr>
        <w:rFonts w:hint="default"/>
        <w:lang w:val="zh-CN" w:eastAsia="zh-CN" w:bidi="zh-CN"/>
      </w:rPr>
    </w:lvl>
  </w:abstractNum>
  <w:abstractNum w:abstractNumId="5">
    <w:nsid w:val="F4B5D9F5"/>
    <w:multiLevelType w:val="multilevel"/>
    <w:tmpl w:val="F4B5D9F5"/>
    <w:lvl w:ilvl="0" w:tentative="0">
      <w:start w:val="1"/>
      <w:numFmt w:val="decimal"/>
      <w:lvlText w:val="%1."/>
      <w:lvlJc w:val="left"/>
      <w:pPr>
        <w:ind w:left="765"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642" w:hanging="181"/>
      </w:pPr>
      <w:rPr>
        <w:rFonts w:hint="default"/>
        <w:lang w:val="zh-CN" w:eastAsia="zh-CN" w:bidi="zh-CN"/>
      </w:rPr>
    </w:lvl>
    <w:lvl w:ilvl="2" w:tentative="0">
      <w:start w:val="0"/>
      <w:numFmt w:val="bullet"/>
      <w:lvlText w:val="•"/>
      <w:lvlJc w:val="left"/>
      <w:pPr>
        <w:ind w:left="2525" w:hanging="181"/>
      </w:pPr>
      <w:rPr>
        <w:rFonts w:hint="default"/>
        <w:lang w:val="zh-CN" w:eastAsia="zh-CN" w:bidi="zh-CN"/>
      </w:rPr>
    </w:lvl>
    <w:lvl w:ilvl="3" w:tentative="0">
      <w:start w:val="0"/>
      <w:numFmt w:val="bullet"/>
      <w:lvlText w:val="•"/>
      <w:lvlJc w:val="left"/>
      <w:pPr>
        <w:ind w:left="3407" w:hanging="181"/>
      </w:pPr>
      <w:rPr>
        <w:rFonts w:hint="default"/>
        <w:lang w:val="zh-CN" w:eastAsia="zh-CN" w:bidi="zh-CN"/>
      </w:rPr>
    </w:lvl>
    <w:lvl w:ilvl="4" w:tentative="0">
      <w:start w:val="0"/>
      <w:numFmt w:val="bullet"/>
      <w:lvlText w:val="•"/>
      <w:lvlJc w:val="left"/>
      <w:pPr>
        <w:ind w:left="4290" w:hanging="181"/>
      </w:pPr>
      <w:rPr>
        <w:rFonts w:hint="default"/>
        <w:lang w:val="zh-CN" w:eastAsia="zh-CN" w:bidi="zh-CN"/>
      </w:rPr>
    </w:lvl>
    <w:lvl w:ilvl="5" w:tentative="0">
      <w:start w:val="0"/>
      <w:numFmt w:val="bullet"/>
      <w:lvlText w:val="•"/>
      <w:lvlJc w:val="left"/>
      <w:pPr>
        <w:ind w:left="5173" w:hanging="181"/>
      </w:pPr>
      <w:rPr>
        <w:rFonts w:hint="default"/>
        <w:lang w:val="zh-CN" w:eastAsia="zh-CN" w:bidi="zh-CN"/>
      </w:rPr>
    </w:lvl>
    <w:lvl w:ilvl="6" w:tentative="0">
      <w:start w:val="0"/>
      <w:numFmt w:val="bullet"/>
      <w:lvlText w:val="•"/>
      <w:lvlJc w:val="left"/>
      <w:pPr>
        <w:ind w:left="6055" w:hanging="181"/>
      </w:pPr>
      <w:rPr>
        <w:rFonts w:hint="default"/>
        <w:lang w:val="zh-CN" w:eastAsia="zh-CN" w:bidi="zh-CN"/>
      </w:rPr>
    </w:lvl>
    <w:lvl w:ilvl="7" w:tentative="0">
      <w:start w:val="0"/>
      <w:numFmt w:val="bullet"/>
      <w:lvlText w:val="•"/>
      <w:lvlJc w:val="left"/>
      <w:pPr>
        <w:ind w:left="6938" w:hanging="181"/>
      </w:pPr>
      <w:rPr>
        <w:rFonts w:hint="default"/>
        <w:lang w:val="zh-CN" w:eastAsia="zh-CN" w:bidi="zh-CN"/>
      </w:rPr>
    </w:lvl>
    <w:lvl w:ilvl="8" w:tentative="0">
      <w:start w:val="0"/>
      <w:numFmt w:val="bullet"/>
      <w:lvlText w:val="•"/>
      <w:lvlJc w:val="left"/>
      <w:pPr>
        <w:ind w:left="7820" w:hanging="181"/>
      </w:pPr>
      <w:rPr>
        <w:rFonts w:hint="default"/>
        <w:lang w:val="zh-CN" w:eastAsia="zh-CN" w:bidi="zh-CN"/>
      </w:rPr>
    </w:lvl>
  </w:abstractNum>
  <w:abstractNum w:abstractNumId="6">
    <w:nsid w:val="0053208E"/>
    <w:multiLevelType w:val="multilevel"/>
    <w:tmpl w:val="0053208E"/>
    <w:lvl w:ilvl="0" w:tentative="0">
      <w:start w:val="1"/>
      <w:numFmt w:val="decimal"/>
      <w:lvlText w:val="（%1）"/>
      <w:lvlJc w:val="left"/>
      <w:pPr>
        <w:ind w:left="1938"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818" w:hanging="601"/>
      </w:pPr>
      <w:rPr>
        <w:rFonts w:hint="default"/>
        <w:lang w:val="zh-CN" w:eastAsia="zh-CN" w:bidi="zh-CN"/>
      </w:rPr>
    </w:lvl>
    <w:lvl w:ilvl="2" w:tentative="0">
      <w:start w:val="0"/>
      <w:numFmt w:val="bullet"/>
      <w:lvlText w:val="•"/>
      <w:lvlJc w:val="left"/>
      <w:pPr>
        <w:ind w:left="3697" w:hanging="601"/>
      </w:pPr>
      <w:rPr>
        <w:rFonts w:hint="default"/>
        <w:lang w:val="zh-CN" w:eastAsia="zh-CN" w:bidi="zh-CN"/>
      </w:rPr>
    </w:lvl>
    <w:lvl w:ilvl="3" w:tentative="0">
      <w:start w:val="0"/>
      <w:numFmt w:val="bullet"/>
      <w:lvlText w:val="•"/>
      <w:lvlJc w:val="left"/>
      <w:pPr>
        <w:ind w:left="4575" w:hanging="601"/>
      </w:pPr>
      <w:rPr>
        <w:rFonts w:hint="default"/>
        <w:lang w:val="zh-CN" w:eastAsia="zh-CN" w:bidi="zh-CN"/>
      </w:rPr>
    </w:lvl>
    <w:lvl w:ilvl="4" w:tentative="0">
      <w:start w:val="0"/>
      <w:numFmt w:val="bullet"/>
      <w:lvlText w:val="•"/>
      <w:lvlJc w:val="left"/>
      <w:pPr>
        <w:ind w:left="5454" w:hanging="601"/>
      </w:pPr>
      <w:rPr>
        <w:rFonts w:hint="default"/>
        <w:lang w:val="zh-CN" w:eastAsia="zh-CN" w:bidi="zh-CN"/>
      </w:rPr>
    </w:lvl>
    <w:lvl w:ilvl="5" w:tentative="0">
      <w:start w:val="0"/>
      <w:numFmt w:val="bullet"/>
      <w:lvlText w:val="•"/>
      <w:lvlJc w:val="left"/>
      <w:pPr>
        <w:ind w:left="6333" w:hanging="601"/>
      </w:pPr>
      <w:rPr>
        <w:rFonts w:hint="default"/>
        <w:lang w:val="zh-CN" w:eastAsia="zh-CN" w:bidi="zh-CN"/>
      </w:rPr>
    </w:lvl>
    <w:lvl w:ilvl="6" w:tentative="0">
      <w:start w:val="0"/>
      <w:numFmt w:val="bullet"/>
      <w:lvlText w:val="•"/>
      <w:lvlJc w:val="left"/>
      <w:pPr>
        <w:ind w:left="7211" w:hanging="601"/>
      </w:pPr>
      <w:rPr>
        <w:rFonts w:hint="default"/>
        <w:lang w:val="zh-CN" w:eastAsia="zh-CN" w:bidi="zh-CN"/>
      </w:rPr>
    </w:lvl>
    <w:lvl w:ilvl="7" w:tentative="0">
      <w:start w:val="0"/>
      <w:numFmt w:val="bullet"/>
      <w:lvlText w:val="•"/>
      <w:lvlJc w:val="left"/>
      <w:pPr>
        <w:ind w:left="8090" w:hanging="601"/>
      </w:pPr>
      <w:rPr>
        <w:rFonts w:hint="default"/>
        <w:lang w:val="zh-CN" w:eastAsia="zh-CN" w:bidi="zh-CN"/>
      </w:rPr>
    </w:lvl>
    <w:lvl w:ilvl="8" w:tentative="0">
      <w:start w:val="0"/>
      <w:numFmt w:val="bullet"/>
      <w:lvlText w:val="•"/>
      <w:lvlJc w:val="left"/>
      <w:pPr>
        <w:ind w:left="8968" w:hanging="601"/>
      </w:pPr>
      <w:rPr>
        <w:rFonts w:hint="default"/>
        <w:lang w:val="zh-CN" w:eastAsia="zh-CN" w:bidi="zh-CN"/>
      </w:rPr>
    </w:lvl>
  </w:abstractNum>
  <w:abstractNum w:abstractNumId="7">
    <w:nsid w:val="0248C179"/>
    <w:multiLevelType w:val="multilevel"/>
    <w:tmpl w:val="0248C179"/>
    <w:lvl w:ilvl="0" w:tentative="0">
      <w:start w:val="1"/>
      <w:numFmt w:val="decimal"/>
      <w:lvlText w:val="%1."/>
      <w:lvlJc w:val="left"/>
      <w:pPr>
        <w:ind w:left="1060" w:hanging="212"/>
        <w:jc w:val="left"/>
      </w:pPr>
      <w:rPr>
        <w:rFonts w:hint="default" w:ascii="Microsoft JhengHei" w:hAnsi="Microsoft JhengHei" w:eastAsia="Microsoft JhengHei" w:cs="Microsoft JhengHei"/>
        <w:b/>
        <w:bCs/>
        <w:spacing w:val="1"/>
        <w:w w:val="83"/>
        <w:sz w:val="19"/>
        <w:szCs w:val="19"/>
        <w:lang w:val="zh-CN" w:eastAsia="zh-CN" w:bidi="zh-CN"/>
      </w:rPr>
    </w:lvl>
    <w:lvl w:ilvl="1" w:tentative="0">
      <w:start w:val="1"/>
      <w:numFmt w:val="decimal"/>
      <w:lvlText w:val="%2."/>
      <w:lvlJc w:val="left"/>
      <w:pPr>
        <w:ind w:left="1621" w:hanging="241"/>
        <w:jc w:val="right"/>
      </w:pPr>
      <w:rPr>
        <w:rFonts w:hint="default"/>
        <w:w w:val="100"/>
        <w:lang w:val="zh-CN" w:eastAsia="zh-CN" w:bidi="zh-CN"/>
      </w:rPr>
    </w:lvl>
    <w:lvl w:ilvl="2" w:tentative="0">
      <w:start w:val="0"/>
      <w:numFmt w:val="bullet"/>
      <w:lvlText w:val="•"/>
      <w:lvlJc w:val="left"/>
      <w:pPr>
        <w:ind w:left="3126" w:hanging="241"/>
      </w:pPr>
      <w:rPr>
        <w:rFonts w:hint="default"/>
        <w:lang w:val="zh-CN" w:eastAsia="zh-CN" w:bidi="zh-CN"/>
      </w:rPr>
    </w:lvl>
    <w:lvl w:ilvl="3" w:tentative="0">
      <w:start w:val="0"/>
      <w:numFmt w:val="bullet"/>
      <w:lvlText w:val="•"/>
      <w:lvlJc w:val="left"/>
      <w:pPr>
        <w:ind w:left="4632" w:hanging="241"/>
      </w:pPr>
      <w:rPr>
        <w:rFonts w:hint="default"/>
        <w:lang w:val="zh-CN" w:eastAsia="zh-CN" w:bidi="zh-CN"/>
      </w:rPr>
    </w:lvl>
    <w:lvl w:ilvl="4" w:tentative="0">
      <w:start w:val="0"/>
      <w:numFmt w:val="bullet"/>
      <w:lvlText w:val="•"/>
      <w:lvlJc w:val="left"/>
      <w:pPr>
        <w:ind w:left="6139" w:hanging="241"/>
      </w:pPr>
      <w:rPr>
        <w:rFonts w:hint="default"/>
        <w:lang w:val="zh-CN" w:eastAsia="zh-CN" w:bidi="zh-CN"/>
      </w:rPr>
    </w:lvl>
    <w:lvl w:ilvl="5" w:tentative="0">
      <w:start w:val="0"/>
      <w:numFmt w:val="bullet"/>
      <w:lvlText w:val="•"/>
      <w:lvlJc w:val="left"/>
      <w:pPr>
        <w:ind w:left="7645" w:hanging="241"/>
      </w:pPr>
      <w:rPr>
        <w:rFonts w:hint="default"/>
        <w:lang w:val="zh-CN" w:eastAsia="zh-CN" w:bidi="zh-CN"/>
      </w:rPr>
    </w:lvl>
    <w:lvl w:ilvl="6" w:tentative="0">
      <w:start w:val="0"/>
      <w:numFmt w:val="bullet"/>
      <w:lvlText w:val="•"/>
      <w:lvlJc w:val="left"/>
      <w:pPr>
        <w:ind w:left="9152" w:hanging="241"/>
      </w:pPr>
      <w:rPr>
        <w:rFonts w:hint="default"/>
        <w:lang w:val="zh-CN" w:eastAsia="zh-CN" w:bidi="zh-CN"/>
      </w:rPr>
    </w:lvl>
    <w:lvl w:ilvl="7" w:tentative="0">
      <w:start w:val="0"/>
      <w:numFmt w:val="bullet"/>
      <w:lvlText w:val="•"/>
      <w:lvlJc w:val="left"/>
      <w:pPr>
        <w:ind w:left="10658" w:hanging="241"/>
      </w:pPr>
      <w:rPr>
        <w:rFonts w:hint="default"/>
        <w:lang w:val="zh-CN" w:eastAsia="zh-CN" w:bidi="zh-CN"/>
      </w:rPr>
    </w:lvl>
    <w:lvl w:ilvl="8" w:tentative="0">
      <w:start w:val="0"/>
      <w:numFmt w:val="bullet"/>
      <w:lvlText w:val="•"/>
      <w:lvlJc w:val="left"/>
      <w:pPr>
        <w:ind w:left="12165" w:hanging="241"/>
      </w:pPr>
      <w:rPr>
        <w:rFonts w:hint="default"/>
        <w:lang w:val="zh-CN" w:eastAsia="zh-CN" w:bidi="zh-CN"/>
      </w:rPr>
    </w:lvl>
  </w:abstractNum>
  <w:abstractNum w:abstractNumId="8">
    <w:nsid w:val="2470EC97"/>
    <w:multiLevelType w:val="multilevel"/>
    <w:tmpl w:val="2470EC97"/>
    <w:lvl w:ilvl="0" w:tentative="0">
      <w:start w:val="1"/>
      <w:numFmt w:val="decimal"/>
      <w:lvlText w:val="（%1）"/>
      <w:lvlJc w:val="left"/>
      <w:pPr>
        <w:ind w:left="1185"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020" w:hanging="601"/>
      </w:pPr>
      <w:rPr>
        <w:rFonts w:hint="default"/>
        <w:lang w:val="zh-CN" w:eastAsia="zh-CN" w:bidi="zh-CN"/>
      </w:rPr>
    </w:lvl>
    <w:lvl w:ilvl="2" w:tentative="0">
      <w:start w:val="0"/>
      <w:numFmt w:val="bullet"/>
      <w:lvlText w:val="•"/>
      <w:lvlJc w:val="left"/>
      <w:pPr>
        <w:ind w:left="2861" w:hanging="601"/>
      </w:pPr>
      <w:rPr>
        <w:rFonts w:hint="default"/>
        <w:lang w:val="zh-CN" w:eastAsia="zh-CN" w:bidi="zh-CN"/>
      </w:rPr>
    </w:lvl>
    <w:lvl w:ilvl="3" w:tentative="0">
      <w:start w:val="0"/>
      <w:numFmt w:val="bullet"/>
      <w:lvlText w:val="•"/>
      <w:lvlJc w:val="left"/>
      <w:pPr>
        <w:ind w:left="3701" w:hanging="601"/>
      </w:pPr>
      <w:rPr>
        <w:rFonts w:hint="default"/>
        <w:lang w:val="zh-CN" w:eastAsia="zh-CN" w:bidi="zh-CN"/>
      </w:rPr>
    </w:lvl>
    <w:lvl w:ilvl="4" w:tentative="0">
      <w:start w:val="0"/>
      <w:numFmt w:val="bullet"/>
      <w:lvlText w:val="•"/>
      <w:lvlJc w:val="left"/>
      <w:pPr>
        <w:ind w:left="4542" w:hanging="601"/>
      </w:pPr>
      <w:rPr>
        <w:rFonts w:hint="default"/>
        <w:lang w:val="zh-CN" w:eastAsia="zh-CN" w:bidi="zh-CN"/>
      </w:rPr>
    </w:lvl>
    <w:lvl w:ilvl="5" w:tentative="0">
      <w:start w:val="0"/>
      <w:numFmt w:val="bullet"/>
      <w:lvlText w:val="•"/>
      <w:lvlJc w:val="left"/>
      <w:pPr>
        <w:ind w:left="5383" w:hanging="601"/>
      </w:pPr>
      <w:rPr>
        <w:rFonts w:hint="default"/>
        <w:lang w:val="zh-CN" w:eastAsia="zh-CN" w:bidi="zh-CN"/>
      </w:rPr>
    </w:lvl>
    <w:lvl w:ilvl="6" w:tentative="0">
      <w:start w:val="0"/>
      <w:numFmt w:val="bullet"/>
      <w:lvlText w:val="•"/>
      <w:lvlJc w:val="left"/>
      <w:pPr>
        <w:ind w:left="6223" w:hanging="601"/>
      </w:pPr>
      <w:rPr>
        <w:rFonts w:hint="default"/>
        <w:lang w:val="zh-CN" w:eastAsia="zh-CN" w:bidi="zh-CN"/>
      </w:rPr>
    </w:lvl>
    <w:lvl w:ilvl="7" w:tentative="0">
      <w:start w:val="0"/>
      <w:numFmt w:val="bullet"/>
      <w:lvlText w:val="•"/>
      <w:lvlJc w:val="left"/>
      <w:pPr>
        <w:ind w:left="7064" w:hanging="601"/>
      </w:pPr>
      <w:rPr>
        <w:rFonts w:hint="default"/>
        <w:lang w:val="zh-CN" w:eastAsia="zh-CN" w:bidi="zh-CN"/>
      </w:rPr>
    </w:lvl>
    <w:lvl w:ilvl="8" w:tentative="0">
      <w:start w:val="0"/>
      <w:numFmt w:val="bullet"/>
      <w:lvlText w:val="•"/>
      <w:lvlJc w:val="left"/>
      <w:pPr>
        <w:ind w:left="7904" w:hanging="601"/>
      </w:pPr>
      <w:rPr>
        <w:rFonts w:hint="default"/>
        <w:lang w:val="zh-CN" w:eastAsia="zh-CN" w:bidi="zh-CN"/>
      </w:rPr>
    </w:lvl>
  </w:abstractNum>
  <w:abstractNum w:abstractNumId="9">
    <w:nsid w:val="2A8F537B"/>
    <w:multiLevelType w:val="multilevel"/>
    <w:tmpl w:val="2A8F537B"/>
    <w:lvl w:ilvl="0" w:tentative="0">
      <w:start w:val="0"/>
      <w:numFmt w:val="bullet"/>
      <w:lvlText w:val=""/>
      <w:lvlJc w:val="left"/>
      <w:pPr>
        <w:ind w:left="302" w:hanging="252"/>
      </w:pPr>
      <w:rPr>
        <w:rFonts w:hint="default" w:ascii="Wingdings" w:hAnsi="Wingdings" w:eastAsia="Wingdings" w:cs="Wingdings"/>
        <w:spacing w:val="21"/>
        <w:w w:val="99"/>
        <w:sz w:val="26"/>
        <w:szCs w:val="26"/>
        <w:lang w:val="zh-CN" w:eastAsia="zh-CN" w:bidi="zh-CN"/>
      </w:rPr>
    </w:lvl>
    <w:lvl w:ilvl="1" w:tentative="0">
      <w:start w:val="0"/>
      <w:numFmt w:val="bullet"/>
      <w:lvlText w:val="•"/>
      <w:lvlJc w:val="left"/>
      <w:pPr>
        <w:ind w:left="518" w:hanging="252"/>
      </w:pPr>
      <w:rPr>
        <w:rFonts w:hint="default"/>
        <w:lang w:val="zh-CN" w:eastAsia="zh-CN" w:bidi="zh-CN"/>
      </w:rPr>
    </w:lvl>
    <w:lvl w:ilvl="2" w:tentative="0">
      <w:start w:val="0"/>
      <w:numFmt w:val="bullet"/>
      <w:lvlText w:val="•"/>
      <w:lvlJc w:val="left"/>
      <w:pPr>
        <w:ind w:left="736" w:hanging="252"/>
      </w:pPr>
      <w:rPr>
        <w:rFonts w:hint="default"/>
        <w:lang w:val="zh-CN" w:eastAsia="zh-CN" w:bidi="zh-CN"/>
      </w:rPr>
    </w:lvl>
    <w:lvl w:ilvl="3" w:tentative="0">
      <w:start w:val="0"/>
      <w:numFmt w:val="bullet"/>
      <w:lvlText w:val="•"/>
      <w:lvlJc w:val="left"/>
      <w:pPr>
        <w:ind w:left="955" w:hanging="252"/>
      </w:pPr>
      <w:rPr>
        <w:rFonts w:hint="default"/>
        <w:lang w:val="zh-CN" w:eastAsia="zh-CN" w:bidi="zh-CN"/>
      </w:rPr>
    </w:lvl>
    <w:lvl w:ilvl="4" w:tentative="0">
      <w:start w:val="0"/>
      <w:numFmt w:val="bullet"/>
      <w:lvlText w:val="•"/>
      <w:lvlJc w:val="left"/>
      <w:pPr>
        <w:ind w:left="1173" w:hanging="252"/>
      </w:pPr>
      <w:rPr>
        <w:rFonts w:hint="default"/>
        <w:lang w:val="zh-CN" w:eastAsia="zh-CN" w:bidi="zh-CN"/>
      </w:rPr>
    </w:lvl>
    <w:lvl w:ilvl="5" w:tentative="0">
      <w:start w:val="0"/>
      <w:numFmt w:val="bullet"/>
      <w:lvlText w:val="•"/>
      <w:lvlJc w:val="left"/>
      <w:pPr>
        <w:ind w:left="1392" w:hanging="252"/>
      </w:pPr>
      <w:rPr>
        <w:rFonts w:hint="default"/>
        <w:lang w:val="zh-CN" w:eastAsia="zh-CN" w:bidi="zh-CN"/>
      </w:rPr>
    </w:lvl>
    <w:lvl w:ilvl="6" w:tentative="0">
      <w:start w:val="0"/>
      <w:numFmt w:val="bullet"/>
      <w:lvlText w:val="•"/>
      <w:lvlJc w:val="left"/>
      <w:pPr>
        <w:ind w:left="1610" w:hanging="252"/>
      </w:pPr>
      <w:rPr>
        <w:rFonts w:hint="default"/>
        <w:lang w:val="zh-CN" w:eastAsia="zh-CN" w:bidi="zh-CN"/>
      </w:rPr>
    </w:lvl>
    <w:lvl w:ilvl="7" w:tentative="0">
      <w:start w:val="0"/>
      <w:numFmt w:val="bullet"/>
      <w:lvlText w:val="•"/>
      <w:lvlJc w:val="left"/>
      <w:pPr>
        <w:ind w:left="1828" w:hanging="252"/>
      </w:pPr>
      <w:rPr>
        <w:rFonts w:hint="default"/>
        <w:lang w:val="zh-CN" w:eastAsia="zh-CN" w:bidi="zh-CN"/>
      </w:rPr>
    </w:lvl>
    <w:lvl w:ilvl="8" w:tentative="0">
      <w:start w:val="0"/>
      <w:numFmt w:val="bullet"/>
      <w:lvlText w:val="•"/>
      <w:lvlJc w:val="left"/>
      <w:pPr>
        <w:ind w:left="2047" w:hanging="252"/>
      </w:pPr>
      <w:rPr>
        <w:rFonts w:hint="default"/>
        <w:lang w:val="zh-CN" w:eastAsia="zh-CN" w:bidi="zh-CN"/>
      </w:rPr>
    </w:lvl>
  </w:abstractNum>
  <w:abstractNum w:abstractNumId="10">
    <w:nsid w:val="4D4DC07F"/>
    <w:multiLevelType w:val="multilevel"/>
    <w:tmpl w:val="4D4DC07F"/>
    <w:lvl w:ilvl="0" w:tentative="0">
      <w:start w:val="0"/>
      <w:numFmt w:val="bullet"/>
      <w:lvlText w:val=""/>
      <w:lvlJc w:val="left"/>
      <w:pPr>
        <w:ind w:left="328" w:hanging="279"/>
      </w:pPr>
      <w:rPr>
        <w:rFonts w:hint="default" w:ascii="Wingdings" w:hAnsi="Wingdings" w:eastAsia="Wingdings" w:cs="Wingdings"/>
        <w:spacing w:val="22"/>
        <w:w w:val="99"/>
        <w:sz w:val="26"/>
        <w:szCs w:val="26"/>
        <w:lang w:val="zh-CN" w:eastAsia="zh-CN" w:bidi="zh-CN"/>
      </w:rPr>
    </w:lvl>
    <w:lvl w:ilvl="1" w:tentative="0">
      <w:start w:val="0"/>
      <w:numFmt w:val="bullet"/>
      <w:lvlText w:val="•"/>
      <w:lvlJc w:val="left"/>
      <w:pPr>
        <w:ind w:left="536" w:hanging="279"/>
      </w:pPr>
      <w:rPr>
        <w:rFonts w:hint="default"/>
        <w:lang w:val="zh-CN" w:eastAsia="zh-CN" w:bidi="zh-CN"/>
      </w:rPr>
    </w:lvl>
    <w:lvl w:ilvl="2" w:tentative="0">
      <w:start w:val="0"/>
      <w:numFmt w:val="bullet"/>
      <w:lvlText w:val="•"/>
      <w:lvlJc w:val="left"/>
      <w:pPr>
        <w:ind w:left="752" w:hanging="279"/>
      </w:pPr>
      <w:rPr>
        <w:rFonts w:hint="default"/>
        <w:lang w:val="zh-CN" w:eastAsia="zh-CN" w:bidi="zh-CN"/>
      </w:rPr>
    </w:lvl>
    <w:lvl w:ilvl="3" w:tentative="0">
      <w:start w:val="0"/>
      <w:numFmt w:val="bullet"/>
      <w:lvlText w:val="•"/>
      <w:lvlJc w:val="left"/>
      <w:pPr>
        <w:ind w:left="969" w:hanging="279"/>
      </w:pPr>
      <w:rPr>
        <w:rFonts w:hint="default"/>
        <w:lang w:val="zh-CN" w:eastAsia="zh-CN" w:bidi="zh-CN"/>
      </w:rPr>
    </w:lvl>
    <w:lvl w:ilvl="4" w:tentative="0">
      <w:start w:val="0"/>
      <w:numFmt w:val="bullet"/>
      <w:lvlText w:val="•"/>
      <w:lvlJc w:val="left"/>
      <w:pPr>
        <w:ind w:left="1185" w:hanging="279"/>
      </w:pPr>
      <w:rPr>
        <w:rFonts w:hint="default"/>
        <w:lang w:val="zh-CN" w:eastAsia="zh-CN" w:bidi="zh-CN"/>
      </w:rPr>
    </w:lvl>
    <w:lvl w:ilvl="5" w:tentative="0">
      <w:start w:val="0"/>
      <w:numFmt w:val="bullet"/>
      <w:lvlText w:val="•"/>
      <w:lvlJc w:val="left"/>
      <w:pPr>
        <w:ind w:left="1402" w:hanging="279"/>
      </w:pPr>
      <w:rPr>
        <w:rFonts w:hint="default"/>
        <w:lang w:val="zh-CN" w:eastAsia="zh-CN" w:bidi="zh-CN"/>
      </w:rPr>
    </w:lvl>
    <w:lvl w:ilvl="6" w:tentative="0">
      <w:start w:val="0"/>
      <w:numFmt w:val="bullet"/>
      <w:lvlText w:val="•"/>
      <w:lvlJc w:val="left"/>
      <w:pPr>
        <w:ind w:left="1618" w:hanging="279"/>
      </w:pPr>
      <w:rPr>
        <w:rFonts w:hint="default"/>
        <w:lang w:val="zh-CN" w:eastAsia="zh-CN" w:bidi="zh-CN"/>
      </w:rPr>
    </w:lvl>
    <w:lvl w:ilvl="7" w:tentative="0">
      <w:start w:val="0"/>
      <w:numFmt w:val="bullet"/>
      <w:lvlText w:val="•"/>
      <w:lvlJc w:val="left"/>
      <w:pPr>
        <w:ind w:left="1834" w:hanging="279"/>
      </w:pPr>
      <w:rPr>
        <w:rFonts w:hint="default"/>
        <w:lang w:val="zh-CN" w:eastAsia="zh-CN" w:bidi="zh-CN"/>
      </w:rPr>
    </w:lvl>
    <w:lvl w:ilvl="8" w:tentative="0">
      <w:start w:val="0"/>
      <w:numFmt w:val="bullet"/>
      <w:lvlText w:val="•"/>
      <w:lvlJc w:val="left"/>
      <w:pPr>
        <w:ind w:left="2051" w:hanging="279"/>
      </w:pPr>
      <w:rPr>
        <w:rFonts w:hint="default"/>
        <w:lang w:val="zh-CN" w:eastAsia="zh-CN" w:bidi="zh-CN"/>
      </w:rPr>
    </w:lvl>
  </w:abstractNum>
  <w:abstractNum w:abstractNumId="11">
    <w:nsid w:val="59ADCABA"/>
    <w:multiLevelType w:val="multilevel"/>
    <w:tmpl w:val="59ADCABA"/>
    <w:lvl w:ilvl="0" w:tentative="0">
      <w:start w:val="1"/>
      <w:numFmt w:val="decimal"/>
      <w:lvlText w:val="（%1）"/>
      <w:lvlJc w:val="left"/>
      <w:pPr>
        <w:ind w:left="1938" w:hanging="601"/>
        <w:jc w:val="left"/>
      </w:pPr>
      <w:rPr>
        <w:rFonts w:hint="default" w:ascii="宋体" w:hAnsi="宋体" w:eastAsia="宋体" w:cs="宋体"/>
        <w:w w:val="100"/>
        <w:sz w:val="22"/>
        <w:szCs w:val="22"/>
        <w:lang w:val="zh-CN" w:eastAsia="zh-CN" w:bidi="zh-CN"/>
      </w:rPr>
    </w:lvl>
    <w:lvl w:ilvl="1" w:tentative="0">
      <w:start w:val="0"/>
      <w:numFmt w:val="bullet"/>
      <w:lvlText w:val="•"/>
      <w:lvlJc w:val="left"/>
      <w:pPr>
        <w:ind w:left="2818" w:hanging="601"/>
      </w:pPr>
      <w:rPr>
        <w:rFonts w:hint="default"/>
        <w:lang w:val="zh-CN" w:eastAsia="zh-CN" w:bidi="zh-CN"/>
      </w:rPr>
    </w:lvl>
    <w:lvl w:ilvl="2" w:tentative="0">
      <w:start w:val="0"/>
      <w:numFmt w:val="bullet"/>
      <w:lvlText w:val="•"/>
      <w:lvlJc w:val="left"/>
      <w:pPr>
        <w:ind w:left="3697" w:hanging="601"/>
      </w:pPr>
      <w:rPr>
        <w:rFonts w:hint="default"/>
        <w:lang w:val="zh-CN" w:eastAsia="zh-CN" w:bidi="zh-CN"/>
      </w:rPr>
    </w:lvl>
    <w:lvl w:ilvl="3" w:tentative="0">
      <w:start w:val="0"/>
      <w:numFmt w:val="bullet"/>
      <w:lvlText w:val="•"/>
      <w:lvlJc w:val="left"/>
      <w:pPr>
        <w:ind w:left="4575" w:hanging="601"/>
      </w:pPr>
      <w:rPr>
        <w:rFonts w:hint="default"/>
        <w:lang w:val="zh-CN" w:eastAsia="zh-CN" w:bidi="zh-CN"/>
      </w:rPr>
    </w:lvl>
    <w:lvl w:ilvl="4" w:tentative="0">
      <w:start w:val="0"/>
      <w:numFmt w:val="bullet"/>
      <w:lvlText w:val="•"/>
      <w:lvlJc w:val="left"/>
      <w:pPr>
        <w:ind w:left="5454" w:hanging="601"/>
      </w:pPr>
      <w:rPr>
        <w:rFonts w:hint="default"/>
        <w:lang w:val="zh-CN" w:eastAsia="zh-CN" w:bidi="zh-CN"/>
      </w:rPr>
    </w:lvl>
    <w:lvl w:ilvl="5" w:tentative="0">
      <w:start w:val="0"/>
      <w:numFmt w:val="bullet"/>
      <w:lvlText w:val="•"/>
      <w:lvlJc w:val="left"/>
      <w:pPr>
        <w:ind w:left="6333" w:hanging="601"/>
      </w:pPr>
      <w:rPr>
        <w:rFonts w:hint="default"/>
        <w:lang w:val="zh-CN" w:eastAsia="zh-CN" w:bidi="zh-CN"/>
      </w:rPr>
    </w:lvl>
    <w:lvl w:ilvl="6" w:tentative="0">
      <w:start w:val="0"/>
      <w:numFmt w:val="bullet"/>
      <w:lvlText w:val="•"/>
      <w:lvlJc w:val="left"/>
      <w:pPr>
        <w:ind w:left="7211" w:hanging="601"/>
      </w:pPr>
      <w:rPr>
        <w:rFonts w:hint="default"/>
        <w:lang w:val="zh-CN" w:eastAsia="zh-CN" w:bidi="zh-CN"/>
      </w:rPr>
    </w:lvl>
    <w:lvl w:ilvl="7" w:tentative="0">
      <w:start w:val="0"/>
      <w:numFmt w:val="bullet"/>
      <w:lvlText w:val="•"/>
      <w:lvlJc w:val="left"/>
      <w:pPr>
        <w:ind w:left="8090" w:hanging="601"/>
      </w:pPr>
      <w:rPr>
        <w:rFonts w:hint="default"/>
        <w:lang w:val="zh-CN" w:eastAsia="zh-CN" w:bidi="zh-CN"/>
      </w:rPr>
    </w:lvl>
    <w:lvl w:ilvl="8" w:tentative="0">
      <w:start w:val="0"/>
      <w:numFmt w:val="bullet"/>
      <w:lvlText w:val="•"/>
      <w:lvlJc w:val="left"/>
      <w:pPr>
        <w:ind w:left="8968" w:hanging="601"/>
      </w:pPr>
      <w:rPr>
        <w:rFonts w:hint="default"/>
        <w:lang w:val="zh-CN" w:eastAsia="zh-CN" w:bidi="zh-CN"/>
      </w:rPr>
    </w:lvl>
  </w:abstractNum>
  <w:abstractNum w:abstractNumId="12">
    <w:nsid w:val="5A241D34"/>
    <w:multiLevelType w:val="multilevel"/>
    <w:tmpl w:val="5A241D34"/>
    <w:lvl w:ilvl="0" w:tentative="0">
      <w:start w:val="0"/>
      <w:numFmt w:val="bullet"/>
      <w:lvlText w:val=""/>
      <w:lvlJc w:val="left"/>
      <w:pPr>
        <w:ind w:left="964" w:hanging="212"/>
      </w:pPr>
      <w:rPr>
        <w:rFonts w:hint="default" w:ascii="Wingdings" w:hAnsi="Wingdings" w:eastAsia="Wingdings" w:cs="Wingdings"/>
        <w:spacing w:val="17"/>
        <w:w w:val="99"/>
        <w:sz w:val="24"/>
        <w:szCs w:val="24"/>
        <w:lang w:val="zh-CN" w:eastAsia="zh-CN" w:bidi="zh-CN"/>
      </w:rPr>
    </w:lvl>
    <w:lvl w:ilvl="1" w:tentative="0">
      <w:start w:val="0"/>
      <w:numFmt w:val="bullet"/>
      <w:lvlText w:val="•"/>
      <w:lvlJc w:val="left"/>
      <w:pPr>
        <w:ind w:left="1140" w:hanging="212"/>
      </w:pPr>
      <w:rPr>
        <w:rFonts w:hint="default"/>
        <w:lang w:val="zh-CN" w:eastAsia="zh-CN" w:bidi="zh-CN"/>
      </w:rPr>
    </w:lvl>
    <w:lvl w:ilvl="2" w:tentative="0">
      <w:start w:val="0"/>
      <w:numFmt w:val="bullet"/>
      <w:lvlText w:val="•"/>
      <w:lvlJc w:val="left"/>
      <w:pPr>
        <w:ind w:left="1320" w:hanging="212"/>
      </w:pPr>
      <w:rPr>
        <w:rFonts w:hint="default"/>
        <w:lang w:val="zh-CN" w:eastAsia="zh-CN" w:bidi="zh-CN"/>
      </w:rPr>
    </w:lvl>
    <w:lvl w:ilvl="3" w:tentative="0">
      <w:start w:val="0"/>
      <w:numFmt w:val="bullet"/>
      <w:lvlText w:val="•"/>
      <w:lvlJc w:val="left"/>
      <w:pPr>
        <w:ind w:left="1500" w:hanging="212"/>
      </w:pPr>
      <w:rPr>
        <w:rFonts w:hint="default"/>
        <w:lang w:val="zh-CN" w:eastAsia="zh-CN" w:bidi="zh-CN"/>
      </w:rPr>
    </w:lvl>
    <w:lvl w:ilvl="4" w:tentative="0">
      <w:start w:val="0"/>
      <w:numFmt w:val="bullet"/>
      <w:lvlText w:val="•"/>
      <w:lvlJc w:val="left"/>
      <w:pPr>
        <w:ind w:left="1681" w:hanging="212"/>
      </w:pPr>
      <w:rPr>
        <w:rFonts w:hint="default"/>
        <w:lang w:val="zh-CN" w:eastAsia="zh-CN" w:bidi="zh-CN"/>
      </w:rPr>
    </w:lvl>
    <w:lvl w:ilvl="5" w:tentative="0">
      <w:start w:val="0"/>
      <w:numFmt w:val="bullet"/>
      <w:lvlText w:val="•"/>
      <w:lvlJc w:val="left"/>
      <w:pPr>
        <w:ind w:left="1861" w:hanging="212"/>
      </w:pPr>
      <w:rPr>
        <w:rFonts w:hint="default"/>
        <w:lang w:val="zh-CN" w:eastAsia="zh-CN" w:bidi="zh-CN"/>
      </w:rPr>
    </w:lvl>
    <w:lvl w:ilvl="6" w:tentative="0">
      <w:start w:val="0"/>
      <w:numFmt w:val="bullet"/>
      <w:lvlText w:val="•"/>
      <w:lvlJc w:val="left"/>
      <w:pPr>
        <w:ind w:left="2041" w:hanging="212"/>
      </w:pPr>
      <w:rPr>
        <w:rFonts w:hint="default"/>
        <w:lang w:val="zh-CN" w:eastAsia="zh-CN" w:bidi="zh-CN"/>
      </w:rPr>
    </w:lvl>
    <w:lvl w:ilvl="7" w:tentative="0">
      <w:start w:val="0"/>
      <w:numFmt w:val="bullet"/>
      <w:lvlText w:val="•"/>
      <w:lvlJc w:val="left"/>
      <w:pPr>
        <w:ind w:left="2222" w:hanging="212"/>
      </w:pPr>
      <w:rPr>
        <w:rFonts w:hint="default"/>
        <w:lang w:val="zh-CN" w:eastAsia="zh-CN" w:bidi="zh-CN"/>
      </w:rPr>
    </w:lvl>
    <w:lvl w:ilvl="8" w:tentative="0">
      <w:start w:val="0"/>
      <w:numFmt w:val="bullet"/>
      <w:lvlText w:val="•"/>
      <w:lvlJc w:val="left"/>
      <w:pPr>
        <w:ind w:left="2402" w:hanging="212"/>
      </w:pPr>
      <w:rPr>
        <w:rFonts w:hint="default"/>
        <w:lang w:val="zh-CN" w:eastAsia="zh-CN" w:bidi="zh-CN"/>
      </w:rPr>
    </w:lvl>
  </w:abstractNum>
  <w:num w:numId="1">
    <w:abstractNumId w:val="6"/>
  </w:num>
  <w:num w:numId="2">
    <w:abstractNumId w:val="11"/>
  </w:num>
  <w:num w:numId="3">
    <w:abstractNumId w:val="2"/>
  </w:num>
  <w:num w:numId="4">
    <w:abstractNumId w:val="1"/>
  </w:num>
  <w:num w:numId="5">
    <w:abstractNumId w:val="7"/>
  </w:num>
  <w:num w:numId="6">
    <w:abstractNumId w:val="0"/>
  </w:num>
  <w:num w:numId="7">
    <w:abstractNumId w:val="9"/>
  </w:num>
  <w:num w:numId="8">
    <w:abstractNumId w:val="12"/>
  </w:num>
  <w:num w:numId="9">
    <w:abstractNumId w:val="3"/>
  </w:num>
  <w:num w:numId="10">
    <w:abstractNumId w:val="10"/>
  </w:num>
  <w:num w:numId="11">
    <w:abstractNumId w:val="5"/>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61F07"/>
    <w:rsid w:val="05EB1A76"/>
    <w:rsid w:val="06DA6212"/>
    <w:rsid w:val="077B5091"/>
    <w:rsid w:val="095C76B8"/>
    <w:rsid w:val="0B193B3E"/>
    <w:rsid w:val="0C862703"/>
    <w:rsid w:val="15EF0FE4"/>
    <w:rsid w:val="17350C18"/>
    <w:rsid w:val="181C2A2C"/>
    <w:rsid w:val="1C4479C4"/>
    <w:rsid w:val="1D956D0D"/>
    <w:rsid w:val="2334689F"/>
    <w:rsid w:val="24870937"/>
    <w:rsid w:val="2C385E71"/>
    <w:rsid w:val="2CF87811"/>
    <w:rsid w:val="30EC1F31"/>
    <w:rsid w:val="310E190D"/>
    <w:rsid w:val="31827215"/>
    <w:rsid w:val="352509E7"/>
    <w:rsid w:val="369C626E"/>
    <w:rsid w:val="39C260BD"/>
    <w:rsid w:val="3B007BEA"/>
    <w:rsid w:val="4198263D"/>
    <w:rsid w:val="4CBC57D6"/>
    <w:rsid w:val="5A2E6D35"/>
    <w:rsid w:val="61C033F9"/>
    <w:rsid w:val="62C44A8F"/>
    <w:rsid w:val="64906ABA"/>
    <w:rsid w:val="66085B1E"/>
    <w:rsid w:val="66B770B2"/>
    <w:rsid w:val="672D7681"/>
    <w:rsid w:val="71F61B5A"/>
    <w:rsid w:val="74EC4D0E"/>
    <w:rsid w:val="78886D09"/>
    <w:rsid w:val="79406C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qFormat/>
    <w:uiPriority w:val="1"/>
    <w:pPr>
      <w:spacing w:before="1"/>
      <w:ind w:left="1337"/>
      <w:outlineLvl w:val="1"/>
    </w:pPr>
    <w:rPr>
      <w:rFonts w:ascii="宋体" w:hAnsi="宋体" w:eastAsia="宋体" w:cs="宋体"/>
      <w:b/>
      <w:bCs/>
      <w:sz w:val="24"/>
      <w:szCs w:val="24"/>
      <w:lang w:val="zh-CN" w:eastAsia="zh-CN" w:bidi="zh-CN"/>
    </w:rPr>
  </w:style>
  <w:style w:type="character" w:default="1" w:styleId="12">
    <w:name w:val="Default Paragraph Font"/>
    <w:semiHidden/>
    <w:unhideWhenUsed/>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qFormat/>
    <w:uiPriority w:val="0"/>
    <w:pPr>
      <w:ind w:firstLine="420" w:firstLineChars="200"/>
    </w:pPr>
  </w:style>
  <w:style w:type="paragraph" w:styleId="5">
    <w:name w:val="Body Text"/>
    <w:basedOn w:val="1"/>
    <w:qFormat/>
    <w:uiPriority w:val="1"/>
    <w:rPr>
      <w:rFonts w:ascii="宋体" w:hAnsi="宋体" w:eastAsia="宋体" w:cs="宋体"/>
      <w:sz w:val="24"/>
      <w:szCs w:val="24"/>
      <w:lang w:val="zh-CN" w:eastAsia="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1"/>
    <w:pPr>
      <w:spacing w:before="265"/>
      <w:ind w:left="857"/>
    </w:pPr>
    <w:rPr>
      <w:rFonts w:ascii="宋体" w:hAnsi="宋体" w:eastAsia="宋体" w:cs="宋体"/>
      <w:sz w:val="28"/>
      <w:szCs w:val="28"/>
      <w:lang w:val="zh-CN" w:eastAsia="zh-CN" w:bidi="zh-CN"/>
    </w:rPr>
  </w:style>
  <w:style w:type="paragraph" w:styleId="9">
    <w:name w:val="Normal (Web)"/>
    <w:basedOn w:val="1"/>
    <w:qFormat/>
    <w:uiPriority w:val="0"/>
    <w:pPr>
      <w:spacing w:beforeAutospacing="1" w:afterAutospacing="1"/>
      <w:jc w:val="left"/>
    </w:pPr>
    <w:rPr>
      <w:rFonts w:cs="Times New Roman"/>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spacing w:before="2"/>
      <w:ind w:left="1581" w:hanging="244"/>
    </w:pPr>
    <w:rPr>
      <w:rFonts w:ascii="宋体" w:hAnsi="宋体" w:eastAsia="宋体" w:cs="宋体"/>
      <w:lang w:val="zh-CN" w:eastAsia="zh-CN" w:bidi="zh-CN"/>
    </w:rPr>
  </w:style>
  <w:style w:type="paragraph" w:customStyle="1" w:styleId="1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ScaleCrop>false</ScaleCrop>
  <LinksUpToDate>false</LinksUpToDate>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2021-07-08T09:05:00Z</dcterms:created>
  <dc:creator>℡恶魔乜单純ζ</dc:creator>
  <cp:lastModifiedBy>缘玲</cp:lastModifiedBy>
  <dcterms:modified xsi:type="dcterms:W3CDTF">2021-10-18T03:40:55Z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2021-07-04T00:00:00Z</vt:filetime>
  </property>
  <property fmtid="{D5CDD505-2E9C-101B-9397-08002B2CF9AE}" pid="3" name="Creator">
    <vt:lpwstr>WPS 文字</vt:lpwstr>
  </property>
  <property fmtid="{D5CDD505-2E9C-101B-9397-08002B2CF9AE}" pid="4" name="LastSaved">
    <vt:filetime>2021-07-08T00:00:00Z</vt:filetime>
  </property>
  <property fmtid="{D5CDD505-2E9C-101B-9397-08002B2CF9AE}" pid="5" name="KSOProductBuildVer">
    <vt:lpwstr>2052-11.1.0.10938</vt:lpwstr>
  </property>
  <property fmtid="{D5CDD505-2E9C-101B-9397-08002B2CF9AE}" pid="6" name="ICV">
    <vt:lpwstr>C8E9C70B42D54394A1FB241074D8FA16</vt:lpwstr>
  </property>
</Properties>
</file>